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3352C" w14:textId="77777777" w:rsidR="00F40FB6" w:rsidRPr="00625D37" w:rsidRDefault="00F40FB6" w:rsidP="00181882">
      <w:pPr>
        <w:spacing w:before="120" w:after="0" w:line="280" w:lineRule="exact"/>
        <w:ind w:right="11"/>
        <w:jc w:val="both"/>
        <w:rPr>
          <w:rFonts w:ascii="Arial" w:hAnsi="Arial" w:cs="Arial"/>
          <w:b/>
          <w:i/>
          <w:sz w:val="20"/>
          <w:szCs w:val="20"/>
        </w:rPr>
      </w:pPr>
    </w:p>
    <w:p w14:paraId="176BC1A9" w14:textId="77777777" w:rsidR="00A6104B" w:rsidRPr="00182F1A" w:rsidRDefault="00CC7512" w:rsidP="001E0306">
      <w:pPr>
        <w:pBdr>
          <w:top w:val="single" w:sz="4" w:space="1" w:color="auto"/>
          <w:left w:val="single" w:sz="4" w:space="4" w:color="auto"/>
          <w:bottom w:val="single" w:sz="4" w:space="12" w:color="auto"/>
          <w:right w:val="single" w:sz="4" w:space="4" w:color="auto"/>
        </w:pBdr>
        <w:tabs>
          <w:tab w:val="left" w:pos="-2268"/>
        </w:tabs>
        <w:spacing w:before="120" w:after="0" w:line="280" w:lineRule="exact"/>
        <w:ind w:right="11"/>
        <w:jc w:val="center"/>
        <w:rPr>
          <w:rFonts w:ascii="Arial" w:hAnsi="Arial" w:cs="Arial"/>
          <w:b/>
          <w:sz w:val="20"/>
          <w:szCs w:val="20"/>
        </w:rPr>
      </w:pPr>
      <w:r w:rsidRPr="00182F1A">
        <w:rPr>
          <w:rFonts w:ascii="Arial" w:hAnsi="Arial" w:cs="Arial"/>
          <w:b/>
          <w:sz w:val="20"/>
          <w:szCs w:val="20"/>
        </w:rPr>
        <w:t>DOMANDA DI PARTECIPAZIONE ALLA GARA</w:t>
      </w:r>
    </w:p>
    <w:p w14:paraId="1BF140B8" w14:textId="77777777" w:rsidR="00A6104B" w:rsidRPr="00182F1A" w:rsidRDefault="00C83AAF" w:rsidP="001E0306">
      <w:pPr>
        <w:pBdr>
          <w:top w:val="single" w:sz="4" w:space="1" w:color="auto"/>
          <w:left w:val="single" w:sz="4" w:space="4" w:color="auto"/>
          <w:bottom w:val="single" w:sz="4" w:space="12" w:color="auto"/>
          <w:right w:val="single" w:sz="4" w:space="4" w:color="auto"/>
        </w:pBdr>
        <w:tabs>
          <w:tab w:val="left" w:pos="-2268"/>
        </w:tabs>
        <w:spacing w:before="120" w:after="0" w:line="280" w:lineRule="exact"/>
        <w:ind w:right="11"/>
        <w:jc w:val="center"/>
        <w:rPr>
          <w:rFonts w:ascii="Arial" w:hAnsi="Arial" w:cs="Arial"/>
          <w:b/>
          <w:sz w:val="20"/>
          <w:szCs w:val="20"/>
        </w:rPr>
      </w:pPr>
      <w:r w:rsidRPr="00182F1A">
        <w:rPr>
          <w:rFonts w:ascii="Arial" w:hAnsi="Arial" w:cs="Arial"/>
          <w:b/>
          <w:sz w:val="20"/>
          <w:szCs w:val="20"/>
        </w:rPr>
        <w:t>resa</w:t>
      </w:r>
      <w:r w:rsidR="00A6104B" w:rsidRPr="00182F1A">
        <w:rPr>
          <w:rFonts w:ascii="Arial" w:hAnsi="Arial" w:cs="Arial"/>
          <w:b/>
          <w:sz w:val="20"/>
          <w:szCs w:val="20"/>
        </w:rPr>
        <w:t xml:space="preserve"> ai sensi degli artt. 46 e 47 del D.P.R. 445/2000</w:t>
      </w:r>
    </w:p>
    <w:p w14:paraId="114CA1E5" w14:textId="77777777" w:rsidR="00193DC1" w:rsidRPr="00193DC1" w:rsidRDefault="00193DC1" w:rsidP="00193DC1">
      <w:pPr>
        <w:spacing w:after="0" w:line="240" w:lineRule="auto"/>
        <w:ind w:right="11"/>
        <w:jc w:val="both"/>
        <w:rPr>
          <w:rFonts w:ascii="Arial" w:eastAsia="Times New Roman" w:hAnsi="Arial"/>
          <w:b/>
          <w:bCs/>
          <w:sz w:val="20"/>
          <w:szCs w:val="20"/>
          <w:lang w:eastAsia="it-IT"/>
        </w:rPr>
      </w:pPr>
    </w:p>
    <w:p w14:paraId="43EB99DE" w14:textId="155397F1" w:rsidR="003A4B04" w:rsidRDefault="00537461" w:rsidP="00785234">
      <w:pPr>
        <w:spacing w:before="120" w:after="0" w:line="240" w:lineRule="auto"/>
        <w:ind w:right="11"/>
        <w:jc w:val="both"/>
        <w:rPr>
          <w:rFonts w:ascii="Arial" w:eastAsia="Times New Roman" w:hAnsi="Arial"/>
          <w:b/>
          <w:bCs/>
          <w:sz w:val="20"/>
          <w:szCs w:val="20"/>
          <w:lang w:eastAsia="it-IT"/>
        </w:rPr>
      </w:pPr>
      <w:r w:rsidRPr="00537461">
        <w:rPr>
          <w:rFonts w:ascii="Arial" w:eastAsia="Times New Roman" w:hAnsi="Arial"/>
          <w:b/>
          <w:bCs/>
          <w:sz w:val="20"/>
          <w:szCs w:val="20"/>
          <w:lang w:eastAsia="it-IT"/>
        </w:rPr>
        <w:t xml:space="preserve">PROCEDURA NEGOZIATA SENZA BANDO, AI SENSI DELL’ART. 50, COMMA 1, LETTERA D), DEL D.LGS 36/2023, PER PROCEDURA NEGOZIATA SENZA BANDO, AI SENSI DELL’ART. 50, COMMA 1, LETTERA D), DEL D.LGS 36/2023, PER L’AFFIDAMENTO, IN REGIME DI ACCORDO QUADRO, DEI LAVORI DI MANUTENZIONE GLOBALE ORDINARIA E STRAORDINARIA, COMPRESA LA CONDUZIONE DEI GRUPPI, DELLE CENTRALI TERMICHE E CONDIZIONAMENTO CON AFFIDAMENTO DEL RUOLO DI TERZO RESPONSABILE, PRESSO GLI IMMOBILI E GLI IMPIANTI SPORTIVI DEL PARCO DEL FORO ITALICO DI ROMA (PARCO, PARCO SPORTIVO FORO ITALICO S.S.D. A R. L, VILLINO </w:t>
      </w:r>
      <w:r w:rsidR="00391286">
        <w:rPr>
          <w:rFonts w:ascii="Arial" w:eastAsia="Times New Roman" w:hAnsi="Arial"/>
          <w:b/>
          <w:bCs/>
          <w:sz w:val="20"/>
          <w:szCs w:val="20"/>
          <w:lang w:eastAsia="it-IT"/>
        </w:rPr>
        <w:t>RUGGERI</w:t>
      </w:r>
      <w:r w:rsidRPr="00537461">
        <w:rPr>
          <w:rFonts w:ascii="Arial" w:eastAsia="Times New Roman" w:hAnsi="Arial"/>
          <w:b/>
          <w:bCs/>
          <w:sz w:val="20"/>
          <w:szCs w:val="20"/>
          <w:lang w:eastAsia="it-IT"/>
        </w:rPr>
        <w:t>, STADIO CENTRALE DEL TENNIS, STADIO DEL NUOTO E PISCINE COPERTE, PISCINE SCOPERTE, STADIO DELLA FARNESINA, STADIO DEI MARMI, PALAZZINA MANGIAROTTI, PALAZZINA ONDINA VALLA, AUDITORIUM RAI), NONCHÉ COLLE OPPIO E PIAZZA DI SIENA ALL’INTERNO DI VILLA BORGHESE</w:t>
      </w:r>
      <w:r w:rsidR="003A4B04">
        <w:rPr>
          <w:rFonts w:ascii="Arial" w:eastAsia="Times New Roman" w:hAnsi="Arial"/>
          <w:b/>
          <w:bCs/>
          <w:sz w:val="20"/>
          <w:szCs w:val="20"/>
          <w:lang w:eastAsia="it-IT"/>
        </w:rPr>
        <w:t>.</w:t>
      </w:r>
    </w:p>
    <w:p w14:paraId="407AC505" w14:textId="4E5A0FB1" w:rsidR="00785234" w:rsidRDefault="00DA70CC" w:rsidP="00785234">
      <w:pPr>
        <w:spacing w:before="120" w:after="0" w:line="240" w:lineRule="auto"/>
        <w:ind w:right="11"/>
        <w:jc w:val="both"/>
        <w:rPr>
          <w:rFonts w:ascii="Arial" w:eastAsia="Times New Roman" w:hAnsi="Arial"/>
          <w:b/>
          <w:bCs/>
          <w:sz w:val="20"/>
          <w:szCs w:val="20"/>
          <w:lang w:eastAsia="it-IT"/>
        </w:rPr>
      </w:pPr>
      <w:r>
        <w:rPr>
          <w:rFonts w:ascii="Arial" w:eastAsia="Times New Roman" w:hAnsi="Arial"/>
          <w:b/>
          <w:bCs/>
          <w:sz w:val="20"/>
          <w:szCs w:val="20"/>
          <w:lang w:eastAsia="it-IT"/>
        </w:rPr>
        <w:t>R.A 0</w:t>
      </w:r>
      <w:r w:rsidR="00FB1494">
        <w:rPr>
          <w:rFonts w:ascii="Arial" w:eastAsia="Times New Roman" w:hAnsi="Arial"/>
          <w:b/>
          <w:bCs/>
          <w:sz w:val="20"/>
          <w:szCs w:val="20"/>
          <w:lang w:eastAsia="it-IT"/>
        </w:rPr>
        <w:t>62</w:t>
      </w:r>
      <w:r>
        <w:rPr>
          <w:rFonts w:ascii="Arial" w:eastAsia="Times New Roman" w:hAnsi="Arial"/>
          <w:b/>
          <w:bCs/>
          <w:sz w:val="20"/>
          <w:szCs w:val="20"/>
          <w:lang w:eastAsia="it-IT"/>
        </w:rPr>
        <w:t>/2</w:t>
      </w:r>
      <w:r w:rsidR="00391286">
        <w:rPr>
          <w:rFonts w:ascii="Arial" w:eastAsia="Times New Roman" w:hAnsi="Arial"/>
          <w:b/>
          <w:bCs/>
          <w:sz w:val="20"/>
          <w:szCs w:val="20"/>
          <w:lang w:eastAsia="it-IT"/>
        </w:rPr>
        <w:t>5</w:t>
      </w:r>
      <w:r>
        <w:rPr>
          <w:rFonts w:ascii="Arial" w:eastAsia="Times New Roman" w:hAnsi="Arial"/>
          <w:b/>
          <w:bCs/>
          <w:sz w:val="20"/>
          <w:szCs w:val="20"/>
          <w:lang w:eastAsia="it-IT"/>
        </w:rPr>
        <w:t>/</w:t>
      </w:r>
      <w:r w:rsidR="000D6F98">
        <w:rPr>
          <w:rFonts w:ascii="Arial" w:eastAsia="Times New Roman" w:hAnsi="Arial"/>
          <w:b/>
          <w:bCs/>
          <w:sz w:val="20"/>
          <w:szCs w:val="20"/>
          <w:lang w:eastAsia="it-IT"/>
        </w:rPr>
        <w:t xml:space="preserve">PN </w:t>
      </w:r>
    </w:p>
    <w:p w14:paraId="40E535D2" w14:textId="77777777" w:rsidR="003A4B04" w:rsidRDefault="003A4B04" w:rsidP="00785234">
      <w:pPr>
        <w:spacing w:before="120" w:after="0" w:line="240" w:lineRule="auto"/>
        <w:ind w:right="11"/>
        <w:jc w:val="both"/>
        <w:rPr>
          <w:rFonts w:ascii="Arial" w:eastAsia="Times New Roman" w:hAnsi="Arial"/>
          <w:b/>
          <w:bCs/>
          <w:sz w:val="20"/>
          <w:szCs w:val="20"/>
          <w:lang w:eastAsia="it-IT"/>
        </w:rPr>
      </w:pPr>
    </w:p>
    <w:tbl>
      <w:tblPr>
        <w:tblW w:w="98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0"/>
        <w:gridCol w:w="283"/>
        <w:gridCol w:w="424"/>
        <w:gridCol w:w="282"/>
        <w:gridCol w:w="707"/>
        <w:gridCol w:w="424"/>
        <w:gridCol w:w="284"/>
        <w:gridCol w:w="638"/>
        <w:gridCol w:w="89"/>
        <w:gridCol w:w="208"/>
        <w:gridCol w:w="511"/>
        <w:gridCol w:w="488"/>
        <w:gridCol w:w="1956"/>
        <w:gridCol w:w="305"/>
        <w:gridCol w:w="136"/>
        <w:gridCol w:w="519"/>
        <w:gridCol w:w="1820"/>
      </w:tblGrid>
      <w:tr w:rsidR="00785234" w:rsidRPr="00182F1A" w14:paraId="17DCFF19" w14:textId="77777777" w:rsidTr="00785234">
        <w:tc>
          <w:tcPr>
            <w:tcW w:w="2523" w:type="dxa"/>
            <w:gridSpan w:val="5"/>
            <w:vAlign w:val="center"/>
          </w:tcPr>
          <w:p w14:paraId="344E8D6F" w14:textId="77777777" w:rsidR="00785234" w:rsidRPr="00182F1A" w:rsidRDefault="00785234" w:rsidP="00785234">
            <w:pPr>
              <w:spacing w:before="120" w:after="120" w:line="280" w:lineRule="exact"/>
              <w:ind w:right="11"/>
              <w:jc w:val="both"/>
              <w:rPr>
                <w:rFonts w:ascii="Arial" w:hAnsi="Arial" w:cs="Arial"/>
                <w:b/>
                <w:sz w:val="20"/>
                <w:szCs w:val="20"/>
              </w:rPr>
            </w:pPr>
            <w:r w:rsidRPr="00182F1A">
              <w:rPr>
                <w:rFonts w:ascii="Arial" w:hAnsi="Arial" w:cs="Arial"/>
                <w:b/>
                <w:sz w:val="20"/>
                <w:szCs w:val="20"/>
              </w:rPr>
              <w:t xml:space="preserve">Il/la sottoscritto/a </w:t>
            </w:r>
          </w:p>
        </w:tc>
        <w:tc>
          <w:tcPr>
            <w:tcW w:w="7371" w:type="dxa"/>
            <w:gridSpan w:val="12"/>
            <w:vAlign w:val="center"/>
          </w:tcPr>
          <w:p w14:paraId="4494B47D" w14:textId="77777777" w:rsidR="00785234" w:rsidRPr="00182F1A" w:rsidRDefault="00785234" w:rsidP="00785234">
            <w:pPr>
              <w:spacing w:before="120" w:after="120" w:line="280" w:lineRule="exact"/>
              <w:ind w:right="11"/>
              <w:jc w:val="both"/>
              <w:rPr>
                <w:rFonts w:ascii="Arial" w:hAnsi="Arial" w:cs="Arial"/>
                <w:b/>
                <w:sz w:val="20"/>
                <w:szCs w:val="20"/>
              </w:rPr>
            </w:pPr>
            <w:r w:rsidRPr="00182F1A">
              <w:rPr>
                <w:rFonts w:ascii="Arial" w:hAnsi="Arial" w:cs="Arial"/>
                <w:b/>
                <w:sz w:val="20"/>
                <w:szCs w:val="20"/>
              </w:rPr>
              <w:fldChar w:fldCharType="begin">
                <w:ffData>
                  <w:name w:val="Testo656"/>
                  <w:enabled/>
                  <w:calcOnExit w:val="0"/>
                  <w:textInput/>
                </w:ffData>
              </w:fldChar>
            </w:r>
            <w:r w:rsidRPr="00182F1A">
              <w:rPr>
                <w:rFonts w:ascii="Arial" w:hAnsi="Arial" w:cs="Arial"/>
                <w:b/>
                <w:sz w:val="20"/>
                <w:szCs w:val="20"/>
              </w:rPr>
              <w:instrText xml:space="preserve"> FORMTEXT </w:instrText>
            </w:r>
            <w:r w:rsidRPr="00182F1A">
              <w:rPr>
                <w:rFonts w:ascii="Arial" w:hAnsi="Arial" w:cs="Arial"/>
                <w:b/>
                <w:sz w:val="20"/>
                <w:szCs w:val="20"/>
              </w:rPr>
            </w:r>
            <w:r w:rsidRPr="00182F1A">
              <w:rPr>
                <w:rFonts w:ascii="Arial" w:hAnsi="Arial" w:cs="Arial"/>
                <w:b/>
                <w:sz w:val="20"/>
                <w:szCs w:val="20"/>
              </w:rPr>
              <w:fldChar w:fldCharType="separate"/>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sz w:val="20"/>
                <w:szCs w:val="20"/>
              </w:rPr>
              <w:fldChar w:fldCharType="end"/>
            </w:r>
          </w:p>
        </w:tc>
      </w:tr>
      <w:tr w:rsidR="00785234" w:rsidRPr="00182F1A" w14:paraId="3EC20FBC" w14:textId="77777777" w:rsidTr="00785234">
        <w:tc>
          <w:tcPr>
            <w:tcW w:w="1531" w:type="dxa"/>
            <w:gridSpan w:val="3"/>
            <w:vAlign w:val="center"/>
          </w:tcPr>
          <w:p w14:paraId="143313D6" w14:textId="77777777" w:rsidR="00785234" w:rsidRPr="00182F1A" w:rsidRDefault="00785234" w:rsidP="00785234">
            <w:pPr>
              <w:spacing w:before="120" w:after="120" w:line="280" w:lineRule="exact"/>
              <w:ind w:right="11"/>
              <w:jc w:val="both"/>
              <w:rPr>
                <w:rFonts w:ascii="Arial" w:hAnsi="Arial" w:cs="Arial"/>
                <w:b/>
                <w:sz w:val="20"/>
                <w:szCs w:val="20"/>
              </w:rPr>
            </w:pPr>
            <w:r w:rsidRPr="00182F1A">
              <w:rPr>
                <w:rFonts w:ascii="Arial" w:hAnsi="Arial" w:cs="Arial"/>
                <w:b/>
                <w:sz w:val="20"/>
                <w:szCs w:val="20"/>
              </w:rPr>
              <w:t>Nato/a a</w:t>
            </w:r>
          </w:p>
        </w:tc>
        <w:tc>
          <w:tcPr>
            <w:tcW w:w="2341" w:type="dxa"/>
            <w:gridSpan w:val="5"/>
            <w:vAlign w:val="center"/>
          </w:tcPr>
          <w:p w14:paraId="068CC399" w14:textId="77777777" w:rsidR="00785234" w:rsidRPr="00182F1A" w:rsidRDefault="00785234" w:rsidP="00785234">
            <w:pPr>
              <w:spacing w:before="120" w:after="120" w:line="280" w:lineRule="exact"/>
              <w:ind w:right="11"/>
              <w:jc w:val="both"/>
              <w:rPr>
                <w:rFonts w:ascii="Arial" w:hAnsi="Arial" w:cs="Arial"/>
                <w:b/>
                <w:sz w:val="20"/>
                <w:szCs w:val="20"/>
              </w:rPr>
            </w:pPr>
            <w:r w:rsidRPr="00182F1A">
              <w:rPr>
                <w:rFonts w:ascii="Arial" w:hAnsi="Arial" w:cs="Arial"/>
                <w:b/>
                <w:sz w:val="20"/>
                <w:szCs w:val="20"/>
              </w:rPr>
              <w:fldChar w:fldCharType="begin">
                <w:ffData>
                  <w:name w:val="Testo656"/>
                  <w:enabled/>
                  <w:calcOnExit w:val="0"/>
                  <w:textInput/>
                </w:ffData>
              </w:fldChar>
            </w:r>
            <w:r w:rsidRPr="00182F1A">
              <w:rPr>
                <w:rFonts w:ascii="Arial" w:hAnsi="Arial" w:cs="Arial"/>
                <w:b/>
                <w:sz w:val="20"/>
                <w:szCs w:val="20"/>
              </w:rPr>
              <w:instrText xml:space="preserve"> FORMTEXT </w:instrText>
            </w:r>
            <w:r w:rsidRPr="00182F1A">
              <w:rPr>
                <w:rFonts w:ascii="Arial" w:hAnsi="Arial" w:cs="Arial"/>
                <w:b/>
                <w:sz w:val="20"/>
                <w:szCs w:val="20"/>
              </w:rPr>
            </w:r>
            <w:r w:rsidRPr="00182F1A">
              <w:rPr>
                <w:rFonts w:ascii="Arial" w:hAnsi="Arial" w:cs="Arial"/>
                <w:b/>
                <w:sz w:val="20"/>
                <w:szCs w:val="20"/>
              </w:rPr>
              <w:fldChar w:fldCharType="separate"/>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sz w:val="20"/>
                <w:szCs w:val="20"/>
              </w:rPr>
              <w:fldChar w:fldCharType="end"/>
            </w:r>
          </w:p>
        </w:tc>
        <w:tc>
          <w:tcPr>
            <w:tcW w:w="809" w:type="dxa"/>
            <w:gridSpan w:val="3"/>
            <w:vAlign w:val="center"/>
          </w:tcPr>
          <w:p w14:paraId="613889AA" w14:textId="77777777" w:rsidR="00785234" w:rsidRPr="00182F1A" w:rsidRDefault="00785234" w:rsidP="00785234">
            <w:pPr>
              <w:spacing w:before="120" w:after="120" w:line="280" w:lineRule="exact"/>
              <w:ind w:right="11"/>
              <w:jc w:val="both"/>
              <w:rPr>
                <w:rFonts w:ascii="Arial" w:hAnsi="Arial" w:cs="Arial"/>
                <w:b/>
                <w:sz w:val="20"/>
                <w:szCs w:val="20"/>
              </w:rPr>
            </w:pPr>
            <w:r w:rsidRPr="00182F1A">
              <w:rPr>
                <w:rFonts w:ascii="Arial" w:hAnsi="Arial" w:cs="Arial"/>
                <w:b/>
                <w:sz w:val="20"/>
                <w:szCs w:val="20"/>
              </w:rPr>
              <w:t xml:space="preserve">Prov. </w:t>
            </w:r>
          </w:p>
        </w:tc>
        <w:tc>
          <w:tcPr>
            <w:tcW w:w="2450" w:type="dxa"/>
            <w:gridSpan w:val="2"/>
            <w:vAlign w:val="center"/>
          </w:tcPr>
          <w:p w14:paraId="51062ABB" w14:textId="77777777" w:rsidR="00785234" w:rsidRPr="00182F1A" w:rsidRDefault="00785234" w:rsidP="00785234">
            <w:pPr>
              <w:spacing w:before="120" w:after="120" w:line="280" w:lineRule="exact"/>
              <w:ind w:right="11"/>
              <w:jc w:val="both"/>
              <w:rPr>
                <w:rFonts w:ascii="Arial" w:hAnsi="Arial" w:cs="Arial"/>
                <w:b/>
                <w:sz w:val="20"/>
                <w:szCs w:val="20"/>
              </w:rPr>
            </w:pPr>
            <w:r w:rsidRPr="00182F1A">
              <w:rPr>
                <w:rFonts w:ascii="Arial" w:hAnsi="Arial" w:cs="Arial"/>
                <w:b/>
                <w:sz w:val="20"/>
                <w:szCs w:val="20"/>
              </w:rPr>
              <w:t>(</w:t>
            </w:r>
            <w:r w:rsidRPr="00182F1A">
              <w:rPr>
                <w:rFonts w:ascii="Arial" w:hAnsi="Arial" w:cs="Arial"/>
                <w:b/>
                <w:sz w:val="20"/>
                <w:szCs w:val="20"/>
              </w:rPr>
              <w:fldChar w:fldCharType="begin">
                <w:ffData>
                  <w:name w:val="Testo656"/>
                  <w:enabled/>
                  <w:calcOnExit w:val="0"/>
                  <w:textInput/>
                </w:ffData>
              </w:fldChar>
            </w:r>
            <w:r w:rsidRPr="00182F1A">
              <w:rPr>
                <w:rFonts w:ascii="Arial" w:hAnsi="Arial" w:cs="Arial"/>
                <w:b/>
                <w:sz w:val="20"/>
                <w:szCs w:val="20"/>
              </w:rPr>
              <w:instrText xml:space="preserve"> FORMTEXT </w:instrText>
            </w:r>
            <w:r w:rsidRPr="00182F1A">
              <w:rPr>
                <w:rFonts w:ascii="Arial" w:hAnsi="Arial" w:cs="Arial"/>
                <w:b/>
                <w:sz w:val="20"/>
                <w:szCs w:val="20"/>
              </w:rPr>
            </w:r>
            <w:r w:rsidRPr="00182F1A">
              <w:rPr>
                <w:rFonts w:ascii="Arial" w:hAnsi="Arial" w:cs="Arial"/>
                <w:b/>
                <w:sz w:val="20"/>
                <w:szCs w:val="20"/>
              </w:rPr>
              <w:fldChar w:fldCharType="separate"/>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sz w:val="20"/>
                <w:szCs w:val="20"/>
              </w:rPr>
              <w:fldChar w:fldCharType="end"/>
            </w:r>
            <w:r w:rsidRPr="00182F1A">
              <w:rPr>
                <w:rFonts w:ascii="Arial" w:hAnsi="Arial" w:cs="Arial"/>
                <w:b/>
                <w:sz w:val="20"/>
                <w:szCs w:val="20"/>
              </w:rPr>
              <w:t>)</w:t>
            </w:r>
          </w:p>
        </w:tc>
        <w:tc>
          <w:tcPr>
            <w:tcW w:w="430" w:type="dxa"/>
            <w:gridSpan w:val="2"/>
            <w:vAlign w:val="center"/>
          </w:tcPr>
          <w:p w14:paraId="74A217F4" w14:textId="77777777" w:rsidR="00785234" w:rsidRPr="00182F1A" w:rsidRDefault="00785234" w:rsidP="00785234">
            <w:pPr>
              <w:spacing w:before="120" w:after="120" w:line="280" w:lineRule="exact"/>
              <w:ind w:right="11"/>
              <w:jc w:val="both"/>
              <w:rPr>
                <w:rFonts w:ascii="Arial" w:hAnsi="Arial" w:cs="Arial"/>
                <w:b/>
                <w:sz w:val="20"/>
                <w:szCs w:val="20"/>
              </w:rPr>
            </w:pPr>
            <w:r w:rsidRPr="00182F1A">
              <w:rPr>
                <w:rFonts w:ascii="Arial" w:hAnsi="Arial" w:cs="Arial"/>
                <w:b/>
                <w:sz w:val="20"/>
                <w:szCs w:val="20"/>
              </w:rPr>
              <w:t>il</w:t>
            </w:r>
          </w:p>
        </w:tc>
        <w:tc>
          <w:tcPr>
            <w:tcW w:w="2333" w:type="dxa"/>
            <w:gridSpan w:val="2"/>
            <w:vAlign w:val="center"/>
          </w:tcPr>
          <w:p w14:paraId="097DEB8C" w14:textId="77777777" w:rsidR="00785234" w:rsidRPr="00182F1A" w:rsidRDefault="00785234" w:rsidP="00785234">
            <w:pPr>
              <w:spacing w:before="120" w:after="120" w:line="280" w:lineRule="exact"/>
              <w:ind w:right="11"/>
              <w:jc w:val="both"/>
              <w:rPr>
                <w:rFonts w:ascii="Arial" w:hAnsi="Arial" w:cs="Arial"/>
                <w:b/>
                <w:sz w:val="20"/>
                <w:szCs w:val="20"/>
              </w:rPr>
            </w:pPr>
            <w:r w:rsidRPr="00182F1A">
              <w:rPr>
                <w:rFonts w:ascii="Arial" w:hAnsi="Arial" w:cs="Arial"/>
                <w:b/>
                <w:sz w:val="20"/>
                <w:szCs w:val="20"/>
              </w:rPr>
              <w:fldChar w:fldCharType="begin">
                <w:ffData>
                  <w:name w:val="Testo656"/>
                  <w:enabled/>
                  <w:calcOnExit w:val="0"/>
                  <w:textInput/>
                </w:ffData>
              </w:fldChar>
            </w:r>
            <w:r w:rsidRPr="00182F1A">
              <w:rPr>
                <w:rFonts w:ascii="Arial" w:hAnsi="Arial" w:cs="Arial"/>
                <w:b/>
                <w:sz w:val="20"/>
                <w:szCs w:val="20"/>
              </w:rPr>
              <w:instrText xml:space="preserve"> FORMTEXT </w:instrText>
            </w:r>
            <w:r w:rsidRPr="00182F1A">
              <w:rPr>
                <w:rFonts w:ascii="Arial" w:hAnsi="Arial" w:cs="Arial"/>
                <w:b/>
                <w:sz w:val="20"/>
                <w:szCs w:val="20"/>
              </w:rPr>
            </w:r>
            <w:r w:rsidRPr="00182F1A">
              <w:rPr>
                <w:rFonts w:ascii="Arial" w:hAnsi="Arial" w:cs="Arial"/>
                <w:b/>
                <w:sz w:val="20"/>
                <w:szCs w:val="20"/>
              </w:rPr>
              <w:fldChar w:fldCharType="separate"/>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sz w:val="20"/>
                <w:szCs w:val="20"/>
              </w:rPr>
              <w:fldChar w:fldCharType="end"/>
            </w:r>
            <w:r w:rsidRPr="00182F1A">
              <w:rPr>
                <w:rFonts w:ascii="Arial" w:hAnsi="Arial" w:cs="Arial"/>
                <w:b/>
                <w:sz w:val="20"/>
                <w:szCs w:val="20"/>
              </w:rPr>
              <w:t>/</w:t>
            </w:r>
            <w:r w:rsidRPr="00182F1A">
              <w:rPr>
                <w:rFonts w:ascii="Arial" w:hAnsi="Arial" w:cs="Arial"/>
                <w:b/>
                <w:sz w:val="20"/>
                <w:szCs w:val="20"/>
              </w:rPr>
              <w:fldChar w:fldCharType="begin">
                <w:ffData>
                  <w:name w:val="Testo656"/>
                  <w:enabled/>
                  <w:calcOnExit w:val="0"/>
                  <w:textInput/>
                </w:ffData>
              </w:fldChar>
            </w:r>
            <w:r w:rsidRPr="00182F1A">
              <w:rPr>
                <w:rFonts w:ascii="Arial" w:hAnsi="Arial" w:cs="Arial"/>
                <w:b/>
                <w:sz w:val="20"/>
                <w:szCs w:val="20"/>
              </w:rPr>
              <w:instrText xml:space="preserve"> FORMTEXT </w:instrText>
            </w:r>
            <w:r w:rsidRPr="00182F1A">
              <w:rPr>
                <w:rFonts w:ascii="Arial" w:hAnsi="Arial" w:cs="Arial"/>
                <w:b/>
                <w:sz w:val="20"/>
                <w:szCs w:val="20"/>
              </w:rPr>
            </w:r>
            <w:r w:rsidRPr="00182F1A">
              <w:rPr>
                <w:rFonts w:ascii="Arial" w:hAnsi="Arial" w:cs="Arial"/>
                <w:b/>
                <w:sz w:val="20"/>
                <w:szCs w:val="20"/>
              </w:rPr>
              <w:fldChar w:fldCharType="separate"/>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sz w:val="20"/>
                <w:szCs w:val="20"/>
              </w:rPr>
              <w:fldChar w:fldCharType="end"/>
            </w:r>
            <w:r w:rsidRPr="00182F1A">
              <w:rPr>
                <w:rFonts w:ascii="Arial" w:hAnsi="Arial" w:cs="Arial"/>
                <w:b/>
                <w:sz w:val="20"/>
                <w:szCs w:val="20"/>
              </w:rPr>
              <w:t>/</w:t>
            </w:r>
            <w:r w:rsidRPr="00182F1A">
              <w:rPr>
                <w:rFonts w:ascii="Arial" w:hAnsi="Arial" w:cs="Arial"/>
                <w:b/>
                <w:sz w:val="20"/>
                <w:szCs w:val="20"/>
              </w:rPr>
              <w:fldChar w:fldCharType="begin">
                <w:ffData>
                  <w:name w:val="Testo656"/>
                  <w:enabled/>
                  <w:calcOnExit w:val="0"/>
                  <w:textInput/>
                </w:ffData>
              </w:fldChar>
            </w:r>
            <w:r w:rsidRPr="00182F1A">
              <w:rPr>
                <w:rFonts w:ascii="Arial" w:hAnsi="Arial" w:cs="Arial"/>
                <w:b/>
                <w:sz w:val="20"/>
                <w:szCs w:val="20"/>
              </w:rPr>
              <w:instrText xml:space="preserve"> FORMTEXT </w:instrText>
            </w:r>
            <w:r w:rsidRPr="00182F1A">
              <w:rPr>
                <w:rFonts w:ascii="Arial" w:hAnsi="Arial" w:cs="Arial"/>
                <w:b/>
                <w:sz w:val="20"/>
                <w:szCs w:val="20"/>
              </w:rPr>
            </w:r>
            <w:r w:rsidRPr="00182F1A">
              <w:rPr>
                <w:rFonts w:ascii="Arial" w:hAnsi="Arial" w:cs="Arial"/>
                <w:b/>
                <w:sz w:val="20"/>
                <w:szCs w:val="20"/>
              </w:rPr>
              <w:fldChar w:fldCharType="separate"/>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sz w:val="20"/>
                <w:szCs w:val="20"/>
              </w:rPr>
              <w:fldChar w:fldCharType="end"/>
            </w:r>
          </w:p>
        </w:tc>
      </w:tr>
      <w:tr w:rsidR="00785234" w:rsidRPr="00182F1A" w14:paraId="4A00BFE6" w14:textId="77777777" w:rsidTr="00785234">
        <w:trPr>
          <w:trHeight w:val="436"/>
        </w:trPr>
        <w:tc>
          <w:tcPr>
            <w:tcW w:w="9894" w:type="dxa"/>
            <w:gridSpan w:val="17"/>
            <w:vAlign w:val="center"/>
          </w:tcPr>
          <w:p w14:paraId="35E269C7" w14:textId="77777777" w:rsidR="00785234" w:rsidRPr="00182F1A" w:rsidRDefault="00785234" w:rsidP="00785234">
            <w:pPr>
              <w:spacing w:before="120" w:after="120" w:line="280" w:lineRule="exact"/>
              <w:ind w:right="11"/>
              <w:jc w:val="both"/>
              <w:outlineLvl w:val="0"/>
              <w:rPr>
                <w:rFonts w:ascii="Arial" w:hAnsi="Arial" w:cs="Arial"/>
                <w:b/>
                <w:sz w:val="20"/>
                <w:szCs w:val="20"/>
              </w:rPr>
            </w:pPr>
            <w:r w:rsidRPr="00182F1A">
              <w:rPr>
                <w:rFonts w:ascii="Arial" w:hAnsi="Arial" w:cs="Arial"/>
                <w:b/>
                <w:sz w:val="20"/>
                <w:szCs w:val="20"/>
              </w:rPr>
              <w:t>In qualità di (</w:t>
            </w:r>
            <w:r w:rsidRPr="00182F1A">
              <w:rPr>
                <w:rFonts w:ascii="Arial" w:hAnsi="Arial" w:cs="Arial"/>
                <w:b/>
                <w:i/>
                <w:iCs/>
                <w:sz w:val="20"/>
                <w:szCs w:val="20"/>
              </w:rPr>
              <w:t>selezionare, in alternativa, la casella corrispondente</w:t>
            </w:r>
            <w:r w:rsidRPr="00182F1A">
              <w:rPr>
                <w:rFonts w:ascii="Arial" w:hAnsi="Arial" w:cs="Arial"/>
                <w:b/>
                <w:sz w:val="20"/>
                <w:szCs w:val="20"/>
              </w:rPr>
              <w:t>):</w:t>
            </w:r>
          </w:p>
        </w:tc>
      </w:tr>
      <w:tr w:rsidR="00785234" w:rsidRPr="00182F1A" w14:paraId="6C09D2A0" w14:textId="77777777" w:rsidTr="00785234">
        <w:trPr>
          <w:trHeight w:val="502"/>
        </w:trPr>
        <w:tc>
          <w:tcPr>
            <w:tcW w:w="822" w:type="dxa"/>
            <w:vAlign w:val="center"/>
          </w:tcPr>
          <w:p w14:paraId="19CEB4C5" w14:textId="77777777" w:rsidR="00785234" w:rsidRPr="00182F1A" w:rsidRDefault="00785234" w:rsidP="00785234">
            <w:pPr>
              <w:spacing w:before="120" w:after="120" w:line="280" w:lineRule="exact"/>
              <w:ind w:right="11"/>
              <w:jc w:val="both"/>
              <w:outlineLvl w:val="0"/>
              <w:rPr>
                <w:rFonts w:ascii="Arial" w:hAnsi="Arial" w:cs="Arial"/>
                <w:b/>
                <w:sz w:val="20"/>
                <w:szCs w:val="20"/>
              </w:rPr>
            </w:pPr>
            <w:r w:rsidRPr="00182F1A">
              <w:rPr>
                <w:rFonts w:ascii="Arial" w:hAnsi="Arial" w:cs="Arial"/>
                <w:b/>
                <w:sz w:val="20"/>
                <w:szCs w:val="20"/>
              </w:rPr>
              <w:fldChar w:fldCharType="begin">
                <w:ffData>
                  <w:name w:val="Controllo64"/>
                  <w:enabled/>
                  <w:calcOnExit w:val="0"/>
                  <w:checkBox>
                    <w:sizeAuto/>
                    <w:default w:val="0"/>
                  </w:checkBox>
                </w:ffData>
              </w:fldChar>
            </w:r>
            <w:r w:rsidRPr="00182F1A">
              <w:rPr>
                <w:rFonts w:ascii="Arial" w:hAnsi="Arial" w:cs="Arial"/>
                <w:b/>
                <w:sz w:val="20"/>
                <w:szCs w:val="20"/>
              </w:rPr>
              <w:instrText xml:space="preserve"> FORMCHECKBOX </w:instrText>
            </w:r>
            <w:r w:rsidRPr="00182F1A">
              <w:rPr>
                <w:rFonts w:ascii="Arial" w:hAnsi="Arial" w:cs="Arial"/>
                <w:b/>
                <w:sz w:val="20"/>
                <w:szCs w:val="20"/>
              </w:rPr>
            </w:r>
            <w:r w:rsidRPr="00182F1A">
              <w:rPr>
                <w:rFonts w:ascii="Arial" w:hAnsi="Arial" w:cs="Arial"/>
                <w:b/>
                <w:sz w:val="20"/>
                <w:szCs w:val="20"/>
              </w:rPr>
              <w:fldChar w:fldCharType="separate"/>
            </w:r>
            <w:r w:rsidRPr="00182F1A">
              <w:rPr>
                <w:rFonts w:ascii="Arial" w:hAnsi="Arial" w:cs="Arial"/>
                <w:b/>
                <w:sz w:val="20"/>
                <w:szCs w:val="20"/>
              </w:rPr>
              <w:fldChar w:fldCharType="end"/>
            </w:r>
          </w:p>
        </w:tc>
        <w:tc>
          <w:tcPr>
            <w:tcW w:w="9072" w:type="dxa"/>
            <w:gridSpan w:val="16"/>
            <w:vAlign w:val="center"/>
          </w:tcPr>
          <w:p w14:paraId="29F9B7B8" w14:textId="77777777" w:rsidR="00785234" w:rsidRPr="00182F1A" w:rsidRDefault="00785234" w:rsidP="00785234">
            <w:pPr>
              <w:spacing w:before="120" w:after="120" w:line="280" w:lineRule="exact"/>
              <w:ind w:right="11"/>
              <w:jc w:val="both"/>
              <w:outlineLvl w:val="0"/>
              <w:rPr>
                <w:rFonts w:ascii="Arial" w:hAnsi="Arial" w:cs="Arial"/>
                <w:b/>
                <w:sz w:val="20"/>
                <w:szCs w:val="20"/>
              </w:rPr>
            </w:pPr>
            <w:r w:rsidRPr="00182F1A">
              <w:rPr>
                <w:rFonts w:ascii="Arial" w:hAnsi="Arial" w:cs="Arial"/>
                <w:b/>
                <w:sz w:val="20"/>
                <w:szCs w:val="20"/>
              </w:rPr>
              <w:fldChar w:fldCharType="begin">
                <w:ffData>
                  <w:name w:val="Elenco1"/>
                  <w:enabled/>
                  <w:calcOnExit w:val="0"/>
                  <w:ddList>
                    <w:listEntry w:val="Selezionare Carica"/>
                    <w:listEntry w:val="Amministratore delegato"/>
                    <w:listEntry w:val="Presidente del CDA"/>
                    <w:listEntry w:val="Amministratore unico"/>
                    <w:listEntry w:val="Titolare di Impresa individuale"/>
                    <w:listEntry w:val="Socio amministratore"/>
                    <w:listEntry w:val="Socio accomandatario"/>
                    <w:listEntry w:val="Socio accomandante"/>
                    <w:listEntry w:val="Consigliere"/>
                    <w:listEntry w:val="Membro del comitato esecutivo"/>
                    <w:listEntry w:val="Institore/Direttore generale"/>
                  </w:ddList>
                </w:ffData>
              </w:fldChar>
            </w:r>
            <w:r w:rsidRPr="00182F1A">
              <w:rPr>
                <w:rFonts w:ascii="Arial" w:hAnsi="Arial" w:cs="Arial"/>
                <w:b/>
                <w:sz w:val="20"/>
                <w:szCs w:val="20"/>
              </w:rPr>
              <w:instrText xml:space="preserve"> FORMDROPDOWN </w:instrText>
            </w:r>
            <w:r w:rsidRPr="00182F1A">
              <w:rPr>
                <w:rFonts w:ascii="Arial" w:hAnsi="Arial" w:cs="Arial"/>
                <w:b/>
                <w:sz w:val="20"/>
                <w:szCs w:val="20"/>
              </w:rPr>
            </w:r>
            <w:r w:rsidRPr="00182F1A">
              <w:rPr>
                <w:rFonts w:ascii="Arial" w:hAnsi="Arial" w:cs="Arial"/>
                <w:b/>
                <w:sz w:val="20"/>
                <w:szCs w:val="20"/>
              </w:rPr>
              <w:fldChar w:fldCharType="separate"/>
            </w:r>
            <w:r w:rsidRPr="00182F1A">
              <w:rPr>
                <w:rFonts w:ascii="Arial" w:hAnsi="Arial" w:cs="Arial"/>
                <w:b/>
                <w:sz w:val="20"/>
                <w:szCs w:val="20"/>
              </w:rPr>
              <w:fldChar w:fldCharType="end"/>
            </w:r>
            <w:r w:rsidRPr="00182F1A">
              <w:rPr>
                <w:rFonts w:ascii="Arial" w:hAnsi="Arial" w:cs="Arial"/>
                <w:b/>
                <w:sz w:val="20"/>
                <w:szCs w:val="20"/>
              </w:rPr>
              <w:t xml:space="preserve"> </w:t>
            </w:r>
            <w:r>
              <w:rPr>
                <w:rFonts w:ascii="Arial" w:hAnsi="Arial" w:cs="Arial"/>
                <w:b/>
                <w:sz w:val="20"/>
                <w:szCs w:val="20"/>
              </w:rPr>
              <w:t xml:space="preserve"> </w:t>
            </w:r>
            <w:r w:rsidRPr="00182F1A">
              <w:rPr>
                <w:rFonts w:ascii="Arial" w:hAnsi="Arial" w:cs="Arial"/>
                <w:b/>
                <w:sz w:val="20"/>
                <w:szCs w:val="20"/>
              </w:rPr>
              <w:t xml:space="preserve">e Legale rappresentante </w:t>
            </w:r>
          </w:p>
        </w:tc>
      </w:tr>
      <w:tr w:rsidR="00785234" w:rsidRPr="00182F1A" w14:paraId="34EE6D13" w14:textId="77777777" w:rsidTr="00785234">
        <w:trPr>
          <w:trHeight w:val="327"/>
        </w:trPr>
        <w:tc>
          <w:tcPr>
            <w:tcW w:w="9894" w:type="dxa"/>
            <w:gridSpan w:val="17"/>
            <w:vAlign w:val="center"/>
          </w:tcPr>
          <w:p w14:paraId="4FE23A96" w14:textId="77777777" w:rsidR="00785234" w:rsidRPr="00182F1A" w:rsidRDefault="00785234" w:rsidP="00785234">
            <w:pPr>
              <w:spacing w:before="120" w:after="120" w:line="280" w:lineRule="exact"/>
              <w:ind w:right="11"/>
              <w:jc w:val="both"/>
              <w:outlineLvl w:val="0"/>
              <w:rPr>
                <w:rFonts w:ascii="Arial" w:hAnsi="Arial" w:cs="Arial"/>
                <w:b/>
                <w:sz w:val="20"/>
                <w:szCs w:val="20"/>
              </w:rPr>
            </w:pPr>
            <w:r w:rsidRPr="00182F1A">
              <w:rPr>
                <w:rFonts w:ascii="Arial" w:hAnsi="Arial" w:cs="Arial"/>
                <w:b/>
                <w:sz w:val="20"/>
                <w:szCs w:val="20"/>
              </w:rPr>
              <w:t>ovvero</w:t>
            </w:r>
          </w:p>
        </w:tc>
      </w:tr>
      <w:tr w:rsidR="00785234" w:rsidRPr="00182F1A" w14:paraId="03CDC44E" w14:textId="77777777" w:rsidTr="00785234">
        <w:trPr>
          <w:trHeight w:val="502"/>
        </w:trPr>
        <w:tc>
          <w:tcPr>
            <w:tcW w:w="822" w:type="dxa"/>
            <w:vAlign w:val="center"/>
          </w:tcPr>
          <w:p w14:paraId="39DB50EA" w14:textId="77777777" w:rsidR="00785234" w:rsidRPr="00182F1A" w:rsidRDefault="00785234" w:rsidP="00785234">
            <w:pPr>
              <w:spacing w:before="120" w:after="120" w:line="280" w:lineRule="exact"/>
              <w:ind w:right="11"/>
              <w:jc w:val="both"/>
              <w:outlineLvl w:val="0"/>
              <w:rPr>
                <w:rFonts w:ascii="Arial" w:hAnsi="Arial" w:cs="Arial"/>
                <w:b/>
                <w:sz w:val="20"/>
                <w:szCs w:val="20"/>
              </w:rPr>
            </w:pPr>
            <w:r w:rsidRPr="00182F1A">
              <w:rPr>
                <w:rFonts w:ascii="Arial" w:hAnsi="Arial" w:cs="Arial"/>
                <w:b/>
                <w:sz w:val="20"/>
                <w:szCs w:val="20"/>
              </w:rPr>
              <w:fldChar w:fldCharType="begin">
                <w:ffData>
                  <w:name w:val="Controllo64"/>
                  <w:enabled/>
                  <w:calcOnExit w:val="0"/>
                  <w:checkBox>
                    <w:sizeAuto/>
                    <w:default w:val="0"/>
                  </w:checkBox>
                </w:ffData>
              </w:fldChar>
            </w:r>
            <w:r w:rsidRPr="00182F1A">
              <w:rPr>
                <w:rFonts w:ascii="Arial" w:hAnsi="Arial" w:cs="Arial"/>
                <w:b/>
                <w:sz w:val="20"/>
                <w:szCs w:val="20"/>
              </w:rPr>
              <w:instrText xml:space="preserve"> FORMCHECKBOX </w:instrText>
            </w:r>
            <w:r w:rsidRPr="00182F1A">
              <w:rPr>
                <w:rFonts w:ascii="Arial" w:hAnsi="Arial" w:cs="Arial"/>
                <w:b/>
                <w:sz w:val="20"/>
                <w:szCs w:val="20"/>
              </w:rPr>
            </w:r>
            <w:r w:rsidRPr="00182F1A">
              <w:rPr>
                <w:rFonts w:ascii="Arial" w:hAnsi="Arial" w:cs="Arial"/>
                <w:b/>
                <w:sz w:val="20"/>
                <w:szCs w:val="20"/>
              </w:rPr>
              <w:fldChar w:fldCharType="separate"/>
            </w:r>
            <w:r w:rsidRPr="00182F1A">
              <w:rPr>
                <w:rFonts w:ascii="Arial" w:hAnsi="Arial" w:cs="Arial"/>
                <w:b/>
                <w:sz w:val="20"/>
                <w:szCs w:val="20"/>
              </w:rPr>
              <w:fldChar w:fldCharType="end"/>
            </w:r>
          </w:p>
        </w:tc>
        <w:tc>
          <w:tcPr>
            <w:tcW w:w="6750" w:type="dxa"/>
            <w:gridSpan w:val="14"/>
            <w:vAlign w:val="center"/>
          </w:tcPr>
          <w:p w14:paraId="2DBBE0C6" w14:textId="77777777" w:rsidR="00785234" w:rsidRPr="00182F1A" w:rsidRDefault="00785234" w:rsidP="00785234">
            <w:pPr>
              <w:spacing w:before="120" w:after="120" w:line="280" w:lineRule="exact"/>
              <w:ind w:right="11"/>
              <w:jc w:val="both"/>
              <w:outlineLvl w:val="0"/>
              <w:rPr>
                <w:rFonts w:ascii="Arial" w:hAnsi="Arial" w:cs="Arial"/>
                <w:b/>
                <w:sz w:val="20"/>
                <w:szCs w:val="20"/>
              </w:rPr>
            </w:pPr>
            <w:r w:rsidRPr="00182F1A">
              <w:rPr>
                <w:rFonts w:ascii="Arial" w:hAnsi="Arial" w:cs="Arial"/>
                <w:b/>
                <w:sz w:val="20"/>
                <w:szCs w:val="20"/>
              </w:rPr>
              <w:t>Procuratore (</w:t>
            </w:r>
            <w:r w:rsidRPr="00182F1A">
              <w:rPr>
                <w:rFonts w:ascii="Arial" w:hAnsi="Arial" w:cs="Arial"/>
                <w:b/>
                <w:i/>
                <w:sz w:val="20"/>
                <w:szCs w:val="20"/>
              </w:rPr>
              <w:t>in tal caso indicare gli estremi della relativa procura e inserire nel sistema copia della stessa</w:t>
            </w:r>
            <w:r w:rsidRPr="00182F1A">
              <w:rPr>
                <w:rFonts w:ascii="Arial" w:hAnsi="Arial" w:cs="Arial"/>
                <w:b/>
                <w:sz w:val="20"/>
                <w:szCs w:val="20"/>
              </w:rPr>
              <w:t>)</w:t>
            </w:r>
          </w:p>
        </w:tc>
        <w:tc>
          <w:tcPr>
            <w:tcW w:w="2322" w:type="dxa"/>
            <w:gridSpan w:val="2"/>
            <w:vAlign w:val="center"/>
          </w:tcPr>
          <w:p w14:paraId="1BAAD583" w14:textId="77777777" w:rsidR="00785234" w:rsidRPr="00182F1A" w:rsidRDefault="00785234" w:rsidP="00785234">
            <w:pPr>
              <w:spacing w:before="120" w:after="120" w:line="280" w:lineRule="exact"/>
              <w:ind w:right="11"/>
              <w:jc w:val="both"/>
              <w:outlineLvl w:val="0"/>
              <w:rPr>
                <w:rFonts w:ascii="Arial" w:hAnsi="Arial" w:cs="Arial"/>
                <w:b/>
                <w:sz w:val="20"/>
                <w:szCs w:val="20"/>
              </w:rPr>
            </w:pPr>
            <w:r w:rsidRPr="00182F1A">
              <w:rPr>
                <w:rFonts w:ascii="Arial" w:hAnsi="Arial" w:cs="Arial"/>
                <w:b/>
                <w:sz w:val="20"/>
                <w:szCs w:val="20"/>
              </w:rPr>
              <w:fldChar w:fldCharType="begin">
                <w:ffData>
                  <w:name w:val="Testo407"/>
                  <w:enabled/>
                  <w:calcOnExit w:val="0"/>
                  <w:textInput/>
                </w:ffData>
              </w:fldChar>
            </w:r>
            <w:r w:rsidRPr="00182F1A">
              <w:rPr>
                <w:rFonts w:ascii="Arial" w:hAnsi="Arial" w:cs="Arial"/>
                <w:b/>
                <w:sz w:val="20"/>
                <w:szCs w:val="20"/>
              </w:rPr>
              <w:instrText xml:space="preserve"> FORMTEXT </w:instrText>
            </w:r>
            <w:r w:rsidRPr="00182F1A">
              <w:rPr>
                <w:rFonts w:ascii="Arial" w:hAnsi="Arial" w:cs="Arial"/>
                <w:b/>
                <w:sz w:val="20"/>
                <w:szCs w:val="20"/>
              </w:rPr>
            </w:r>
            <w:r w:rsidRPr="00182F1A">
              <w:rPr>
                <w:rFonts w:ascii="Arial" w:hAnsi="Arial" w:cs="Arial"/>
                <w:b/>
                <w:sz w:val="20"/>
                <w:szCs w:val="20"/>
              </w:rPr>
              <w:fldChar w:fldCharType="separate"/>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sz w:val="20"/>
                <w:szCs w:val="20"/>
              </w:rPr>
              <w:fldChar w:fldCharType="end"/>
            </w:r>
          </w:p>
        </w:tc>
      </w:tr>
      <w:tr w:rsidR="00785234" w:rsidRPr="00182F1A" w14:paraId="6E159875" w14:textId="77777777" w:rsidTr="00785234">
        <w:trPr>
          <w:trHeight w:val="502"/>
        </w:trPr>
        <w:tc>
          <w:tcPr>
            <w:tcW w:w="2948" w:type="dxa"/>
            <w:gridSpan w:val="6"/>
            <w:vAlign w:val="center"/>
          </w:tcPr>
          <w:p w14:paraId="07F0A348" w14:textId="77777777" w:rsidR="00785234" w:rsidRPr="00182F1A" w:rsidRDefault="00785234" w:rsidP="00785234">
            <w:pPr>
              <w:spacing w:before="120" w:after="120" w:line="280" w:lineRule="exact"/>
              <w:ind w:right="11"/>
              <w:jc w:val="both"/>
              <w:outlineLvl w:val="0"/>
              <w:rPr>
                <w:rFonts w:ascii="Arial" w:hAnsi="Arial" w:cs="Arial"/>
                <w:b/>
                <w:sz w:val="20"/>
                <w:szCs w:val="20"/>
              </w:rPr>
            </w:pPr>
            <w:r>
              <w:rPr>
                <w:rFonts w:ascii="Arial" w:hAnsi="Arial" w:cs="Arial"/>
                <w:b/>
                <w:sz w:val="20"/>
                <w:szCs w:val="20"/>
              </w:rPr>
              <w:t>d</w:t>
            </w:r>
            <w:r w:rsidRPr="00182F1A">
              <w:rPr>
                <w:rFonts w:ascii="Arial" w:hAnsi="Arial" w:cs="Arial"/>
                <w:b/>
                <w:sz w:val="20"/>
                <w:szCs w:val="20"/>
              </w:rPr>
              <w:t>ell’</w:t>
            </w:r>
            <w:r>
              <w:rPr>
                <w:rFonts w:ascii="Arial" w:hAnsi="Arial" w:cs="Arial"/>
                <w:b/>
                <w:sz w:val="20"/>
                <w:szCs w:val="20"/>
              </w:rPr>
              <w:t>operatore economico</w:t>
            </w:r>
            <w:r w:rsidRPr="00182F1A">
              <w:rPr>
                <w:rFonts w:ascii="Arial" w:hAnsi="Arial" w:cs="Arial"/>
                <w:b/>
                <w:sz w:val="20"/>
                <w:szCs w:val="20"/>
              </w:rPr>
              <w:t>:</w:t>
            </w:r>
          </w:p>
        </w:tc>
        <w:tc>
          <w:tcPr>
            <w:tcW w:w="6946" w:type="dxa"/>
            <w:gridSpan w:val="11"/>
            <w:vAlign w:val="center"/>
          </w:tcPr>
          <w:p w14:paraId="35B4A473" w14:textId="77777777" w:rsidR="00785234" w:rsidRPr="00182F1A" w:rsidRDefault="00785234" w:rsidP="00785234">
            <w:pPr>
              <w:spacing w:before="120" w:after="120" w:line="280" w:lineRule="exact"/>
              <w:ind w:right="11"/>
              <w:jc w:val="both"/>
              <w:outlineLvl w:val="0"/>
              <w:rPr>
                <w:rFonts w:ascii="Arial" w:hAnsi="Arial" w:cs="Arial"/>
                <w:b/>
                <w:sz w:val="20"/>
                <w:szCs w:val="20"/>
              </w:rPr>
            </w:pPr>
            <w:r w:rsidRPr="00182F1A">
              <w:rPr>
                <w:rFonts w:ascii="Arial" w:hAnsi="Arial" w:cs="Arial"/>
                <w:b/>
                <w:sz w:val="20"/>
                <w:szCs w:val="20"/>
              </w:rPr>
              <w:fldChar w:fldCharType="begin">
                <w:ffData>
                  <w:name w:val="Testo289"/>
                  <w:enabled/>
                  <w:calcOnExit w:val="0"/>
                  <w:textInput>
                    <w:default w:val="Indicare Ragione sociale per esteso"/>
                  </w:textInput>
                </w:ffData>
              </w:fldChar>
            </w:r>
            <w:r w:rsidRPr="00182F1A">
              <w:rPr>
                <w:rFonts w:ascii="Arial" w:hAnsi="Arial" w:cs="Arial"/>
                <w:b/>
                <w:sz w:val="20"/>
                <w:szCs w:val="20"/>
              </w:rPr>
              <w:instrText xml:space="preserve"> FORMTEXT </w:instrText>
            </w:r>
            <w:r w:rsidRPr="00182F1A">
              <w:rPr>
                <w:rFonts w:ascii="Arial" w:hAnsi="Arial" w:cs="Arial"/>
                <w:b/>
                <w:sz w:val="20"/>
                <w:szCs w:val="20"/>
              </w:rPr>
            </w:r>
            <w:r w:rsidRPr="00182F1A">
              <w:rPr>
                <w:rFonts w:ascii="Arial" w:hAnsi="Arial" w:cs="Arial"/>
                <w:b/>
                <w:sz w:val="20"/>
                <w:szCs w:val="20"/>
              </w:rPr>
              <w:fldChar w:fldCharType="separate"/>
            </w:r>
            <w:r w:rsidRPr="00182F1A">
              <w:rPr>
                <w:rFonts w:ascii="Arial" w:hAnsi="Arial" w:cs="Arial"/>
                <w:b/>
                <w:noProof/>
                <w:sz w:val="20"/>
                <w:szCs w:val="20"/>
              </w:rPr>
              <w:t>Indicare Ragione sociale per esteso</w:t>
            </w:r>
            <w:r w:rsidRPr="00182F1A">
              <w:rPr>
                <w:rFonts w:ascii="Arial" w:hAnsi="Arial" w:cs="Arial"/>
                <w:b/>
                <w:sz w:val="20"/>
                <w:szCs w:val="20"/>
              </w:rPr>
              <w:fldChar w:fldCharType="end"/>
            </w:r>
          </w:p>
        </w:tc>
      </w:tr>
      <w:tr w:rsidR="00785234" w:rsidRPr="00182F1A" w14:paraId="40F5A70B" w14:textId="77777777" w:rsidTr="00785234">
        <w:tc>
          <w:tcPr>
            <w:tcW w:w="9894" w:type="dxa"/>
            <w:gridSpan w:val="17"/>
            <w:vAlign w:val="center"/>
          </w:tcPr>
          <w:p w14:paraId="4D86A1AF" w14:textId="77777777" w:rsidR="00785234" w:rsidRPr="00182F1A" w:rsidRDefault="00785234" w:rsidP="00785234">
            <w:pPr>
              <w:tabs>
                <w:tab w:val="left" w:pos="1260"/>
                <w:tab w:val="left" w:pos="1440"/>
                <w:tab w:val="left" w:pos="3566"/>
                <w:tab w:val="left" w:pos="6400"/>
              </w:tabs>
              <w:spacing w:before="120" w:after="120" w:line="280" w:lineRule="exact"/>
              <w:ind w:right="11"/>
              <w:jc w:val="both"/>
              <w:rPr>
                <w:rFonts w:ascii="Arial" w:hAnsi="Arial" w:cs="Arial"/>
                <w:b/>
                <w:sz w:val="20"/>
                <w:szCs w:val="20"/>
              </w:rPr>
            </w:pPr>
            <w:r w:rsidRPr="00182F1A">
              <w:rPr>
                <w:rFonts w:ascii="Arial" w:hAnsi="Arial" w:cs="Arial"/>
                <w:b/>
                <w:sz w:val="20"/>
                <w:szCs w:val="20"/>
              </w:rPr>
              <w:t xml:space="preserve">con sede legale in: </w:t>
            </w:r>
            <w:r w:rsidRPr="00182F1A">
              <w:rPr>
                <w:rFonts w:ascii="Arial" w:hAnsi="Arial" w:cs="Arial"/>
                <w:b/>
                <w:sz w:val="20"/>
                <w:szCs w:val="20"/>
              </w:rPr>
              <w:fldChar w:fldCharType="begin">
                <w:ffData>
                  <w:name w:val="Testo656"/>
                  <w:enabled/>
                  <w:calcOnExit w:val="0"/>
                  <w:textInput/>
                </w:ffData>
              </w:fldChar>
            </w:r>
            <w:r w:rsidRPr="00182F1A">
              <w:rPr>
                <w:rFonts w:ascii="Arial" w:hAnsi="Arial" w:cs="Arial"/>
                <w:b/>
                <w:sz w:val="20"/>
                <w:szCs w:val="20"/>
              </w:rPr>
              <w:instrText xml:space="preserve"> FORMTEXT </w:instrText>
            </w:r>
            <w:r w:rsidRPr="00182F1A">
              <w:rPr>
                <w:rFonts w:ascii="Arial" w:hAnsi="Arial" w:cs="Arial"/>
                <w:b/>
                <w:sz w:val="20"/>
                <w:szCs w:val="20"/>
              </w:rPr>
            </w:r>
            <w:r w:rsidRPr="00182F1A">
              <w:rPr>
                <w:rFonts w:ascii="Arial" w:hAnsi="Arial" w:cs="Arial"/>
                <w:b/>
                <w:sz w:val="20"/>
                <w:szCs w:val="20"/>
              </w:rPr>
              <w:fldChar w:fldCharType="separate"/>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sz w:val="20"/>
                <w:szCs w:val="20"/>
              </w:rPr>
              <w:fldChar w:fldCharType="end"/>
            </w:r>
          </w:p>
        </w:tc>
      </w:tr>
      <w:tr w:rsidR="00785234" w:rsidRPr="00182F1A" w14:paraId="516F6CE2" w14:textId="77777777" w:rsidTr="00785234">
        <w:tc>
          <w:tcPr>
            <w:tcW w:w="1106" w:type="dxa"/>
            <w:gridSpan w:val="2"/>
            <w:vAlign w:val="center"/>
          </w:tcPr>
          <w:p w14:paraId="2B161D20" w14:textId="77777777" w:rsidR="00785234" w:rsidRPr="00182F1A" w:rsidRDefault="00785234" w:rsidP="00785234">
            <w:pPr>
              <w:tabs>
                <w:tab w:val="left" w:pos="1260"/>
                <w:tab w:val="left" w:pos="1440"/>
                <w:tab w:val="left" w:pos="3566"/>
                <w:tab w:val="left" w:pos="6400"/>
              </w:tabs>
              <w:spacing w:before="120" w:after="120" w:line="280" w:lineRule="exact"/>
              <w:ind w:left="1259" w:right="11" w:hanging="1259"/>
              <w:jc w:val="both"/>
              <w:rPr>
                <w:rFonts w:ascii="Arial" w:hAnsi="Arial" w:cs="Arial"/>
                <w:b/>
                <w:sz w:val="20"/>
                <w:szCs w:val="20"/>
              </w:rPr>
            </w:pPr>
            <w:r w:rsidRPr="00182F1A">
              <w:rPr>
                <w:rFonts w:ascii="Arial" w:hAnsi="Arial" w:cs="Arial"/>
                <w:b/>
                <w:sz w:val="20"/>
                <w:szCs w:val="20"/>
              </w:rPr>
              <w:t>Via</w:t>
            </w:r>
          </w:p>
        </w:tc>
        <w:tc>
          <w:tcPr>
            <w:tcW w:w="6025" w:type="dxa"/>
            <w:gridSpan w:val="11"/>
            <w:vAlign w:val="center"/>
          </w:tcPr>
          <w:p w14:paraId="0A681D16" w14:textId="77777777" w:rsidR="00785234" w:rsidRPr="00182F1A" w:rsidRDefault="00785234" w:rsidP="00785234">
            <w:pPr>
              <w:tabs>
                <w:tab w:val="left" w:pos="1260"/>
                <w:tab w:val="left" w:pos="1440"/>
                <w:tab w:val="left" w:pos="3566"/>
                <w:tab w:val="left" w:pos="6400"/>
              </w:tabs>
              <w:spacing w:before="120" w:after="120" w:line="280" w:lineRule="exact"/>
              <w:ind w:right="11"/>
              <w:jc w:val="both"/>
              <w:rPr>
                <w:rFonts w:ascii="Arial" w:hAnsi="Arial" w:cs="Arial"/>
                <w:b/>
                <w:sz w:val="20"/>
                <w:szCs w:val="20"/>
              </w:rPr>
            </w:pPr>
            <w:r w:rsidRPr="00182F1A">
              <w:rPr>
                <w:rFonts w:ascii="Arial" w:hAnsi="Arial" w:cs="Arial"/>
                <w:b/>
                <w:sz w:val="20"/>
                <w:szCs w:val="20"/>
              </w:rPr>
              <w:fldChar w:fldCharType="begin">
                <w:ffData>
                  <w:name w:val="Testo656"/>
                  <w:enabled/>
                  <w:calcOnExit w:val="0"/>
                  <w:textInput/>
                </w:ffData>
              </w:fldChar>
            </w:r>
            <w:r w:rsidRPr="00182F1A">
              <w:rPr>
                <w:rFonts w:ascii="Arial" w:hAnsi="Arial" w:cs="Arial"/>
                <w:b/>
                <w:sz w:val="20"/>
                <w:szCs w:val="20"/>
              </w:rPr>
              <w:instrText xml:space="preserve"> FORMTEXT </w:instrText>
            </w:r>
            <w:r w:rsidRPr="00182F1A">
              <w:rPr>
                <w:rFonts w:ascii="Arial" w:hAnsi="Arial" w:cs="Arial"/>
                <w:b/>
                <w:sz w:val="20"/>
                <w:szCs w:val="20"/>
              </w:rPr>
            </w:r>
            <w:r w:rsidRPr="00182F1A">
              <w:rPr>
                <w:rFonts w:ascii="Arial" w:hAnsi="Arial" w:cs="Arial"/>
                <w:b/>
                <w:sz w:val="20"/>
                <w:szCs w:val="20"/>
              </w:rPr>
              <w:fldChar w:fldCharType="separate"/>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sz w:val="20"/>
                <w:szCs w:val="20"/>
              </w:rPr>
              <w:fldChar w:fldCharType="end"/>
            </w:r>
          </w:p>
        </w:tc>
        <w:tc>
          <w:tcPr>
            <w:tcW w:w="419" w:type="dxa"/>
            <w:gridSpan w:val="2"/>
            <w:vAlign w:val="center"/>
          </w:tcPr>
          <w:p w14:paraId="57307AE8" w14:textId="77777777" w:rsidR="00785234" w:rsidRPr="00182F1A" w:rsidRDefault="00785234" w:rsidP="00785234">
            <w:pPr>
              <w:tabs>
                <w:tab w:val="left" w:pos="1260"/>
                <w:tab w:val="left" w:pos="1440"/>
              </w:tabs>
              <w:spacing w:before="120" w:after="120" w:line="280" w:lineRule="exact"/>
              <w:ind w:left="1259" w:right="11" w:hanging="1259"/>
              <w:jc w:val="both"/>
              <w:rPr>
                <w:rFonts w:ascii="Arial" w:hAnsi="Arial" w:cs="Arial"/>
                <w:b/>
                <w:sz w:val="20"/>
                <w:szCs w:val="20"/>
              </w:rPr>
            </w:pPr>
            <w:r w:rsidRPr="00182F1A">
              <w:rPr>
                <w:rFonts w:ascii="Arial" w:hAnsi="Arial" w:cs="Arial"/>
                <w:b/>
                <w:sz w:val="20"/>
                <w:szCs w:val="20"/>
              </w:rPr>
              <w:t>n.</w:t>
            </w:r>
          </w:p>
        </w:tc>
        <w:tc>
          <w:tcPr>
            <w:tcW w:w="2344" w:type="dxa"/>
            <w:gridSpan w:val="2"/>
            <w:vAlign w:val="center"/>
          </w:tcPr>
          <w:p w14:paraId="79E7ECAC" w14:textId="77777777" w:rsidR="00785234" w:rsidRPr="00182F1A" w:rsidRDefault="00785234" w:rsidP="00785234">
            <w:pPr>
              <w:tabs>
                <w:tab w:val="left" w:pos="1260"/>
                <w:tab w:val="left" w:pos="1440"/>
              </w:tabs>
              <w:spacing w:before="120" w:after="120" w:line="280" w:lineRule="exact"/>
              <w:ind w:right="11"/>
              <w:jc w:val="both"/>
              <w:rPr>
                <w:rFonts w:ascii="Arial" w:hAnsi="Arial" w:cs="Arial"/>
                <w:b/>
                <w:sz w:val="20"/>
                <w:szCs w:val="20"/>
              </w:rPr>
            </w:pPr>
            <w:r w:rsidRPr="00182F1A">
              <w:rPr>
                <w:rFonts w:ascii="Arial" w:hAnsi="Arial" w:cs="Arial"/>
                <w:b/>
                <w:sz w:val="20"/>
                <w:szCs w:val="20"/>
              </w:rPr>
              <w:fldChar w:fldCharType="begin">
                <w:ffData>
                  <w:name w:val="Testo656"/>
                  <w:enabled/>
                  <w:calcOnExit w:val="0"/>
                  <w:textInput/>
                </w:ffData>
              </w:fldChar>
            </w:r>
            <w:r w:rsidRPr="00182F1A">
              <w:rPr>
                <w:rFonts w:ascii="Arial" w:hAnsi="Arial" w:cs="Arial"/>
                <w:b/>
                <w:sz w:val="20"/>
                <w:szCs w:val="20"/>
              </w:rPr>
              <w:instrText xml:space="preserve"> FORMTEXT </w:instrText>
            </w:r>
            <w:r w:rsidRPr="00182F1A">
              <w:rPr>
                <w:rFonts w:ascii="Arial" w:hAnsi="Arial" w:cs="Arial"/>
                <w:b/>
                <w:sz w:val="20"/>
                <w:szCs w:val="20"/>
              </w:rPr>
            </w:r>
            <w:r w:rsidRPr="00182F1A">
              <w:rPr>
                <w:rFonts w:ascii="Arial" w:hAnsi="Arial" w:cs="Arial"/>
                <w:b/>
                <w:sz w:val="20"/>
                <w:szCs w:val="20"/>
              </w:rPr>
              <w:fldChar w:fldCharType="separate"/>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sz w:val="20"/>
                <w:szCs w:val="20"/>
              </w:rPr>
              <w:fldChar w:fldCharType="end"/>
            </w:r>
          </w:p>
        </w:tc>
      </w:tr>
      <w:tr w:rsidR="00785234" w:rsidRPr="00182F1A" w14:paraId="2698A539" w14:textId="77777777" w:rsidTr="00785234">
        <w:tc>
          <w:tcPr>
            <w:tcW w:w="1106" w:type="dxa"/>
            <w:gridSpan w:val="2"/>
            <w:vAlign w:val="center"/>
          </w:tcPr>
          <w:p w14:paraId="3AB0F13E" w14:textId="77777777" w:rsidR="00785234" w:rsidRPr="00182F1A" w:rsidRDefault="00785234" w:rsidP="00785234">
            <w:pPr>
              <w:tabs>
                <w:tab w:val="left" w:pos="1260"/>
                <w:tab w:val="left" w:pos="1440"/>
                <w:tab w:val="left" w:pos="3566"/>
                <w:tab w:val="left" w:pos="6400"/>
              </w:tabs>
              <w:spacing w:before="120" w:after="120" w:line="280" w:lineRule="exact"/>
              <w:ind w:left="1259" w:right="11" w:hanging="1259"/>
              <w:jc w:val="both"/>
              <w:rPr>
                <w:rFonts w:ascii="Arial" w:hAnsi="Arial" w:cs="Arial"/>
                <w:b/>
                <w:sz w:val="20"/>
                <w:szCs w:val="20"/>
              </w:rPr>
            </w:pPr>
            <w:r w:rsidRPr="00182F1A">
              <w:rPr>
                <w:rFonts w:ascii="Arial" w:hAnsi="Arial" w:cs="Arial"/>
                <w:b/>
                <w:sz w:val="20"/>
                <w:szCs w:val="20"/>
              </w:rPr>
              <w:t>C.A.P.</w:t>
            </w:r>
          </w:p>
        </w:tc>
        <w:tc>
          <w:tcPr>
            <w:tcW w:w="2127" w:type="dxa"/>
            <w:gridSpan w:val="5"/>
            <w:vAlign w:val="center"/>
          </w:tcPr>
          <w:p w14:paraId="3123BAE1" w14:textId="77777777" w:rsidR="00785234" w:rsidRPr="00182F1A" w:rsidRDefault="00785234" w:rsidP="00785234">
            <w:pPr>
              <w:tabs>
                <w:tab w:val="left" w:pos="1260"/>
                <w:tab w:val="left" w:pos="1440"/>
              </w:tabs>
              <w:spacing w:before="120" w:after="120" w:line="280" w:lineRule="exact"/>
              <w:ind w:left="1259" w:right="11" w:hanging="1259"/>
              <w:jc w:val="both"/>
              <w:rPr>
                <w:rFonts w:ascii="Arial" w:hAnsi="Arial" w:cs="Arial"/>
                <w:b/>
                <w:sz w:val="20"/>
                <w:szCs w:val="20"/>
              </w:rPr>
            </w:pPr>
            <w:r w:rsidRPr="00182F1A">
              <w:rPr>
                <w:rFonts w:ascii="Arial" w:hAnsi="Arial" w:cs="Arial"/>
                <w:b/>
                <w:sz w:val="20"/>
                <w:szCs w:val="20"/>
              </w:rPr>
              <w:fldChar w:fldCharType="begin">
                <w:ffData>
                  <w:name w:val="Testo656"/>
                  <w:enabled/>
                  <w:calcOnExit w:val="0"/>
                  <w:textInput/>
                </w:ffData>
              </w:fldChar>
            </w:r>
            <w:r w:rsidRPr="00182F1A">
              <w:rPr>
                <w:rFonts w:ascii="Arial" w:hAnsi="Arial" w:cs="Arial"/>
                <w:b/>
                <w:sz w:val="20"/>
                <w:szCs w:val="20"/>
              </w:rPr>
              <w:instrText xml:space="preserve"> FORMTEXT </w:instrText>
            </w:r>
            <w:r w:rsidRPr="00182F1A">
              <w:rPr>
                <w:rFonts w:ascii="Arial" w:hAnsi="Arial" w:cs="Arial"/>
                <w:b/>
                <w:sz w:val="20"/>
                <w:szCs w:val="20"/>
              </w:rPr>
            </w:r>
            <w:r w:rsidRPr="00182F1A">
              <w:rPr>
                <w:rFonts w:ascii="Arial" w:hAnsi="Arial" w:cs="Arial"/>
                <w:b/>
                <w:sz w:val="20"/>
                <w:szCs w:val="20"/>
              </w:rPr>
              <w:fldChar w:fldCharType="separate"/>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sz w:val="20"/>
                <w:szCs w:val="20"/>
              </w:rPr>
              <w:fldChar w:fldCharType="end"/>
            </w:r>
          </w:p>
        </w:tc>
        <w:tc>
          <w:tcPr>
            <w:tcW w:w="728" w:type="dxa"/>
            <w:gridSpan w:val="2"/>
            <w:vAlign w:val="center"/>
          </w:tcPr>
          <w:p w14:paraId="42C51E08" w14:textId="77777777" w:rsidR="00785234" w:rsidRPr="00182F1A" w:rsidRDefault="00785234" w:rsidP="00785234">
            <w:pPr>
              <w:tabs>
                <w:tab w:val="left" w:pos="1260"/>
                <w:tab w:val="left" w:pos="1440"/>
              </w:tabs>
              <w:spacing w:before="120" w:after="120" w:line="280" w:lineRule="exact"/>
              <w:ind w:right="11"/>
              <w:jc w:val="both"/>
              <w:rPr>
                <w:rFonts w:ascii="Arial" w:hAnsi="Arial" w:cs="Arial"/>
                <w:b/>
                <w:sz w:val="20"/>
                <w:szCs w:val="20"/>
              </w:rPr>
            </w:pPr>
            <w:r w:rsidRPr="00182F1A">
              <w:rPr>
                <w:rFonts w:ascii="Arial" w:hAnsi="Arial" w:cs="Arial"/>
                <w:b/>
                <w:sz w:val="20"/>
                <w:szCs w:val="20"/>
              </w:rPr>
              <w:t>Città</w:t>
            </w:r>
          </w:p>
        </w:tc>
        <w:tc>
          <w:tcPr>
            <w:tcW w:w="3170" w:type="dxa"/>
            <w:gridSpan w:val="4"/>
            <w:vAlign w:val="center"/>
          </w:tcPr>
          <w:p w14:paraId="1F1E0003" w14:textId="77777777" w:rsidR="00785234" w:rsidRPr="00182F1A" w:rsidRDefault="00785234" w:rsidP="00785234">
            <w:pPr>
              <w:tabs>
                <w:tab w:val="left" w:pos="1260"/>
                <w:tab w:val="left" w:pos="1440"/>
              </w:tabs>
              <w:spacing w:before="120" w:after="120" w:line="280" w:lineRule="exact"/>
              <w:ind w:right="11"/>
              <w:jc w:val="both"/>
              <w:rPr>
                <w:rFonts w:ascii="Arial" w:hAnsi="Arial" w:cs="Arial"/>
                <w:b/>
                <w:sz w:val="20"/>
                <w:szCs w:val="20"/>
              </w:rPr>
            </w:pPr>
            <w:r w:rsidRPr="00182F1A">
              <w:rPr>
                <w:rFonts w:ascii="Arial" w:hAnsi="Arial" w:cs="Arial"/>
                <w:b/>
                <w:sz w:val="20"/>
                <w:szCs w:val="20"/>
              </w:rPr>
              <w:fldChar w:fldCharType="begin">
                <w:ffData>
                  <w:name w:val="Testo656"/>
                  <w:enabled/>
                  <w:calcOnExit w:val="0"/>
                  <w:textInput/>
                </w:ffData>
              </w:fldChar>
            </w:r>
            <w:r w:rsidRPr="00182F1A">
              <w:rPr>
                <w:rFonts w:ascii="Arial" w:hAnsi="Arial" w:cs="Arial"/>
                <w:b/>
                <w:sz w:val="20"/>
                <w:szCs w:val="20"/>
              </w:rPr>
              <w:instrText xml:space="preserve"> FORMTEXT </w:instrText>
            </w:r>
            <w:r w:rsidRPr="00182F1A">
              <w:rPr>
                <w:rFonts w:ascii="Arial" w:hAnsi="Arial" w:cs="Arial"/>
                <w:b/>
                <w:sz w:val="20"/>
                <w:szCs w:val="20"/>
              </w:rPr>
            </w:r>
            <w:r w:rsidRPr="00182F1A">
              <w:rPr>
                <w:rFonts w:ascii="Arial" w:hAnsi="Arial" w:cs="Arial"/>
                <w:b/>
                <w:sz w:val="20"/>
                <w:szCs w:val="20"/>
              </w:rPr>
              <w:fldChar w:fldCharType="separate"/>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sz w:val="20"/>
                <w:szCs w:val="20"/>
              </w:rPr>
              <w:fldChar w:fldCharType="end"/>
            </w:r>
          </w:p>
        </w:tc>
        <w:tc>
          <w:tcPr>
            <w:tcW w:w="961" w:type="dxa"/>
            <w:gridSpan w:val="3"/>
            <w:vAlign w:val="center"/>
          </w:tcPr>
          <w:p w14:paraId="5CF3242B" w14:textId="77777777" w:rsidR="00785234" w:rsidRPr="00182F1A" w:rsidRDefault="00785234" w:rsidP="00785234">
            <w:pPr>
              <w:tabs>
                <w:tab w:val="left" w:pos="1260"/>
                <w:tab w:val="left" w:pos="1440"/>
              </w:tabs>
              <w:spacing w:before="120" w:after="120" w:line="280" w:lineRule="exact"/>
              <w:ind w:right="11"/>
              <w:jc w:val="both"/>
              <w:rPr>
                <w:rFonts w:ascii="Arial" w:hAnsi="Arial" w:cs="Arial"/>
                <w:b/>
                <w:sz w:val="20"/>
                <w:szCs w:val="20"/>
              </w:rPr>
            </w:pPr>
            <w:r w:rsidRPr="00182F1A">
              <w:rPr>
                <w:rFonts w:ascii="Arial" w:hAnsi="Arial" w:cs="Arial"/>
                <w:b/>
                <w:sz w:val="20"/>
                <w:szCs w:val="20"/>
              </w:rPr>
              <w:t>Prov.</w:t>
            </w:r>
          </w:p>
        </w:tc>
        <w:tc>
          <w:tcPr>
            <w:tcW w:w="1802" w:type="dxa"/>
            <w:vAlign w:val="center"/>
          </w:tcPr>
          <w:p w14:paraId="76BF5E7C" w14:textId="77777777" w:rsidR="00785234" w:rsidRPr="00182F1A" w:rsidRDefault="00785234" w:rsidP="00785234">
            <w:pPr>
              <w:tabs>
                <w:tab w:val="left" w:pos="1260"/>
                <w:tab w:val="left" w:pos="1440"/>
              </w:tabs>
              <w:spacing w:before="120" w:after="120" w:line="280" w:lineRule="exact"/>
              <w:ind w:right="11"/>
              <w:jc w:val="both"/>
              <w:rPr>
                <w:rFonts w:ascii="Arial" w:hAnsi="Arial" w:cs="Arial"/>
                <w:b/>
                <w:sz w:val="20"/>
                <w:szCs w:val="20"/>
              </w:rPr>
            </w:pPr>
            <w:r w:rsidRPr="00182F1A">
              <w:rPr>
                <w:rFonts w:ascii="Arial" w:hAnsi="Arial" w:cs="Arial"/>
                <w:b/>
                <w:sz w:val="20"/>
                <w:szCs w:val="20"/>
              </w:rPr>
              <w:t>(</w:t>
            </w:r>
            <w:r w:rsidRPr="00182F1A">
              <w:rPr>
                <w:rFonts w:ascii="Arial" w:hAnsi="Arial" w:cs="Arial"/>
                <w:b/>
                <w:sz w:val="20"/>
                <w:szCs w:val="20"/>
              </w:rPr>
              <w:fldChar w:fldCharType="begin">
                <w:ffData>
                  <w:name w:val="Testo656"/>
                  <w:enabled/>
                  <w:calcOnExit w:val="0"/>
                  <w:textInput/>
                </w:ffData>
              </w:fldChar>
            </w:r>
            <w:r w:rsidRPr="00182F1A">
              <w:rPr>
                <w:rFonts w:ascii="Arial" w:hAnsi="Arial" w:cs="Arial"/>
                <w:b/>
                <w:sz w:val="20"/>
                <w:szCs w:val="20"/>
              </w:rPr>
              <w:instrText xml:space="preserve"> FORMTEXT </w:instrText>
            </w:r>
            <w:r w:rsidRPr="00182F1A">
              <w:rPr>
                <w:rFonts w:ascii="Arial" w:hAnsi="Arial" w:cs="Arial"/>
                <w:b/>
                <w:sz w:val="20"/>
                <w:szCs w:val="20"/>
              </w:rPr>
            </w:r>
            <w:r w:rsidRPr="00182F1A">
              <w:rPr>
                <w:rFonts w:ascii="Arial" w:hAnsi="Arial" w:cs="Arial"/>
                <w:b/>
                <w:sz w:val="20"/>
                <w:szCs w:val="20"/>
              </w:rPr>
              <w:fldChar w:fldCharType="separate"/>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sz w:val="20"/>
                <w:szCs w:val="20"/>
              </w:rPr>
              <w:fldChar w:fldCharType="end"/>
            </w:r>
            <w:r w:rsidRPr="00182F1A">
              <w:rPr>
                <w:rFonts w:ascii="Arial" w:hAnsi="Arial" w:cs="Arial"/>
                <w:b/>
                <w:sz w:val="20"/>
                <w:szCs w:val="20"/>
              </w:rPr>
              <w:t>)</w:t>
            </w:r>
          </w:p>
        </w:tc>
      </w:tr>
      <w:tr w:rsidR="00785234" w:rsidRPr="00182F1A" w14:paraId="28F45022" w14:textId="77777777" w:rsidTr="00785234">
        <w:trPr>
          <w:trHeight w:val="591"/>
        </w:trPr>
        <w:tc>
          <w:tcPr>
            <w:tcW w:w="1814" w:type="dxa"/>
            <w:gridSpan w:val="4"/>
            <w:vAlign w:val="center"/>
          </w:tcPr>
          <w:p w14:paraId="49073E05" w14:textId="77777777" w:rsidR="00785234" w:rsidRPr="00182F1A" w:rsidRDefault="00785234" w:rsidP="00785234">
            <w:pPr>
              <w:pStyle w:val="usoboll1"/>
              <w:spacing w:before="120" w:after="120" w:line="280" w:lineRule="exact"/>
              <w:ind w:right="11"/>
              <w:rPr>
                <w:rFonts w:ascii="Arial" w:hAnsi="Arial" w:cs="Arial"/>
                <w:b/>
                <w:sz w:val="20"/>
              </w:rPr>
            </w:pPr>
            <w:r w:rsidRPr="00182F1A">
              <w:rPr>
                <w:rFonts w:ascii="Arial" w:hAnsi="Arial" w:cs="Arial"/>
                <w:b/>
                <w:sz w:val="20"/>
              </w:rPr>
              <w:t>Telefono</w:t>
            </w:r>
          </w:p>
        </w:tc>
        <w:tc>
          <w:tcPr>
            <w:tcW w:w="3356" w:type="dxa"/>
            <w:gridSpan w:val="8"/>
            <w:vAlign w:val="center"/>
          </w:tcPr>
          <w:p w14:paraId="35E31624" w14:textId="77777777" w:rsidR="00785234" w:rsidRPr="00182F1A" w:rsidRDefault="00785234" w:rsidP="00785234">
            <w:pPr>
              <w:pStyle w:val="usoboll1"/>
              <w:spacing w:before="120" w:after="120" w:line="280" w:lineRule="exact"/>
              <w:ind w:right="11"/>
              <w:rPr>
                <w:rFonts w:ascii="Arial" w:hAnsi="Arial" w:cs="Arial"/>
                <w:b/>
                <w:sz w:val="20"/>
              </w:rPr>
            </w:pPr>
            <w:r w:rsidRPr="00182F1A">
              <w:rPr>
                <w:rFonts w:ascii="Arial" w:hAnsi="Arial" w:cs="Arial"/>
                <w:b/>
                <w:sz w:val="20"/>
              </w:rPr>
              <w:fldChar w:fldCharType="begin">
                <w:ffData>
                  <w:name w:val="Testo12"/>
                  <w:enabled/>
                  <w:calcOnExit w:val="0"/>
                  <w:textInput/>
                </w:ffData>
              </w:fldChar>
            </w:r>
            <w:bookmarkStart w:id="0" w:name="Testo12"/>
            <w:r w:rsidRPr="00182F1A">
              <w:rPr>
                <w:rFonts w:ascii="Arial" w:hAnsi="Arial" w:cs="Arial"/>
                <w:b/>
                <w:sz w:val="20"/>
              </w:rPr>
              <w:instrText xml:space="preserve"> FORMTEXT </w:instrText>
            </w:r>
            <w:r w:rsidRPr="00182F1A">
              <w:rPr>
                <w:rFonts w:ascii="Arial" w:hAnsi="Arial" w:cs="Arial"/>
                <w:b/>
                <w:sz w:val="20"/>
              </w:rPr>
            </w:r>
            <w:r w:rsidRPr="00182F1A">
              <w:rPr>
                <w:rFonts w:ascii="Arial" w:hAnsi="Arial" w:cs="Arial"/>
                <w:b/>
                <w:sz w:val="20"/>
              </w:rPr>
              <w:fldChar w:fldCharType="separate"/>
            </w:r>
            <w:r w:rsidRPr="00182F1A">
              <w:rPr>
                <w:rFonts w:ascii="Arial" w:hAnsi="Arial" w:cs="Arial"/>
                <w:b/>
                <w:noProof/>
                <w:sz w:val="20"/>
              </w:rPr>
              <w:t> </w:t>
            </w:r>
            <w:r w:rsidRPr="00182F1A">
              <w:rPr>
                <w:rFonts w:ascii="Arial" w:hAnsi="Arial" w:cs="Arial"/>
                <w:b/>
                <w:noProof/>
                <w:sz w:val="20"/>
              </w:rPr>
              <w:t> </w:t>
            </w:r>
            <w:r w:rsidRPr="00182F1A">
              <w:rPr>
                <w:rFonts w:ascii="Arial" w:hAnsi="Arial" w:cs="Arial"/>
                <w:b/>
                <w:noProof/>
                <w:sz w:val="20"/>
              </w:rPr>
              <w:t> </w:t>
            </w:r>
            <w:r w:rsidRPr="00182F1A">
              <w:rPr>
                <w:rFonts w:ascii="Arial" w:hAnsi="Arial" w:cs="Arial"/>
                <w:b/>
                <w:noProof/>
                <w:sz w:val="20"/>
              </w:rPr>
              <w:t> </w:t>
            </w:r>
            <w:r w:rsidRPr="00182F1A">
              <w:rPr>
                <w:rFonts w:ascii="Arial" w:hAnsi="Arial" w:cs="Arial"/>
                <w:b/>
                <w:noProof/>
                <w:sz w:val="20"/>
              </w:rPr>
              <w:t> </w:t>
            </w:r>
            <w:r w:rsidRPr="00182F1A">
              <w:rPr>
                <w:rFonts w:ascii="Arial" w:hAnsi="Arial" w:cs="Arial"/>
                <w:b/>
                <w:sz w:val="20"/>
              </w:rPr>
              <w:fldChar w:fldCharType="end"/>
            </w:r>
            <w:bookmarkEnd w:id="0"/>
          </w:p>
        </w:tc>
        <w:tc>
          <w:tcPr>
            <w:tcW w:w="2266" w:type="dxa"/>
            <w:gridSpan w:val="2"/>
            <w:vAlign w:val="center"/>
          </w:tcPr>
          <w:p w14:paraId="63D53220" w14:textId="77777777" w:rsidR="00785234" w:rsidRPr="00182F1A" w:rsidRDefault="00785234" w:rsidP="00785234">
            <w:pPr>
              <w:pStyle w:val="usoboll1"/>
              <w:spacing w:before="120" w:after="120" w:line="280" w:lineRule="exact"/>
              <w:ind w:right="11"/>
              <w:rPr>
                <w:rFonts w:ascii="Arial" w:hAnsi="Arial" w:cs="Arial"/>
                <w:b/>
                <w:sz w:val="20"/>
              </w:rPr>
            </w:pPr>
            <w:r w:rsidRPr="00182F1A">
              <w:rPr>
                <w:rFonts w:ascii="Arial" w:hAnsi="Arial" w:cs="Arial"/>
                <w:b/>
                <w:sz w:val="20"/>
              </w:rPr>
              <w:t>Fax</w:t>
            </w:r>
          </w:p>
        </w:tc>
        <w:tc>
          <w:tcPr>
            <w:tcW w:w="2458" w:type="dxa"/>
            <w:gridSpan w:val="3"/>
            <w:vAlign w:val="center"/>
          </w:tcPr>
          <w:p w14:paraId="04F0E7AB" w14:textId="77777777" w:rsidR="00785234" w:rsidRPr="00182F1A" w:rsidRDefault="00785234" w:rsidP="00785234">
            <w:pPr>
              <w:pStyle w:val="usoboll1"/>
              <w:spacing w:before="120" w:after="120" w:line="280" w:lineRule="exact"/>
              <w:ind w:right="11"/>
              <w:rPr>
                <w:rFonts w:ascii="Arial" w:hAnsi="Arial" w:cs="Arial"/>
                <w:b/>
                <w:sz w:val="20"/>
              </w:rPr>
            </w:pPr>
            <w:r w:rsidRPr="00182F1A">
              <w:rPr>
                <w:rFonts w:ascii="Arial" w:hAnsi="Arial" w:cs="Arial"/>
                <w:b/>
                <w:sz w:val="20"/>
              </w:rPr>
              <w:fldChar w:fldCharType="begin">
                <w:ffData>
                  <w:name w:val="Testo164"/>
                  <w:enabled/>
                  <w:calcOnExit w:val="0"/>
                  <w:textInput/>
                </w:ffData>
              </w:fldChar>
            </w:r>
            <w:bookmarkStart w:id="1" w:name="Testo164"/>
            <w:r w:rsidRPr="00182F1A">
              <w:rPr>
                <w:rFonts w:ascii="Arial" w:hAnsi="Arial" w:cs="Arial"/>
                <w:b/>
                <w:sz w:val="20"/>
              </w:rPr>
              <w:instrText xml:space="preserve"> FORMTEXT </w:instrText>
            </w:r>
            <w:r w:rsidRPr="00182F1A">
              <w:rPr>
                <w:rFonts w:ascii="Arial" w:hAnsi="Arial" w:cs="Arial"/>
                <w:b/>
                <w:sz w:val="20"/>
              </w:rPr>
            </w:r>
            <w:r w:rsidRPr="00182F1A">
              <w:rPr>
                <w:rFonts w:ascii="Arial" w:hAnsi="Arial" w:cs="Arial"/>
                <w:b/>
                <w:sz w:val="20"/>
              </w:rPr>
              <w:fldChar w:fldCharType="separate"/>
            </w:r>
            <w:r w:rsidRPr="00182F1A">
              <w:rPr>
                <w:rFonts w:ascii="Arial" w:hAnsi="Arial" w:cs="Arial"/>
                <w:b/>
                <w:noProof/>
                <w:sz w:val="20"/>
              </w:rPr>
              <w:t> </w:t>
            </w:r>
            <w:r w:rsidRPr="00182F1A">
              <w:rPr>
                <w:rFonts w:ascii="Arial" w:hAnsi="Arial" w:cs="Arial"/>
                <w:b/>
                <w:noProof/>
                <w:sz w:val="20"/>
              </w:rPr>
              <w:t> </w:t>
            </w:r>
            <w:r w:rsidRPr="00182F1A">
              <w:rPr>
                <w:rFonts w:ascii="Arial" w:hAnsi="Arial" w:cs="Arial"/>
                <w:b/>
                <w:noProof/>
                <w:sz w:val="20"/>
              </w:rPr>
              <w:t> </w:t>
            </w:r>
            <w:r w:rsidRPr="00182F1A">
              <w:rPr>
                <w:rFonts w:ascii="Arial" w:hAnsi="Arial" w:cs="Arial"/>
                <w:b/>
                <w:noProof/>
                <w:sz w:val="20"/>
              </w:rPr>
              <w:t> </w:t>
            </w:r>
            <w:r w:rsidRPr="00182F1A">
              <w:rPr>
                <w:rFonts w:ascii="Arial" w:hAnsi="Arial" w:cs="Arial"/>
                <w:b/>
                <w:noProof/>
                <w:sz w:val="20"/>
              </w:rPr>
              <w:t> </w:t>
            </w:r>
            <w:r w:rsidRPr="00182F1A">
              <w:rPr>
                <w:rFonts w:ascii="Arial" w:hAnsi="Arial" w:cs="Arial"/>
                <w:b/>
                <w:sz w:val="20"/>
              </w:rPr>
              <w:fldChar w:fldCharType="end"/>
            </w:r>
            <w:bookmarkEnd w:id="1"/>
          </w:p>
        </w:tc>
      </w:tr>
      <w:tr w:rsidR="00785234" w:rsidRPr="00182F1A" w14:paraId="37E96CC2" w14:textId="77777777" w:rsidTr="00785234">
        <w:trPr>
          <w:trHeight w:val="939"/>
        </w:trPr>
        <w:tc>
          <w:tcPr>
            <w:tcW w:w="1814" w:type="dxa"/>
            <w:gridSpan w:val="4"/>
            <w:vAlign w:val="center"/>
          </w:tcPr>
          <w:p w14:paraId="3FB2E6FE" w14:textId="77777777" w:rsidR="00785234" w:rsidRPr="00182F1A" w:rsidRDefault="00785234" w:rsidP="00785234">
            <w:pPr>
              <w:pStyle w:val="usoboll1"/>
              <w:spacing w:before="120" w:after="120" w:line="280" w:lineRule="exact"/>
              <w:ind w:right="11"/>
              <w:rPr>
                <w:rFonts w:ascii="Arial" w:hAnsi="Arial" w:cs="Arial"/>
                <w:b/>
                <w:sz w:val="20"/>
              </w:rPr>
            </w:pPr>
            <w:r w:rsidRPr="00182F1A">
              <w:rPr>
                <w:rFonts w:ascii="Arial" w:hAnsi="Arial" w:cs="Arial"/>
                <w:b/>
                <w:sz w:val="20"/>
              </w:rPr>
              <w:t>e-mail</w:t>
            </w:r>
          </w:p>
        </w:tc>
        <w:tc>
          <w:tcPr>
            <w:tcW w:w="2355" w:type="dxa"/>
            <w:gridSpan w:val="6"/>
            <w:vAlign w:val="center"/>
          </w:tcPr>
          <w:p w14:paraId="4D54726B" w14:textId="77777777" w:rsidR="00785234" w:rsidRPr="00182F1A" w:rsidRDefault="00785234" w:rsidP="00785234">
            <w:pPr>
              <w:pStyle w:val="usoboll1"/>
              <w:spacing w:before="120" w:after="120" w:line="280" w:lineRule="exact"/>
              <w:ind w:right="11"/>
              <w:rPr>
                <w:rFonts w:ascii="Arial" w:hAnsi="Arial" w:cs="Arial"/>
                <w:b/>
                <w:sz w:val="20"/>
              </w:rPr>
            </w:pPr>
            <w:r w:rsidRPr="00182F1A">
              <w:rPr>
                <w:rFonts w:ascii="Arial" w:hAnsi="Arial" w:cs="Arial"/>
                <w:b/>
                <w:sz w:val="20"/>
              </w:rPr>
              <w:fldChar w:fldCharType="begin">
                <w:ffData>
                  <w:name w:val="Testo12"/>
                  <w:enabled/>
                  <w:calcOnExit w:val="0"/>
                  <w:textInput/>
                </w:ffData>
              </w:fldChar>
            </w:r>
            <w:r w:rsidRPr="00182F1A">
              <w:rPr>
                <w:rFonts w:ascii="Arial" w:hAnsi="Arial" w:cs="Arial"/>
                <w:b/>
                <w:sz w:val="20"/>
              </w:rPr>
              <w:instrText xml:space="preserve"> FORMTEXT </w:instrText>
            </w:r>
            <w:r w:rsidRPr="00182F1A">
              <w:rPr>
                <w:rFonts w:ascii="Arial" w:hAnsi="Arial" w:cs="Arial"/>
                <w:b/>
                <w:sz w:val="20"/>
              </w:rPr>
            </w:r>
            <w:r w:rsidRPr="00182F1A">
              <w:rPr>
                <w:rFonts w:ascii="Arial" w:hAnsi="Arial" w:cs="Arial"/>
                <w:b/>
                <w:sz w:val="20"/>
              </w:rPr>
              <w:fldChar w:fldCharType="separate"/>
            </w:r>
            <w:r w:rsidRPr="00182F1A">
              <w:rPr>
                <w:rFonts w:ascii="Arial" w:hAnsi="Arial" w:cs="Arial"/>
                <w:b/>
                <w:sz w:val="20"/>
              </w:rPr>
              <w:t> </w:t>
            </w:r>
            <w:r w:rsidRPr="00182F1A">
              <w:rPr>
                <w:rFonts w:ascii="Arial" w:hAnsi="Arial" w:cs="Arial"/>
                <w:b/>
                <w:sz w:val="20"/>
              </w:rPr>
              <w:t> </w:t>
            </w:r>
            <w:r w:rsidRPr="00182F1A">
              <w:rPr>
                <w:rFonts w:ascii="Arial" w:hAnsi="Arial" w:cs="Arial"/>
                <w:b/>
                <w:sz w:val="20"/>
              </w:rPr>
              <w:t> </w:t>
            </w:r>
            <w:r w:rsidRPr="00182F1A">
              <w:rPr>
                <w:rFonts w:ascii="Arial" w:hAnsi="Arial" w:cs="Arial"/>
                <w:b/>
                <w:sz w:val="20"/>
              </w:rPr>
              <w:t> </w:t>
            </w:r>
            <w:r w:rsidRPr="00182F1A">
              <w:rPr>
                <w:rFonts w:ascii="Arial" w:hAnsi="Arial" w:cs="Arial"/>
                <w:b/>
                <w:sz w:val="20"/>
              </w:rPr>
              <w:t> </w:t>
            </w:r>
            <w:r w:rsidRPr="00182F1A">
              <w:rPr>
                <w:rFonts w:ascii="Arial" w:hAnsi="Arial" w:cs="Arial"/>
                <w:b/>
                <w:sz w:val="20"/>
              </w:rPr>
              <w:fldChar w:fldCharType="end"/>
            </w:r>
          </w:p>
        </w:tc>
        <w:tc>
          <w:tcPr>
            <w:tcW w:w="3267" w:type="dxa"/>
            <w:gridSpan w:val="4"/>
            <w:vAlign w:val="center"/>
          </w:tcPr>
          <w:p w14:paraId="3BB64C09" w14:textId="77777777" w:rsidR="00785234" w:rsidRPr="00182F1A" w:rsidRDefault="00785234" w:rsidP="00785234">
            <w:pPr>
              <w:pStyle w:val="usoboll1"/>
              <w:spacing w:before="120" w:after="120" w:line="280" w:lineRule="exact"/>
              <w:ind w:right="11"/>
              <w:rPr>
                <w:rFonts w:ascii="Arial" w:hAnsi="Arial" w:cs="Arial"/>
                <w:b/>
                <w:sz w:val="20"/>
              </w:rPr>
            </w:pPr>
            <w:r w:rsidRPr="00182F1A">
              <w:rPr>
                <w:rFonts w:ascii="Arial" w:hAnsi="Arial" w:cs="Arial"/>
                <w:b/>
                <w:sz w:val="20"/>
              </w:rPr>
              <w:t>Indirizzo di Posta elettronica certificata</w:t>
            </w:r>
          </w:p>
        </w:tc>
        <w:tc>
          <w:tcPr>
            <w:tcW w:w="2458" w:type="dxa"/>
            <w:gridSpan w:val="3"/>
            <w:vAlign w:val="center"/>
          </w:tcPr>
          <w:p w14:paraId="5B8FD4F4" w14:textId="77777777" w:rsidR="00785234" w:rsidRPr="00182F1A" w:rsidRDefault="00785234" w:rsidP="00785234">
            <w:pPr>
              <w:pStyle w:val="usoboll1"/>
              <w:spacing w:before="120" w:after="120" w:line="280" w:lineRule="exact"/>
              <w:ind w:right="11"/>
              <w:rPr>
                <w:rFonts w:ascii="Arial" w:hAnsi="Arial" w:cs="Arial"/>
                <w:b/>
                <w:sz w:val="20"/>
              </w:rPr>
            </w:pPr>
            <w:r w:rsidRPr="00182F1A">
              <w:rPr>
                <w:rFonts w:ascii="Arial" w:hAnsi="Arial" w:cs="Arial"/>
                <w:b/>
                <w:sz w:val="20"/>
              </w:rPr>
              <w:fldChar w:fldCharType="begin">
                <w:ffData>
                  <w:name w:val="Testo164"/>
                  <w:enabled/>
                  <w:calcOnExit w:val="0"/>
                  <w:textInput/>
                </w:ffData>
              </w:fldChar>
            </w:r>
            <w:r w:rsidRPr="00182F1A">
              <w:rPr>
                <w:rFonts w:ascii="Arial" w:hAnsi="Arial" w:cs="Arial"/>
                <w:b/>
                <w:sz w:val="20"/>
              </w:rPr>
              <w:instrText xml:space="preserve"> FORMTEXT </w:instrText>
            </w:r>
            <w:r w:rsidRPr="00182F1A">
              <w:rPr>
                <w:rFonts w:ascii="Arial" w:hAnsi="Arial" w:cs="Arial"/>
                <w:b/>
                <w:sz w:val="20"/>
              </w:rPr>
            </w:r>
            <w:r w:rsidRPr="00182F1A">
              <w:rPr>
                <w:rFonts w:ascii="Arial" w:hAnsi="Arial" w:cs="Arial"/>
                <w:b/>
                <w:sz w:val="20"/>
              </w:rPr>
              <w:fldChar w:fldCharType="separate"/>
            </w:r>
            <w:r w:rsidRPr="00182F1A">
              <w:rPr>
                <w:rFonts w:ascii="Arial" w:hAnsi="Arial" w:cs="Arial"/>
                <w:b/>
                <w:noProof/>
                <w:sz w:val="20"/>
              </w:rPr>
              <w:t> </w:t>
            </w:r>
            <w:r w:rsidRPr="00182F1A">
              <w:rPr>
                <w:rFonts w:ascii="Arial" w:hAnsi="Arial" w:cs="Arial"/>
                <w:b/>
                <w:noProof/>
                <w:sz w:val="20"/>
              </w:rPr>
              <w:t> </w:t>
            </w:r>
            <w:r w:rsidRPr="00182F1A">
              <w:rPr>
                <w:rFonts w:ascii="Arial" w:hAnsi="Arial" w:cs="Arial"/>
                <w:b/>
                <w:noProof/>
                <w:sz w:val="20"/>
              </w:rPr>
              <w:t> </w:t>
            </w:r>
            <w:r w:rsidRPr="00182F1A">
              <w:rPr>
                <w:rFonts w:ascii="Arial" w:hAnsi="Arial" w:cs="Arial"/>
                <w:b/>
                <w:noProof/>
                <w:sz w:val="20"/>
              </w:rPr>
              <w:t> </w:t>
            </w:r>
            <w:r w:rsidRPr="00182F1A">
              <w:rPr>
                <w:rFonts w:ascii="Arial" w:hAnsi="Arial" w:cs="Arial"/>
                <w:b/>
                <w:noProof/>
                <w:sz w:val="20"/>
              </w:rPr>
              <w:t> </w:t>
            </w:r>
            <w:r w:rsidRPr="00182F1A">
              <w:rPr>
                <w:rFonts w:ascii="Arial" w:hAnsi="Arial" w:cs="Arial"/>
                <w:b/>
                <w:sz w:val="20"/>
              </w:rPr>
              <w:fldChar w:fldCharType="end"/>
            </w:r>
          </w:p>
        </w:tc>
      </w:tr>
    </w:tbl>
    <w:p w14:paraId="10FE1955" w14:textId="77777777" w:rsidR="00057F84" w:rsidRPr="00785234" w:rsidRDefault="00057F84" w:rsidP="000A1662">
      <w:pPr>
        <w:spacing w:after="0" w:line="240" w:lineRule="auto"/>
        <w:ind w:right="11"/>
        <w:jc w:val="both"/>
        <w:rPr>
          <w:rFonts w:ascii="Arial" w:eastAsia="Times New Roman" w:hAnsi="Arial"/>
          <w:b/>
          <w:lang w:eastAsia="it-IT"/>
        </w:rPr>
      </w:pPr>
    </w:p>
    <w:p w14:paraId="7F1E96F6" w14:textId="77777777" w:rsidR="0064228D" w:rsidRPr="00182F1A" w:rsidRDefault="0064228D" w:rsidP="00181882">
      <w:pPr>
        <w:spacing w:before="120" w:after="0" w:line="280" w:lineRule="exact"/>
        <w:ind w:right="11"/>
        <w:jc w:val="center"/>
        <w:outlineLvl w:val="0"/>
        <w:rPr>
          <w:rFonts w:ascii="Arial" w:hAnsi="Arial" w:cs="Arial"/>
          <w:b/>
          <w:sz w:val="20"/>
          <w:szCs w:val="20"/>
        </w:rPr>
      </w:pPr>
      <w:r w:rsidRPr="00182F1A">
        <w:rPr>
          <w:rFonts w:ascii="Arial" w:hAnsi="Arial" w:cs="Arial"/>
          <w:b/>
          <w:sz w:val="20"/>
          <w:szCs w:val="20"/>
        </w:rPr>
        <w:t>CHIEDE</w:t>
      </w:r>
    </w:p>
    <w:p w14:paraId="53924757" w14:textId="77777777" w:rsidR="00524CB3" w:rsidRDefault="0064228D" w:rsidP="00181882">
      <w:pPr>
        <w:pStyle w:val="sche3"/>
        <w:spacing w:before="120" w:after="120" w:line="280" w:lineRule="exact"/>
        <w:ind w:right="11"/>
        <w:rPr>
          <w:rFonts w:ascii="Arial" w:hAnsi="Arial" w:cs="Arial"/>
          <w:lang w:val="it-IT"/>
        </w:rPr>
      </w:pPr>
      <w:r w:rsidRPr="00182F1A">
        <w:rPr>
          <w:rFonts w:ascii="Arial" w:hAnsi="Arial" w:cs="Arial"/>
          <w:bCs/>
          <w:color w:val="000000"/>
          <w:lang w:val="it-IT"/>
        </w:rPr>
        <w:t xml:space="preserve">di partecipare alla </w:t>
      </w:r>
      <w:r w:rsidR="00EE12FF" w:rsidRPr="00182F1A">
        <w:rPr>
          <w:rFonts w:ascii="Arial" w:hAnsi="Arial" w:cs="Arial"/>
          <w:bCs/>
          <w:color w:val="000000"/>
          <w:lang w:val="it-IT"/>
        </w:rPr>
        <w:t>procedura</w:t>
      </w:r>
      <w:r w:rsidRPr="00182F1A">
        <w:rPr>
          <w:rFonts w:ascii="Arial" w:hAnsi="Arial" w:cs="Arial"/>
          <w:bCs/>
          <w:color w:val="000000"/>
          <w:lang w:val="it-IT"/>
        </w:rPr>
        <w:t xml:space="preserve"> in oggetto </w:t>
      </w:r>
      <w:r w:rsidR="00CC7512" w:rsidRPr="00182F1A">
        <w:rPr>
          <w:rFonts w:ascii="Arial" w:hAnsi="Arial" w:cs="Arial"/>
          <w:lang w:val="it-IT"/>
        </w:rPr>
        <w:t>c</w:t>
      </w:r>
      <w:r w:rsidR="00575721" w:rsidRPr="00182F1A">
        <w:rPr>
          <w:rFonts w:ascii="Arial" w:hAnsi="Arial" w:cs="Arial"/>
          <w:lang w:val="it-IT"/>
        </w:rPr>
        <w:t>ome</w:t>
      </w:r>
      <w:r w:rsidR="00CC7512" w:rsidRPr="00182F1A">
        <w:rPr>
          <w:rFonts w:ascii="Arial" w:hAnsi="Arial" w:cs="Arial"/>
          <w:lang w:val="it-IT"/>
        </w:rPr>
        <w:t xml:space="preserve"> </w:t>
      </w:r>
      <w:r w:rsidRPr="00182F1A">
        <w:rPr>
          <w:rFonts w:ascii="Arial" w:hAnsi="Arial" w:cs="Arial"/>
          <w:lang w:val="it-IT"/>
        </w:rPr>
        <w:t>(</w:t>
      </w:r>
      <w:r w:rsidRPr="00182F1A">
        <w:rPr>
          <w:rFonts w:ascii="Arial" w:hAnsi="Arial" w:cs="Arial"/>
          <w:i/>
          <w:lang w:val="it-IT"/>
        </w:rPr>
        <w:t>selezionare la casella corrispondente</w:t>
      </w:r>
      <w:r w:rsidR="009E4D8F" w:rsidRPr="00182F1A">
        <w:rPr>
          <w:rFonts w:ascii="Arial" w:hAnsi="Arial" w:cs="Arial"/>
          <w:i/>
          <w:lang w:val="it-IT"/>
        </w:rPr>
        <w:t xml:space="preserve"> e fornire le eventuali informazioni richieste</w:t>
      </w:r>
      <w:r w:rsidRPr="00182F1A">
        <w:rPr>
          <w:rFonts w:ascii="Arial" w:hAnsi="Arial" w:cs="Arial"/>
          <w:lang w:val="it-IT"/>
        </w:rPr>
        <w:t>):</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5"/>
        <w:gridCol w:w="494"/>
        <w:gridCol w:w="2112"/>
        <w:gridCol w:w="296"/>
        <w:gridCol w:w="567"/>
        <w:gridCol w:w="1416"/>
        <w:gridCol w:w="1179"/>
        <w:gridCol w:w="238"/>
        <w:gridCol w:w="197"/>
        <w:gridCol w:w="1644"/>
        <w:gridCol w:w="1275"/>
      </w:tblGrid>
      <w:tr w:rsidR="00785234" w:rsidRPr="00182F1A" w14:paraId="311C39CD" w14:textId="77777777" w:rsidTr="00522679">
        <w:trPr>
          <w:trHeight w:val="265"/>
        </w:trPr>
        <w:tc>
          <w:tcPr>
            <w:tcW w:w="505" w:type="dxa"/>
            <w:vMerge w:val="restart"/>
            <w:vAlign w:val="center"/>
          </w:tcPr>
          <w:p w14:paraId="2DC7A4B5" w14:textId="77777777" w:rsidR="00785234" w:rsidRPr="00182F1A" w:rsidRDefault="00785234" w:rsidP="00785234">
            <w:pPr>
              <w:tabs>
                <w:tab w:val="left" w:pos="360"/>
                <w:tab w:val="left" w:pos="1260"/>
                <w:tab w:val="left" w:pos="1440"/>
              </w:tabs>
              <w:spacing w:before="120" w:after="120" w:line="280" w:lineRule="exact"/>
              <w:ind w:right="11"/>
              <w:jc w:val="both"/>
              <w:rPr>
                <w:rFonts w:ascii="Arial" w:hAnsi="Arial" w:cs="Arial"/>
                <w:sz w:val="20"/>
                <w:szCs w:val="20"/>
              </w:rPr>
            </w:pPr>
            <w:r w:rsidRPr="00182F1A">
              <w:rPr>
                <w:rFonts w:ascii="Arial" w:hAnsi="Arial" w:cs="Arial"/>
                <w:b/>
                <w:sz w:val="20"/>
                <w:szCs w:val="20"/>
              </w:rPr>
              <w:lastRenderedPageBreak/>
              <w:t>A</w:t>
            </w:r>
          </w:p>
        </w:tc>
        <w:tc>
          <w:tcPr>
            <w:tcW w:w="494" w:type="dxa"/>
            <w:vMerge w:val="restart"/>
            <w:vAlign w:val="center"/>
          </w:tcPr>
          <w:p w14:paraId="5F066DE6" w14:textId="77777777" w:rsidR="00785234" w:rsidRPr="00182F1A" w:rsidRDefault="00785234" w:rsidP="00785234">
            <w:pPr>
              <w:tabs>
                <w:tab w:val="left" w:pos="360"/>
                <w:tab w:val="left" w:pos="1260"/>
                <w:tab w:val="left" w:pos="1440"/>
              </w:tabs>
              <w:spacing w:before="120" w:after="120" w:line="280" w:lineRule="exact"/>
              <w:ind w:right="11"/>
              <w:jc w:val="both"/>
              <w:rPr>
                <w:rFonts w:ascii="Arial" w:hAnsi="Arial" w:cs="Arial"/>
                <w:b/>
                <w:sz w:val="20"/>
                <w:szCs w:val="20"/>
              </w:rPr>
            </w:pPr>
            <w:r w:rsidRPr="00182F1A">
              <w:rPr>
                <w:rFonts w:ascii="Arial" w:hAnsi="Arial" w:cs="Arial"/>
                <w:b/>
                <w:sz w:val="20"/>
                <w:szCs w:val="20"/>
              </w:rPr>
              <w:fldChar w:fldCharType="begin">
                <w:ffData>
                  <w:name w:val="Controllo73"/>
                  <w:enabled/>
                  <w:calcOnExit w:val="0"/>
                  <w:checkBox>
                    <w:sizeAuto/>
                    <w:default w:val="0"/>
                  </w:checkBox>
                </w:ffData>
              </w:fldChar>
            </w:r>
            <w:bookmarkStart w:id="2" w:name="Controllo73"/>
            <w:r w:rsidRPr="00182F1A">
              <w:rPr>
                <w:rFonts w:ascii="Arial" w:hAnsi="Arial" w:cs="Arial"/>
                <w:b/>
                <w:sz w:val="20"/>
                <w:szCs w:val="20"/>
              </w:rPr>
              <w:instrText xml:space="preserve"> FORMCHECKBOX </w:instrText>
            </w:r>
            <w:r w:rsidRPr="00182F1A">
              <w:rPr>
                <w:rFonts w:ascii="Arial" w:hAnsi="Arial" w:cs="Arial"/>
                <w:b/>
                <w:sz w:val="20"/>
                <w:szCs w:val="20"/>
              </w:rPr>
            </w:r>
            <w:r w:rsidRPr="00182F1A">
              <w:rPr>
                <w:rFonts w:ascii="Arial" w:hAnsi="Arial" w:cs="Arial"/>
                <w:b/>
                <w:sz w:val="20"/>
                <w:szCs w:val="20"/>
              </w:rPr>
              <w:fldChar w:fldCharType="separate"/>
            </w:r>
            <w:r w:rsidRPr="00182F1A">
              <w:rPr>
                <w:rFonts w:ascii="Arial" w:hAnsi="Arial" w:cs="Arial"/>
                <w:b/>
                <w:sz w:val="20"/>
                <w:szCs w:val="20"/>
              </w:rPr>
              <w:fldChar w:fldCharType="end"/>
            </w:r>
            <w:bookmarkEnd w:id="2"/>
          </w:p>
        </w:tc>
        <w:tc>
          <w:tcPr>
            <w:tcW w:w="4391" w:type="dxa"/>
            <w:gridSpan w:val="4"/>
            <w:vMerge w:val="restart"/>
            <w:vAlign w:val="center"/>
          </w:tcPr>
          <w:p w14:paraId="14B2E899" w14:textId="77777777" w:rsidR="00785234" w:rsidRPr="00182F1A" w:rsidRDefault="00785234" w:rsidP="00785234">
            <w:pPr>
              <w:tabs>
                <w:tab w:val="left" w:pos="360"/>
                <w:tab w:val="left" w:pos="1260"/>
                <w:tab w:val="left" w:pos="1440"/>
              </w:tabs>
              <w:spacing w:before="120" w:after="120" w:line="280" w:lineRule="exact"/>
              <w:ind w:right="11"/>
              <w:jc w:val="both"/>
              <w:rPr>
                <w:rFonts w:ascii="Arial" w:hAnsi="Arial" w:cs="Arial"/>
                <w:b/>
                <w:sz w:val="20"/>
                <w:szCs w:val="20"/>
              </w:rPr>
            </w:pPr>
            <w:r>
              <w:rPr>
                <w:rFonts w:ascii="Arial" w:hAnsi="Arial" w:cs="Arial"/>
                <w:b/>
                <w:sz w:val="20"/>
                <w:szCs w:val="20"/>
              </w:rPr>
              <w:t>Operatore economico</w:t>
            </w:r>
            <w:r w:rsidRPr="00182F1A">
              <w:rPr>
                <w:rFonts w:ascii="Arial" w:hAnsi="Arial" w:cs="Arial"/>
                <w:b/>
                <w:sz w:val="20"/>
                <w:szCs w:val="20"/>
              </w:rPr>
              <w:t xml:space="preserve"> singol</w:t>
            </w:r>
            <w:r>
              <w:rPr>
                <w:rFonts w:ascii="Arial" w:hAnsi="Arial" w:cs="Arial"/>
                <w:b/>
                <w:sz w:val="20"/>
                <w:szCs w:val="20"/>
              </w:rPr>
              <w:t>o</w:t>
            </w:r>
            <w:r w:rsidRPr="00182F1A">
              <w:rPr>
                <w:rFonts w:ascii="Arial" w:hAnsi="Arial" w:cs="Arial"/>
                <w:b/>
                <w:sz w:val="20"/>
                <w:szCs w:val="20"/>
              </w:rPr>
              <w:t>, e in particolare come:</w:t>
            </w:r>
          </w:p>
        </w:tc>
        <w:tc>
          <w:tcPr>
            <w:tcW w:w="4533" w:type="dxa"/>
            <w:gridSpan w:val="5"/>
            <w:vAlign w:val="center"/>
          </w:tcPr>
          <w:p w14:paraId="2E91F978" w14:textId="77777777" w:rsidR="00785234" w:rsidRPr="00182F1A" w:rsidRDefault="00785234" w:rsidP="00785234">
            <w:pPr>
              <w:tabs>
                <w:tab w:val="left" w:pos="317"/>
                <w:tab w:val="left" w:pos="459"/>
                <w:tab w:val="left" w:pos="1260"/>
                <w:tab w:val="left" w:pos="1440"/>
              </w:tabs>
              <w:spacing w:before="120" w:after="120" w:line="280" w:lineRule="exact"/>
              <w:ind w:right="11"/>
              <w:jc w:val="both"/>
              <w:rPr>
                <w:rFonts w:ascii="Arial" w:hAnsi="Arial" w:cs="Arial"/>
                <w:b/>
                <w:sz w:val="20"/>
                <w:szCs w:val="20"/>
              </w:rPr>
            </w:pPr>
            <w:r w:rsidRPr="00182F1A">
              <w:rPr>
                <w:rFonts w:ascii="Arial" w:hAnsi="Arial" w:cs="Arial"/>
                <w:b/>
                <w:sz w:val="20"/>
                <w:szCs w:val="20"/>
              </w:rPr>
              <w:fldChar w:fldCharType="begin">
                <w:ffData>
                  <w:name w:val=""/>
                  <w:enabled/>
                  <w:calcOnExit w:val="0"/>
                  <w:checkBox>
                    <w:sizeAuto/>
                    <w:default w:val="0"/>
                  </w:checkBox>
                </w:ffData>
              </w:fldChar>
            </w:r>
            <w:r w:rsidRPr="00182F1A">
              <w:rPr>
                <w:rFonts w:ascii="Arial" w:hAnsi="Arial" w:cs="Arial"/>
                <w:b/>
                <w:sz w:val="20"/>
                <w:szCs w:val="20"/>
              </w:rPr>
              <w:instrText xml:space="preserve"> FORMCHECKBOX </w:instrText>
            </w:r>
            <w:r w:rsidRPr="00182F1A">
              <w:rPr>
                <w:rFonts w:ascii="Arial" w:hAnsi="Arial" w:cs="Arial"/>
                <w:b/>
                <w:sz w:val="20"/>
                <w:szCs w:val="20"/>
              </w:rPr>
            </w:r>
            <w:r w:rsidRPr="00182F1A">
              <w:rPr>
                <w:rFonts w:ascii="Arial" w:hAnsi="Arial" w:cs="Arial"/>
                <w:b/>
                <w:sz w:val="20"/>
                <w:szCs w:val="20"/>
              </w:rPr>
              <w:fldChar w:fldCharType="separate"/>
            </w:r>
            <w:r w:rsidRPr="00182F1A">
              <w:rPr>
                <w:rFonts w:ascii="Arial" w:hAnsi="Arial" w:cs="Arial"/>
                <w:b/>
                <w:sz w:val="20"/>
                <w:szCs w:val="20"/>
              </w:rPr>
              <w:fldChar w:fldCharType="end"/>
            </w:r>
            <w:r w:rsidRPr="00182F1A">
              <w:rPr>
                <w:rFonts w:ascii="Arial" w:hAnsi="Arial" w:cs="Arial"/>
                <w:b/>
                <w:sz w:val="20"/>
                <w:szCs w:val="20"/>
              </w:rPr>
              <w:t xml:space="preserve"> </w:t>
            </w:r>
            <w:r w:rsidRPr="00182F1A">
              <w:rPr>
                <w:rFonts w:ascii="Arial" w:hAnsi="Arial" w:cs="Arial"/>
                <w:sz w:val="20"/>
                <w:szCs w:val="20"/>
              </w:rPr>
              <w:t>Impresa individuale</w:t>
            </w:r>
          </w:p>
        </w:tc>
      </w:tr>
      <w:tr w:rsidR="00785234" w:rsidRPr="00182F1A" w14:paraId="18FA5C8A" w14:textId="77777777" w:rsidTr="00522679">
        <w:trPr>
          <w:trHeight w:val="512"/>
        </w:trPr>
        <w:tc>
          <w:tcPr>
            <w:tcW w:w="505" w:type="dxa"/>
            <w:vMerge/>
            <w:vAlign w:val="center"/>
          </w:tcPr>
          <w:p w14:paraId="22E232B5" w14:textId="77777777" w:rsidR="00785234" w:rsidRPr="00182F1A" w:rsidRDefault="00785234" w:rsidP="00785234">
            <w:pPr>
              <w:tabs>
                <w:tab w:val="left" w:pos="360"/>
                <w:tab w:val="left" w:pos="1260"/>
                <w:tab w:val="left" w:pos="1440"/>
              </w:tabs>
              <w:spacing w:before="120" w:after="120" w:line="280" w:lineRule="exact"/>
              <w:ind w:right="11"/>
              <w:jc w:val="both"/>
              <w:rPr>
                <w:rFonts w:ascii="Arial" w:hAnsi="Arial" w:cs="Arial"/>
                <w:b/>
                <w:sz w:val="20"/>
                <w:szCs w:val="20"/>
                <w:u w:val="single"/>
              </w:rPr>
            </w:pPr>
          </w:p>
        </w:tc>
        <w:tc>
          <w:tcPr>
            <w:tcW w:w="494" w:type="dxa"/>
            <w:vMerge/>
            <w:vAlign w:val="center"/>
          </w:tcPr>
          <w:p w14:paraId="5AC01D4C" w14:textId="77777777" w:rsidR="00785234" w:rsidRPr="00182F1A" w:rsidRDefault="00785234" w:rsidP="00785234">
            <w:pPr>
              <w:tabs>
                <w:tab w:val="left" w:pos="360"/>
                <w:tab w:val="left" w:pos="1260"/>
                <w:tab w:val="left" w:pos="1440"/>
              </w:tabs>
              <w:spacing w:before="120" w:after="120" w:line="280" w:lineRule="exact"/>
              <w:ind w:right="11"/>
              <w:jc w:val="both"/>
              <w:rPr>
                <w:rFonts w:ascii="Arial" w:hAnsi="Arial" w:cs="Arial"/>
                <w:b/>
                <w:sz w:val="20"/>
                <w:szCs w:val="20"/>
              </w:rPr>
            </w:pPr>
          </w:p>
        </w:tc>
        <w:tc>
          <w:tcPr>
            <w:tcW w:w="4391" w:type="dxa"/>
            <w:gridSpan w:val="4"/>
            <w:vMerge/>
            <w:vAlign w:val="center"/>
          </w:tcPr>
          <w:p w14:paraId="1730DAC2" w14:textId="77777777" w:rsidR="00785234" w:rsidRPr="00182F1A" w:rsidRDefault="00785234" w:rsidP="00785234">
            <w:pPr>
              <w:tabs>
                <w:tab w:val="left" w:pos="360"/>
                <w:tab w:val="left" w:pos="1260"/>
                <w:tab w:val="left" w:pos="1440"/>
              </w:tabs>
              <w:spacing w:before="120" w:after="120" w:line="280" w:lineRule="exact"/>
              <w:ind w:right="11"/>
              <w:jc w:val="both"/>
              <w:rPr>
                <w:rFonts w:ascii="Arial" w:hAnsi="Arial" w:cs="Arial"/>
                <w:b/>
                <w:sz w:val="20"/>
                <w:szCs w:val="20"/>
              </w:rPr>
            </w:pPr>
          </w:p>
        </w:tc>
        <w:tc>
          <w:tcPr>
            <w:tcW w:w="4533" w:type="dxa"/>
            <w:gridSpan w:val="5"/>
            <w:vAlign w:val="center"/>
          </w:tcPr>
          <w:p w14:paraId="4844F867" w14:textId="77777777" w:rsidR="00785234" w:rsidRPr="00182F1A" w:rsidRDefault="00785234" w:rsidP="00785234">
            <w:pPr>
              <w:tabs>
                <w:tab w:val="left" w:pos="459"/>
                <w:tab w:val="left" w:pos="1260"/>
                <w:tab w:val="left" w:pos="1440"/>
              </w:tabs>
              <w:spacing w:before="120" w:after="120" w:line="280" w:lineRule="exact"/>
              <w:ind w:right="11"/>
              <w:jc w:val="both"/>
              <w:rPr>
                <w:rFonts w:ascii="Arial" w:hAnsi="Arial" w:cs="Arial"/>
                <w:b/>
                <w:sz w:val="20"/>
                <w:szCs w:val="20"/>
              </w:rPr>
            </w:pPr>
            <w:r w:rsidRPr="00182F1A">
              <w:rPr>
                <w:rFonts w:ascii="Arial" w:hAnsi="Arial" w:cs="Arial"/>
                <w:b/>
                <w:sz w:val="20"/>
                <w:szCs w:val="20"/>
              </w:rPr>
              <w:fldChar w:fldCharType="begin">
                <w:ffData>
                  <w:name w:val="Controllo68"/>
                  <w:enabled/>
                  <w:calcOnExit w:val="0"/>
                  <w:checkBox>
                    <w:sizeAuto/>
                    <w:default w:val="0"/>
                  </w:checkBox>
                </w:ffData>
              </w:fldChar>
            </w:r>
            <w:r w:rsidRPr="00182F1A">
              <w:rPr>
                <w:rFonts w:ascii="Arial" w:hAnsi="Arial" w:cs="Arial"/>
                <w:b/>
                <w:sz w:val="20"/>
                <w:szCs w:val="20"/>
              </w:rPr>
              <w:instrText xml:space="preserve"> FORMCHECKBOX </w:instrText>
            </w:r>
            <w:r w:rsidRPr="00182F1A">
              <w:rPr>
                <w:rFonts w:ascii="Arial" w:hAnsi="Arial" w:cs="Arial"/>
                <w:b/>
                <w:sz w:val="20"/>
                <w:szCs w:val="20"/>
              </w:rPr>
            </w:r>
            <w:r w:rsidRPr="00182F1A">
              <w:rPr>
                <w:rFonts w:ascii="Arial" w:hAnsi="Arial" w:cs="Arial"/>
                <w:b/>
                <w:sz w:val="20"/>
                <w:szCs w:val="20"/>
              </w:rPr>
              <w:fldChar w:fldCharType="separate"/>
            </w:r>
            <w:r w:rsidRPr="00182F1A">
              <w:rPr>
                <w:rFonts w:ascii="Arial" w:hAnsi="Arial" w:cs="Arial"/>
                <w:b/>
                <w:sz w:val="20"/>
                <w:szCs w:val="20"/>
              </w:rPr>
              <w:fldChar w:fldCharType="end"/>
            </w:r>
            <w:r w:rsidRPr="00182F1A">
              <w:rPr>
                <w:rFonts w:ascii="Arial" w:hAnsi="Arial" w:cs="Arial"/>
                <w:b/>
                <w:sz w:val="20"/>
                <w:szCs w:val="20"/>
              </w:rPr>
              <w:t xml:space="preserve"> </w:t>
            </w:r>
            <w:r w:rsidRPr="00182F1A">
              <w:rPr>
                <w:rFonts w:ascii="Arial" w:hAnsi="Arial" w:cs="Arial"/>
                <w:sz w:val="20"/>
                <w:szCs w:val="20"/>
              </w:rPr>
              <w:t>Società commerciale</w:t>
            </w:r>
          </w:p>
        </w:tc>
      </w:tr>
      <w:tr w:rsidR="00785234" w:rsidRPr="00182F1A" w14:paraId="68461700" w14:textId="77777777" w:rsidTr="00522679">
        <w:trPr>
          <w:trHeight w:val="531"/>
        </w:trPr>
        <w:tc>
          <w:tcPr>
            <w:tcW w:w="505" w:type="dxa"/>
            <w:vMerge/>
            <w:vAlign w:val="center"/>
          </w:tcPr>
          <w:p w14:paraId="57BCDACB" w14:textId="77777777" w:rsidR="00785234" w:rsidRPr="00182F1A" w:rsidRDefault="00785234" w:rsidP="00785234">
            <w:pPr>
              <w:tabs>
                <w:tab w:val="left" w:pos="360"/>
                <w:tab w:val="left" w:pos="1260"/>
                <w:tab w:val="left" w:pos="1440"/>
              </w:tabs>
              <w:spacing w:before="120" w:after="120" w:line="280" w:lineRule="exact"/>
              <w:ind w:right="11"/>
              <w:jc w:val="both"/>
              <w:rPr>
                <w:rFonts w:ascii="Arial" w:hAnsi="Arial" w:cs="Arial"/>
                <w:b/>
                <w:sz w:val="20"/>
                <w:szCs w:val="20"/>
                <w:u w:val="single"/>
              </w:rPr>
            </w:pPr>
          </w:p>
        </w:tc>
        <w:tc>
          <w:tcPr>
            <w:tcW w:w="494" w:type="dxa"/>
            <w:vMerge/>
            <w:vAlign w:val="center"/>
          </w:tcPr>
          <w:p w14:paraId="03229496" w14:textId="77777777" w:rsidR="00785234" w:rsidRPr="00182F1A" w:rsidRDefault="00785234" w:rsidP="00785234">
            <w:pPr>
              <w:tabs>
                <w:tab w:val="left" w:pos="360"/>
                <w:tab w:val="left" w:pos="1260"/>
                <w:tab w:val="left" w:pos="1440"/>
              </w:tabs>
              <w:spacing w:before="120" w:after="120" w:line="280" w:lineRule="exact"/>
              <w:ind w:right="11"/>
              <w:jc w:val="both"/>
              <w:rPr>
                <w:rFonts w:ascii="Arial" w:hAnsi="Arial" w:cs="Arial"/>
                <w:b/>
                <w:sz w:val="20"/>
                <w:szCs w:val="20"/>
              </w:rPr>
            </w:pPr>
          </w:p>
        </w:tc>
        <w:tc>
          <w:tcPr>
            <w:tcW w:w="4391" w:type="dxa"/>
            <w:gridSpan w:val="4"/>
            <w:vMerge/>
            <w:vAlign w:val="center"/>
          </w:tcPr>
          <w:p w14:paraId="60AAF51D" w14:textId="77777777" w:rsidR="00785234" w:rsidRPr="00182F1A" w:rsidRDefault="00785234" w:rsidP="00785234">
            <w:pPr>
              <w:tabs>
                <w:tab w:val="left" w:pos="360"/>
                <w:tab w:val="left" w:pos="1260"/>
                <w:tab w:val="left" w:pos="1440"/>
              </w:tabs>
              <w:spacing w:before="120" w:after="120" w:line="280" w:lineRule="exact"/>
              <w:ind w:right="11"/>
              <w:jc w:val="both"/>
              <w:rPr>
                <w:rFonts w:ascii="Arial" w:hAnsi="Arial" w:cs="Arial"/>
                <w:b/>
                <w:sz w:val="20"/>
                <w:szCs w:val="20"/>
              </w:rPr>
            </w:pPr>
          </w:p>
        </w:tc>
        <w:tc>
          <w:tcPr>
            <w:tcW w:w="4533" w:type="dxa"/>
            <w:gridSpan w:val="5"/>
            <w:vAlign w:val="center"/>
          </w:tcPr>
          <w:p w14:paraId="198A4357" w14:textId="77777777" w:rsidR="00785234" w:rsidRPr="00182F1A" w:rsidRDefault="00785234" w:rsidP="00785234">
            <w:pPr>
              <w:tabs>
                <w:tab w:val="left" w:pos="459"/>
                <w:tab w:val="left" w:pos="1260"/>
                <w:tab w:val="left" w:pos="1440"/>
              </w:tabs>
              <w:spacing w:before="120" w:after="120" w:line="280" w:lineRule="exact"/>
              <w:ind w:right="11"/>
              <w:jc w:val="both"/>
              <w:rPr>
                <w:rFonts w:ascii="Arial" w:hAnsi="Arial" w:cs="Arial"/>
                <w:b/>
                <w:sz w:val="20"/>
                <w:szCs w:val="20"/>
              </w:rPr>
            </w:pPr>
            <w:r w:rsidRPr="00182F1A">
              <w:rPr>
                <w:rFonts w:ascii="Arial" w:hAnsi="Arial" w:cs="Arial"/>
                <w:b/>
                <w:sz w:val="20"/>
                <w:szCs w:val="20"/>
              </w:rPr>
              <w:fldChar w:fldCharType="begin">
                <w:ffData>
                  <w:name w:val="Controllo69"/>
                  <w:enabled/>
                  <w:calcOnExit w:val="0"/>
                  <w:checkBox>
                    <w:sizeAuto/>
                    <w:default w:val="0"/>
                  </w:checkBox>
                </w:ffData>
              </w:fldChar>
            </w:r>
            <w:r w:rsidRPr="00182F1A">
              <w:rPr>
                <w:rFonts w:ascii="Arial" w:hAnsi="Arial" w:cs="Arial"/>
                <w:b/>
                <w:sz w:val="20"/>
                <w:szCs w:val="20"/>
              </w:rPr>
              <w:instrText xml:space="preserve"> FORMCHECKBOX </w:instrText>
            </w:r>
            <w:r w:rsidRPr="00182F1A">
              <w:rPr>
                <w:rFonts w:ascii="Arial" w:hAnsi="Arial" w:cs="Arial"/>
                <w:b/>
                <w:sz w:val="20"/>
                <w:szCs w:val="20"/>
              </w:rPr>
            </w:r>
            <w:r w:rsidRPr="00182F1A">
              <w:rPr>
                <w:rFonts w:ascii="Arial" w:hAnsi="Arial" w:cs="Arial"/>
                <w:b/>
                <w:sz w:val="20"/>
                <w:szCs w:val="20"/>
              </w:rPr>
              <w:fldChar w:fldCharType="separate"/>
            </w:r>
            <w:r w:rsidRPr="00182F1A">
              <w:rPr>
                <w:rFonts w:ascii="Arial" w:hAnsi="Arial" w:cs="Arial"/>
                <w:b/>
                <w:sz w:val="20"/>
                <w:szCs w:val="20"/>
              </w:rPr>
              <w:fldChar w:fldCharType="end"/>
            </w:r>
            <w:r w:rsidRPr="00182F1A">
              <w:rPr>
                <w:rFonts w:ascii="Arial" w:hAnsi="Arial" w:cs="Arial"/>
                <w:b/>
                <w:sz w:val="20"/>
                <w:szCs w:val="20"/>
              </w:rPr>
              <w:t xml:space="preserve"> </w:t>
            </w:r>
            <w:r w:rsidRPr="00182F1A">
              <w:rPr>
                <w:rFonts w:ascii="Arial" w:hAnsi="Arial" w:cs="Arial"/>
                <w:sz w:val="20"/>
                <w:szCs w:val="20"/>
              </w:rPr>
              <w:t>Società cooperativa</w:t>
            </w:r>
          </w:p>
        </w:tc>
      </w:tr>
      <w:tr w:rsidR="00785234" w:rsidRPr="00182F1A" w14:paraId="2312F41A" w14:textId="77777777" w:rsidTr="00785234">
        <w:trPr>
          <w:trHeight w:val="414"/>
        </w:trPr>
        <w:tc>
          <w:tcPr>
            <w:tcW w:w="9923" w:type="dxa"/>
            <w:gridSpan w:val="11"/>
            <w:vAlign w:val="center"/>
          </w:tcPr>
          <w:p w14:paraId="63ED5641" w14:textId="77777777" w:rsidR="00785234" w:rsidRPr="00182F1A" w:rsidRDefault="00785234" w:rsidP="00785234">
            <w:pPr>
              <w:tabs>
                <w:tab w:val="left" w:pos="360"/>
                <w:tab w:val="left" w:pos="1260"/>
                <w:tab w:val="left" w:pos="1440"/>
              </w:tabs>
              <w:spacing w:before="120" w:after="120" w:line="280" w:lineRule="exact"/>
              <w:ind w:right="11"/>
              <w:jc w:val="both"/>
              <w:rPr>
                <w:rFonts w:ascii="Arial" w:hAnsi="Arial" w:cs="Arial"/>
                <w:b/>
                <w:sz w:val="20"/>
                <w:szCs w:val="20"/>
              </w:rPr>
            </w:pPr>
            <w:r w:rsidRPr="00182F1A">
              <w:rPr>
                <w:rFonts w:ascii="Arial" w:hAnsi="Arial" w:cs="Arial"/>
                <w:b/>
                <w:sz w:val="20"/>
                <w:szCs w:val="20"/>
              </w:rPr>
              <w:t>----------------------------</w:t>
            </w:r>
          </w:p>
        </w:tc>
      </w:tr>
      <w:tr w:rsidR="00785234" w:rsidRPr="00182F1A" w14:paraId="360E5465" w14:textId="77777777" w:rsidTr="00522679">
        <w:trPr>
          <w:trHeight w:val="531"/>
        </w:trPr>
        <w:tc>
          <w:tcPr>
            <w:tcW w:w="505" w:type="dxa"/>
            <w:vAlign w:val="center"/>
          </w:tcPr>
          <w:p w14:paraId="292B3FEB" w14:textId="77777777" w:rsidR="00785234" w:rsidRPr="00182F1A" w:rsidRDefault="00785234" w:rsidP="00785234">
            <w:pPr>
              <w:tabs>
                <w:tab w:val="left" w:pos="360"/>
                <w:tab w:val="left" w:pos="1260"/>
                <w:tab w:val="left" w:pos="1440"/>
              </w:tabs>
              <w:spacing w:before="120" w:after="120" w:line="280" w:lineRule="exact"/>
              <w:ind w:right="11"/>
              <w:jc w:val="both"/>
              <w:rPr>
                <w:rFonts w:ascii="Arial" w:hAnsi="Arial" w:cs="Arial"/>
                <w:b/>
                <w:sz w:val="20"/>
                <w:szCs w:val="20"/>
              </w:rPr>
            </w:pPr>
            <w:r w:rsidRPr="00182F1A">
              <w:rPr>
                <w:rFonts w:ascii="Arial" w:hAnsi="Arial" w:cs="Arial"/>
                <w:b/>
                <w:sz w:val="20"/>
                <w:szCs w:val="20"/>
              </w:rPr>
              <w:t>B</w:t>
            </w:r>
          </w:p>
        </w:tc>
        <w:tc>
          <w:tcPr>
            <w:tcW w:w="494" w:type="dxa"/>
            <w:vAlign w:val="center"/>
          </w:tcPr>
          <w:p w14:paraId="7B3FF63B" w14:textId="77777777" w:rsidR="00785234" w:rsidRPr="00182F1A" w:rsidRDefault="00785234" w:rsidP="00785234">
            <w:pPr>
              <w:tabs>
                <w:tab w:val="left" w:pos="360"/>
                <w:tab w:val="left" w:pos="1260"/>
                <w:tab w:val="left" w:pos="1440"/>
              </w:tabs>
              <w:spacing w:before="120" w:after="120" w:line="280" w:lineRule="exact"/>
              <w:ind w:right="11"/>
              <w:jc w:val="both"/>
              <w:rPr>
                <w:rFonts w:ascii="Arial" w:hAnsi="Arial" w:cs="Arial"/>
                <w:b/>
                <w:sz w:val="20"/>
                <w:szCs w:val="20"/>
              </w:rPr>
            </w:pPr>
            <w:r w:rsidRPr="00182F1A">
              <w:rPr>
                <w:rFonts w:ascii="Arial" w:hAnsi="Arial" w:cs="Arial"/>
                <w:b/>
                <w:sz w:val="20"/>
                <w:szCs w:val="20"/>
              </w:rPr>
              <w:fldChar w:fldCharType="begin">
                <w:ffData>
                  <w:name w:val="Controllo74"/>
                  <w:enabled/>
                  <w:calcOnExit w:val="0"/>
                  <w:checkBox>
                    <w:sizeAuto/>
                    <w:default w:val="0"/>
                  </w:checkBox>
                </w:ffData>
              </w:fldChar>
            </w:r>
            <w:bookmarkStart w:id="3" w:name="Controllo74"/>
            <w:r w:rsidRPr="00182F1A">
              <w:rPr>
                <w:rFonts w:ascii="Arial" w:hAnsi="Arial" w:cs="Arial"/>
                <w:b/>
                <w:sz w:val="20"/>
                <w:szCs w:val="20"/>
              </w:rPr>
              <w:instrText xml:space="preserve"> FORMCHECKBOX </w:instrText>
            </w:r>
            <w:r w:rsidRPr="00182F1A">
              <w:rPr>
                <w:rFonts w:ascii="Arial" w:hAnsi="Arial" w:cs="Arial"/>
                <w:b/>
                <w:sz w:val="20"/>
                <w:szCs w:val="20"/>
              </w:rPr>
            </w:r>
            <w:r w:rsidRPr="00182F1A">
              <w:rPr>
                <w:rFonts w:ascii="Arial" w:hAnsi="Arial" w:cs="Arial"/>
                <w:b/>
                <w:sz w:val="20"/>
                <w:szCs w:val="20"/>
              </w:rPr>
              <w:fldChar w:fldCharType="separate"/>
            </w:r>
            <w:r w:rsidRPr="00182F1A">
              <w:rPr>
                <w:rFonts w:ascii="Arial" w:hAnsi="Arial" w:cs="Arial"/>
                <w:b/>
                <w:sz w:val="20"/>
                <w:szCs w:val="20"/>
              </w:rPr>
              <w:fldChar w:fldCharType="end"/>
            </w:r>
            <w:bookmarkEnd w:id="3"/>
          </w:p>
        </w:tc>
        <w:tc>
          <w:tcPr>
            <w:tcW w:w="8924" w:type="dxa"/>
            <w:gridSpan w:val="9"/>
            <w:vAlign w:val="center"/>
          </w:tcPr>
          <w:p w14:paraId="5FD629CC" w14:textId="77777777" w:rsidR="00785234" w:rsidRPr="00182F1A" w:rsidRDefault="00785234" w:rsidP="00785234">
            <w:pPr>
              <w:tabs>
                <w:tab w:val="left" w:pos="360"/>
                <w:tab w:val="left" w:pos="1260"/>
                <w:tab w:val="left" w:pos="1440"/>
              </w:tabs>
              <w:spacing w:before="120" w:after="120" w:line="280" w:lineRule="exact"/>
              <w:ind w:right="11"/>
              <w:jc w:val="both"/>
              <w:rPr>
                <w:rFonts w:ascii="Arial" w:hAnsi="Arial" w:cs="Arial"/>
                <w:b/>
                <w:sz w:val="20"/>
                <w:szCs w:val="20"/>
              </w:rPr>
            </w:pPr>
            <w:r w:rsidRPr="00182F1A">
              <w:rPr>
                <w:rFonts w:ascii="Arial" w:hAnsi="Arial" w:cs="Arial"/>
                <w:b/>
                <w:sz w:val="20"/>
                <w:szCs w:val="20"/>
              </w:rPr>
              <w:t xml:space="preserve">Consorzio di cui all’art. </w:t>
            </w:r>
            <w:r>
              <w:rPr>
                <w:rFonts w:ascii="Arial" w:hAnsi="Arial" w:cs="Arial"/>
                <w:b/>
                <w:sz w:val="20"/>
                <w:szCs w:val="20"/>
              </w:rPr>
              <w:t>65</w:t>
            </w:r>
            <w:r w:rsidRPr="00182F1A">
              <w:rPr>
                <w:rFonts w:ascii="Arial" w:hAnsi="Arial" w:cs="Arial"/>
                <w:b/>
                <w:sz w:val="20"/>
                <w:szCs w:val="20"/>
              </w:rPr>
              <w:t xml:space="preserve">, comma </w:t>
            </w:r>
            <w:r>
              <w:rPr>
                <w:rFonts w:ascii="Arial" w:hAnsi="Arial" w:cs="Arial"/>
                <w:b/>
                <w:sz w:val="20"/>
                <w:szCs w:val="20"/>
              </w:rPr>
              <w:t>2</w:t>
            </w:r>
            <w:r w:rsidRPr="00182F1A">
              <w:rPr>
                <w:rFonts w:ascii="Arial" w:hAnsi="Arial" w:cs="Arial"/>
                <w:b/>
                <w:sz w:val="20"/>
                <w:szCs w:val="20"/>
              </w:rPr>
              <w:t xml:space="preserve">, lettera b) del D.Lgs. </w:t>
            </w:r>
            <w:r>
              <w:rPr>
                <w:rFonts w:ascii="Arial" w:hAnsi="Arial" w:cs="Arial"/>
                <w:b/>
                <w:sz w:val="20"/>
                <w:szCs w:val="20"/>
              </w:rPr>
              <w:t>36/2023</w:t>
            </w:r>
          </w:p>
        </w:tc>
      </w:tr>
      <w:tr w:rsidR="00785234" w:rsidRPr="00182F1A" w14:paraId="4DC989A3" w14:textId="77777777" w:rsidTr="00785234">
        <w:trPr>
          <w:trHeight w:val="414"/>
        </w:trPr>
        <w:tc>
          <w:tcPr>
            <w:tcW w:w="9923" w:type="dxa"/>
            <w:gridSpan w:val="11"/>
            <w:vAlign w:val="center"/>
          </w:tcPr>
          <w:p w14:paraId="5EC88600" w14:textId="77777777" w:rsidR="00785234" w:rsidRPr="00522679" w:rsidRDefault="00785234" w:rsidP="00522679">
            <w:pPr>
              <w:tabs>
                <w:tab w:val="left" w:pos="360"/>
                <w:tab w:val="left" w:pos="1260"/>
                <w:tab w:val="left" w:pos="1440"/>
              </w:tabs>
              <w:spacing w:before="120" w:after="120" w:line="280" w:lineRule="exact"/>
              <w:ind w:right="11"/>
              <w:jc w:val="both"/>
              <w:rPr>
                <w:rFonts w:ascii="Arial" w:hAnsi="Arial" w:cs="Arial"/>
                <w:b/>
                <w:sz w:val="20"/>
                <w:szCs w:val="20"/>
              </w:rPr>
            </w:pPr>
            <w:r w:rsidRPr="00182F1A">
              <w:rPr>
                <w:rFonts w:ascii="Arial" w:hAnsi="Arial" w:cs="Arial"/>
                <w:b/>
                <w:sz w:val="20"/>
                <w:szCs w:val="20"/>
              </w:rPr>
              <w:t>----------------------------</w:t>
            </w:r>
          </w:p>
        </w:tc>
      </w:tr>
      <w:tr w:rsidR="00522679" w:rsidRPr="00182F1A" w14:paraId="64F7E714" w14:textId="77777777" w:rsidTr="00522679">
        <w:trPr>
          <w:trHeight w:val="531"/>
        </w:trPr>
        <w:tc>
          <w:tcPr>
            <w:tcW w:w="505" w:type="dxa"/>
            <w:vAlign w:val="center"/>
          </w:tcPr>
          <w:p w14:paraId="47B211AC" w14:textId="77777777" w:rsidR="00522679" w:rsidRPr="00182F1A" w:rsidRDefault="00522679" w:rsidP="00785234">
            <w:pPr>
              <w:tabs>
                <w:tab w:val="left" w:pos="360"/>
                <w:tab w:val="left" w:pos="1260"/>
                <w:tab w:val="left" w:pos="1440"/>
              </w:tabs>
              <w:spacing w:before="120" w:after="120" w:line="280" w:lineRule="exact"/>
              <w:ind w:right="11"/>
              <w:jc w:val="both"/>
              <w:rPr>
                <w:rFonts w:ascii="Arial" w:hAnsi="Arial" w:cs="Arial"/>
                <w:b/>
                <w:sz w:val="20"/>
                <w:szCs w:val="20"/>
              </w:rPr>
            </w:pPr>
            <w:r>
              <w:rPr>
                <w:rFonts w:ascii="Arial" w:hAnsi="Arial" w:cs="Arial"/>
                <w:b/>
                <w:sz w:val="20"/>
                <w:szCs w:val="20"/>
              </w:rPr>
              <w:t>C</w:t>
            </w:r>
          </w:p>
        </w:tc>
        <w:tc>
          <w:tcPr>
            <w:tcW w:w="494" w:type="dxa"/>
            <w:vAlign w:val="center"/>
          </w:tcPr>
          <w:p w14:paraId="155CDD10" w14:textId="77777777" w:rsidR="00522679" w:rsidRPr="00182F1A" w:rsidRDefault="00522679" w:rsidP="00DF717F">
            <w:pPr>
              <w:tabs>
                <w:tab w:val="left" w:pos="360"/>
                <w:tab w:val="left" w:pos="1260"/>
                <w:tab w:val="left" w:pos="1440"/>
              </w:tabs>
              <w:spacing w:before="120" w:after="120" w:line="280" w:lineRule="exact"/>
              <w:ind w:right="11"/>
              <w:jc w:val="both"/>
              <w:rPr>
                <w:rFonts w:ascii="Arial" w:hAnsi="Arial" w:cs="Arial"/>
                <w:b/>
                <w:sz w:val="20"/>
                <w:szCs w:val="20"/>
              </w:rPr>
            </w:pPr>
            <w:r w:rsidRPr="00182F1A">
              <w:rPr>
                <w:rFonts w:ascii="Arial" w:hAnsi="Arial" w:cs="Arial"/>
                <w:b/>
                <w:sz w:val="20"/>
                <w:szCs w:val="20"/>
              </w:rPr>
              <w:fldChar w:fldCharType="begin">
                <w:ffData>
                  <w:name w:val="Controllo74"/>
                  <w:enabled/>
                  <w:calcOnExit w:val="0"/>
                  <w:checkBox>
                    <w:sizeAuto/>
                    <w:default w:val="0"/>
                  </w:checkBox>
                </w:ffData>
              </w:fldChar>
            </w:r>
            <w:r w:rsidRPr="00182F1A">
              <w:rPr>
                <w:rFonts w:ascii="Arial" w:hAnsi="Arial" w:cs="Arial"/>
                <w:b/>
                <w:sz w:val="20"/>
                <w:szCs w:val="20"/>
              </w:rPr>
              <w:instrText xml:space="preserve"> FORMCHECKBOX </w:instrText>
            </w:r>
            <w:r w:rsidRPr="00182F1A">
              <w:rPr>
                <w:rFonts w:ascii="Arial" w:hAnsi="Arial" w:cs="Arial"/>
                <w:b/>
                <w:sz w:val="20"/>
                <w:szCs w:val="20"/>
              </w:rPr>
            </w:r>
            <w:r w:rsidRPr="00182F1A">
              <w:rPr>
                <w:rFonts w:ascii="Arial" w:hAnsi="Arial" w:cs="Arial"/>
                <w:b/>
                <w:sz w:val="20"/>
                <w:szCs w:val="20"/>
              </w:rPr>
              <w:fldChar w:fldCharType="separate"/>
            </w:r>
            <w:r w:rsidRPr="00182F1A">
              <w:rPr>
                <w:rFonts w:ascii="Arial" w:hAnsi="Arial" w:cs="Arial"/>
                <w:b/>
                <w:sz w:val="20"/>
                <w:szCs w:val="20"/>
              </w:rPr>
              <w:fldChar w:fldCharType="end"/>
            </w:r>
          </w:p>
        </w:tc>
        <w:tc>
          <w:tcPr>
            <w:tcW w:w="8924" w:type="dxa"/>
            <w:gridSpan w:val="9"/>
            <w:vAlign w:val="center"/>
          </w:tcPr>
          <w:p w14:paraId="26995FAB" w14:textId="77777777" w:rsidR="00522679" w:rsidRPr="00182F1A" w:rsidRDefault="00522679" w:rsidP="00522679">
            <w:pPr>
              <w:tabs>
                <w:tab w:val="left" w:pos="360"/>
                <w:tab w:val="left" w:pos="1260"/>
                <w:tab w:val="left" w:pos="1440"/>
              </w:tabs>
              <w:spacing w:before="120" w:after="120" w:line="280" w:lineRule="exact"/>
              <w:ind w:right="11"/>
              <w:jc w:val="both"/>
              <w:rPr>
                <w:rFonts w:ascii="Arial" w:hAnsi="Arial" w:cs="Arial"/>
                <w:b/>
                <w:sz w:val="20"/>
                <w:szCs w:val="20"/>
              </w:rPr>
            </w:pPr>
            <w:r w:rsidRPr="00182F1A">
              <w:rPr>
                <w:rFonts w:ascii="Arial" w:hAnsi="Arial" w:cs="Arial"/>
                <w:b/>
                <w:sz w:val="20"/>
                <w:szCs w:val="20"/>
              </w:rPr>
              <w:t xml:space="preserve">Consorzio di cui all’art. </w:t>
            </w:r>
            <w:r>
              <w:rPr>
                <w:rFonts w:ascii="Arial" w:hAnsi="Arial" w:cs="Arial"/>
                <w:b/>
                <w:sz w:val="20"/>
                <w:szCs w:val="20"/>
              </w:rPr>
              <w:t>65</w:t>
            </w:r>
            <w:r w:rsidRPr="00182F1A">
              <w:rPr>
                <w:rFonts w:ascii="Arial" w:hAnsi="Arial" w:cs="Arial"/>
                <w:b/>
                <w:sz w:val="20"/>
                <w:szCs w:val="20"/>
              </w:rPr>
              <w:t xml:space="preserve">, comma </w:t>
            </w:r>
            <w:r>
              <w:rPr>
                <w:rFonts w:ascii="Arial" w:hAnsi="Arial" w:cs="Arial"/>
                <w:b/>
                <w:sz w:val="20"/>
                <w:szCs w:val="20"/>
              </w:rPr>
              <w:t>2</w:t>
            </w:r>
            <w:r w:rsidRPr="00182F1A">
              <w:rPr>
                <w:rFonts w:ascii="Arial" w:hAnsi="Arial" w:cs="Arial"/>
                <w:b/>
                <w:sz w:val="20"/>
                <w:szCs w:val="20"/>
              </w:rPr>
              <w:t xml:space="preserve">, lettera </w:t>
            </w:r>
            <w:r>
              <w:rPr>
                <w:rFonts w:ascii="Arial" w:hAnsi="Arial" w:cs="Arial"/>
                <w:b/>
                <w:sz w:val="20"/>
                <w:szCs w:val="20"/>
              </w:rPr>
              <w:t>c</w:t>
            </w:r>
            <w:r w:rsidRPr="00182F1A">
              <w:rPr>
                <w:rFonts w:ascii="Arial" w:hAnsi="Arial" w:cs="Arial"/>
                <w:b/>
                <w:sz w:val="20"/>
                <w:szCs w:val="20"/>
              </w:rPr>
              <w:t xml:space="preserve">) del D.Lgs. </w:t>
            </w:r>
            <w:r>
              <w:rPr>
                <w:rFonts w:ascii="Arial" w:hAnsi="Arial" w:cs="Arial"/>
                <w:b/>
                <w:sz w:val="20"/>
                <w:szCs w:val="20"/>
              </w:rPr>
              <w:t>36/2023</w:t>
            </w:r>
          </w:p>
        </w:tc>
      </w:tr>
      <w:tr w:rsidR="00522679" w:rsidRPr="00182F1A" w14:paraId="7384FFF2" w14:textId="77777777" w:rsidTr="00DF717F">
        <w:trPr>
          <w:trHeight w:val="531"/>
        </w:trPr>
        <w:tc>
          <w:tcPr>
            <w:tcW w:w="9923" w:type="dxa"/>
            <w:gridSpan w:val="11"/>
            <w:vAlign w:val="center"/>
          </w:tcPr>
          <w:p w14:paraId="1568E0CE" w14:textId="77777777" w:rsidR="00522679" w:rsidRPr="00182F1A" w:rsidRDefault="00522679" w:rsidP="00785234">
            <w:pPr>
              <w:tabs>
                <w:tab w:val="left" w:pos="360"/>
                <w:tab w:val="left" w:pos="1260"/>
                <w:tab w:val="left" w:pos="1440"/>
              </w:tabs>
              <w:spacing w:before="120" w:after="120" w:line="280" w:lineRule="exact"/>
              <w:ind w:right="11"/>
              <w:jc w:val="both"/>
              <w:rPr>
                <w:rFonts w:ascii="Arial" w:hAnsi="Arial" w:cs="Arial"/>
                <w:b/>
                <w:sz w:val="20"/>
                <w:szCs w:val="20"/>
              </w:rPr>
            </w:pPr>
            <w:r w:rsidRPr="00522679">
              <w:rPr>
                <w:rFonts w:ascii="Arial" w:hAnsi="Arial" w:cs="Arial"/>
                <w:b/>
                <w:sz w:val="20"/>
                <w:szCs w:val="20"/>
              </w:rPr>
              <w:t>----------------------------</w:t>
            </w:r>
          </w:p>
        </w:tc>
      </w:tr>
      <w:tr w:rsidR="00785234" w:rsidRPr="00182F1A" w14:paraId="15B56F52" w14:textId="77777777" w:rsidTr="00522679">
        <w:trPr>
          <w:trHeight w:val="531"/>
        </w:trPr>
        <w:tc>
          <w:tcPr>
            <w:tcW w:w="505" w:type="dxa"/>
            <w:vAlign w:val="center"/>
          </w:tcPr>
          <w:p w14:paraId="505BE132" w14:textId="77777777" w:rsidR="00785234" w:rsidRPr="00182F1A" w:rsidRDefault="00522679" w:rsidP="00785234">
            <w:pPr>
              <w:tabs>
                <w:tab w:val="left" w:pos="360"/>
                <w:tab w:val="left" w:pos="1260"/>
                <w:tab w:val="left" w:pos="1440"/>
              </w:tabs>
              <w:spacing w:before="120" w:after="120" w:line="280" w:lineRule="exact"/>
              <w:ind w:right="11"/>
              <w:jc w:val="both"/>
              <w:rPr>
                <w:rFonts w:ascii="Arial" w:hAnsi="Arial" w:cs="Arial"/>
                <w:b/>
                <w:sz w:val="20"/>
                <w:szCs w:val="20"/>
              </w:rPr>
            </w:pPr>
            <w:r>
              <w:rPr>
                <w:rFonts w:ascii="Arial" w:hAnsi="Arial" w:cs="Arial"/>
                <w:b/>
                <w:sz w:val="20"/>
                <w:szCs w:val="20"/>
              </w:rPr>
              <w:t>D</w:t>
            </w:r>
          </w:p>
        </w:tc>
        <w:tc>
          <w:tcPr>
            <w:tcW w:w="494" w:type="dxa"/>
            <w:vAlign w:val="center"/>
          </w:tcPr>
          <w:p w14:paraId="6FDB25C9" w14:textId="77777777" w:rsidR="00785234" w:rsidRPr="00182F1A" w:rsidRDefault="00785234" w:rsidP="00785234">
            <w:pPr>
              <w:tabs>
                <w:tab w:val="left" w:pos="360"/>
                <w:tab w:val="left" w:pos="1260"/>
                <w:tab w:val="left" w:pos="1440"/>
              </w:tabs>
              <w:spacing w:before="120" w:after="120" w:line="280" w:lineRule="exact"/>
              <w:ind w:right="11"/>
              <w:jc w:val="both"/>
              <w:rPr>
                <w:rFonts w:ascii="Arial" w:hAnsi="Arial" w:cs="Arial"/>
                <w:b/>
                <w:sz w:val="20"/>
                <w:szCs w:val="20"/>
              </w:rPr>
            </w:pPr>
            <w:r w:rsidRPr="00182F1A">
              <w:rPr>
                <w:rFonts w:ascii="Arial" w:hAnsi="Arial" w:cs="Arial"/>
                <w:b/>
                <w:sz w:val="20"/>
                <w:szCs w:val="20"/>
              </w:rPr>
              <w:fldChar w:fldCharType="begin">
                <w:ffData>
                  <w:name w:val="Controllo74"/>
                  <w:enabled/>
                  <w:calcOnExit w:val="0"/>
                  <w:checkBox>
                    <w:sizeAuto/>
                    <w:default w:val="0"/>
                  </w:checkBox>
                </w:ffData>
              </w:fldChar>
            </w:r>
            <w:r w:rsidRPr="00182F1A">
              <w:rPr>
                <w:rFonts w:ascii="Arial" w:hAnsi="Arial" w:cs="Arial"/>
                <w:b/>
                <w:sz w:val="20"/>
                <w:szCs w:val="20"/>
              </w:rPr>
              <w:instrText xml:space="preserve"> FORMCHECKBOX </w:instrText>
            </w:r>
            <w:r w:rsidRPr="00182F1A">
              <w:rPr>
                <w:rFonts w:ascii="Arial" w:hAnsi="Arial" w:cs="Arial"/>
                <w:b/>
                <w:sz w:val="20"/>
                <w:szCs w:val="20"/>
              </w:rPr>
            </w:r>
            <w:r w:rsidRPr="00182F1A">
              <w:rPr>
                <w:rFonts w:ascii="Arial" w:hAnsi="Arial" w:cs="Arial"/>
                <w:b/>
                <w:sz w:val="20"/>
                <w:szCs w:val="20"/>
              </w:rPr>
              <w:fldChar w:fldCharType="separate"/>
            </w:r>
            <w:r w:rsidRPr="00182F1A">
              <w:rPr>
                <w:rFonts w:ascii="Arial" w:hAnsi="Arial" w:cs="Arial"/>
                <w:b/>
                <w:sz w:val="20"/>
                <w:szCs w:val="20"/>
              </w:rPr>
              <w:fldChar w:fldCharType="end"/>
            </w:r>
          </w:p>
        </w:tc>
        <w:tc>
          <w:tcPr>
            <w:tcW w:w="8924" w:type="dxa"/>
            <w:gridSpan w:val="9"/>
            <w:vAlign w:val="center"/>
          </w:tcPr>
          <w:p w14:paraId="45457C11" w14:textId="77777777" w:rsidR="00785234" w:rsidRPr="00182F1A" w:rsidRDefault="00785234" w:rsidP="00785234">
            <w:pPr>
              <w:tabs>
                <w:tab w:val="left" w:pos="360"/>
                <w:tab w:val="left" w:pos="1260"/>
                <w:tab w:val="left" w:pos="1440"/>
              </w:tabs>
              <w:spacing w:before="120" w:after="120" w:line="280" w:lineRule="exact"/>
              <w:ind w:right="11"/>
              <w:jc w:val="both"/>
              <w:rPr>
                <w:rFonts w:ascii="Arial" w:hAnsi="Arial" w:cs="Arial"/>
                <w:b/>
                <w:sz w:val="20"/>
                <w:szCs w:val="20"/>
              </w:rPr>
            </w:pPr>
            <w:r w:rsidRPr="00182F1A">
              <w:rPr>
                <w:rFonts w:ascii="Arial" w:hAnsi="Arial" w:cs="Arial"/>
                <w:b/>
                <w:sz w:val="20"/>
                <w:szCs w:val="20"/>
              </w:rPr>
              <w:t xml:space="preserve">Consorzio di cui all’art. </w:t>
            </w:r>
            <w:r>
              <w:rPr>
                <w:rFonts w:ascii="Arial" w:hAnsi="Arial" w:cs="Arial"/>
                <w:b/>
                <w:sz w:val="20"/>
                <w:szCs w:val="20"/>
              </w:rPr>
              <w:t>65</w:t>
            </w:r>
            <w:r w:rsidRPr="00182F1A">
              <w:rPr>
                <w:rFonts w:ascii="Arial" w:hAnsi="Arial" w:cs="Arial"/>
                <w:b/>
                <w:sz w:val="20"/>
                <w:szCs w:val="20"/>
              </w:rPr>
              <w:t xml:space="preserve">, comma </w:t>
            </w:r>
            <w:r>
              <w:rPr>
                <w:rFonts w:ascii="Arial" w:hAnsi="Arial" w:cs="Arial"/>
                <w:b/>
                <w:sz w:val="20"/>
                <w:szCs w:val="20"/>
              </w:rPr>
              <w:t>2</w:t>
            </w:r>
            <w:r w:rsidRPr="00182F1A">
              <w:rPr>
                <w:rFonts w:ascii="Arial" w:hAnsi="Arial" w:cs="Arial"/>
                <w:b/>
                <w:sz w:val="20"/>
                <w:szCs w:val="20"/>
              </w:rPr>
              <w:t xml:space="preserve">, lettera </w:t>
            </w:r>
            <w:r>
              <w:rPr>
                <w:rFonts w:ascii="Arial" w:hAnsi="Arial" w:cs="Arial"/>
                <w:b/>
                <w:sz w:val="20"/>
                <w:szCs w:val="20"/>
              </w:rPr>
              <w:t>d</w:t>
            </w:r>
            <w:r w:rsidRPr="00182F1A">
              <w:rPr>
                <w:rFonts w:ascii="Arial" w:hAnsi="Arial" w:cs="Arial"/>
                <w:b/>
                <w:sz w:val="20"/>
                <w:szCs w:val="20"/>
              </w:rPr>
              <w:t xml:space="preserve">) del D.Lgs. </w:t>
            </w:r>
            <w:r>
              <w:rPr>
                <w:rFonts w:ascii="Arial" w:hAnsi="Arial" w:cs="Arial"/>
                <w:b/>
                <w:sz w:val="20"/>
                <w:szCs w:val="20"/>
              </w:rPr>
              <w:t>36</w:t>
            </w:r>
            <w:r w:rsidRPr="00182F1A">
              <w:rPr>
                <w:rFonts w:ascii="Arial" w:hAnsi="Arial" w:cs="Arial"/>
                <w:b/>
                <w:sz w:val="20"/>
                <w:szCs w:val="20"/>
              </w:rPr>
              <w:t>/20</w:t>
            </w:r>
            <w:r>
              <w:rPr>
                <w:rFonts w:ascii="Arial" w:hAnsi="Arial" w:cs="Arial"/>
                <w:b/>
                <w:sz w:val="20"/>
                <w:szCs w:val="20"/>
              </w:rPr>
              <w:t>23</w:t>
            </w:r>
          </w:p>
        </w:tc>
      </w:tr>
      <w:tr w:rsidR="00785234" w:rsidRPr="00182F1A" w14:paraId="798D21F3" w14:textId="77777777" w:rsidTr="00785234">
        <w:trPr>
          <w:trHeight w:val="414"/>
        </w:trPr>
        <w:tc>
          <w:tcPr>
            <w:tcW w:w="9923" w:type="dxa"/>
            <w:gridSpan w:val="11"/>
            <w:vAlign w:val="center"/>
          </w:tcPr>
          <w:p w14:paraId="6C7C59C7" w14:textId="77777777" w:rsidR="00785234" w:rsidRPr="00182F1A" w:rsidRDefault="00785234" w:rsidP="00785234">
            <w:pPr>
              <w:tabs>
                <w:tab w:val="left" w:pos="360"/>
                <w:tab w:val="left" w:pos="1260"/>
                <w:tab w:val="left" w:pos="1440"/>
              </w:tabs>
              <w:spacing w:before="120" w:after="120" w:line="280" w:lineRule="exact"/>
              <w:ind w:right="11"/>
              <w:jc w:val="both"/>
              <w:rPr>
                <w:rFonts w:ascii="Arial" w:hAnsi="Arial" w:cs="Arial"/>
                <w:b/>
                <w:sz w:val="20"/>
                <w:szCs w:val="20"/>
              </w:rPr>
            </w:pPr>
            <w:r w:rsidRPr="00182F1A">
              <w:rPr>
                <w:rFonts w:ascii="Arial" w:hAnsi="Arial" w:cs="Arial"/>
                <w:b/>
                <w:sz w:val="20"/>
                <w:szCs w:val="20"/>
              </w:rPr>
              <w:t>----------------------------</w:t>
            </w:r>
          </w:p>
        </w:tc>
      </w:tr>
      <w:tr w:rsidR="00522679" w:rsidRPr="00182F1A" w14:paraId="45EA1F2B" w14:textId="77777777" w:rsidTr="00DF717F">
        <w:trPr>
          <w:trHeight w:val="531"/>
        </w:trPr>
        <w:tc>
          <w:tcPr>
            <w:tcW w:w="505" w:type="dxa"/>
            <w:vAlign w:val="center"/>
          </w:tcPr>
          <w:p w14:paraId="365C4E74" w14:textId="77777777" w:rsidR="00522679" w:rsidRPr="00182F1A" w:rsidRDefault="00AA5810" w:rsidP="00DF717F">
            <w:pPr>
              <w:tabs>
                <w:tab w:val="left" w:pos="360"/>
                <w:tab w:val="left" w:pos="1260"/>
                <w:tab w:val="left" w:pos="1440"/>
              </w:tabs>
              <w:spacing w:before="120" w:after="120" w:line="280" w:lineRule="exact"/>
              <w:ind w:right="11"/>
              <w:jc w:val="both"/>
              <w:rPr>
                <w:rFonts w:ascii="Arial" w:hAnsi="Arial" w:cs="Arial"/>
                <w:b/>
                <w:sz w:val="20"/>
                <w:szCs w:val="20"/>
              </w:rPr>
            </w:pPr>
            <w:r>
              <w:rPr>
                <w:rFonts w:ascii="Arial" w:hAnsi="Arial" w:cs="Arial"/>
                <w:b/>
                <w:sz w:val="20"/>
                <w:szCs w:val="20"/>
              </w:rPr>
              <w:t>E</w:t>
            </w:r>
          </w:p>
        </w:tc>
        <w:tc>
          <w:tcPr>
            <w:tcW w:w="494" w:type="dxa"/>
            <w:vAlign w:val="center"/>
          </w:tcPr>
          <w:p w14:paraId="0E3A96A1" w14:textId="77777777" w:rsidR="00522679" w:rsidRPr="00182F1A" w:rsidRDefault="00522679" w:rsidP="00DF717F">
            <w:pPr>
              <w:tabs>
                <w:tab w:val="left" w:pos="360"/>
                <w:tab w:val="left" w:pos="1260"/>
                <w:tab w:val="left" w:pos="1440"/>
              </w:tabs>
              <w:spacing w:before="120" w:after="120" w:line="280" w:lineRule="exact"/>
              <w:ind w:right="11"/>
              <w:jc w:val="both"/>
              <w:rPr>
                <w:rFonts w:ascii="Arial" w:hAnsi="Arial" w:cs="Arial"/>
                <w:b/>
                <w:sz w:val="20"/>
                <w:szCs w:val="20"/>
              </w:rPr>
            </w:pPr>
            <w:r w:rsidRPr="00182F1A">
              <w:rPr>
                <w:rFonts w:ascii="Arial" w:hAnsi="Arial" w:cs="Arial"/>
                <w:b/>
                <w:sz w:val="20"/>
                <w:szCs w:val="20"/>
              </w:rPr>
              <w:fldChar w:fldCharType="begin">
                <w:ffData>
                  <w:name w:val="Controllo74"/>
                  <w:enabled/>
                  <w:calcOnExit w:val="0"/>
                  <w:checkBox>
                    <w:sizeAuto/>
                    <w:default w:val="0"/>
                  </w:checkBox>
                </w:ffData>
              </w:fldChar>
            </w:r>
            <w:r w:rsidRPr="00182F1A">
              <w:rPr>
                <w:rFonts w:ascii="Arial" w:hAnsi="Arial" w:cs="Arial"/>
                <w:b/>
                <w:sz w:val="20"/>
                <w:szCs w:val="20"/>
              </w:rPr>
              <w:instrText xml:space="preserve"> FORMCHECKBOX </w:instrText>
            </w:r>
            <w:r w:rsidRPr="00182F1A">
              <w:rPr>
                <w:rFonts w:ascii="Arial" w:hAnsi="Arial" w:cs="Arial"/>
                <w:b/>
                <w:sz w:val="20"/>
                <w:szCs w:val="20"/>
              </w:rPr>
            </w:r>
            <w:r w:rsidRPr="00182F1A">
              <w:rPr>
                <w:rFonts w:ascii="Arial" w:hAnsi="Arial" w:cs="Arial"/>
                <w:b/>
                <w:sz w:val="20"/>
                <w:szCs w:val="20"/>
              </w:rPr>
              <w:fldChar w:fldCharType="separate"/>
            </w:r>
            <w:r w:rsidRPr="00182F1A">
              <w:rPr>
                <w:rFonts w:ascii="Arial" w:hAnsi="Arial" w:cs="Arial"/>
                <w:b/>
                <w:sz w:val="20"/>
                <w:szCs w:val="20"/>
              </w:rPr>
              <w:fldChar w:fldCharType="end"/>
            </w:r>
          </w:p>
        </w:tc>
        <w:tc>
          <w:tcPr>
            <w:tcW w:w="8924" w:type="dxa"/>
            <w:gridSpan w:val="9"/>
            <w:vAlign w:val="center"/>
          </w:tcPr>
          <w:p w14:paraId="78B153D6" w14:textId="77777777" w:rsidR="00522679" w:rsidRPr="00182F1A" w:rsidRDefault="00AA5810" w:rsidP="00AA5810">
            <w:pPr>
              <w:tabs>
                <w:tab w:val="left" w:pos="360"/>
                <w:tab w:val="left" w:pos="1260"/>
                <w:tab w:val="left" w:pos="1440"/>
              </w:tabs>
              <w:spacing w:before="120" w:after="120" w:line="280" w:lineRule="exact"/>
              <w:ind w:right="11"/>
              <w:jc w:val="both"/>
              <w:rPr>
                <w:rFonts w:ascii="Arial" w:hAnsi="Arial" w:cs="Arial"/>
                <w:b/>
                <w:sz w:val="20"/>
                <w:szCs w:val="20"/>
              </w:rPr>
            </w:pPr>
            <w:r w:rsidRPr="00AA5810">
              <w:rPr>
                <w:rFonts w:ascii="Arial" w:hAnsi="Arial" w:cs="Arial"/>
                <w:b/>
                <w:sz w:val="20"/>
                <w:szCs w:val="20"/>
              </w:rPr>
              <w:t xml:space="preserve">Consorzio ordinario costituito di cui all’art. 65, comma 2, lettera </w:t>
            </w:r>
            <w:r>
              <w:rPr>
                <w:rFonts w:ascii="Arial" w:hAnsi="Arial" w:cs="Arial"/>
                <w:b/>
                <w:sz w:val="20"/>
                <w:szCs w:val="20"/>
              </w:rPr>
              <w:t>f</w:t>
            </w:r>
            <w:r w:rsidRPr="00AA5810">
              <w:rPr>
                <w:rFonts w:ascii="Arial" w:hAnsi="Arial" w:cs="Arial"/>
                <w:b/>
                <w:sz w:val="20"/>
                <w:szCs w:val="20"/>
              </w:rPr>
              <w:t>), del D. Lgs. 36/2023</w:t>
            </w:r>
          </w:p>
        </w:tc>
      </w:tr>
      <w:tr w:rsidR="00522679" w:rsidRPr="00182F1A" w14:paraId="2EB8825E" w14:textId="77777777" w:rsidTr="00785234">
        <w:trPr>
          <w:trHeight w:val="414"/>
        </w:trPr>
        <w:tc>
          <w:tcPr>
            <w:tcW w:w="9923" w:type="dxa"/>
            <w:gridSpan w:val="11"/>
            <w:vAlign w:val="center"/>
          </w:tcPr>
          <w:p w14:paraId="41BA9A26" w14:textId="77777777" w:rsidR="00522679" w:rsidRPr="00182F1A" w:rsidRDefault="00AA5810" w:rsidP="00785234">
            <w:pPr>
              <w:tabs>
                <w:tab w:val="left" w:pos="360"/>
                <w:tab w:val="left" w:pos="1260"/>
                <w:tab w:val="left" w:pos="1440"/>
              </w:tabs>
              <w:spacing w:before="120" w:after="120" w:line="280" w:lineRule="exact"/>
              <w:ind w:right="11"/>
              <w:jc w:val="both"/>
              <w:rPr>
                <w:rFonts w:ascii="Arial" w:hAnsi="Arial" w:cs="Arial"/>
                <w:b/>
                <w:sz w:val="20"/>
                <w:szCs w:val="20"/>
              </w:rPr>
            </w:pPr>
            <w:r w:rsidRPr="00522679">
              <w:rPr>
                <w:rFonts w:ascii="Arial" w:hAnsi="Arial" w:cs="Arial"/>
                <w:b/>
                <w:sz w:val="20"/>
                <w:szCs w:val="20"/>
              </w:rPr>
              <w:t>----------------------------</w:t>
            </w:r>
          </w:p>
        </w:tc>
      </w:tr>
      <w:tr w:rsidR="00AA5810" w:rsidRPr="003142E7" w14:paraId="28E72EDD" w14:textId="77777777" w:rsidTr="00522679">
        <w:trPr>
          <w:trHeight w:val="531"/>
        </w:trPr>
        <w:tc>
          <w:tcPr>
            <w:tcW w:w="505" w:type="dxa"/>
            <w:vMerge w:val="restart"/>
            <w:vAlign w:val="center"/>
          </w:tcPr>
          <w:p w14:paraId="776E0C76" w14:textId="77777777" w:rsidR="00AA5810" w:rsidRPr="003142E7" w:rsidRDefault="00AA5810" w:rsidP="00785234">
            <w:pPr>
              <w:tabs>
                <w:tab w:val="left" w:pos="360"/>
                <w:tab w:val="left" w:pos="1260"/>
                <w:tab w:val="left" w:pos="1440"/>
              </w:tabs>
              <w:spacing w:before="120" w:after="120" w:line="280" w:lineRule="exact"/>
              <w:ind w:right="11"/>
              <w:jc w:val="both"/>
              <w:rPr>
                <w:rFonts w:ascii="Arial" w:hAnsi="Arial" w:cs="Arial"/>
                <w:b/>
                <w:sz w:val="20"/>
                <w:szCs w:val="20"/>
              </w:rPr>
            </w:pPr>
            <w:r>
              <w:rPr>
                <w:rFonts w:ascii="Arial" w:hAnsi="Arial" w:cs="Arial"/>
                <w:b/>
                <w:sz w:val="20"/>
                <w:szCs w:val="20"/>
              </w:rPr>
              <w:t>F</w:t>
            </w:r>
          </w:p>
        </w:tc>
        <w:tc>
          <w:tcPr>
            <w:tcW w:w="494" w:type="dxa"/>
            <w:vMerge w:val="restart"/>
            <w:vAlign w:val="center"/>
          </w:tcPr>
          <w:p w14:paraId="53E11389" w14:textId="77777777" w:rsidR="00AA5810" w:rsidRPr="003142E7" w:rsidRDefault="00AA5810" w:rsidP="00785234">
            <w:pPr>
              <w:tabs>
                <w:tab w:val="left" w:pos="360"/>
                <w:tab w:val="left" w:pos="1260"/>
                <w:tab w:val="left" w:pos="1440"/>
              </w:tabs>
              <w:spacing w:before="120" w:after="120" w:line="280" w:lineRule="exact"/>
              <w:ind w:right="11"/>
              <w:jc w:val="both"/>
              <w:rPr>
                <w:rFonts w:ascii="Arial" w:hAnsi="Arial" w:cs="Arial"/>
                <w:b/>
                <w:sz w:val="20"/>
                <w:szCs w:val="20"/>
              </w:rPr>
            </w:pPr>
            <w:r w:rsidRPr="003142E7">
              <w:rPr>
                <w:rFonts w:ascii="Arial" w:hAnsi="Arial" w:cs="Arial"/>
                <w:b/>
                <w:sz w:val="20"/>
                <w:szCs w:val="20"/>
              </w:rPr>
              <w:fldChar w:fldCharType="begin">
                <w:ffData>
                  <w:name w:val="Controllo74"/>
                  <w:enabled/>
                  <w:calcOnExit w:val="0"/>
                  <w:checkBox>
                    <w:sizeAuto/>
                    <w:default w:val="0"/>
                  </w:checkBox>
                </w:ffData>
              </w:fldChar>
            </w:r>
            <w:r w:rsidRPr="003142E7">
              <w:rPr>
                <w:rFonts w:ascii="Arial" w:hAnsi="Arial" w:cs="Arial"/>
                <w:b/>
                <w:sz w:val="20"/>
                <w:szCs w:val="20"/>
              </w:rPr>
              <w:instrText xml:space="preserve"> FORMCHECKBOX </w:instrText>
            </w:r>
            <w:r w:rsidRPr="003142E7">
              <w:rPr>
                <w:rFonts w:ascii="Arial" w:hAnsi="Arial" w:cs="Arial"/>
                <w:b/>
                <w:sz w:val="20"/>
                <w:szCs w:val="20"/>
              </w:rPr>
            </w:r>
            <w:r w:rsidRPr="003142E7">
              <w:rPr>
                <w:rFonts w:ascii="Arial" w:hAnsi="Arial" w:cs="Arial"/>
                <w:b/>
                <w:sz w:val="20"/>
                <w:szCs w:val="20"/>
              </w:rPr>
              <w:fldChar w:fldCharType="separate"/>
            </w:r>
            <w:r w:rsidRPr="003142E7">
              <w:rPr>
                <w:rFonts w:ascii="Arial" w:hAnsi="Arial" w:cs="Arial"/>
                <w:b/>
                <w:sz w:val="20"/>
                <w:szCs w:val="20"/>
              </w:rPr>
              <w:fldChar w:fldCharType="end"/>
            </w:r>
          </w:p>
        </w:tc>
        <w:tc>
          <w:tcPr>
            <w:tcW w:w="2408" w:type="dxa"/>
            <w:gridSpan w:val="2"/>
            <w:vMerge w:val="restart"/>
            <w:vAlign w:val="center"/>
          </w:tcPr>
          <w:p w14:paraId="7CB75498" w14:textId="77777777" w:rsidR="00AA5810" w:rsidRPr="003142E7" w:rsidRDefault="00AA5810" w:rsidP="00785234">
            <w:pPr>
              <w:tabs>
                <w:tab w:val="left" w:pos="360"/>
                <w:tab w:val="left" w:pos="1260"/>
                <w:tab w:val="left" w:pos="1440"/>
              </w:tabs>
              <w:spacing w:before="120" w:after="120" w:line="280" w:lineRule="exact"/>
              <w:ind w:right="11"/>
              <w:jc w:val="both"/>
              <w:rPr>
                <w:rFonts w:ascii="Arial" w:hAnsi="Arial" w:cs="Arial"/>
                <w:b/>
                <w:sz w:val="20"/>
                <w:szCs w:val="20"/>
              </w:rPr>
            </w:pPr>
            <w:r w:rsidRPr="003142E7">
              <w:rPr>
                <w:rFonts w:ascii="Arial" w:hAnsi="Arial" w:cs="Arial"/>
                <w:b/>
                <w:sz w:val="20"/>
                <w:szCs w:val="20"/>
              </w:rPr>
              <w:t>Consorziat</w:t>
            </w:r>
            <w:r>
              <w:rPr>
                <w:rFonts w:ascii="Arial" w:hAnsi="Arial" w:cs="Arial"/>
                <w:b/>
                <w:sz w:val="20"/>
                <w:szCs w:val="20"/>
              </w:rPr>
              <w:t>o</w:t>
            </w:r>
            <w:r w:rsidRPr="003142E7">
              <w:rPr>
                <w:rFonts w:ascii="Arial" w:hAnsi="Arial" w:cs="Arial"/>
                <w:b/>
                <w:sz w:val="20"/>
                <w:szCs w:val="20"/>
              </w:rPr>
              <w:t xml:space="preserve"> per conto del quale il seguente Consorzio </w:t>
            </w:r>
            <w:r w:rsidRPr="00AA5810">
              <w:rPr>
                <w:rFonts w:ascii="Arial" w:hAnsi="Arial" w:cs="Arial"/>
                <w:i/>
                <w:sz w:val="20"/>
                <w:szCs w:val="20"/>
              </w:rPr>
              <w:t>(</w:t>
            </w:r>
            <w:r w:rsidRPr="00AA5810">
              <w:rPr>
                <w:rFonts w:ascii="Arial" w:hAnsi="Arial" w:cs="Arial"/>
                <w:b/>
                <w:i/>
                <w:sz w:val="20"/>
                <w:szCs w:val="20"/>
              </w:rPr>
              <w:t>selezionare tipologia e indicare la Ragione sociale del Consorzio</w:t>
            </w:r>
            <w:r w:rsidRPr="003142E7">
              <w:rPr>
                <w:rFonts w:ascii="Arial" w:hAnsi="Arial" w:cs="Arial"/>
                <w:i/>
                <w:sz w:val="20"/>
                <w:szCs w:val="20"/>
              </w:rPr>
              <w:t>)</w:t>
            </w:r>
          </w:p>
        </w:tc>
        <w:tc>
          <w:tcPr>
            <w:tcW w:w="567" w:type="dxa"/>
            <w:vMerge w:val="restart"/>
            <w:vAlign w:val="center"/>
          </w:tcPr>
          <w:p w14:paraId="203545A7" w14:textId="77777777" w:rsidR="00AA5810" w:rsidRPr="003142E7" w:rsidRDefault="00AA5810" w:rsidP="00785234">
            <w:pPr>
              <w:tabs>
                <w:tab w:val="left" w:pos="360"/>
                <w:tab w:val="left" w:pos="1260"/>
                <w:tab w:val="left" w:pos="1440"/>
              </w:tabs>
              <w:spacing w:before="120" w:after="120" w:line="280" w:lineRule="exact"/>
              <w:ind w:right="11"/>
              <w:jc w:val="both"/>
              <w:rPr>
                <w:rFonts w:ascii="Arial" w:hAnsi="Arial" w:cs="Arial"/>
                <w:b/>
                <w:sz w:val="20"/>
                <w:szCs w:val="20"/>
              </w:rPr>
            </w:pPr>
            <w:r w:rsidRPr="003142E7">
              <w:rPr>
                <w:rFonts w:ascii="Arial" w:hAnsi="Arial" w:cs="Arial"/>
                <w:b/>
                <w:sz w:val="20"/>
                <w:szCs w:val="20"/>
              </w:rPr>
              <w:fldChar w:fldCharType="begin">
                <w:ffData>
                  <w:name w:val="Controllo104"/>
                  <w:enabled/>
                  <w:calcOnExit w:val="0"/>
                  <w:checkBox>
                    <w:sizeAuto/>
                    <w:default w:val="0"/>
                  </w:checkBox>
                </w:ffData>
              </w:fldChar>
            </w:r>
            <w:bookmarkStart w:id="4" w:name="Controllo104"/>
            <w:r w:rsidRPr="003142E7">
              <w:rPr>
                <w:rFonts w:ascii="Arial" w:hAnsi="Arial" w:cs="Arial"/>
                <w:b/>
                <w:sz w:val="20"/>
                <w:szCs w:val="20"/>
              </w:rPr>
              <w:instrText xml:space="preserve"> FORMCHECKBOX </w:instrText>
            </w:r>
            <w:r w:rsidRPr="003142E7">
              <w:rPr>
                <w:rFonts w:ascii="Arial" w:hAnsi="Arial" w:cs="Arial"/>
                <w:b/>
                <w:sz w:val="20"/>
                <w:szCs w:val="20"/>
              </w:rPr>
            </w:r>
            <w:r w:rsidRPr="003142E7">
              <w:rPr>
                <w:rFonts w:ascii="Arial" w:hAnsi="Arial" w:cs="Arial"/>
                <w:b/>
                <w:sz w:val="20"/>
                <w:szCs w:val="20"/>
              </w:rPr>
              <w:fldChar w:fldCharType="separate"/>
            </w:r>
            <w:r w:rsidRPr="003142E7">
              <w:rPr>
                <w:rFonts w:ascii="Arial" w:hAnsi="Arial" w:cs="Arial"/>
                <w:b/>
                <w:sz w:val="20"/>
                <w:szCs w:val="20"/>
              </w:rPr>
              <w:fldChar w:fldCharType="end"/>
            </w:r>
            <w:bookmarkEnd w:id="4"/>
          </w:p>
        </w:tc>
        <w:tc>
          <w:tcPr>
            <w:tcW w:w="2833" w:type="dxa"/>
            <w:gridSpan w:val="3"/>
            <w:vMerge w:val="restart"/>
            <w:vAlign w:val="center"/>
          </w:tcPr>
          <w:p w14:paraId="36BDEA04" w14:textId="77777777" w:rsidR="00AA5810" w:rsidRPr="003142E7" w:rsidRDefault="00AA5810" w:rsidP="00785234">
            <w:pPr>
              <w:tabs>
                <w:tab w:val="left" w:pos="360"/>
                <w:tab w:val="left" w:pos="1260"/>
                <w:tab w:val="left" w:pos="1440"/>
              </w:tabs>
              <w:spacing w:before="120" w:after="120" w:line="280" w:lineRule="exact"/>
              <w:ind w:right="11"/>
              <w:jc w:val="both"/>
              <w:rPr>
                <w:rFonts w:ascii="Arial" w:hAnsi="Arial" w:cs="Arial"/>
                <w:sz w:val="20"/>
                <w:szCs w:val="20"/>
              </w:rPr>
            </w:pPr>
            <w:r w:rsidRPr="003142E7">
              <w:rPr>
                <w:rFonts w:ascii="Arial" w:hAnsi="Arial" w:cs="Arial"/>
                <w:sz w:val="20"/>
                <w:szCs w:val="20"/>
              </w:rPr>
              <w:t xml:space="preserve">Consorzio di cui all’art. </w:t>
            </w:r>
            <w:r>
              <w:rPr>
                <w:rFonts w:ascii="Arial" w:hAnsi="Arial" w:cs="Arial"/>
                <w:sz w:val="20"/>
                <w:szCs w:val="20"/>
              </w:rPr>
              <w:t>65</w:t>
            </w:r>
            <w:r w:rsidRPr="003142E7">
              <w:rPr>
                <w:rFonts w:ascii="Arial" w:hAnsi="Arial" w:cs="Arial"/>
                <w:sz w:val="20"/>
                <w:szCs w:val="20"/>
              </w:rPr>
              <w:t xml:space="preserve">, comma </w:t>
            </w:r>
            <w:r>
              <w:rPr>
                <w:rFonts w:ascii="Arial" w:hAnsi="Arial" w:cs="Arial"/>
                <w:sz w:val="20"/>
                <w:szCs w:val="20"/>
              </w:rPr>
              <w:t>2</w:t>
            </w:r>
            <w:r w:rsidRPr="003142E7">
              <w:rPr>
                <w:rFonts w:ascii="Arial" w:hAnsi="Arial" w:cs="Arial"/>
                <w:sz w:val="20"/>
                <w:szCs w:val="20"/>
              </w:rPr>
              <w:t xml:space="preserve">, lettera b) del D.Lgs. </w:t>
            </w:r>
            <w:r>
              <w:rPr>
                <w:rFonts w:ascii="Arial" w:hAnsi="Arial" w:cs="Arial"/>
                <w:sz w:val="20"/>
                <w:szCs w:val="20"/>
              </w:rPr>
              <w:t>36</w:t>
            </w:r>
            <w:r w:rsidRPr="003142E7">
              <w:rPr>
                <w:rFonts w:ascii="Arial" w:hAnsi="Arial" w:cs="Arial"/>
                <w:sz w:val="20"/>
                <w:szCs w:val="20"/>
              </w:rPr>
              <w:t>/20</w:t>
            </w:r>
            <w:r>
              <w:rPr>
                <w:rFonts w:ascii="Arial" w:hAnsi="Arial" w:cs="Arial"/>
                <w:sz w:val="20"/>
                <w:szCs w:val="20"/>
              </w:rPr>
              <w:t>23</w:t>
            </w:r>
          </w:p>
        </w:tc>
        <w:tc>
          <w:tcPr>
            <w:tcW w:w="1841" w:type="dxa"/>
            <w:gridSpan w:val="2"/>
            <w:vAlign w:val="center"/>
          </w:tcPr>
          <w:p w14:paraId="2EC766D5" w14:textId="77777777" w:rsidR="00AA5810" w:rsidRPr="003142E7" w:rsidRDefault="00AA5810" w:rsidP="00785234">
            <w:pPr>
              <w:tabs>
                <w:tab w:val="left" w:pos="360"/>
                <w:tab w:val="left" w:pos="1260"/>
                <w:tab w:val="left" w:pos="1440"/>
              </w:tabs>
              <w:spacing w:before="120" w:after="120" w:line="280" w:lineRule="exact"/>
              <w:ind w:right="11"/>
              <w:jc w:val="both"/>
              <w:rPr>
                <w:rFonts w:ascii="Arial" w:hAnsi="Arial" w:cs="Arial"/>
                <w:sz w:val="20"/>
                <w:szCs w:val="20"/>
                <w:u w:val="single"/>
              </w:rPr>
            </w:pPr>
            <w:r w:rsidRPr="003142E7">
              <w:rPr>
                <w:rFonts w:ascii="Arial" w:hAnsi="Arial" w:cs="Arial"/>
                <w:sz w:val="20"/>
                <w:szCs w:val="20"/>
                <w:u w:val="single"/>
              </w:rPr>
              <w:t>Ragione sociale</w:t>
            </w:r>
          </w:p>
        </w:tc>
        <w:tc>
          <w:tcPr>
            <w:tcW w:w="1275" w:type="dxa"/>
            <w:vMerge w:val="restart"/>
            <w:vAlign w:val="center"/>
          </w:tcPr>
          <w:p w14:paraId="32C0C8E1" w14:textId="77777777" w:rsidR="00AA5810" w:rsidRPr="003142E7" w:rsidRDefault="00AA5810" w:rsidP="00785234">
            <w:pPr>
              <w:tabs>
                <w:tab w:val="left" w:pos="360"/>
                <w:tab w:val="left" w:pos="1260"/>
                <w:tab w:val="left" w:pos="1440"/>
              </w:tabs>
              <w:spacing w:before="120" w:after="120" w:line="280" w:lineRule="exact"/>
              <w:ind w:right="11"/>
              <w:jc w:val="both"/>
              <w:rPr>
                <w:rFonts w:ascii="Arial" w:hAnsi="Arial" w:cs="Arial"/>
                <w:sz w:val="20"/>
                <w:szCs w:val="20"/>
              </w:rPr>
            </w:pPr>
            <w:r w:rsidRPr="003142E7">
              <w:rPr>
                <w:rFonts w:ascii="Arial" w:hAnsi="Arial" w:cs="Arial"/>
                <w:sz w:val="20"/>
                <w:szCs w:val="20"/>
              </w:rPr>
              <w:t>partecipa</w:t>
            </w:r>
          </w:p>
        </w:tc>
      </w:tr>
      <w:tr w:rsidR="00AA5810" w:rsidRPr="003142E7" w14:paraId="149A7D6A" w14:textId="77777777" w:rsidTr="00522679">
        <w:trPr>
          <w:trHeight w:val="447"/>
        </w:trPr>
        <w:tc>
          <w:tcPr>
            <w:tcW w:w="505" w:type="dxa"/>
            <w:vMerge/>
            <w:vAlign w:val="center"/>
          </w:tcPr>
          <w:p w14:paraId="47FDA6EE" w14:textId="77777777" w:rsidR="00AA5810" w:rsidRPr="003142E7" w:rsidRDefault="00AA5810" w:rsidP="00785234">
            <w:pPr>
              <w:tabs>
                <w:tab w:val="left" w:pos="360"/>
                <w:tab w:val="left" w:pos="1260"/>
                <w:tab w:val="left" w:pos="1440"/>
              </w:tabs>
              <w:spacing w:before="120" w:after="120" w:line="280" w:lineRule="exact"/>
              <w:ind w:right="11"/>
              <w:jc w:val="both"/>
              <w:rPr>
                <w:rFonts w:ascii="Arial" w:hAnsi="Arial" w:cs="Arial"/>
                <w:b/>
                <w:sz w:val="20"/>
                <w:szCs w:val="20"/>
              </w:rPr>
            </w:pPr>
          </w:p>
        </w:tc>
        <w:tc>
          <w:tcPr>
            <w:tcW w:w="494" w:type="dxa"/>
            <w:vMerge/>
            <w:vAlign w:val="center"/>
          </w:tcPr>
          <w:p w14:paraId="68F9DFB6" w14:textId="77777777" w:rsidR="00AA5810" w:rsidRPr="003142E7" w:rsidRDefault="00AA5810" w:rsidP="00785234">
            <w:pPr>
              <w:tabs>
                <w:tab w:val="left" w:pos="360"/>
                <w:tab w:val="left" w:pos="1260"/>
                <w:tab w:val="left" w:pos="1440"/>
              </w:tabs>
              <w:spacing w:before="120" w:after="120" w:line="280" w:lineRule="exact"/>
              <w:ind w:right="11"/>
              <w:jc w:val="both"/>
              <w:rPr>
                <w:rFonts w:ascii="Arial" w:hAnsi="Arial" w:cs="Arial"/>
                <w:b/>
                <w:sz w:val="20"/>
                <w:szCs w:val="20"/>
              </w:rPr>
            </w:pPr>
          </w:p>
        </w:tc>
        <w:tc>
          <w:tcPr>
            <w:tcW w:w="2408" w:type="dxa"/>
            <w:gridSpan w:val="2"/>
            <w:vMerge/>
            <w:vAlign w:val="center"/>
          </w:tcPr>
          <w:p w14:paraId="55082E7F" w14:textId="77777777" w:rsidR="00AA5810" w:rsidRPr="003142E7" w:rsidRDefault="00AA5810" w:rsidP="00785234">
            <w:pPr>
              <w:tabs>
                <w:tab w:val="left" w:pos="360"/>
                <w:tab w:val="left" w:pos="1260"/>
                <w:tab w:val="left" w:pos="1440"/>
              </w:tabs>
              <w:spacing w:before="120" w:after="120" w:line="280" w:lineRule="exact"/>
              <w:ind w:right="11"/>
              <w:jc w:val="both"/>
              <w:rPr>
                <w:rFonts w:ascii="Arial" w:hAnsi="Arial" w:cs="Arial"/>
                <w:b/>
                <w:sz w:val="20"/>
                <w:szCs w:val="20"/>
              </w:rPr>
            </w:pPr>
          </w:p>
        </w:tc>
        <w:tc>
          <w:tcPr>
            <w:tcW w:w="567" w:type="dxa"/>
            <w:vMerge/>
            <w:vAlign w:val="center"/>
          </w:tcPr>
          <w:p w14:paraId="35EC8EC3" w14:textId="77777777" w:rsidR="00AA5810" w:rsidRPr="003142E7" w:rsidRDefault="00AA5810" w:rsidP="00785234">
            <w:pPr>
              <w:tabs>
                <w:tab w:val="left" w:pos="360"/>
                <w:tab w:val="left" w:pos="1260"/>
                <w:tab w:val="left" w:pos="1440"/>
              </w:tabs>
              <w:spacing w:before="120" w:after="120" w:line="280" w:lineRule="exact"/>
              <w:ind w:right="11"/>
              <w:jc w:val="both"/>
              <w:rPr>
                <w:rFonts w:ascii="Arial" w:hAnsi="Arial" w:cs="Arial"/>
                <w:b/>
                <w:sz w:val="20"/>
                <w:szCs w:val="20"/>
              </w:rPr>
            </w:pPr>
          </w:p>
        </w:tc>
        <w:tc>
          <w:tcPr>
            <w:tcW w:w="2833" w:type="dxa"/>
            <w:gridSpan w:val="3"/>
            <w:vMerge/>
            <w:vAlign w:val="center"/>
          </w:tcPr>
          <w:p w14:paraId="4F2D9366" w14:textId="77777777" w:rsidR="00AA5810" w:rsidRPr="003142E7" w:rsidRDefault="00AA5810" w:rsidP="00785234">
            <w:pPr>
              <w:tabs>
                <w:tab w:val="left" w:pos="360"/>
                <w:tab w:val="left" w:pos="1260"/>
                <w:tab w:val="left" w:pos="1440"/>
              </w:tabs>
              <w:spacing w:before="120" w:after="120" w:line="280" w:lineRule="exact"/>
              <w:ind w:right="11"/>
              <w:jc w:val="both"/>
              <w:rPr>
                <w:rFonts w:ascii="Arial" w:hAnsi="Arial" w:cs="Arial"/>
                <w:sz w:val="20"/>
                <w:szCs w:val="20"/>
              </w:rPr>
            </w:pPr>
          </w:p>
        </w:tc>
        <w:tc>
          <w:tcPr>
            <w:tcW w:w="1841" w:type="dxa"/>
            <w:gridSpan w:val="2"/>
            <w:vAlign w:val="center"/>
          </w:tcPr>
          <w:p w14:paraId="227C919D" w14:textId="77777777" w:rsidR="00AA5810" w:rsidRPr="003142E7" w:rsidRDefault="00AA5810" w:rsidP="00785234">
            <w:pPr>
              <w:tabs>
                <w:tab w:val="left" w:pos="360"/>
                <w:tab w:val="left" w:pos="1260"/>
                <w:tab w:val="left" w:pos="1440"/>
              </w:tabs>
              <w:spacing w:before="120" w:after="120" w:line="280" w:lineRule="exact"/>
              <w:ind w:right="11"/>
              <w:jc w:val="both"/>
              <w:rPr>
                <w:rFonts w:ascii="Arial" w:hAnsi="Arial" w:cs="Arial"/>
                <w:b/>
                <w:sz w:val="20"/>
                <w:szCs w:val="20"/>
              </w:rPr>
            </w:pPr>
            <w:r w:rsidRPr="003142E7">
              <w:rPr>
                <w:rFonts w:ascii="Arial" w:hAnsi="Arial" w:cs="Arial"/>
                <w:b/>
                <w:sz w:val="20"/>
                <w:szCs w:val="20"/>
              </w:rPr>
              <w:fldChar w:fldCharType="begin">
                <w:ffData>
                  <w:name w:val="Testo673"/>
                  <w:enabled/>
                  <w:calcOnExit w:val="0"/>
                  <w:textInput/>
                </w:ffData>
              </w:fldChar>
            </w:r>
            <w:bookmarkStart w:id="5" w:name="Testo673"/>
            <w:r w:rsidRPr="003142E7">
              <w:rPr>
                <w:rFonts w:ascii="Arial" w:hAnsi="Arial" w:cs="Arial"/>
                <w:b/>
                <w:sz w:val="20"/>
                <w:szCs w:val="20"/>
              </w:rPr>
              <w:instrText xml:space="preserve"> FORMTEXT </w:instrText>
            </w:r>
            <w:r w:rsidRPr="003142E7">
              <w:rPr>
                <w:rFonts w:ascii="Arial" w:hAnsi="Arial" w:cs="Arial"/>
                <w:b/>
                <w:sz w:val="20"/>
                <w:szCs w:val="20"/>
              </w:rPr>
            </w:r>
            <w:r w:rsidRPr="003142E7">
              <w:rPr>
                <w:rFonts w:ascii="Arial" w:hAnsi="Arial" w:cs="Arial"/>
                <w:b/>
                <w:sz w:val="20"/>
                <w:szCs w:val="20"/>
              </w:rPr>
              <w:fldChar w:fldCharType="separate"/>
            </w:r>
            <w:r w:rsidRPr="003142E7">
              <w:rPr>
                <w:rFonts w:ascii="Arial" w:hAnsi="Arial" w:cs="Arial"/>
                <w:b/>
                <w:noProof/>
                <w:sz w:val="20"/>
                <w:szCs w:val="20"/>
              </w:rPr>
              <w:t> </w:t>
            </w:r>
            <w:r w:rsidRPr="003142E7">
              <w:rPr>
                <w:rFonts w:ascii="Arial" w:hAnsi="Arial" w:cs="Arial"/>
                <w:b/>
                <w:noProof/>
                <w:sz w:val="20"/>
                <w:szCs w:val="20"/>
              </w:rPr>
              <w:t> </w:t>
            </w:r>
            <w:r w:rsidRPr="003142E7">
              <w:rPr>
                <w:rFonts w:ascii="Arial" w:hAnsi="Arial" w:cs="Arial"/>
                <w:b/>
                <w:noProof/>
                <w:sz w:val="20"/>
                <w:szCs w:val="20"/>
              </w:rPr>
              <w:t> </w:t>
            </w:r>
            <w:r w:rsidRPr="003142E7">
              <w:rPr>
                <w:rFonts w:ascii="Arial" w:hAnsi="Arial" w:cs="Arial"/>
                <w:b/>
                <w:noProof/>
                <w:sz w:val="20"/>
                <w:szCs w:val="20"/>
              </w:rPr>
              <w:t> </w:t>
            </w:r>
            <w:r w:rsidRPr="003142E7">
              <w:rPr>
                <w:rFonts w:ascii="Arial" w:hAnsi="Arial" w:cs="Arial"/>
                <w:b/>
                <w:noProof/>
                <w:sz w:val="20"/>
                <w:szCs w:val="20"/>
              </w:rPr>
              <w:t> </w:t>
            </w:r>
            <w:r w:rsidRPr="003142E7">
              <w:rPr>
                <w:rFonts w:ascii="Arial" w:hAnsi="Arial" w:cs="Arial"/>
                <w:b/>
                <w:sz w:val="20"/>
                <w:szCs w:val="20"/>
              </w:rPr>
              <w:fldChar w:fldCharType="end"/>
            </w:r>
            <w:bookmarkEnd w:id="5"/>
          </w:p>
        </w:tc>
        <w:tc>
          <w:tcPr>
            <w:tcW w:w="1275" w:type="dxa"/>
            <w:vMerge/>
            <w:vAlign w:val="center"/>
          </w:tcPr>
          <w:p w14:paraId="1FEAFA8C" w14:textId="77777777" w:rsidR="00AA5810" w:rsidRPr="003142E7" w:rsidRDefault="00AA5810" w:rsidP="00785234">
            <w:pPr>
              <w:tabs>
                <w:tab w:val="left" w:pos="360"/>
                <w:tab w:val="left" w:pos="1260"/>
                <w:tab w:val="left" w:pos="1440"/>
              </w:tabs>
              <w:spacing w:before="120" w:after="120" w:line="280" w:lineRule="exact"/>
              <w:ind w:right="11"/>
              <w:jc w:val="both"/>
              <w:rPr>
                <w:rFonts w:ascii="Arial" w:hAnsi="Arial" w:cs="Arial"/>
                <w:b/>
                <w:sz w:val="20"/>
                <w:szCs w:val="20"/>
              </w:rPr>
            </w:pPr>
          </w:p>
        </w:tc>
      </w:tr>
      <w:tr w:rsidR="00AA5810" w:rsidRPr="003142E7" w14:paraId="1142C824" w14:textId="77777777" w:rsidTr="00AA5810">
        <w:trPr>
          <w:trHeight w:val="774"/>
        </w:trPr>
        <w:tc>
          <w:tcPr>
            <w:tcW w:w="505" w:type="dxa"/>
            <w:vMerge/>
            <w:vAlign w:val="center"/>
          </w:tcPr>
          <w:p w14:paraId="05CA19F6" w14:textId="77777777" w:rsidR="00AA5810" w:rsidRPr="003142E7" w:rsidRDefault="00AA5810" w:rsidP="00785234">
            <w:pPr>
              <w:tabs>
                <w:tab w:val="left" w:pos="360"/>
                <w:tab w:val="left" w:pos="1260"/>
                <w:tab w:val="left" w:pos="1440"/>
              </w:tabs>
              <w:spacing w:before="120" w:after="120" w:line="280" w:lineRule="exact"/>
              <w:ind w:right="11"/>
              <w:jc w:val="both"/>
              <w:rPr>
                <w:rFonts w:ascii="Arial" w:hAnsi="Arial" w:cs="Arial"/>
                <w:b/>
                <w:sz w:val="20"/>
                <w:szCs w:val="20"/>
              </w:rPr>
            </w:pPr>
          </w:p>
        </w:tc>
        <w:tc>
          <w:tcPr>
            <w:tcW w:w="494" w:type="dxa"/>
            <w:vMerge/>
            <w:vAlign w:val="center"/>
          </w:tcPr>
          <w:p w14:paraId="3552ACAA" w14:textId="77777777" w:rsidR="00AA5810" w:rsidRPr="003142E7" w:rsidRDefault="00AA5810" w:rsidP="00785234">
            <w:pPr>
              <w:tabs>
                <w:tab w:val="left" w:pos="360"/>
                <w:tab w:val="left" w:pos="1260"/>
                <w:tab w:val="left" w:pos="1440"/>
              </w:tabs>
              <w:spacing w:before="120" w:after="120" w:line="280" w:lineRule="exact"/>
              <w:ind w:right="11"/>
              <w:jc w:val="both"/>
              <w:rPr>
                <w:rFonts w:ascii="Arial" w:hAnsi="Arial" w:cs="Arial"/>
                <w:b/>
                <w:sz w:val="20"/>
                <w:szCs w:val="20"/>
              </w:rPr>
            </w:pPr>
          </w:p>
        </w:tc>
        <w:tc>
          <w:tcPr>
            <w:tcW w:w="2408" w:type="dxa"/>
            <w:gridSpan w:val="2"/>
            <w:vMerge/>
            <w:vAlign w:val="center"/>
          </w:tcPr>
          <w:p w14:paraId="3FB6B55F" w14:textId="77777777" w:rsidR="00AA5810" w:rsidRPr="003142E7" w:rsidRDefault="00AA5810" w:rsidP="00785234">
            <w:pPr>
              <w:tabs>
                <w:tab w:val="left" w:pos="360"/>
                <w:tab w:val="left" w:pos="1260"/>
                <w:tab w:val="left" w:pos="1440"/>
              </w:tabs>
              <w:spacing w:before="120" w:after="120" w:line="280" w:lineRule="exact"/>
              <w:ind w:right="11"/>
              <w:jc w:val="both"/>
              <w:rPr>
                <w:rFonts w:ascii="Arial" w:hAnsi="Arial" w:cs="Arial"/>
                <w:b/>
                <w:sz w:val="20"/>
                <w:szCs w:val="20"/>
              </w:rPr>
            </w:pPr>
          </w:p>
        </w:tc>
        <w:tc>
          <w:tcPr>
            <w:tcW w:w="567" w:type="dxa"/>
            <w:vMerge w:val="restart"/>
            <w:vAlign w:val="center"/>
          </w:tcPr>
          <w:p w14:paraId="5F58DF84" w14:textId="77777777" w:rsidR="00AA5810" w:rsidRPr="003142E7" w:rsidRDefault="00AA5810" w:rsidP="00DF717F">
            <w:pPr>
              <w:tabs>
                <w:tab w:val="left" w:pos="360"/>
                <w:tab w:val="left" w:pos="1260"/>
                <w:tab w:val="left" w:pos="1440"/>
              </w:tabs>
              <w:spacing w:before="120" w:after="120" w:line="280" w:lineRule="exact"/>
              <w:ind w:right="11"/>
              <w:jc w:val="both"/>
              <w:rPr>
                <w:rFonts w:ascii="Arial" w:hAnsi="Arial" w:cs="Arial"/>
                <w:b/>
                <w:sz w:val="20"/>
                <w:szCs w:val="20"/>
              </w:rPr>
            </w:pPr>
            <w:r w:rsidRPr="003142E7">
              <w:rPr>
                <w:rFonts w:ascii="Arial" w:hAnsi="Arial" w:cs="Arial"/>
                <w:b/>
                <w:sz w:val="20"/>
                <w:szCs w:val="20"/>
              </w:rPr>
              <w:fldChar w:fldCharType="begin">
                <w:ffData>
                  <w:name w:val="Controllo104"/>
                  <w:enabled/>
                  <w:calcOnExit w:val="0"/>
                  <w:checkBox>
                    <w:sizeAuto/>
                    <w:default w:val="0"/>
                  </w:checkBox>
                </w:ffData>
              </w:fldChar>
            </w:r>
            <w:r w:rsidRPr="003142E7">
              <w:rPr>
                <w:rFonts w:ascii="Arial" w:hAnsi="Arial" w:cs="Arial"/>
                <w:b/>
                <w:sz w:val="20"/>
                <w:szCs w:val="20"/>
              </w:rPr>
              <w:instrText xml:space="preserve"> FORMCHECKBOX </w:instrText>
            </w:r>
            <w:r w:rsidRPr="003142E7">
              <w:rPr>
                <w:rFonts w:ascii="Arial" w:hAnsi="Arial" w:cs="Arial"/>
                <w:b/>
                <w:sz w:val="20"/>
                <w:szCs w:val="20"/>
              </w:rPr>
            </w:r>
            <w:r w:rsidRPr="003142E7">
              <w:rPr>
                <w:rFonts w:ascii="Arial" w:hAnsi="Arial" w:cs="Arial"/>
                <w:b/>
                <w:sz w:val="20"/>
                <w:szCs w:val="20"/>
              </w:rPr>
              <w:fldChar w:fldCharType="separate"/>
            </w:r>
            <w:r w:rsidRPr="003142E7">
              <w:rPr>
                <w:rFonts w:ascii="Arial" w:hAnsi="Arial" w:cs="Arial"/>
                <w:b/>
                <w:sz w:val="20"/>
                <w:szCs w:val="20"/>
              </w:rPr>
              <w:fldChar w:fldCharType="end"/>
            </w:r>
          </w:p>
        </w:tc>
        <w:tc>
          <w:tcPr>
            <w:tcW w:w="2833" w:type="dxa"/>
            <w:gridSpan w:val="3"/>
            <w:vMerge w:val="restart"/>
            <w:vAlign w:val="center"/>
          </w:tcPr>
          <w:p w14:paraId="6F83BB45" w14:textId="77777777" w:rsidR="00AA5810" w:rsidRPr="003142E7" w:rsidRDefault="00AA5810" w:rsidP="00AA5810">
            <w:pPr>
              <w:tabs>
                <w:tab w:val="left" w:pos="360"/>
                <w:tab w:val="left" w:pos="1260"/>
                <w:tab w:val="left" w:pos="1440"/>
              </w:tabs>
              <w:spacing w:before="120" w:after="120" w:line="280" w:lineRule="exact"/>
              <w:ind w:right="11"/>
              <w:jc w:val="both"/>
              <w:rPr>
                <w:rFonts w:ascii="Arial" w:hAnsi="Arial" w:cs="Arial"/>
                <w:sz w:val="20"/>
                <w:szCs w:val="20"/>
              </w:rPr>
            </w:pPr>
            <w:r w:rsidRPr="003142E7">
              <w:rPr>
                <w:rFonts w:ascii="Arial" w:hAnsi="Arial" w:cs="Arial"/>
                <w:sz w:val="20"/>
                <w:szCs w:val="20"/>
              </w:rPr>
              <w:t xml:space="preserve">Consorzio di cui all’art. </w:t>
            </w:r>
            <w:r>
              <w:rPr>
                <w:rFonts w:ascii="Arial" w:hAnsi="Arial" w:cs="Arial"/>
                <w:sz w:val="20"/>
                <w:szCs w:val="20"/>
              </w:rPr>
              <w:t>65</w:t>
            </w:r>
            <w:r w:rsidRPr="003142E7">
              <w:rPr>
                <w:rFonts w:ascii="Arial" w:hAnsi="Arial" w:cs="Arial"/>
                <w:sz w:val="20"/>
                <w:szCs w:val="20"/>
              </w:rPr>
              <w:t xml:space="preserve">, comma </w:t>
            </w:r>
            <w:r>
              <w:rPr>
                <w:rFonts w:ascii="Arial" w:hAnsi="Arial" w:cs="Arial"/>
                <w:sz w:val="20"/>
                <w:szCs w:val="20"/>
              </w:rPr>
              <w:t>2</w:t>
            </w:r>
            <w:r w:rsidRPr="003142E7">
              <w:rPr>
                <w:rFonts w:ascii="Arial" w:hAnsi="Arial" w:cs="Arial"/>
                <w:sz w:val="20"/>
                <w:szCs w:val="20"/>
              </w:rPr>
              <w:t xml:space="preserve">, lettera </w:t>
            </w:r>
            <w:r>
              <w:rPr>
                <w:rFonts w:ascii="Arial" w:hAnsi="Arial" w:cs="Arial"/>
                <w:sz w:val="20"/>
                <w:szCs w:val="20"/>
              </w:rPr>
              <w:t>c</w:t>
            </w:r>
            <w:r w:rsidRPr="003142E7">
              <w:rPr>
                <w:rFonts w:ascii="Arial" w:hAnsi="Arial" w:cs="Arial"/>
                <w:sz w:val="20"/>
                <w:szCs w:val="20"/>
              </w:rPr>
              <w:t xml:space="preserve">) del D.Lgs. </w:t>
            </w:r>
            <w:r>
              <w:rPr>
                <w:rFonts w:ascii="Arial" w:hAnsi="Arial" w:cs="Arial"/>
                <w:sz w:val="20"/>
                <w:szCs w:val="20"/>
              </w:rPr>
              <w:t>36</w:t>
            </w:r>
            <w:r w:rsidRPr="003142E7">
              <w:rPr>
                <w:rFonts w:ascii="Arial" w:hAnsi="Arial" w:cs="Arial"/>
                <w:sz w:val="20"/>
                <w:szCs w:val="20"/>
              </w:rPr>
              <w:t>/20</w:t>
            </w:r>
            <w:r>
              <w:rPr>
                <w:rFonts w:ascii="Arial" w:hAnsi="Arial" w:cs="Arial"/>
                <w:sz w:val="20"/>
                <w:szCs w:val="20"/>
              </w:rPr>
              <w:t>23</w:t>
            </w:r>
          </w:p>
        </w:tc>
        <w:tc>
          <w:tcPr>
            <w:tcW w:w="1841" w:type="dxa"/>
            <w:gridSpan w:val="2"/>
            <w:vAlign w:val="center"/>
          </w:tcPr>
          <w:p w14:paraId="2BB42A9F" w14:textId="77777777" w:rsidR="00AA5810" w:rsidRPr="003142E7" w:rsidRDefault="00AA5810" w:rsidP="00DF717F">
            <w:pPr>
              <w:tabs>
                <w:tab w:val="left" w:pos="360"/>
                <w:tab w:val="left" w:pos="1260"/>
                <w:tab w:val="left" w:pos="1440"/>
              </w:tabs>
              <w:spacing w:before="120" w:after="120" w:line="280" w:lineRule="exact"/>
              <w:ind w:right="11"/>
              <w:jc w:val="both"/>
              <w:rPr>
                <w:rFonts w:ascii="Arial" w:hAnsi="Arial" w:cs="Arial"/>
                <w:sz w:val="20"/>
                <w:szCs w:val="20"/>
                <w:u w:val="single"/>
              </w:rPr>
            </w:pPr>
            <w:r w:rsidRPr="003142E7">
              <w:rPr>
                <w:rFonts w:ascii="Arial" w:hAnsi="Arial" w:cs="Arial"/>
                <w:sz w:val="20"/>
                <w:szCs w:val="20"/>
                <w:u w:val="single"/>
              </w:rPr>
              <w:t>Ragione sociale</w:t>
            </w:r>
          </w:p>
        </w:tc>
        <w:tc>
          <w:tcPr>
            <w:tcW w:w="1275" w:type="dxa"/>
            <w:vMerge/>
            <w:vAlign w:val="center"/>
          </w:tcPr>
          <w:p w14:paraId="39D3E69C" w14:textId="77777777" w:rsidR="00AA5810" w:rsidRPr="003142E7" w:rsidRDefault="00AA5810" w:rsidP="00785234">
            <w:pPr>
              <w:tabs>
                <w:tab w:val="left" w:pos="360"/>
                <w:tab w:val="left" w:pos="1260"/>
                <w:tab w:val="left" w:pos="1440"/>
              </w:tabs>
              <w:spacing w:before="120" w:after="120" w:line="280" w:lineRule="exact"/>
              <w:ind w:right="11"/>
              <w:jc w:val="both"/>
              <w:rPr>
                <w:rFonts w:ascii="Arial" w:hAnsi="Arial" w:cs="Arial"/>
                <w:b/>
                <w:sz w:val="20"/>
                <w:szCs w:val="20"/>
              </w:rPr>
            </w:pPr>
          </w:p>
        </w:tc>
      </w:tr>
      <w:tr w:rsidR="00AA5810" w:rsidRPr="003142E7" w14:paraId="3AF3E9D3" w14:textId="77777777" w:rsidTr="00522679">
        <w:trPr>
          <w:trHeight w:val="773"/>
        </w:trPr>
        <w:tc>
          <w:tcPr>
            <w:tcW w:w="505" w:type="dxa"/>
            <w:vMerge/>
            <w:vAlign w:val="center"/>
          </w:tcPr>
          <w:p w14:paraId="4A04BBE8" w14:textId="77777777" w:rsidR="00AA5810" w:rsidRPr="003142E7" w:rsidRDefault="00AA5810" w:rsidP="00785234">
            <w:pPr>
              <w:tabs>
                <w:tab w:val="left" w:pos="360"/>
                <w:tab w:val="left" w:pos="1260"/>
                <w:tab w:val="left" w:pos="1440"/>
              </w:tabs>
              <w:spacing w:before="120" w:after="120" w:line="280" w:lineRule="exact"/>
              <w:ind w:right="11"/>
              <w:jc w:val="both"/>
              <w:rPr>
                <w:rFonts w:ascii="Arial" w:hAnsi="Arial" w:cs="Arial"/>
                <w:b/>
                <w:sz w:val="20"/>
                <w:szCs w:val="20"/>
              </w:rPr>
            </w:pPr>
          </w:p>
        </w:tc>
        <w:tc>
          <w:tcPr>
            <w:tcW w:w="494" w:type="dxa"/>
            <w:vMerge/>
            <w:vAlign w:val="center"/>
          </w:tcPr>
          <w:p w14:paraId="32A9A147" w14:textId="77777777" w:rsidR="00AA5810" w:rsidRPr="003142E7" w:rsidRDefault="00AA5810" w:rsidP="00785234">
            <w:pPr>
              <w:tabs>
                <w:tab w:val="left" w:pos="360"/>
                <w:tab w:val="left" w:pos="1260"/>
                <w:tab w:val="left" w:pos="1440"/>
              </w:tabs>
              <w:spacing w:before="120" w:after="120" w:line="280" w:lineRule="exact"/>
              <w:ind w:right="11"/>
              <w:jc w:val="both"/>
              <w:rPr>
                <w:rFonts w:ascii="Arial" w:hAnsi="Arial" w:cs="Arial"/>
                <w:b/>
                <w:sz w:val="20"/>
                <w:szCs w:val="20"/>
              </w:rPr>
            </w:pPr>
          </w:p>
        </w:tc>
        <w:tc>
          <w:tcPr>
            <w:tcW w:w="2408" w:type="dxa"/>
            <w:gridSpan w:val="2"/>
            <w:vMerge/>
            <w:vAlign w:val="center"/>
          </w:tcPr>
          <w:p w14:paraId="309CED25" w14:textId="77777777" w:rsidR="00AA5810" w:rsidRPr="003142E7" w:rsidRDefault="00AA5810" w:rsidP="00785234">
            <w:pPr>
              <w:tabs>
                <w:tab w:val="left" w:pos="360"/>
                <w:tab w:val="left" w:pos="1260"/>
                <w:tab w:val="left" w:pos="1440"/>
              </w:tabs>
              <w:spacing w:before="120" w:after="120" w:line="280" w:lineRule="exact"/>
              <w:ind w:right="11"/>
              <w:jc w:val="both"/>
              <w:rPr>
                <w:rFonts w:ascii="Arial" w:hAnsi="Arial" w:cs="Arial"/>
                <w:b/>
                <w:sz w:val="20"/>
                <w:szCs w:val="20"/>
              </w:rPr>
            </w:pPr>
          </w:p>
        </w:tc>
        <w:tc>
          <w:tcPr>
            <w:tcW w:w="567" w:type="dxa"/>
            <w:vMerge/>
            <w:vAlign w:val="center"/>
          </w:tcPr>
          <w:p w14:paraId="0F4281CE" w14:textId="77777777" w:rsidR="00AA5810" w:rsidRPr="003142E7" w:rsidRDefault="00AA5810" w:rsidP="00DF717F">
            <w:pPr>
              <w:tabs>
                <w:tab w:val="left" w:pos="360"/>
                <w:tab w:val="left" w:pos="1260"/>
                <w:tab w:val="left" w:pos="1440"/>
              </w:tabs>
              <w:spacing w:before="120" w:after="120" w:line="280" w:lineRule="exact"/>
              <w:ind w:right="11"/>
              <w:jc w:val="both"/>
              <w:rPr>
                <w:rFonts w:ascii="Arial" w:hAnsi="Arial" w:cs="Arial"/>
                <w:b/>
                <w:sz w:val="20"/>
                <w:szCs w:val="20"/>
              </w:rPr>
            </w:pPr>
          </w:p>
        </w:tc>
        <w:tc>
          <w:tcPr>
            <w:tcW w:w="2833" w:type="dxa"/>
            <w:gridSpan w:val="3"/>
            <w:vMerge/>
            <w:vAlign w:val="center"/>
          </w:tcPr>
          <w:p w14:paraId="057A7BC1" w14:textId="77777777" w:rsidR="00AA5810" w:rsidRPr="003142E7" w:rsidRDefault="00AA5810" w:rsidP="00AA5810">
            <w:pPr>
              <w:tabs>
                <w:tab w:val="left" w:pos="360"/>
                <w:tab w:val="left" w:pos="1260"/>
                <w:tab w:val="left" w:pos="1440"/>
              </w:tabs>
              <w:spacing w:before="120" w:after="120" w:line="280" w:lineRule="exact"/>
              <w:ind w:right="11"/>
              <w:jc w:val="both"/>
              <w:rPr>
                <w:rFonts w:ascii="Arial" w:hAnsi="Arial" w:cs="Arial"/>
                <w:sz w:val="20"/>
                <w:szCs w:val="20"/>
              </w:rPr>
            </w:pPr>
          </w:p>
        </w:tc>
        <w:tc>
          <w:tcPr>
            <w:tcW w:w="1841" w:type="dxa"/>
            <w:gridSpan w:val="2"/>
            <w:vAlign w:val="center"/>
          </w:tcPr>
          <w:p w14:paraId="46EA4C44" w14:textId="77777777" w:rsidR="00AA5810" w:rsidRPr="003142E7" w:rsidRDefault="00AA5810" w:rsidP="00DF717F">
            <w:pPr>
              <w:tabs>
                <w:tab w:val="left" w:pos="360"/>
                <w:tab w:val="left" w:pos="1260"/>
                <w:tab w:val="left" w:pos="1440"/>
              </w:tabs>
              <w:spacing w:before="120" w:after="120" w:line="280" w:lineRule="exact"/>
              <w:ind w:right="11"/>
              <w:jc w:val="both"/>
              <w:rPr>
                <w:rFonts w:ascii="Arial" w:hAnsi="Arial" w:cs="Arial"/>
                <w:b/>
                <w:sz w:val="20"/>
                <w:szCs w:val="20"/>
              </w:rPr>
            </w:pPr>
            <w:r w:rsidRPr="003142E7">
              <w:rPr>
                <w:rFonts w:ascii="Arial" w:hAnsi="Arial" w:cs="Arial"/>
                <w:b/>
                <w:sz w:val="20"/>
                <w:szCs w:val="20"/>
              </w:rPr>
              <w:fldChar w:fldCharType="begin">
                <w:ffData>
                  <w:name w:val="Testo673"/>
                  <w:enabled/>
                  <w:calcOnExit w:val="0"/>
                  <w:textInput/>
                </w:ffData>
              </w:fldChar>
            </w:r>
            <w:r w:rsidRPr="003142E7">
              <w:rPr>
                <w:rFonts w:ascii="Arial" w:hAnsi="Arial" w:cs="Arial"/>
                <w:b/>
                <w:sz w:val="20"/>
                <w:szCs w:val="20"/>
              </w:rPr>
              <w:instrText xml:space="preserve"> FORMTEXT </w:instrText>
            </w:r>
            <w:r w:rsidRPr="003142E7">
              <w:rPr>
                <w:rFonts w:ascii="Arial" w:hAnsi="Arial" w:cs="Arial"/>
                <w:b/>
                <w:sz w:val="20"/>
                <w:szCs w:val="20"/>
              </w:rPr>
            </w:r>
            <w:r w:rsidRPr="003142E7">
              <w:rPr>
                <w:rFonts w:ascii="Arial" w:hAnsi="Arial" w:cs="Arial"/>
                <w:b/>
                <w:sz w:val="20"/>
                <w:szCs w:val="20"/>
              </w:rPr>
              <w:fldChar w:fldCharType="separate"/>
            </w:r>
            <w:r w:rsidRPr="003142E7">
              <w:rPr>
                <w:rFonts w:ascii="Arial" w:hAnsi="Arial" w:cs="Arial"/>
                <w:b/>
                <w:noProof/>
                <w:sz w:val="20"/>
                <w:szCs w:val="20"/>
              </w:rPr>
              <w:t> </w:t>
            </w:r>
            <w:r w:rsidRPr="003142E7">
              <w:rPr>
                <w:rFonts w:ascii="Arial" w:hAnsi="Arial" w:cs="Arial"/>
                <w:b/>
                <w:noProof/>
                <w:sz w:val="20"/>
                <w:szCs w:val="20"/>
              </w:rPr>
              <w:t> </w:t>
            </w:r>
            <w:r w:rsidRPr="003142E7">
              <w:rPr>
                <w:rFonts w:ascii="Arial" w:hAnsi="Arial" w:cs="Arial"/>
                <w:b/>
                <w:noProof/>
                <w:sz w:val="20"/>
                <w:szCs w:val="20"/>
              </w:rPr>
              <w:t> </w:t>
            </w:r>
            <w:r w:rsidRPr="003142E7">
              <w:rPr>
                <w:rFonts w:ascii="Arial" w:hAnsi="Arial" w:cs="Arial"/>
                <w:b/>
                <w:noProof/>
                <w:sz w:val="20"/>
                <w:szCs w:val="20"/>
              </w:rPr>
              <w:t> </w:t>
            </w:r>
            <w:r w:rsidRPr="003142E7">
              <w:rPr>
                <w:rFonts w:ascii="Arial" w:hAnsi="Arial" w:cs="Arial"/>
                <w:b/>
                <w:noProof/>
                <w:sz w:val="20"/>
                <w:szCs w:val="20"/>
              </w:rPr>
              <w:t> </w:t>
            </w:r>
            <w:r w:rsidRPr="003142E7">
              <w:rPr>
                <w:rFonts w:ascii="Arial" w:hAnsi="Arial" w:cs="Arial"/>
                <w:b/>
                <w:sz w:val="20"/>
                <w:szCs w:val="20"/>
              </w:rPr>
              <w:fldChar w:fldCharType="end"/>
            </w:r>
          </w:p>
        </w:tc>
        <w:tc>
          <w:tcPr>
            <w:tcW w:w="1275" w:type="dxa"/>
            <w:vMerge/>
            <w:vAlign w:val="center"/>
          </w:tcPr>
          <w:p w14:paraId="257CAC8A" w14:textId="77777777" w:rsidR="00AA5810" w:rsidRPr="003142E7" w:rsidRDefault="00AA5810" w:rsidP="00785234">
            <w:pPr>
              <w:tabs>
                <w:tab w:val="left" w:pos="360"/>
                <w:tab w:val="left" w:pos="1260"/>
                <w:tab w:val="left" w:pos="1440"/>
              </w:tabs>
              <w:spacing w:before="120" w:after="120" w:line="280" w:lineRule="exact"/>
              <w:ind w:right="11"/>
              <w:jc w:val="both"/>
              <w:rPr>
                <w:rFonts w:ascii="Arial" w:hAnsi="Arial" w:cs="Arial"/>
                <w:b/>
                <w:sz w:val="20"/>
                <w:szCs w:val="20"/>
              </w:rPr>
            </w:pPr>
          </w:p>
        </w:tc>
      </w:tr>
      <w:tr w:rsidR="00AA5810" w:rsidRPr="003142E7" w14:paraId="36C71495" w14:textId="77777777" w:rsidTr="00522679">
        <w:trPr>
          <w:trHeight w:val="447"/>
        </w:trPr>
        <w:tc>
          <w:tcPr>
            <w:tcW w:w="505" w:type="dxa"/>
            <w:vMerge/>
            <w:vAlign w:val="center"/>
          </w:tcPr>
          <w:p w14:paraId="3A5E0644" w14:textId="77777777" w:rsidR="00AA5810" w:rsidRPr="003142E7" w:rsidRDefault="00AA5810" w:rsidP="00785234">
            <w:pPr>
              <w:tabs>
                <w:tab w:val="left" w:pos="360"/>
                <w:tab w:val="left" w:pos="1260"/>
                <w:tab w:val="left" w:pos="1440"/>
              </w:tabs>
              <w:spacing w:before="120" w:after="120" w:line="280" w:lineRule="exact"/>
              <w:ind w:right="11"/>
              <w:jc w:val="both"/>
              <w:rPr>
                <w:rFonts w:ascii="Arial" w:hAnsi="Arial" w:cs="Arial"/>
                <w:b/>
                <w:sz w:val="20"/>
                <w:szCs w:val="20"/>
              </w:rPr>
            </w:pPr>
          </w:p>
        </w:tc>
        <w:tc>
          <w:tcPr>
            <w:tcW w:w="494" w:type="dxa"/>
            <w:vMerge/>
            <w:vAlign w:val="center"/>
          </w:tcPr>
          <w:p w14:paraId="44232489" w14:textId="77777777" w:rsidR="00AA5810" w:rsidRPr="003142E7" w:rsidRDefault="00AA5810" w:rsidP="00785234">
            <w:pPr>
              <w:tabs>
                <w:tab w:val="left" w:pos="360"/>
                <w:tab w:val="left" w:pos="1260"/>
                <w:tab w:val="left" w:pos="1440"/>
              </w:tabs>
              <w:spacing w:before="120" w:after="120" w:line="280" w:lineRule="exact"/>
              <w:ind w:right="11"/>
              <w:jc w:val="both"/>
              <w:rPr>
                <w:rFonts w:ascii="Arial" w:hAnsi="Arial" w:cs="Arial"/>
                <w:b/>
                <w:sz w:val="20"/>
                <w:szCs w:val="20"/>
              </w:rPr>
            </w:pPr>
          </w:p>
        </w:tc>
        <w:tc>
          <w:tcPr>
            <w:tcW w:w="2408" w:type="dxa"/>
            <w:gridSpan w:val="2"/>
            <w:vMerge/>
            <w:vAlign w:val="center"/>
          </w:tcPr>
          <w:p w14:paraId="133D80B3" w14:textId="77777777" w:rsidR="00AA5810" w:rsidRPr="003142E7" w:rsidRDefault="00AA5810" w:rsidP="00785234">
            <w:pPr>
              <w:tabs>
                <w:tab w:val="left" w:pos="360"/>
                <w:tab w:val="left" w:pos="1260"/>
                <w:tab w:val="left" w:pos="1440"/>
              </w:tabs>
              <w:spacing w:before="120" w:after="120" w:line="280" w:lineRule="exact"/>
              <w:ind w:right="11"/>
              <w:jc w:val="both"/>
              <w:rPr>
                <w:rFonts w:ascii="Arial" w:hAnsi="Arial" w:cs="Arial"/>
                <w:b/>
                <w:sz w:val="20"/>
                <w:szCs w:val="20"/>
              </w:rPr>
            </w:pPr>
          </w:p>
        </w:tc>
        <w:tc>
          <w:tcPr>
            <w:tcW w:w="567" w:type="dxa"/>
            <w:vMerge w:val="restart"/>
            <w:vAlign w:val="center"/>
          </w:tcPr>
          <w:p w14:paraId="397F2034" w14:textId="77777777" w:rsidR="00AA5810" w:rsidRPr="003142E7" w:rsidRDefault="00AA5810" w:rsidP="00785234">
            <w:pPr>
              <w:tabs>
                <w:tab w:val="left" w:pos="360"/>
                <w:tab w:val="left" w:pos="1260"/>
                <w:tab w:val="left" w:pos="1440"/>
              </w:tabs>
              <w:spacing w:before="120" w:after="120" w:line="280" w:lineRule="exact"/>
              <w:ind w:right="11"/>
              <w:jc w:val="both"/>
              <w:rPr>
                <w:rFonts w:ascii="Arial" w:hAnsi="Arial" w:cs="Arial"/>
                <w:b/>
                <w:sz w:val="20"/>
                <w:szCs w:val="20"/>
              </w:rPr>
            </w:pPr>
            <w:r w:rsidRPr="003142E7">
              <w:rPr>
                <w:rFonts w:ascii="Arial" w:hAnsi="Arial" w:cs="Arial"/>
                <w:b/>
                <w:sz w:val="20"/>
                <w:szCs w:val="20"/>
              </w:rPr>
              <w:fldChar w:fldCharType="begin">
                <w:ffData>
                  <w:name w:val="Controllo105"/>
                  <w:enabled/>
                  <w:calcOnExit w:val="0"/>
                  <w:checkBox>
                    <w:sizeAuto/>
                    <w:default w:val="0"/>
                  </w:checkBox>
                </w:ffData>
              </w:fldChar>
            </w:r>
            <w:bookmarkStart w:id="6" w:name="Controllo105"/>
            <w:r w:rsidRPr="003142E7">
              <w:rPr>
                <w:rFonts w:ascii="Arial" w:hAnsi="Arial" w:cs="Arial"/>
                <w:b/>
                <w:sz w:val="20"/>
                <w:szCs w:val="20"/>
              </w:rPr>
              <w:instrText xml:space="preserve"> FORMCHECKBOX </w:instrText>
            </w:r>
            <w:r w:rsidRPr="003142E7">
              <w:rPr>
                <w:rFonts w:ascii="Arial" w:hAnsi="Arial" w:cs="Arial"/>
                <w:b/>
                <w:sz w:val="20"/>
                <w:szCs w:val="20"/>
              </w:rPr>
            </w:r>
            <w:r w:rsidRPr="003142E7">
              <w:rPr>
                <w:rFonts w:ascii="Arial" w:hAnsi="Arial" w:cs="Arial"/>
                <w:b/>
                <w:sz w:val="20"/>
                <w:szCs w:val="20"/>
              </w:rPr>
              <w:fldChar w:fldCharType="separate"/>
            </w:r>
            <w:r w:rsidRPr="003142E7">
              <w:rPr>
                <w:rFonts w:ascii="Arial" w:hAnsi="Arial" w:cs="Arial"/>
                <w:b/>
                <w:sz w:val="20"/>
                <w:szCs w:val="20"/>
              </w:rPr>
              <w:fldChar w:fldCharType="end"/>
            </w:r>
            <w:bookmarkEnd w:id="6"/>
          </w:p>
        </w:tc>
        <w:tc>
          <w:tcPr>
            <w:tcW w:w="2833" w:type="dxa"/>
            <w:gridSpan w:val="3"/>
            <w:vMerge w:val="restart"/>
            <w:vAlign w:val="center"/>
          </w:tcPr>
          <w:p w14:paraId="5D03482D" w14:textId="77777777" w:rsidR="00AA5810" w:rsidRPr="003142E7" w:rsidRDefault="00AA5810" w:rsidP="00AA5810">
            <w:pPr>
              <w:tabs>
                <w:tab w:val="left" w:pos="360"/>
                <w:tab w:val="left" w:pos="1260"/>
                <w:tab w:val="left" w:pos="1440"/>
              </w:tabs>
              <w:spacing w:before="120" w:after="120" w:line="280" w:lineRule="exact"/>
              <w:ind w:right="11"/>
              <w:jc w:val="both"/>
              <w:rPr>
                <w:rFonts w:ascii="Arial" w:hAnsi="Arial" w:cs="Arial"/>
                <w:sz w:val="20"/>
                <w:szCs w:val="20"/>
              </w:rPr>
            </w:pPr>
            <w:r w:rsidRPr="003142E7">
              <w:rPr>
                <w:rFonts w:ascii="Arial" w:hAnsi="Arial" w:cs="Arial"/>
                <w:sz w:val="20"/>
                <w:szCs w:val="20"/>
              </w:rPr>
              <w:t xml:space="preserve">Consorzio di cui all’art. </w:t>
            </w:r>
            <w:r>
              <w:rPr>
                <w:rFonts w:ascii="Arial" w:hAnsi="Arial" w:cs="Arial"/>
                <w:sz w:val="20"/>
                <w:szCs w:val="20"/>
              </w:rPr>
              <w:t>65</w:t>
            </w:r>
            <w:r w:rsidRPr="003142E7">
              <w:rPr>
                <w:rFonts w:ascii="Arial" w:hAnsi="Arial" w:cs="Arial"/>
                <w:sz w:val="20"/>
                <w:szCs w:val="20"/>
              </w:rPr>
              <w:t xml:space="preserve">, comma </w:t>
            </w:r>
            <w:r>
              <w:rPr>
                <w:rFonts w:ascii="Arial" w:hAnsi="Arial" w:cs="Arial"/>
                <w:sz w:val="20"/>
                <w:szCs w:val="20"/>
              </w:rPr>
              <w:t>2</w:t>
            </w:r>
            <w:r w:rsidRPr="003142E7">
              <w:rPr>
                <w:rFonts w:ascii="Arial" w:hAnsi="Arial" w:cs="Arial"/>
                <w:sz w:val="20"/>
                <w:szCs w:val="20"/>
              </w:rPr>
              <w:t xml:space="preserve">, lettera </w:t>
            </w:r>
            <w:r>
              <w:rPr>
                <w:rFonts w:ascii="Arial" w:hAnsi="Arial" w:cs="Arial"/>
                <w:sz w:val="20"/>
                <w:szCs w:val="20"/>
              </w:rPr>
              <w:t>d</w:t>
            </w:r>
            <w:r w:rsidRPr="003142E7">
              <w:rPr>
                <w:rFonts w:ascii="Arial" w:hAnsi="Arial" w:cs="Arial"/>
                <w:sz w:val="20"/>
                <w:szCs w:val="20"/>
              </w:rPr>
              <w:t xml:space="preserve">) del D.Lgs. </w:t>
            </w:r>
            <w:r>
              <w:rPr>
                <w:rFonts w:ascii="Arial" w:hAnsi="Arial" w:cs="Arial"/>
                <w:sz w:val="20"/>
                <w:szCs w:val="20"/>
              </w:rPr>
              <w:t>36</w:t>
            </w:r>
            <w:r w:rsidRPr="003142E7">
              <w:rPr>
                <w:rFonts w:ascii="Arial" w:hAnsi="Arial" w:cs="Arial"/>
                <w:sz w:val="20"/>
                <w:szCs w:val="20"/>
              </w:rPr>
              <w:t>/20</w:t>
            </w:r>
            <w:r>
              <w:rPr>
                <w:rFonts w:ascii="Arial" w:hAnsi="Arial" w:cs="Arial"/>
                <w:sz w:val="20"/>
                <w:szCs w:val="20"/>
              </w:rPr>
              <w:t>23</w:t>
            </w:r>
          </w:p>
        </w:tc>
        <w:tc>
          <w:tcPr>
            <w:tcW w:w="1841" w:type="dxa"/>
            <w:gridSpan w:val="2"/>
            <w:vAlign w:val="center"/>
          </w:tcPr>
          <w:p w14:paraId="61F4C5A8" w14:textId="77777777" w:rsidR="00AA5810" w:rsidRPr="003142E7" w:rsidRDefault="00AA5810" w:rsidP="00785234">
            <w:pPr>
              <w:tabs>
                <w:tab w:val="left" w:pos="360"/>
                <w:tab w:val="left" w:pos="1260"/>
                <w:tab w:val="left" w:pos="1440"/>
              </w:tabs>
              <w:spacing w:before="120" w:after="120" w:line="280" w:lineRule="exact"/>
              <w:ind w:right="11"/>
              <w:jc w:val="both"/>
              <w:rPr>
                <w:rFonts w:ascii="Arial" w:hAnsi="Arial" w:cs="Arial"/>
                <w:sz w:val="20"/>
                <w:szCs w:val="20"/>
                <w:u w:val="single"/>
                <w:lang w:val="en-US"/>
              </w:rPr>
            </w:pPr>
            <w:r w:rsidRPr="003142E7">
              <w:rPr>
                <w:rFonts w:ascii="Arial" w:hAnsi="Arial" w:cs="Arial"/>
                <w:sz w:val="20"/>
                <w:szCs w:val="20"/>
                <w:u w:val="single"/>
              </w:rPr>
              <w:t>Ragione sociale</w:t>
            </w:r>
          </w:p>
        </w:tc>
        <w:tc>
          <w:tcPr>
            <w:tcW w:w="1275" w:type="dxa"/>
            <w:vMerge/>
            <w:vAlign w:val="center"/>
          </w:tcPr>
          <w:p w14:paraId="064F99AC" w14:textId="77777777" w:rsidR="00AA5810" w:rsidRPr="003142E7" w:rsidRDefault="00AA5810" w:rsidP="00785234">
            <w:pPr>
              <w:tabs>
                <w:tab w:val="left" w:pos="360"/>
                <w:tab w:val="left" w:pos="1260"/>
                <w:tab w:val="left" w:pos="1440"/>
              </w:tabs>
              <w:spacing w:before="120" w:after="120" w:line="280" w:lineRule="exact"/>
              <w:ind w:right="11"/>
              <w:jc w:val="both"/>
              <w:rPr>
                <w:rFonts w:ascii="Arial" w:hAnsi="Arial" w:cs="Arial"/>
                <w:b/>
                <w:sz w:val="20"/>
                <w:szCs w:val="20"/>
              </w:rPr>
            </w:pPr>
          </w:p>
        </w:tc>
      </w:tr>
      <w:tr w:rsidR="00AA5810" w:rsidRPr="003142E7" w14:paraId="76980FF8" w14:textId="77777777" w:rsidTr="00522679">
        <w:trPr>
          <w:trHeight w:val="531"/>
        </w:trPr>
        <w:tc>
          <w:tcPr>
            <w:tcW w:w="505" w:type="dxa"/>
            <w:vMerge/>
            <w:vAlign w:val="center"/>
          </w:tcPr>
          <w:p w14:paraId="0E6D5B58" w14:textId="77777777" w:rsidR="00AA5810" w:rsidRPr="003142E7" w:rsidRDefault="00AA5810" w:rsidP="00785234">
            <w:pPr>
              <w:tabs>
                <w:tab w:val="left" w:pos="360"/>
                <w:tab w:val="left" w:pos="1260"/>
                <w:tab w:val="left" w:pos="1440"/>
              </w:tabs>
              <w:spacing w:before="120" w:after="120" w:line="280" w:lineRule="exact"/>
              <w:ind w:right="11"/>
              <w:jc w:val="both"/>
              <w:rPr>
                <w:rFonts w:ascii="Arial" w:hAnsi="Arial" w:cs="Arial"/>
                <w:b/>
                <w:sz w:val="20"/>
                <w:szCs w:val="20"/>
              </w:rPr>
            </w:pPr>
          </w:p>
        </w:tc>
        <w:tc>
          <w:tcPr>
            <w:tcW w:w="494" w:type="dxa"/>
            <w:vMerge/>
            <w:vAlign w:val="center"/>
          </w:tcPr>
          <w:p w14:paraId="1455EFD3" w14:textId="77777777" w:rsidR="00AA5810" w:rsidRPr="003142E7" w:rsidRDefault="00AA5810" w:rsidP="00785234">
            <w:pPr>
              <w:tabs>
                <w:tab w:val="left" w:pos="360"/>
                <w:tab w:val="left" w:pos="1260"/>
                <w:tab w:val="left" w:pos="1440"/>
              </w:tabs>
              <w:spacing w:before="120" w:after="120" w:line="280" w:lineRule="exact"/>
              <w:ind w:right="11"/>
              <w:jc w:val="both"/>
              <w:rPr>
                <w:rFonts w:ascii="Arial" w:hAnsi="Arial" w:cs="Arial"/>
                <w:b/>
                <w:sz w:val="20"/>
                <w:szCs w:val="20"/>
              </w:rPr>
            </w:pPr>
          </w:p>
        </w:tc>
        <w:tc>
          <w:tcPr>
            <w:tcW w:w="2408" w:type="dxa"/>
            <w:gridSpan w:val="2"/>
            <w:vMerge/>
            <w:vAlign w:val="center"/>
          </w:tcPr>
          <w:p w14:paraId="3FDE359D" w14:textId="77777777" w:rsidR="00AA5810" w:rsidRPr="003142E7" w:rsidRDefault="00AA5810" w:rsidP="00785234">
            <w:pPr>
              <w:tabs>
                <w:tab w:val="left" w:pos="360"/>
                <w:tab w:val="left" w:pos="1260"/>
                <w:tab w:val="left" w:pos="1440"/>
              </w:tabs>
              <w:spacing w:before="120" w:after="120" w:line="280" w:lineRule="exact"/>
              <w:ind w:right="11"/>
              <w:jc w:val="both"/>
              <w:rPr>
                <w:rFonts w:ascii="Arial" w:hAnsi="Arial" w:cs="Arial"/>
                <w:b/>
                <w:sz w:val="20"/>
                <w:szCs w:val="20"/>
              </w:rPr>
            </w:pPr>
          </w:p>
        </w:tc>
        <w:tc>
          <w:tcPr>
            <w:tcW w:w="567" w:type="dxa"/>
            <w:vMerge/>
            <w:vAlign w:val="center"/>
          </w:tcPr>
          <w:p w14:paraId="4ABB9835" w14:textId="77777777" w:rsidR="00AA5810" w:rsidRPr="003142E7" w:rsidRDefault="00AA5810" w:rsidP="00785234">
            <w:pPr>
              <w:tabs>
                <w:tab w:val="left" w:pos="360"/>
                <w:tab w:val="left" w:pos="1260"/>
                <w:tab w:val="left" w:pos="1440"/>
              </w:tabs>
              <w:spacing w:before="120" w:after="120" w:line="280" w:lineRule="exact"/>
              <w:ind w:right="11"/>
              <w:jc w:val="both"/>
              <w:rPr>
                <w:rFonts w:ascii="Arial" w:hAnsi="Arial" w:cs="Arial"/>
                <w:b/>
                <w:sz w:val="20"/>
                <w:szCs w:val="20"/>
              </w:rPr>
            </w:pPr>
          </w:p>
        </w:tc>
        <w:tc>
          <w:tcPr>
            <w:tcW w:w="2833" w:type="dxa"/>
            <w:gridSpan w:val="3"/>
            <w:vMerge/>
            <w:vAlign w:val="center"/>
          </w:tcPr>
          <w:p w14:paraId="19CB10BC" w14:textId="77777777" w:rsidR="00AA5810" w:rsidRPr="003142E7" w:rsidRDefault="00AA5810" w:rsidP="00785234">
            <w:pPr>
              <w:tabs>
                <w:tab w:val="left" w:pos="360"/>
                <w:tab w:val="left" w:pos="1260"/>
                <w:tab w:val="left" w:pos="1440"/>
              </w:tabs>
              <w:spacing w:before="120" w:after="120" w:line="280" w:lineRule="exact"/>
              <w:ind w:right="11"/>
              <w:jc w:val="both"/>
              <w:rPr>
                <w:rFonts w:ascii="Arial" w:hAnsi="Arial" w:cs="Arial"/>
                <w:b/>
                <w:sz w:val="20"/>
                <w:szCs w:val="20"/>
              </w:rPr>
            </w:pPr>
          </w:p>
        </w:tc>
        <w:tc>
          <w:tcPr>
            <w:tcW w:w="1841" w:type="dxa"/>
            <w:gridSpan w:val="2"/>
            <w:vAlign w:val="center"/>
          </w:tcPr>
          <w:p w14:paraId="1E4DA9DB" w14:textId="77777777" w:rsidR="00AA5810" w:rsidRPr="003142E7" w:rsidRDefault="00AA5810" w:rsidP="00785234">
            <w:pPr>
              <w:tabs>
                <w:tab w:val="left" w:pos="360"/>
                <w:tab w:val="left" w:pos="1260"/>
                <w:tab w:val="left" w:pos="1440"/>
              </w:tabs>
              <w:spacing w:before="120" w:after="120" w:line="280" w:lineRule="exact"/>
              <w:ind w:right="11"/>
              <w:jc w:val="both"/>
              <w:rPr>
                <w:rFonts w:ascii="Arial" w:hAnsi="Arial" w:cs="Arial"/>
                <w:b/>
                <w:sz w:val="20"/>
                <w:szCs w:val="20"/>
                <w:lang w:val="en-US"/>
              </w:rPr>
            </w:pPr>
            <w:r w:rsidRPr="003142E7">
              <w:rPr>
                <w:rFonts w:ascii="Arial" w:hAnsi="Arial" w:cs="Arial"/>
                <w:b/>
                <w:sz w:val="20"/>
                <w:szCs w:val="20"/>
              </w:rPr>
              <w:fldChar w:fldCharType="begin">
                <w:ffData>
                  <w:name w:val="Testo674"/>
                  <w:enabled/>
                  <w:calcOnExit w:val="0"/>
                  <w:textInput/>
                </w:ffData>
              </w:fldChar>
            </w:r>
            <w:bookmarkStart w:id="7" w:name="Testo674"/>
            <w:r w:rsidRPr="003142E7">
              <w:rPr>
                <w:rFonts w:ascii="Arial" w:hAnsi="Arial" w:cs="Arial"/>
                <w:b/>
                <w:sz w:val="20"/>
                <w:szCs w:val="20"/>
              </w:rPr>
              <w:instrText xml:space="preserve"> FORMTEXT </w:instrText>
            </w:r>
            <w:r w:rsidRPr="003142E7">
              <w:rPr>
                <w:rFonts w:ascii="Arial" w:hAnsi="Arial" w:cs="Arial"/>
                <w:b/>
                <w:sz w:val="20"/>
                <w:szCs w:val="20"/>
              </w:rPr>
            </w:r>
            <w:r w:rsidRPr="003142E7">
              <w:rPr>
                <w:rFonts w:ascii="Arial" w:hAnsi="Arial" w:cs="Arial"/>
                <w:b/>
                <w:sz w:val="20"/>
                <w:szCs w:val="20"/>
              </w:rPr>
              <w:fldChar w:fldCharType="separate"/>
            </w:r>
            <w:r w:rsidRPr="003142E7">
              <w:rPr>
                <w:rFonts w:ascii="Arial" w:hAnsi="Arial" w:cs="Arial"/>
                <w:b/>
                <w:noProof/>
                <w:sz w:val="20"/>
                <w:szCs w:val="20"/>
              </w:rPr>
              <w:t> </w:t>
            </w:r>
            <w:r w:rsidRPr="003142E7">
              <w:rPr>
                <w:rFonts w:ascii="Arial" w:hAnsi="Arial" w:cs="Arial"/>
                <w:b/>
                <w:noProof/>
                <w:sz w:val="20"/>
                <w:szCs w:val="20"/>
              </w:rPr>
              <w:t> </w:t>
            </w:r>
            <w:r w:rsidRPr="003142E7">
              <w:rPr>
                <w:rFonts w:ascii="Arial" w:hAnsi="Arial" w:cs="Arial"/>
                <w:b/>
                <w:noProof/>
                <w:sz w:val="20"/>
                <w:szCs w:val="20"/>
              </w:rPr>
              <w:t> </w:t>
            </w:r>
            <w:r w:rsidRPr="003142E7">
              <w:rPr>
                <w:rFonts w:ascii="Arial" w:hAnsi="Arial" w:cs="Arial"/>
                <w:b/>
                <w:noProof/>
                <w:sz w:val="20"/>
                <w:szCs w:val="20"/>
              </w:rPr>
              <w:t> </w:t>
            </w:r>
            <w:r w:rsidRPr="003142E7">
              <w:rPr>
                <w:rFonts w:ascii="Arial" w:hAnsi="Arial" w:cs="Arial"/>
                <w:b/>
                <w:noProof/>
                <w:sz w:val="20"/>
                <w:szCs w:val="20"/>
              </w:rPr>
              <w:t> </w:t>
            </w:r>
            <w:r w:rsidRPr="003142E7">
              <w:rPr>
                <w:rFonts w:ascii="Arial" w:hAnsi="Arial" w:cs="Arial"/>
                <w:b/>
                <w:sz w:val="20"/>
                <w:szCs w:val="20"/>
              </w:rPr>
              <w:fldChar w:fldCharType="end"/>
            </w:r>
            <w:bookmarkEnd w:id="7"/>
          </w:p>
        </w:tc>
        <w:tc>
          <w:tcPr>
            <w:tcW w:w="1275" w:type="dxa"/>
            <w:vMerge/>
            <w:vAlign w:val="center"/>
          </w:tcPr>
          <w:p w14:paraId="2479FAD2" w14:textId="77777777" w:rsidR="00AA5810" w:rsidRPr="003142E7" w:rsidRDefault="00AA5810" w:rsidP="00785234">
            <w:pPr>
              <w:tabs>
                <w:tab w:val="left" w:pos="360"/>
                <w:tab w:val="left" w:pos="1260"/>
                <w:tab w:val="left" w:pos="1440"/>
              </w:tabs>
              <w:spacing w:before="120" w:after="120" w:line="280" w:lineRule="exact"/>
              <w:ind w:right="11"/>
              <w:jc w:val="both"/>
              <w:rPr>
                <w:rFonts w:ascii="Arial" w:hAnsi="Arial" w:cs="Arial"/>
                <w:b/>
                <w:sz w:val="20"/>
                <w:szCs w:val="20"/>
              </w:rPr>
            </w:pPr>
          </w:p>
        </w:tc>
      </w:tr>
      <w:tr w:rsidR="00785234" w:rsidRPr="00182F1A" w14:paraId="7F970344" w14:textId="77777777" w:rsidTr="00785234">
        <w:trPr>
          <w:trHeight w:val="414"/>
        </w:trPr>
        <w:tc>
          <w:tcPr>
            <w:tcW w:w="9923" w:type="dxa"/>
            <w:gridSpan w:val="11"/>
            <w:vAlign w:val="center"/>
          </w:tcPr>
          <w:p w14:paraId="42A99A73" w14:textId="77777777" w:rsidR="00785234" w:rsidRPr="00182F1A" w:rsidRDefault="00785234" w:rsidP="00785234">
            <w:pPr>
              <w:tabs>
                <w:tab w:val="left" w:pos="360"/>
                <w:tab w:val="left" w:pos="1260"/>
                <w:tab w:val="left" w:pos="1440"/>
              </w:tabs>
              <w:spacing w:before="120" w:after="120" w:line="280" w:lineRule="exact"/>
              <w:ind w:right="11"/>
              <w:jc w:val="both"/>
              <w:rPr>
                <w:rFonts w:ascii="Arial" w:hAnsi="Arial" w:cs="Arial"/>
                <w:b/>
                <w:sz w:val="20"/>
                <w:szCs w:val="20"/>
              </w:rPr>
            </w:pPr>
            <w:r w:rsidRPr="00182F1A">
              <w:rPr>
                <w:rFonts w:ascii="Arial" w:hAnsi="Arial" w:cs="Arial"/>
                <w:b/>
                <w:sz w:val="20"/>
                <w:szCs w:val="20"/>
              </w:rPr>
              <w:t>----------------------------</w:t>
            </w:r>
          </w:p>
        </w:tc>
      </w:tr>
      <w:tr w:rsidR="00785234" w14:paraId="082061D5" w14:textId="77777777" w:rsidTr="0052267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09"/>
        </w:trPr>
        <w:tc>
          <w:tcPr>
            <w:tcW w:w="505" w:type="dxa"/>
            <w:vMerge w:val="restart"/>
            <w:tcBorders>
              <w:top w:val="single" w:sz="2" w:space="0" w:color="auto"/>
              <w:left w:val="single" w:sz="2" w:space="0" w:color="auto"/>
              <w:bottom w:val="single" w:sz="2" w:space="0" w:color="auto"/>
              <w:right w:val="single" w:sz="4" w:space="0" w:color="auto"/>
            </w:tcBorders>
            <w:vAlign w:val="center"/>
            <w:hideMark/>
          </w:tcPr>
          <w:p w14:paraId="5F655192" w14:textId="77777777" w:rsidR="00785234" w:rsidRDefault="00AA5810" w:rsidP="00785234">
            <w:pPr>
              <w:tabs>
                <w:tab w:val="left" w:pos="360"/>
                <w:tab w:val="left" w:pos="1260"/>
                <w:tab w:val="left" w:pos="1440"/>
              </w:tabs>
              <w:spacing w:before="120" w:after="120" w:line="280" w:lineRule="exact"/>
              <w:ind w:right="11"/>
              <w:jc w:val="both"/>
              <w:rPr>
                <w:rFonts w:ascii="Arial" w:hAnsi="Arial" w:cs="Arial"/>
                <w:b/>
                <w:sz w:val="20"/>
                <w:szCs w:val="20"/>
              </w:rPr>
            </w:pPr>
            <w:r>
              <w:rPr>
                <w:rFonts w:ascii="Arial" w:hAnsi="Arial" w:cs="Arial"/>
                <w:b/>
                <w:sz w:val="20"/>
                <w:szCs w:val="20"/>
              </w:rPr>
              <w:t>G</w:t>
            </w:r>
          </w:p>
        </w:tc>
        <w:tc>
          <w:tcPr>
            <w:tcW w:w="494" w:type="dxa"/>
            <w:tcBorders>
              <w:top w:val="single" w:sz="2" w:space="0" w:color="auto"/>
              <w:left w:val="single" w:sz="4" w:space="0" w:color="auto"/>
              <w:bottom w:val="single" w:sz="4" w:space="0" w:color="auto"/>
              <w:right w:val="single" w:sz="4" w:space="0" w:color="auto"/>
            </w:tcBorders>
            <w:vAlign w:val="center"/>
            <w:hideMark/>
          </w:tcPr>
          <w:p w14:paraId="4CF73045" w14:textId="77777777" w:rsidR="00785234" w:rsidRDefault="00785234" w:rsidP="00785234">
            <w:pPr>
              <w:tabs>
                <w:tab w:val="left" w:pos="360"/>
                <w:tab w:val="left" w:pos="1260"/>
                <w:tab w:val="left" w:pos="1440"/>
              </w:tabs>
              <w:spacing w:before="120" w:after="120" w:line="280" w:lineRule="exact"/>
              <w:ind w:right="11"/>
              <w:jc w:val="both"/>
              <w:rPr>
                <w:rFonts w:ascii="Arial" w:hAnsi="Arial" w:cs="Arial"/>
                <w:b/>
                <w:sz w:val="20"/>
                <w:szCs w:val="20"/>
              </w:rPr>
            </w:pPr>
            <w:r>
              <w:rPr>
                <w:rFonts w:ascii="Arial" w:hAnsi="Arial" w:cs="Arial"/>
                <w:b/>
                <w:sz w:val="20"/>
                <w:szCs w:val="20"/>
              </w:rPr>
              <w:fldChar w:fldCharType="begin">
                <w:ffData>
                  <w:name w:val="Controllo74"/>
                  <w:enabled/>
                  <w:calcOnExit w:val="0"/>
                  <w:checkBox>
                    <w:sizeAuto/>
                    <w:default w:val="0"/>
                  </w:checkBox>
                </w:ffData>
              </w:fldChar>
            </w:r>
            <w:r>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separate"/>
            </w:r>
            <w:r>
              <w:rPr>
                <w:rFonts w:ascii="Arial" w:hAnsi="Arial" w:cs="Arial"/>
                <w:b/>
                <w:sz w:val="20"/>
                <w:szCs w:val="20"/>
              </w:rPr>
              <w:fldChar w:fldCharType="end"/>
            </w:r>
          </w:p>
        </w:tc>
        <w:tc>
          <w:tcPr>
            <w:tcW w:w="2112" w:type="dxa"/>
            <w:tcBorders>
              <w:top w:val="single" w:sz="2" w:space="0" w:color="auto"/>
              <w:left w:val="single" w:sz="4" w:space="0" w:color="auto"/>
              <w:bottom w:val="single" w:sz="2" w:space="0" w:color="auto"/>
              <w:right w:val="single" w:sz="2" w:space="0" w:color="auto"/>
            </w:tcBorders>
            <w:vAlign w:val="center"/>
            <w:hideMark/>
          </w:tcPr>
          <w:p w14:paraId="4203A5ED" w14:textId="77777777" w:rsidR="00785234" w:rsidRDefault="00785234" w:rsidP="00785234">
            <w:pPr>
              <w:tabs>
                <w:tab w:val="left" w:pos="360"/>
                <w:tab w:val="left" w:pos="1260"/>
                <w:tab w:val="left" w:pos="1440"/>
              </w:tabs>
              <w:spacing w:before="120" w:after="120" w:line="280" w:lineRule="exact"/>
              <w:ind w:right="11"/>
              <w:jc w:val="both"/>
              <w:rPr>
                <w:rFonts w:ascii="Arial" w:hAnsi="Arial" w:cs="Arial"/>
                <w:b/>
                <w:sz w:val="20"/>
                <w:szCs w:val="20"/>
              </w:rPr>
            </w:pPr>
            <w:r>
              <w:rPr>
                <w:rFonts w:ascii="Arial" w:hAnsi="Arial" w:cs="Arial"/>
                <w:b/>
                <w:sz w:val="20"/>
                <w:szCs w:val="20"/>
              </w:rPr>
              <w:t>Mandatario</w:t>
            </w:r>
          </w:p>
        </w:tc>
        <w:tc>
          <w:tcPr>
            <w:tcW w:w="3458" w:type="dxa"/>
            <w:gridSpan w:val="4"/>
            <w:vMerge w:val="restart"/>
            <w:tcBorders>
              <w:top w:val="single" w:sz="2" w:space="0" w:color="auto"/>
              <w:left w:val="single" w:sz="4" w:space="0" w:color="auto"/>
              <w:right w:val="single" w:sz="2" w:space="0" w:color="auto"/>
            </w:tcBorders>
            <w:vAlign w:val="center"/>
            <w:hideMark/>
          </w:tcPr>
          <w:p w14:paraId="21014D4A" w14:textId="77777777" w:rsidR="00785234" w:rsidRDefault="00785234" w:rsidP="00785234">
            <w:pPr>
              <w:tabs>
                <w:tab w:val="left" w:pos="360"/>
                <w:tab w:val="left" w:pos="1260"/>
                <w:tab w:val="left" w:pos="1440"/>
              </w:tabs>
              <w:spacing w:before="120" w:after="120" w:line="280" w:lineRule="exact"/>
              <w:ind w:right="11"/>
              <w:jc w:val="both"/>
              <w:rPr>
                <w:rFonts w:ascii="Arial" w:hAnsi="Arial" w:cs="Arial"/>
                <w:sz w:val="20"/>
                <w:szCs w:val="20"/>
              </w:rPr>
            </w:pPr>
            <w:r>
              <w:rPr>
                <w:rFonts w:ascii="Arial" w:hAnsi="Arial" w:cs="Arial"/>
                <w:sz w:val="20"/>
                <w:szCs w:val="20"/>
              </w:rPr>
              <w:t xml:space="preserve">di un Raggruppamento temporaneo </w:t>
            </w:r>
          </w:p>
        </w:tc>
        <w:tc>
          <w:tcPr>
            <w:tcW w:w="435" w:type="dxa"/>
            <w:gridSpan w:val="2"/>
            <w:tcBorders>
              <w:top w:val="single" w:sz="2" w:space="0" w:color="auto"/>
              <w:left w:val="single" w:sz="4" w:space="0" w:color="auto"/>
              <w:bottom w:val="single" w:sz="4" w:space="0" w:color="auto"/>
              <w:right w:val="single" w:sz="2" w:space="0" w:color="auto"/>
            </w:tcBorders>
            <w:vAlign w:val="center"/>
          </w:tcPr>
          <w:p w14:paraId="49FEE1B4" w14:textId="77777777" w:rsidR="00785234" w:rsidRDefault="00785234" w:rsidP="00785234">
            <w:pPr>
              <w:tabs>
                <w:tab w:val="left" w:pos="360"/>
                <w:tab w:val="left" w:pos="1260"/>
                <w:tab w:val="left" w:pos="1440"/>
              </w:tabs>
              <w:spacing w:before="120" w:after="120" w:line="280" w:lineRule="exact"/>
              <w:ind w:right="11"/>
              <w:jc w:val="both"/>
              <w:rPr>
                <w:rFonts w:ascii="Arial" w:hAnsi="Arial" w:cs="Arial"/>
                <w:sz w:val="20"/>
                <w:szCs w:val="20"/>
              </w:rPr>
            </w:pPr>
            <w:r>
              <w:rPr>
                <w:rFonts w:ascii="Arial" w:hAnsi="Arial" w:cs="Arial"/>
                <w:b/>
                <w:sz w:val="20"/>
                <w:szCs w:val="20"/>
              </w:rPr>
              <w:fldChar w:fldCharType="begin">
                <w:ffData>
                  <w:name w:val="Controllo74"/>
                  <w:enabled/>
                  <w:calcOnExit w:val="0"/>
                  <w:checkBox>
                    <w:sizeAuto/>
                    <w:default w:val="0"/>
                  </w:checkBox>
                </w:ffData>
              </w:fldChar>
            </w:r>
            <w:r>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separate"/>
            </w:r>
            <w:r>
              <w:rPr>
                <w:rFonts w:ascii="Arial" w:hAnsi="Arial" w:cs="Arial"/>
                <w:b/>
                <w:sz w:val="20"/>
                <w:szCs w:val="20"/>
              </w:rPr>
              <w:fldChar w:fldCharType="end"/>
            </w:r>
          </w:p>
        </w:tc>
        <w:tc>
          <w:tcPr>
            <w:tcW w:w="2919" w:type="dxa"/>
            <w:gridSpan w:val="2"/>
            <w:tcBorders>
              <w:top w:val="single" w:sz="2" w:space="0" w:color="auto"/>
              <w:left w:val="single" w:sz="4" w:space="0" w:color="auto"/>
              <w:bottom w:val="single" w:sz="4" w:space="0" w:color="auto"/>
              <w:right w:val="single" w:sz="2" w:space="0" w:color="auto"/>
            </w:tcBorders>
            <w:vAlign w:val="center"/>
          </w:tcPr>
          <w:p w14:paraId="52259DB7" w14:textId="77777777" w:rsidR="00785234" w:rsidRDefault="00785234" w:rsidP="00785234">
            <w:pPr>
              <w:tabs>
                <w:tab w:val="left" w:pos="360"/>
                <w:tab w:val="left" w:pos="1260"/>
                <w:tab w:val="left" w:pos="1440"/>
              </w:tabs>
              <w:spacing w:before="120" w:after="120" w:line="280" w:lineRule="exact"/>
              <w:ind w:right="11"/>
              <w:jc w:val="both"/>
              <w:rPr>
                <w:rFonts w:ascii="Arial" w:hAnsi="Arial" w:cs="Arial"/>
                <w:sz w:val="20"/>
                <w:szCs w:val="20"/>
              </w:rPr>
            </w:pPr>
            <w:r>
              <w:rPr>
                <w:rFonts w:ascii="Arial" w:hAnsi="Arial" w:cs="Arial"/>
                <w:sz w:val="20"/>
                <w:szCs w:val="20"/>
              </w:rPr>
              <w:t>costituito</w:t>
            </w:r>
          </w:p>
        </w:tc>
      </w:tr>
      <w:tr w:rsidR="00785234" w14:paraId="3433B503" w14:textId="77777777" w:rsidTr="0052267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674"/>
        </w:trPr>
        <w:tc>
          <w:tcPr>
            <w:tcW w:w="505" w:type="dxa"/>
            <w:vMerge/>
            <w:tcBorders>
              <w:top w:val="single" w:sz="2" w:space="0" w:color="auto"/>
              <w:left w:val="single" w:sz="2" w:space="0" w:color="auto"/>
              <w:bottom w:val="single" w:sz="2" w:space="0" w:color="auto"/>
              <w:right w:val="single" w:sz="4" w:space="0" w:color="auto"/>
            </w:tcBorders>
            <w:vAlign w:val="center"/>
            <w:hideMark/>
          </w:tcPr>
          <w:p w14:paraId="5D55CE84" w14:textId="77777777" w:rsidR="00785234" w:rsidRDefault="00785234" w:rsidP="00785234">
            <w:pPr>
              <w:spacing w:before="120" w:after="120" w:line="280" w:lineRule="exact"/>
              <w:ind w:right="11"/>
              <w:jc w:val="both"/>
              <w:rPr>
                <w:rFonts w:ascii="Arial" w:hAnsi="Arial" w:cs="Arial"/>
                <w:b/>
                <w:sz w:val="20"/>
                <w:szCs w:val="20"/>
              </w:rPr>
            </w:pPr>
          </w:p>
        </w:tc>
        <w:tc>
          <w:tcPr>
            <w:tcW w:w="494" w:type="dxa"/>
            <w:tcBorders>
              <w:top w:val="single" w:sz="2" w:space="0" w:color="auto"/>
              <w:left w:val="single" w:sz="4" w:space="0" w:color="auto"/>
              <w:bottom w:val="single" w:sz="4" w:space="0" w:color="auto"/>
              <w:right w:val="single" w:sz="4" w:space="0" w:color="auto"/>
            </w:tcBorders>
            <w:vAlign w:val="center"/>
            <w:hideMark/>
          </w:tcPr>
          <w:p w14:paraId="3FE08940" w14:textId="77777777" w:rsidR="00785234" w:rsidRDefault="00785234" w:rsidP="00785234">
            <w:pPr>
              <w:tabs>
                <w:tab w:val="left" w:pos="360"/>
                <w:tab w:val="left" w:pos="1260"/>
                <w:tab w:val="left" w:pos="1440"/>
              </w:tabs>
              <w:spacing w:before="120" w:after="120" w:line="280" w:lineRule="exact"/>
              <w:ind w:right="11"/>
              <w:jc w:val="both"/>
              <w:rPr>
                <w:rFonts w:ascii="Arial" w:hAnsi="Arial" w:cs="Arial"/>
                <w:b/>
                <w:sz w:val="20"/>
                <w:szCs w:val="20"/>
              </w:rPr>
            </w:pPr>
            <w:r>
              <w:rPr>
                <w:rFonts w:ascii="Arial" w:hAnsi="Arial" w:cs="Arial"/>
                <w:b/>
                <w:sz w:val="20"/>
                <w:szCs w:val="20"/>
              </w:rPr>
              <w:fldChar w:fldCharType="begin">
                <w:ffData>
                  <w:name w:val="Controllo77"/>
                  <w:enabled/>
                  <w:calcOnExit w:val="0"/>
                  <w:checkBox>
                    <w:sizeAuto/>
                    <w:default w:val="0"/>
                  </w:checkBox>
                </w:ffData>
              </w:fldChar>
            </w:r>
            <w:r>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separate"/>
            </w:r>
            <w:r>
              <w:fldChar w:fldCharType="end"/>
            </w:r>
          </w:p>
        </w:tc>
        <w:tc>
          <w:tcPr>
            <w:tcW w:w="2112" w:type="dxa"/>
            <w:tcBorders>
              <w:top w:val="single" w:sz="2" w:space="0" w:color="auto"/>
              <w:left w:val="single" w:sz="4" w:space="0" w:color="auto"/>
              <w:bottom w:val="single" w:sz="2" w:space="0" w:color="auto"/>
              <w:right w:val="single" w:sz="2" w:space="0" w:color="auto"/>
            </w:tcBorders>
            <w:vAlign w:val="center"/>
            <w:hideMark/>
          </w:tcPr>
          <w:p w14:paraId="23FE3A49" w14:textId="77777777" w:rsidR="00785234" w:rsidRDefault="00785234" w:rsidP="00785234">
            <w:pPr>
              <w:tabs>
                <w:tab w:val="left" w:pos="360"/>
                <w:tab w:val="left" w:pos="1260"/>
                <w:tab w:val="left" w:pos="1440"/>
              </w:tabs>
              <w:spacing w:before="120" w:after="120" w:line="280" w:lineRule="exact"/>
              <w:ind w:right="11"/>
              <w:jc w:val="both"/>
              <w:rPr>
                <w:rFonts w:ascii="Arial" w:hAnsi="Arial" w:cs="Arial"/>
                <w:b/>
                <w:sz w:val="20"/>
                <w:szCs w:val="20"/>
              </w:rPr>
            </w:pPr>
            <w:r>
              <w:rPr>
                <w:rFonts w:ascii="Arial" w:hAnsi="Arial" w:cs="Arial"/>
                <w:b/>
                <w:sz w:val="20"/>
                <w:szCs w:val="20"/>
              </w:rPr>
              <w:t>Mandante</w:t>
            </w:r>
          </w:p>
        </w:tc>
        <w:tc>
          <w:tcPr>
            <w:tcW w:w="3458" w:type="dxa"/>
            <w:gridSpan w:val="4"/>
            <w:vMerge/>
            <w:tcBorders>
              <w:left w:val="single" w:sz="4" w:space="0" w:color="auto"/>
              <w:bottom w:val="single" w:sz="2" w:space="0" w:color="auto"/>
              <w:right w:val="single" w:sz="2" w:space="0" w:color="auto"/>
            </w:tcBorders>
            <w:vAlign w:val="center"/>
            <w:hideMark/>
          </w:tcPr>
          <w:p w14:paraId="6B0EDAC8" w14:textId="77777777" w:rsidR="00785234" w:rsidRDefault="00785234" w:rsidP="00785234">
            <w:pPr>
              <w:tabs>
                <w:tab w:val="left" w:pos="360"/>
                <w:tab w:val="left" w:pos="1260"/>
                <w:tab w:val="left" w:pos="1440"/>
              </w:tabs>
              <w:spacing w:before="120" w:after="120" w:line="280" w:lineRule="exact"/>
              <w:ind w:right="11"/>
              <w:jc w:val="both"/>
              <w:rPr>
                <w:rFonts w:ascii="Arial" w:hAnsi="Arial" w:cs="Arial"/>
                <w:sz w:val="20"/>
                <w:szCs w:val="20"/>
              </w:rPr>
            </w:pPr>
          </w:p>
        </w:tc>
        <w:tc>
          <w:tcPr>
            <w:tcW w:w="435" w:type="dxa"/>
            <w:gridSpan w:val="2"/>
            <w:tcBorders>
              <w:top w:val="single" w:sz="4" w:space="0" w:color="auto"/>
              <w:left w:val="single" w:sz="4" w:space="0" w:color="auto"/>
              <w:bottom w:val="single" w:sz="2" w:space="0" w:color="auto"/>
              <w:right w:val="single" w:sz="2" w:space="0" w:color="auto"/>
            </w:tcBorders>
            <w:vAlign w:val="center"/>
          </w:tcPr>
          <w:p w14:paraId="33EC29D0" w14:textId="77777777" w:rsidR="00785234" w:rsidRDefault="00785234" w:rsidP="00785234">
            <w:pPr>
              <w:tabs>
                <w:tab w:val="left" w:pos="360"/>
                <w:tab w:val="left" w:pos="1260"/>
                <w:tab w:val="left" w:pos="1440"/>
              </w:tabs>
              <w:spacing w:before="120" w:after="120" w:line="280" w:lineRule="exact"/>
              <w:ind w:right="11"/>
              <w:jc w:val="both"/>
              <w:rPr>
                <w:rFonts w:ascii="Arial" w:hAnsi="Arial" w:cs="Arial"/>
                <w:sz w:val="20"/>
                <w:szCs w:val="20"/>
              </w:rPr>
            </w:pPr>
            <w:r>
              <w:rPr>
                <w:rFonts w:ascii="Arial" w:hAnsi="Arial" w:cs="Arial"/>
                <w:b/>
                <w:sz w:val="20"/>
                <w:szCs w:val="20"/>
              </w:rPr>
              <w:fldChar w:fldCharType="begin">
                <w:ffData>
                  <w:name w:val="Controllo74"/>
                  <w:enabled/>
                  <w:calcOnExit w:val="0"/>
                  <w:checkBox>
                    <w:sizeAuto/>
                    <w:default w:val="0"/>
                  </w:checkBox>
                </w:ffData>
              </w:fldChar>
            </w:r>
            <w:r>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separate"/>
            </w:r>
            <w:r>
              <w:rPr>
                <w:rFonts w:ascii="Arial" w:hAnsi="Arial" w:cs="Arial"/>
                <w:b/>
                <w:sz w:val="20"/>
                <w:szCs w:val="20"/>
              </w:rPr>
              <w:fldChar w:fldCharType="end"/>
            </w:r>
          </w:p>
        </w:tc>
        <w:tc>
          <w:tcPr>
            <w:tcW w:w="2919" w:type="dxa"/>
            <w:gridSpan w:val="2"/>
            <w:tcBorders>
              <w:top w:val="single" w:sz="4" w:space="0" w:color="auto"/>
              <w:left w:val="single" w:sz="4" w:space="0" w:color="auto"/>
              <w:bottom w:val="single" w:sz="2" w:space="0" w:color="auto"/>
              <w:right w:val="single" w:sz="2" w:space="0" w:color="auto"/>
            </w:tcBorders>
            <w:vAlign w:val="center"/>
          </w:tcPr>
          <w:p w14:paraId="060CCD7C" w14:textId="77777777" w:rsidR="00785234" w:rsidRDefault="00785234" w:rsidP="00785234">
            <w:pPr>
              <w:tabs>
                <w:tab w:val="left" w:pos="360"/>
                <w:tab w:val="left" w:pos="1260"/>
                <w:tab w:val="left" w:pos="1440"/>
              </w:tabs>
              <w:spacing w:before="120" w:after="120" w:line="280" w:lineRule="exact"/>
              <w:ind w:right="11"/>
              <w:jc w:val="both"/>
              <w:rPr>
                <w:rFonts w:ascii="Arial" w:hAnsi="Arial" w:cs="Arial"/>
                <w:sz w:val="20"/>
                <w:szCs w:val="20"/>
              </w:rPr>
            </w:pPr>
            <w:r>
              <w:rPr>
                <w:rFonts w:ascii="Arial" w:hAnsi="Arial" w:cs="Arial"/>
                <w:sz w:val="20"/>
                <w:szCs w:val="20"/>
              </w:rPr>
              <w:t>costituendo</w:t>
            </w:r>
          </w:p>
        </w:tc>
      </w:tr>
    </w:tbl>
    <w:p w14:paraId="3EB3F8F3" w14:textId="77777777" w:rsidR="00785234" w:rsidRDefault="00785234" w:rsidP="00181882">
      <w:pPr>
        <w:pStyle w:val="sche3"/>
        <w:spacing w:before="120" w:after="120" w:line="280" w:lineRule="exact"/>
        <w:ind w:right="11"/>
        <w:rPr>
          <w:rFonts w:ascii="Arial" w:hAnsi="Arial" w:cs="Arial"/>
          <w:lang w:val="it-IT"/>
        </w:rPr>
      </w:pPr>
    </w:p>
    <w:p w14:paraId="19625959" w14:textId="77777777" w:rsidR="0041518B" w:rsidRPr="00E26F8C" w:rsidRDefault="0041518B" w:rsidP="00181882">
      <w:pPr>
        <w:autoSpaceDE w:val="0"/>
        <w:autoSpaceDN w:val="0"/>
        <w:adjustRightInd w:val="0"/>
        <w:spacing w:before="120" w:after="0" w:line="280" w:lineRule="exact"/>
        <w:ind w:right="11"/>
        <w:jc w:val="both"/>
        <w:rPr>
          <w:rFonts w:ascii="Arial" w:hAnsi="Arial" w:cs="Arial"/>
        </w:rPr>
      </w:pPr>
      <w:r w:rsidRPr="00E26F8C">
        <w:rPr>
          <w:rFonts w:ascii="Arial" w:hAnsi="Arial" w:cs="Arial"/>
        </w:rPr>
        <w:t xml:space="preserve">e, a tal fine, ai sensi e per gli effetti dell’art. 76 DPR 445/2000 consapevole della responsabilità e delle conseguenze civili e penali previste in caso di dichiarazioni mendaci e/o formazione od uso di atti falsi, e/o in caso di esibizione di atti contenenti dati non più corrispondenti a verità e consapevole altresì che qualora emerga la non veridicità del contenuto della presente </w:t>
      </w:r>
      <w:r w:rsidRPr="00E26F8C">
        <w:rPr>
          <w:rFonts w:ascii="Arial" w:hAnsi="Arial" w:cs="Arial"/>
        </w:rPr>
        <w:lastRenderedPageBreak/>
        <w:t xml:space="preserve">dichiarazione </w:t>
      </w:r>
      <w:r w:rsidR="00E76A93" w:rsidRPr="00E26F8C">
        <w:rPr>
          <w:rFonts w:ascii="Arial" w:hAnsi="Arial" w:cs="Arial"/>
        </w:rPr>
        <w:t xml:space="preserve">lo </w:t>
      </w:r>
      <w:r w:rsidRPr="00E26F8C">
        <w:rPr>
          <w:rFonts w:ascii="Arial" w:hAnsi="Arial" w:cs="Arial"/>
        </w:rPr>
        <w:t xml:space="preserve">scrivente </w:t>
      </w:r>
      <w:r w:rsidR="00E76A93" w:rsidRPr="00E26F8C">
        <w:rPr>
          <w:rFonts w:ascii="Arial" w:hAnsi="Arial" w:cs="Arial"/>
        </w:rPr>
        <w:t xml:space="preserve">operatore economico </w:t>
      </w:r>
      <w:r w:rsidRPr="00E26F8C">
        <w:rPr>
          <w:rFonts w:ascii="Arial" w:hAnsi="Arial" w:cs="Arial"/>
        </w:rPr>
        <w:t xml:space="preserve">decadrà dai benefici per i quali la stessa </w:t>
      </w:r>
      <w:r w:rsidR="0006590D" w:rsidRPr="00E26F8C">
        <w:rPr>
          <w:rFonts w:ascii="Arial" w:hAnsi="Arial" w:cs="Arial"/>
        </w:rPr>
        <w:t>è</w:t>
      </w:r>
      <w:r w:rsidRPr="00E26F8C">
        <w:rPr>
          <w:rFonts w:ascii="Arial" w:hAnsi="Arial" w:cs="Arial"/>
        </w:rPr>
        <w:t xml:space="preserve"> rilasciata,</w:t>
      </w:r>
    </w:p>
    <w:p w14:paraId="6D0A615A" w14:textId="77777777" w:rsidR="00A6104B" w:rsidRPr="00182F1A" w:rsidRDefault="00A6104B" w:rsidP="00181882">
      <w:pPr>
        <w:spacing w:before="120" w:after="0" w:line="280" w:lineRule="exact"/>
        <w:ind w:right="11"/>
        <w:jc w:val="center"/>
        <w:outlineLvl w:val="0"/>
        <w:rPr>
          <w:rFonts w:ascii="Arial" w:hAnsi="Arial" w:cs="Arial"/>
          <w:b/>
          <w:sz w:val="20"/>
          <w:szCs w:val="20"/>
        </w:rPr>
      </w:pPr>
      <w:r w:rsidRPr="00182F1A">
        <w:rPr>
          <w:rFonts w:ascii="Arial" w:hAnsi="Arial" w:cs="Arial"/>
          <w:b/>
          <w:sz w:val="20"/>
          <w:szCs w:val="20"/>
        </w:rPr>
        <w:t>DICHIARA</w:t>
      </w:r>
      <w:r w:rsidR="004A7383" w:rsidRPr="00182F1A">
        <w:rPr>
          <w:rFonts w:ascii="Arial" w:hAnsi="Arial" w:cs="Arial"/>
          <w:b/>
          <w:sz w:val="20"/>
          <w:szCs w:val="20"/>
        </w:rPr>
        <w:t xml:space="preserve"> SOTTO LA PROPRIA RESPONSABILITA’</w:t>
      </w:r>
    </w:p>
    <w:p w14:paraId="4245B879" w14:textId="5A60849D" w:rsidR="00A6104B" w:rsidRPr="00E26F8C" w:rsidRDefault="00EA1D0F" w:rsidP="00E26F8C">
      <w:pPr>
        <w:numPr>
          <w:ilvl w:val="0"/>
          <w:numId w:val="1"/>
        </w:numPr>
        <w:tabs>
          <w:tab w:val="num" w:pos="560"/>
        </w:tabs>
        <w:spacing w:before="120" w:after="120" w:line="280" w:lineRule="exact"/>
        <w:ind w:left="555" w:right="11" w:hanging="357"/>
        <w:jc w:val="both"/>
        <w:rPr>
          <w:rFonts w:ascii="Arial" w:hAnsi="Arial" w:cs="Arial"/>
        </w:rPr>
      </w:pPr>
      <w:r w:rsidRPr="00E26F8C">
        <w:rPr>
          <w:rFonts w:ascii="Arial" w:hAnsi="Arial" w:cs="Arial"/>
          <w:b/>
          <w:bCs/>
          <w:i/>
          <w:iCs/>
        </w:rPr>
        <w:t xml:space="preserve"> </w:t>
      </w:r>
      <w:r w:rsidR="006C5C86" w:rsidRPr="00E26F8C">
        <w:rPr>
          <w:rFonts w:ascii="Arial" w:hAnsi="Arial" w:cs="Arial"/>
          <w:b/>
          <w:bCs/>
          <w:i/>
          <w:iCs/>
        </w:rPr>
        <w:t xml:space="preserve">[da compilare nel caso in cui la presente dichiarazione sia resa da operatore economico a iscritto nel Registro delle </w:t>
      </w:r>
      <w:r w:rsidR="004F7948" w:rsidRPr="00E26F8C">
        <w:rPr>
          <w:rFonts w:ascii="Arial" w:hAnsi="Arial" w:cs="Arial"/>
          <w:b/>
          <w:bCs/>
          <w:i/>
          <w:iCs/>
        </w:rPr>
        <w:t>Imprese]</w:t>
      </w:r>
      <w:r w:rsidR="004F7948" w:rsidRPr="00E26F8C">
        <w:rPr>
          <w:rFonts w:ascii="Arial" w:hAnsi="Arial" w:cs="Arial"/>
        </w:rPr>
        <w:t xml:space="preserve"> che</w:t>
      </w:r>
      <w:r w:rsidR="00060D91" w:rsidRPr="00E26F8C">
        <w:rPr>
          <w:rFonts w:ascii="Arial" w:hAnsi="Arial" w:cs="Arial"/>
        </w:rPr>
        <w:t xml:space="preserve"> l’operatore economico è iscritto nel Registro delle Imprese </w:t>
      </w:r>
      <w:r w:rsidR="00E26F8C">
        <w:rPr>
          <w:rFonts w:ascii="Arial" w:hAnsi="Arial" w:cs="Arial"/>
        </w:rPr>
        <w:t>presso la</w:t>
      </w:r>
      <w:r w:rsidR="00060D91" w:rsidRPr="00E26F8C">
        <w:rPr>
          <w:rFonts w:ascii="Arial" w:hAnsi="Arial" w:cs="Arial"/>
        </w:rPr>
        <w:t xml:space="preserve"> Camera di commercio di </w:t>
      </w:r>
      <w:r w:rsidR="00060D91" w:rsidRPr="00E26F8C">
        <w:rPr>
          <w:rFonts w:ascii="Arial" w:hAnsi="Arial" w:cs="Arial"/>
          <w:b/>
        </w:rPr>
        <w:fldChar w:fldCharType="begin">
          <w:ffData>
            <w:name w:val="Testo15"/>
            <w:enabled/>
            <w:calcOnExit w:val="0"/>
            <w:textInput/>
          </w:ffData>
        </w:fldChar>
      </w:r>
      <w:bookmarkStart w:id="8" w:name="Testo15"/>
      <w:r w:rsidR="00060D91" w:rsidRPr="00E26F8C">
        <w:rPr>
          <w:rFonts w:ascii="Arial" w:hAnsi="Arial" w:cs="Arial"/>
          <w:b/>
        </w:rPr>
        <w:instrText xml:space="preserve"> FORMTEXT </w:instrText>
      </w:r>
      <w:r w:rsidR="00060D91" w:rsidRPr="00E26F8C">
        <w:rPr>
          <w:rFonts w:ascii="Arial" w:hAnsi="Arial" w:cs="Arial"/>
          <w:b/>
        </w:rPr>
      </w:r>
      <w:r w:rsidR="00060D91" w:rsidRPr="00E26F8C">
        <w:rPr>
          <w:rFonts w:ascii="Arial" w:hAnsi="Arial" w:cs="Arial"/>
          <w:b/>
        </w:rPr>
        <w:fldChar w:fldCharType="separate"/>
      </w:r>
      <w:r w:rsidR="00060D91" w:rsidRPr="00E26F8C">
        <w:rPr>
          <w:rFonts w:ascii="Arial" w:hAnsi="Arial" w:cs="Arial"/>
          <w:b/>
        </w:rPr>
        <w:t> </w:t>
      </w:r>
      <w:r w:rsidR="00060D91" w:rsidRPr="00E26F8C">
        <w:rPr>
          <w:rFonts w:ascii="Arial" w:hAnsi="Arial" w:cs="Arial"/>
          <w:b/>
        </w:rPr>
        <w:t> </w:t>
      </w:r>
      <w:r w:rsidR="00060D91" w:rsidRPr="00E26F8C">
        <w:rPr>
          <w:rFonts w:ascii="Arial" w:hAnsi="Arial" w:cs="Arial"/>
          <w:b/>
        </w:rPr>
        <w:t> </w:t>
      </w:r>
      <w:r w:rsidR="00060D91" w:rsidRPr="00E26F8C">
        <w:rPr>
          <w:rFonts w:ascii="Arial" w:hAnsi="Arial" w:cs="Arial"/>
          <w:b/>
        </w:rPr>
        <w:t> </w:t>
      </w:r>
      <w:r w:rsidR="00060D91" w:rsidRPr="00E26F8C">
        <w:rPr>
          <w:rFonts w:ascii="Arial" w:hAnsi="Arial" w:cs="Arial"/>
          <w:b/>
        </w:rPr>
        <w:t> </w:t>
      </w:r>
      <w:r w:rsidR="00060D91" w:rsidRPr="00E26F8C">
        <w:rPr>
          <w:rFonts w:ascii="Arial" w:hAnsi="Arial" w:cs="Arial"/>
        </w:rPr>
        <w:fldChar w:fldCharType="end"/>
      </w:r>
      <w:bookmarkEnd w:id="8"/>
      <w:r w:rsidR="00060D91" w:rsidRPr="00E26F8C">
        <w:rPr>
          <w:rFonts w:ascii="Arial" w:hAnsi="Arial" w:cs="Arial"/>
        </w:rPr>
        <w:t xml:space="preserve">, per </w:t>
      </w:r>
      <w:r w:rsidR="00E26F8C" w:rsidRPr="00E26F8C">
        <w:rPr>
          <w:rFonts w:ascii="Arial" w:eastAsia="Times New Roman" w:hAnsi="Arial" w:cs="Arial"/>
          <w:szCs w:val="24"/>
          <w:lang w:eastAsia="it-IT"/>
        </w:rPr>
        <w:t xml:space="preserve">attività coerenti con </w:t>
      </w:r>
      <w:r w:rsidR="00E26F8C" w:rsidRPr="00E26F8C">
        <w:rPr>
          <w:rFonts w:ascii="Arial" w:hAnsi="Arial" w:cs="Arial"/>
        </w:rPr>
        <w:t xml:space="preserve">quelle oggetto della procedura di gara </w:t>
      </w:r>
      <w:r w:rsidR="00060D91" w:rsidRPr="00E26F8C">
        <w:rPr>
          <w:rFonts w:ascii="Arial" w:hAnsi="Arial" w:cs="Arial"/>
        </w:rPr>
        <w:t>e che i dati dell’iscrizione sono i seguenti (</w:t>
      </w:r>
      <w:r w:rsidR="00060D91" w:rsidRPr="00E26F8C">
        <w:rPr>
          <w:rFonts w:ascii="Arial" w:hAnsi="Arial" w:cs="Arial"/>
          <w:i/>
        </w:rPr>
        <w:t>riportare gli estremi di iscrizione</w:t>
      </w:r>
      <w:r w:rsidR="00060D91" w:rsidRPr="00E26F8C">
        <w:rPr>
          <w:rFonts w:ascii="Arial" w:hAnsi="Arial" w:cs="Arial"/>
          <w:iCs/>
          <w:vertAlign w:val="superscript"/>
        </w:rPr>
        <w:footnoteReference w:id="1"/>
      </w:r>
      <w:r w:rsidR="00060D91" w:rsidRPr="00E26F8C">
        <w:rPr>
          <w:rFonts w:ascii="Arial" w:hAnsi="Arial" w:cs="Arial"/>
        </w:rPr>
        <w:t xml:space="preserve">): </w:t>
      </w:r>
    </w:p>
    <w:tbl>
      <w:tblPr>
        <w:tblW w:w="9325" w:type="dxa"/>
        <w:tblInd w:w="564" w:type="dxa"/>
        <w:tblLayout w:type="fixed"/>
        <w:tblLook w:val="01E0" w:firstRow="1" w:lastRow="1" w:firstColumn="1" w:lastColumn="1" w:noHBand="0" w:noVBand="0"/>
      </w:tblPr>
      <w:tblGrid>
        <w:gridCol w:w="2521"/>
        <w:gridCol w:w="1843"/>
        <w:gridCol w:w="2268"/>
        <w:gridCol w:w="2693"/>
      </w:tblGrid>
      <w:tr w:rsidR="00A6104B" w:rsidRPr="00182F1A" w14:paraId="4D2AFFB6" w14:textId="77777777" w:rsidTr="00F81777">
        <w:trPr>
          <w:trHeight w:val="587"/>
        </w:trPr>
        <w:tc>
          <w:tcPr>
            <w:tcW w:w="2521" w:type="dxa"/>
            <w:tcBorders>
              <w:top w:val="single" w:sz="2" w:space="0" w:color="auto"/>
              <w:left w:val="single" w:sz="2" w:space="0" w:color="auto"/>
              <w:bottom w:val="single" w:sz="2" w:space="0" w:color="auto"/>
              <w:right w:val="single" w:sz="4" w:space="0" w:color="auto"/>
            </w:tcBorders>
            <w:vAlign w:val="center"/>
          </w:tcPr>
          <w:p w14:paraId="07C2E0B0" w14:textId="77777777" w:rsidR="00A6104B" w:rsidRPr="00182F1A" w:rsidRDefault="00A6104B" w:rsidP="00EF373F">
            <w:pPr>
              <w:numPr>
                <w:ilvl w:val="0"/>
                <w:numId w:val="2"/>
              </w:numPr>
              <w:tabs>
                <w:tab w:val="clear" w:pos="360"/>
              </w:tabs>
              <w:spacing w:before="120" w:after="120" w:line="280" w:lineRule="exact"/>
              <w:ind w:left="176" w:right="11" w:hanging="176"/>
              <w:jc w:val="both"/>
              <w:rPr>
                <w:rFonts w:ascii="Arial" w:hAnsi="Arial" w:cs="Arial"/>
                <w:sz w:val="20"/>
                <w:szCs w:val="20"/>
              </w:rPr>
            </w:pPr>
            <w:r w:rsidRPr="00182F1A">
              <w:rPr>
                <w:rFonts w:ascii="Arial" w:hAnsi="Arial" w:cs="Arial"/>
                <w:sz w:val="20"/>
                <w:szCs w:val="20"/>
              </w:rPr>
              <w:t xml:space="preserve">numero di iscrizione: </w:t>
            </w:r>
          </w:p>
        </w:tc>
        <w:bookmarkStart w:id="9" w:name="Testo127"/>
        <w:tc>
          <w:tcPr>
            <w:tcW w:w="1843" w:type="dxa"/>
            <w:tcBorders>
              <w:top w:val="single" w:sz="2" w:space="0" w:color="auto"/>
              <w:left w:val="single" w:sz="4" w:space="0" w:color="auto"/>
              <w:bottom w:val="single" w:sz="2" w:space="0" w:color="auto"/>
              <w:right w:val="single" w:sz="4" w:space="0" w:color="auto"/>
            </w:tcBorders>
            <w:vAlign w:val="center"/>
          </w:tcPr>
          <w:p w14:paraId="5A327489" w14:textId="77777777" w:rsidR="00A6104B" w:rsidRPr="00182F1A" w:rsidRDefault="00163DF7" w:rsidP="00181882">
            <w:pPr>
              <w:spacing w:before="120" w:after="120" w:line="280" w:lineRule="exact"/>
              <w:ind w:left="-8" w:right="11"/>
              <w:jc w:val="both"/>
              <w:rPr>
                <w:rFonts w:ascii="Arial" w:hAnsi="Arial" w:cs="Arial"/>
                <w:b/>
                <w:sz w:val="20"/>
                <w:szCs w:val="20"/>
              </w:rPr>
            </w:pPr>
            <w:r w:rsidRPr="00182F1A">
              <w:rPr>
                <w:rFonts w:ascii="Arial" w:hAnsi="Arial" w:cs="Arial"/>
                <w:b/>
                <w:sz w:val="20"/>
                <w:szCs w:val="20"/>
              </w:rPr>
              <w:fldChar w:fldCharType="begin">
                <w:ffData>
                  <w:name w:val="Testo656"/>
                  <w:enabled/>
                  <w:calcOnExit w:val="0"/>
                  <w:textInput/>
                </w:ffData>
              </w:fldChar>
            </w:r>
            <w:r w:rsidR="00A6104B" w:rsidRPr="00182F1A">
              <w:rPr>
                <w:rFonts w:ascii="Arial" w:hAnsi="Arial" w:cs="Arial"/>
                <w:b/>
                <w:sz w:val="20"/>
                <w:szCs w:val="20"/>
              </w:rPr>
              <w:instrText xml:space="preserve"> FORMTEXT </w:instrText>
            </w:r>
            <w:r w:rsidRPr="00182F1A">
              <w:rPr>
                <w:rFonts w:ascii="Arial" w:hAnsi="Arial" w:cs="Arial"/>
                <w:b/>
                <w:sz w:val="20"/>
                <w:szCs w:val="20"/>
              </w:rPr>
            </w:r>
            <w:r w:rsidRPr="00182F1A">
              <w:rPr>
                <w:rFonts w:ascii="Arial" w:hAnsi="Arial" w:cs="Arial"/>
                <w:b/>
                <w:sz w:val="20"/>
                <w:szCs w:val="20"/>
              </w:rPr>
              <w:fldChar w:fldCharType="separate"/>
            </w:r>
            <w:r w:rsidR="00A6104B" w:rsidRPr="00182F1A">
              <w:rPr>
                <w:rFonts w:ascii="Arial" w:hAnsi="Arial" w:cs="Arial"/>
                <w:b/>
                <w:noProof/>
                <w:sz w:val="20"/>
                <w:szCs w:val="20"/>
              </w:rPr>
              <w:t> </w:t>
            </w:r>
            <w:r w:rsidR="00A6104B" w:rsidRPr="00182F1A">
              <w:rPr>
                <w:rFonts w:ascii="Arial" w:hAnsi="Arial" w:cs="Arial"/>
                <w:b/>
                <w:noProof/>
                <w:sz w:val="20"/>
                <w:szCs w:val="20"/>
              </w:rPr>
              <w:t> </w:t>
            </w:r>
            <w:r w:rsidR="00A6104B" w:rsidRPr="00182F1A">
              <w:rPr>
                <w:rFonts w:ascii="Arial" w:hAnsi="Arial" w:cs="Arial"/>
                <w:b/>
                <w:noProof/>
                <w:sz w:val="20"/>
                <w:szCs w:val="20"/>
              </w:rPr>
              <w:t> </w:t>
            </w:r>
            <w:r w:rsidR="00A6104B" w:rsidRPr="00182F1A">
              <w:rPr>
                <w:rFonts w:ascii="Arial" w:hAnsi="Arial" w:cs="Arial"/>
                <w:b/>
                <w:noProof/>
                <w:sz w:val="20"/>
                <w:szCs w:val="20"/>
              </w:rPr>
              <w:t> </w:t>
            </w:r>
            <w:r w:rsidR="00A6104B" w:rsidRPr="00182F1A">
              <w:rPr>
                <w:rFonts w:ascii="Arial" w:hAnsi="Arial" w:cs="Arial"/>
                <w:b/>
                <w:noProof/>
                <w:sz w:val="20"/>
                <w:szCs w:val="20"/>
              </w:rPr>
              <w:t> </w:t>
            </w:r>
            <w:r w:rsidRPr="00182F1A">
              <w:rPr>
                <w:rFonts w:ascii="Arial" w:hAnsi="Arial" w:cs="Arial"/>
                <w:b/>
                <w:sz w:val="20"/>
                <w:szCs w:val="20"/>
              </w:rPr>
              <w:fldChar w:fldCharType="end"/>
            </w:r>
            <w:bookmarkEnd w:id="9"/>
          </w:p>
        </w:tc>
        <w:tc>
          <w:tcPr>
            <w:tcW w:w="2268" w:type="dxa"/>
            <w:tcBorders>
              <w:top w:val="single" w:sz="2" w:space="0" w:color="auto"/>
              <w:left w:val="single" w:sz="4" w:space="0" w:color="auto"/>
              <w:bottom w:val="single" w:sz="2" w:space="0" w:color="auto"/>
              <w:right w:val="single" w:sz="4" w:space="0" w:color="auto"/>
            </w:tcBorders>
            <w:vAlign w:val="center"/>
          </w:tcPr>
          <w:p w14:paraId="5CAD993D" w14:textId="77777777" w:rsidR="00A6104B" w:rsidRPr="00182F1A" w:rsidRDefault="00A6104B" w:rsidP="00EF373F">
            <w:pPr>
              <w:numPr>
                <w:ilvl w:val="0"/>
                <w:numId w:val="2"/>
              </w:numPr>
              <w:tabs>
                <w:tab w:val="clear" w:pos="360"/>
              </w:tabs>
              <w:spacing w:before="120" w:after="120" w:line="280" w:lineRule="exact"/>
              <w:ind w:left="176" w:right="11" w:hanging="176"/>
              <w:jc w:val="both"/>
              <w:rPr>
                <w:rFonts w:ascii="Arial" w:hAnsi="Arial" w:cs="Arial"/>
                <w:sz w:val="20"/>
                <w:szCs w:val="20"/>
              </w:rPr>
            </w:pPr>
            <w:r w:rsidRPr="00182F1A">
              <w:rPr>
                <w:rFonts w:ascii="Arial" w:hAnsi="Arial" w:cs="Arial"/>
                <w:sz w:val="20"/>
                <w:szCs w:val="20"/>
              </w:rPr>
              <w:t xml:space="preserve">data di iscrizione: </w:t>
            </w:r>
          </w:p>
        </w:tc>
        <w:tc>
          <w:tcPr>
            <w:tcW w:w="2693" w:type="dxa"/>
            <w:tcBorders>
              <w:top w:val="single" w:sz="2" w:space="0" w:color="auto"/>
              <w:left w:val="single" w:sz="4" w:space="0" w:color="auto"/>
              <w:bottom w:val="single" w:sz="2" w:space="0" w:color="auto"/>
              <w:right w:val="single" w:sz="2" w:space="0" w:color="auto"/>
            </w:tcBorders>
            <w:vAlign w:val="center"/>
          </w:tcPr>
          <w:p w14:paraId="0ADCA177" w14:textId="77777777" w:rsidR="00A6104B" w:rsidRPr="00182F1A" w:rsidRDefault="00163DF7" w:rsidP="00181882">
            <w:pPr>
              <w:spacing w:before="120" w:after="120" w:line="280" w:lineRule="exact"/>
              <w:ind w:left="57" w:right="11"/>
              <w:jc w:val="both"/>
              <w:rPr>
                <w:rFonts w:ascii="Arial" w:hAnsi="Arial" w:cs="Arial"/>
                <w:sz w:val="20"/>
                <w:szCs w:val="20"/>
              </w:rPr>
            </w:pPr>
            <w:r w:rsidRPr="00182F1A">
              <w:rPr>
                <w:rFonts w:ascii="Arial" w:hAnsi="Arial" w:cs="Arial"/>
                <w:b/>
                <w:sz w:val="20"/>
                <w:szCs w:val="20"/>
              </w:rPr>
              <w:fldChar w:fldCharType="begin">
                <w:ffData>
                  <w:name w:val="Testo656"/>
                  <w:enabled/>
                  <w:calcOnExit w:val="0"/>
                  <w:textInput/>
                </w:ffData>
              </w:fldChar>
            </w:r>
            <w:r w:rsidR="00A6104B" w:rsidRPr="00182F1A">
              <w:rPr>
                <w:rFonts w:ascii="Arial" w:hAnsi="Arial" w:cs="Arial"/>
                <w:b/>
                <w:sz w:val="20"/>
                <w:szCs w:val="20"/>
              </w:rPr>
              <w:instrText xml:space="preserve"> FORMTEXT </w:instrText>
            </w:r>
            <w:r w:rsidRPr="00182F1A">
              <w:rPr>
                <w:rFonts w:ascii="Arial" w:hAnsi="Arial" w:cs="Arial"/>
                <w:b/>
                <w:sz w:val="20"/>
                <w:szCs w:val="20"/>
              </w:rPr>
            </w:r>
            <w:r w:rsidRPr="00182F1A">
              <w:rPr>
                <w:rFonts w:ascii="Arial" w:hAnsi="Arial" w:cs="Arial"/>
                <w:b/>
                <w:sz w:val="20"/>
                <w:szCs w:val="20"/>
              </w:rPr>
              <w:fldChar w:fldCharType="separate"/>
            </w:r>
            <w:r w:rsidR="00A6104B" w:rsidRPr="00182F1A">
              <w:rPr>
                <w:rFonts w:ascii="Arial" w:hAnsi="Arial" w:cs="Arial"/>
                <w:b/>
                <w:noProof/>
                <w:sz w:val="20"/>
                <w:szCs w:val="20"/>
              </w:rPr>
              <w:t> </w:t>
            </w:r>
            <w:r w:rsidR="00A6104B" w:rsidRPr="00182F1A">
              <w:rPr>
                <w:rFonts w:ascii="Arial" w:hAnsi="Arial" w:cs="Arial"/>
                <w:b/>
                <w:noProof/>
                <w:sz w:val="20"/>
                <w:szCs w:val="20"/>
              </w:rPr>
              <w:t> </w:t>
            </w:r>
            <w:r w:rsidR="00A6104B" w:rsidRPr="00182F1A">
              <w:rPr>
                <w:rFonts w:ascii="Arial" w:hAnsi="Arial" w:cs="Arial"/>
                <w:b/>
                <w:noProof/>
                <w:sz w:val="20"/>
                <w:szCs w:val="20"/>
              </w:rPr>
              <w:t> </w:t>
            </w:r>
            <w:r w:rsidR="00A6104B" w:rsidRPr="00182F1A">
              <w:rPr>
                <w:rFonts w:ascii="Arial" w:hAnsi="Arial" w:cs="Arial"/>
                <w:b/>
                <w:noProof/>
                <w:sz w:val="20"/>
                <w:szCs w:val="20"/>
              </w:rPr>
              <w:t> </w:t>
            </w:r>
            <w:r w:rsidR="00A6104B" w:rsidRPr="00182F1A">
              <w:rPr>
                <w:rFonts w:ascii="Arial" w:hAnsi="Arial" w:cs="Arial"/>
                <w:b/>
                <w:noProof/>
                <w:sz w:val="20"/>
                <w:szCs w:val="20"/>
              </w:rPr>
              <w:t> </w:t>
            </w:r>
            <w:r w:rsidRPr="00182F1A">
              <w:rPr>
                <w:rFonts w:ascii="Arial" w:hAnsi="Arial" w:cs="Arial"/>
                <w:b/>
                <w:sz w:val="20"/>
                <w:szCs w:val="20"/>
              </w:rPr>
              <w:fldChar w:fldCharType="end"/>
            </w:r>
            <w:r w:rsidR="00A6104B" w:rsidRPr="00182F1A">
              <w:rPr>
                <w:rFonts w:ascii="Arial" w:hAnsi="Arial" w:cs="Arial"/>
                <w:sz w:val="20"/>
                <w:szCs w:val="20"/>
              </w:rPr>
              <w:t>/</w:t>
            </w:r>
            <w:r w:rsidRPr="00182F1A">
              <w:rPr>
                <w:rFonts w:ascii="Arial" w:hAnsi="Arial" w:cs="Arial"/>
                <w:b/>
                <w:sz w:val="20"/>
                <w:szCs w:val="20"/>
              </w:rPr>
              <w:fldChar w:fldCharType="begin">
                <w:ffData>
                  <w:name w:val="Testo656"/>
                  <w:enabled/>
                  <w:calcOnExit w:val="0"/>
                  <w:textInput/>
                </w:ffData>
              </w:fldChar>
            </w:r>
            <w:r w:rsidR="00A6104B" w:rsidRPr="00182F1A">
              <w:rPr>
                <w:rFonts w:ascii="Arial" w:hAnsi="Arial" w:cs="Arial"/>
                <w:b/>
                <w:sz w:val="20"/>
                <w:szCs w:val="20"/>
              </w:rPr>
              <w:instrText xml:space="preserve"> FORMTEXT </w:instrText>
            </w:r>
            <w:r w:rsidRPr="00182F1A">
              <w:rPr>
                <w:rFonts w:ascii="Arial" w:hAnsi="Arial" w:cs="Arial"/>
                <w:b/>
                <w:sz w:val="20"/>
                <w:szCs w:val="20"/>
              </w:rPr>
            </w:r>
            <w:r w:rsidRPr="00182F1A">
              <w:rPr>
                <w:rFonts w:ascii="Arial" w:hAnsi="Arial" w:cs="Arial"/>
                <w:b/>
                <w:sz w:val="20"/>
                <w:szCs w:val="20"/>
              </w:rPr>
              <w:fldChar w:fldCharType="separate"/>
            </w:r>
            <w:r w:rsidR="00A6104B" w:rsidRPr="00182F1A">
              <w:rPr>
                <w:rFonts w:ascii="Arial" w:hAnsi="Arial" w:cs="Arial"/>
                <w:b/>
                <w:noProof/>
                <w:sz w:val="20"/>
                <w:szCs w:val="20"/>
              </w:rPr>
              <w:t> </w:t>
            </w:r>
            <w:r w:rsidR="00A6104B" w:rsidRPr="00182F1A">
              <w:rPr>
                <w:rFonts w:ascii="Arial" w:hAnsi="Arial" w:cs="Arial"/>
                <w:b/>
                <w:noProof/>
                <w:sz w:val="20"/>
                <w:szCs w:val="20"/>
              </w:rPr>
              <w:t> </w:t>
            </w:r>
            <w:r w:rsidR="00A6104B" w:rsidRPr="00182F1A">
              <w:rPr>
                <w:rFonts w:ascii="Arial" w:hAnsi="Arial" w:cs="Arial"/>
                <w:b/>
                <w:noProof/>
                <w:sz w:val="20"/>
                <w:szCs w:val="20"/>
              </w:rPr>
              <w:t> </w:t>
            </w:r>
            <w:r w:rsidR="00A6104B" w:rsidRPr="00182F1A">
              <w:rPr>
                <w:rFonts w:ascii="Arial" w:hAnsi="Arial" w:cs="Arial"/>
                <w:b/>
                <w:noProof/>
                <w:sz w:val="20"/>
                <w:szCs w:val="20"/>
              </w:rPr>
              <w:t> </w:t>
            </w:r>
            <w:r w:rsidR="00A6104B" w:rsidRPr="00182F1A">
              <w:rPr>
                <w:rFonts w:ascii="Arial" w:hAnsi="Arial" w:cs="Arial"/>
                <w:b/>
                <w:noProof/>
                <w:sz w:val="20"/>
                <w:szCs w:val="20"/>
              </w:rPr>
              <w:t> </w:t>
            </w:r>
            <w:r w:rsidRPr="00182F1A">
              <w:rPr>
                <w:rFonts w:ascii="Arial" w:hAnsi="Arial" w:cs="Arial"/>
                <w:b/>
                <w:sz w:val="20"/>
                <w:szCs w:val="20"/>
              </w:rPr>
              <w:fldChar w:fldCharType="end"/>
            </w:r>
            <w:r w:rsidR="00A6104B" w:rsidRPr="00182F1A">
              <w:rPr>
                <w:rFonts w:ascii="Arial" w:hAnsi="Arial" w:cs="Arial"/>
                <w:sz w:val="20"/>
                <w:szCs w:val="20"/>
              </w:rPr>
              <w:t>/</w:t>
            </w:r>
            <w:r w:rsidRPr="00182F1A">
              <w:rPr>
                <w:rFonts w:ascii="Arial" w:hAnsi="Arial" w:cs="Arial"/>
                <w:b/>
                <w:sz w:val="20"/>
                <w:szCs w:val="20"/>
              </w:rPr>
              <w:fldChar w:fldCharType="begin">
                <w:ffData>
                  <w:name w:val="Testo656"/>
                  <w:enabled/>
                  <w:calcOnExit w:val="0"/>
                  <w:textInput/>
                </w:ffData>
              </w:fldChar>
            </w:r>
            <w:r w:rsidR="00A6104B" w:rsidRPr="00182F1A">
              <w:rPr>
                <w:rFonts w:ascii="Arial" w:hAnsi="Arial" w:cs="Arial"/>
                <w:b/>
                <w:sz w:val="20"/>
                <w:szCs w:val="20"/>
              </w:rPr>
              <w:instrText xml:space="preserve"> FORMTEXT </w:instrText>
            </w:r>
            <w:r w:rsidRPr="00182F1A">
              <w:rPr>
                <w:rFonts w:ascii="Arial" w:hAnsi="Arial" w:cs="Arial"/>
                <w:b/>
                <w:sz w:val="20"/>
                <w:szCs w:val="20"/>
              </w:rPr>
            </w:r>
            <w:r w:rsidRPr="00182F1A">
              <w:rPr>
                <w:rFonts w:ascii="Arial" w:hAnsi="Arial" w:cs="Arial"/>
                <w:b/>
                <w:sz w:val="20"/>
                <w:szCs w:val="20"/>
              </w:rPr>
              <w:fldChar w:fldCharType="separate"/>
            </w:r>
            <w:r w:rsidR="00A6104B" w:rsidRPr="00182F1A">
              <w:rPr>
                <w:rFonts w:ascii="Arial" w:hAnsi="Arial" w:cs="Arial"/>
                <w:b/>
                <w:noProof/>
                <w:sz w:val="20"/>
                <w:szCs w:val="20"/>
              </w:rPr>
              <w:t> </w:t>
            </w:r>
            <w:r w:rsidR="00A6104B" w:rsidRPr="00182F1A">
              <w:rPr>
                <w:rFonts w:ascii="Arial" w:hAnsi="Arial" w:cs="Arial"/>
                <w:b/>
                <w:noProof/>
                <w:sz w:val="20"/>
                <w:szCs w:val="20"/>
              </w:rPr>
              <w:t> </w:t>
            </w:r>
            <w:r w:rsidR="00A6104B" w:rsidRPr="00182F1A">
              <w:rPr>
                <w:rFonts w:ascii="Arial" w:hAnsi="Arial" w:cs="Arial"/>
                <w:b/>
                <w:noProof/>
                <w:sz w:val="20"/>
                <w:szCs w:val="20"/>
              </w:rPr>
              <w:t> </w:t>
            </w:r>
            <w:r w:rsidR="00A6104B" w:rsidRPr="00182F1A">
              <w:rPr>
                <w:rFonts w:ascii="Arial" w:hAnsi="Arial" w:cs="Arial"/>
                <w:b/>
                <w:noProof/>
                <w:sz w:val="20"/>
                <w:szCs w:val="20"/>
              </w:rPr>
              <w:t> </w:t>
            </w:r>
            <w:r w:rsidR="00A6104B" w:rsidRPr="00182F1A">
              <w:rPr>
                <w:rFonts w:ascii="Arial" w:hAnsi="Arial" w:cs="Arial"/>
                <w:b/>
                <w:noProof/>
                <w:sz w:val="20"/>
                <w:szCs w:val="20"/>
              </w:rPr>
              <w:t> </w:t>
            </w:r>
            <w:r w:rsidRPr="00182F1A">
              <w:rPr>
                <w:rFonts w:ascii="Arial" w:hAnsi="Arial" w:cs="Arial"/>
                <w:b/>
                <w:sz w:val="20"/>
                <w:szCs w:val="20"/>
              </w:rPr>
              <w:fldChar w:fldCharType="end"/>
            </w:r>
          </w:p>
        </w:tc>
      </w:tr>
      <w:tr w:rsidR="00A6104B" w:rsidRPr="00182F1A" w14:paraId="1CCFAFEB" w14:textId="77777777" w:rsidTr="00F81777">
        <w:trPr>
          <w:trHeight w:val="433"/>
        </w:trPr>
        <w:tc>
          <w:tcPr>
            <w:tcW w:w="2521" w:type="dxa"/>
            <w:tcBorders>
              <w:top w:val="single" w:sz="2" w:space="0" w:color="auto"/>
              <w:left w:val="single" w:sz="2" w:space="0" w:color="auto"/>
              <w:bottom w:val="single" w:sz="2" w:space="0" w:color="auto"/>
              <w:right w:val="single" w:sz="4" w:space="0" w:color="auto"/>
            </w:tcBorders>
            <w:vAlign w:val="center"/>
          </w:tcPr>
          <w:p w14:paraId="05A0CCC7" w14:textId="77777777" w:rsidR="00A6104B" w:rsidRPr="00182F1A" w:rsidRDefault="00A6104B" w:rsidP="00EF373F">
            <w:pPr>
              <w:numPr>
                <w:ilvl w:val="0"/>
                <w:numId w:val="2"/>
              </w:numPr>
              <w:tabs>
                <w:tab w:val="clear" w:pos="360"/>
              </w:tabs>
              <w:spacing w:before="120" w:after="120" w:line="280" w:lineRule="exact"/>
              <w:ind w:left="176" w:right="11" w:hanging="176"/>
              <w:jc w:val="both"/>
              <w:rPr>
                <w:rFonts w:ascii="Arial" w:hAnsi="Arial" w:cs="Arial"/>
                <w:sz w:val="20"/>
                <w:szCs w:val="20"/>
              </w:rPr>
            </w:pPr>
            <w:r w:rsidRPr="00182F1A">
              <w:rPr>
                <w:rFonts w:ascii="Arial" w:hAnsi="Arial" w:cs="Arial"/>
                <w:sz w:val="20"/>
                <w:szCs w:val="20"/>
              </w:rPr>
              <w:t xml:space="preserve">durata/data termine: </w:t>
            </w:r>
          </w:p>
        </w:tc>
        <w:tc>
          <w:tcPr>
            <w:tcW w:w="6804" w:type="dxa"/>
            <w:gridSpan w:val="3"/>
            <w:tcBorders>
              <w:top w:val="single" w:sz="2" w:space="0" w:color="auto"/>
              <w:left w:val="single" w:sz="4" w:space="0" w:color="auto"/>
              <w:bottom w:val="single" w:sz="2" w:space="0" w:color="auto"/>
              <w:right w:val="single" w:sz="2" w:space="0" w:color="auto"/>
            </w:tcBorders>
            <w:vAlign w:val="center"/>
          </w:tcPr>
          <w:p w14:paraId="04DC91BD" w14:textId="77777777" w:rsidR="00A6104B" w:rsidRPr="00182F1A" w:rsidRDefault="00163DF7" w:rsidP="00181882">
            <w:pPr>
              <w:spacing w:before="120" w:after="120" w:line="280" w:lineRule="exact"/>
              <w:ind w:right="11"/>
              <w:jc w:val="both"/>
              <w:rPr>
                <w:rFonts w:ascii="Arial" w:hAnsi="Arial" w:cs="Arial"/>
                <w:b/>
                <w:sz w:val="20"/>
                <w:szCs w:val="20"/>
              </w:rPr>
            </w:pPr>
            <w:r w:rsidRPr="00182F1A">
              <w:rPr>
                <w:rFonts w:ascii="Arial" w:hAnsi="Arial" w:cs="Arial"/>
                <w:b/>
                <w:sz w:val="20"/>
                <w:szCs w:val="20"/>
              </w:rPr>
              <w:fldChar w:fldCharType="begin">
                <w:ffData>
                  <w:name w:val="Testo656"/>
                  <w:enabled/>
                  <w:calcOnExit w:val="0"/>
                  <w:textInput/>
                </w:ffData>
              </w:fldChar>
            </w:r>
            <w:r w:rsidR="00A6104B" w:rsidRPr="00182F1A">
              <w:rPr>
                <w:rFonts w:ascii="Arial" w:hAnsi="Arial" w:cs="Arial"/>
                <w:b/>
                <w:sz w:val="20"/>
                <w:szCs w:val="20"/>
              </w:rPr>
              <w:instrText xml:space="preserve"> FORMTEXT </w:instrText>
            </w:r>
            <w:r w:rsidRPr="00182F1A">
              <w:rPr>
                <w:rFonts w:ascii="Arial" w:hAnsi="Arial" w:cs="Arial"/>
                <w:b/>
                <w:sz w:val="20"/>
                <w:szCs w:val="20"/>
              </w:rPr>
            </w:r>
            <w:r w:rsidRPr="00182F1A">
              <w:rPr>
                <w:rFonts w:ascii="Arial" w:hAnsi="Arial" w:cs="Arial"/>
                <w:b/>
                <w:sz w:val="20"/>
                <w:szCs w:val="20"/>
              </w:rPr>
              <w:fldChar w:fldCharType="separate"/>
            </w:r>
            <w:r w:rsidR="00A6104B" w:rsidRPr="00182F1A">
              <w:rPr>
                <w:rFonts w:ascii="Arial" w:hAnsi="Arial" w:cs="Arial"/>
                <w:b/>
                <w:noProof/>
                <w:sz w:val="20"/>
                <w:szCs w:val="20"/>
              </w:rPr>
              <w:t> </w:t>
            </w:r>
            <w:r w:rsidR="00A6104B" w:rsidRPr="00182F1A">
              <w:rPr>
                <w:rFonts w:ascii="Arial" w:hAnsi="Arial" w:cs="Arial"/>
                <w:b/>
                <w:noProof/>
                <w:sz w:val="20"/>
                <w:szCs w:val="20"/>
              </w:rPr>
              <w:t> </w:t>
            </w:r>
            <w:r w:rsidR="00A6104B" w:rsidRPr="00182F1A">
              <w:rPr>
                <w:rFonts w:ascii="Arial" w:hAnsi="Arial" w:cs="Arial"/>
                <w:b/>
                <w:noProof/>
                <w:sz w:val="20"/>
                <w:szCs w:val="20"/>
              </w:rPr>
              <w:t> </w:t>
            </w:r>
            <w:r w:rsidR="00A6104B" w:rsidRPr="00182F1A">
              <w:rPr>
                <w:rFonts w:ascii="Arial" w:hAnsi="Arial" w:cs="Arial"/>
                <w:b/>
                <w:noProof/>
                <w:sz w:val="20"/>
                <w:szCs w:val="20"/>
              </w:rPr>
              <w:t> </w:t>
            </w:r>
            <w:r w:rsidR="00A6104B" w:rsidRPr="00182F1A">
              <w:rPr>
                <w:rFonts w:ascii="Arial" w:hAnsi="Arial" w:cs="Arial"/>
                <w:b/>
                <w:noProof/>
                <w:sz w:val="20"/>
                <w:szCs w:val="20"/>
              </w:rPr>
              <w:t> </w:t>
            </w:r>
            <w:r w:rsidRPr="00182F1A">
              <w:rPr>
                <w:rFonts w:ascii="Arial" w:hAnsi="Arial" w:cs="Arial"/>
                <w:b/>
                <w:sz w:val="20"/>
                <w:szCs w:val="20"/>
              </w:rPr>
              <w:fldChar w:fldCharType="end"/>
            </w:r>
          </w:p>
        </w:tc>
      </w:tr>
      <w:tr w:rsidR="00A6104B" w:rsidRPr="00182F1A" w14:paraId="0CCF436F" w14:textId="77777777" w:rsidTr="00F81777">
        <w:trPr>
          <w:trHeight w:val="544"/>
        </w:trPr>
        <w:tc>
          <w:tcPr>
            <w:tcW w:w="2521" w:type="dxa"/>
            <w:tcBorders>
              <w:top w:val="single" w:sz="2" w:space="0" w:color="auto"/>
              <w:left w:val="single" w:sz="2" w:space="0" w:color="auto"/>
              <w:bottom w:val="single" w:sz="2" w:space="0" w:color="auto"/>
              <w:right w:val="single" w:sz="4" w:space="0" w:color="auto"/>
            </w:tcBorders>
            <w:vAlign w:val="center"/>
          </w:tcPr>
          <w:p w14:paraId="669C7CF2" w14:textId="77777777" w:rsidR="00A6104B" w:rsidRPr="00182F1A" w:rsidRDefault="00A6104B" w:rsidP="00EF373F">
            <w:pPr>
              <w:numPr>
                <w:ilvl w:val="0"/>
                <w:numId w:val="2"/>
              </w:numPr>
              <w:tabs>
                <w:tab w:val="clear" w:pos="360"/>
              </w:tabs>
              <w:spacing w:before="120" w:after="120" w:line="280" w:lineRule="exact"/>
              <w:ind w:left="176" w:right="11" w:hanging="176"/>
              <w:jc w:val="both"/>
              <w:rPr>
                <w:rFonts w:ascii="Arial" w:hAnsi="Arial" w:cs="Arial"/>
                <w:sz w:val="20"/>
                <w:szCs w:val="20"/>
              </w:rPr>
            </w:pPr>
            <w:r w:rsidRPr="00182F1A">
              <w:rPr>
                <w:rFonts w:ascii="Arial" w:hAnsi="Arial" w:cs="Arial"/>
                <w:sz w:val="20"/>
                <w:szCs w:val="20"/>
              </w:rPr>
              <w:t>codice attività:</w:t>
            </w:r>
          </w:p>
        </w:tc>
        <w:tc>
          <w:tcPr>
            <w:tcW w:w="1843" w:type="dxa"/>
            <w:tcBorders>
              <w:top w:val="single" w:sz="2" w:space="0" w:color="auto"/>
              <w:left w:val="single" w:sz="4" w:space="0" w:color="auto"/>
              <w:bottom w:val="single" w:sz="2" w:space="0" w:color="auto"/>
              <w:right w:val="single" w:sz="4" w:space="0" w:color="auto"/>
            </w:tcBorders>
            <w:vAlign w:val="center"/>
          </w:tcPr>
          <w:p w14:paraId="1C72410F" w14:textId="77777777" w:rsidR="00A6104B" w:rsidRPr="00182F1A" w:rsidRDefault="00163DF7" w:rsidP="00181882">
            <w:pPr>
              <w:spacing w:before="120" w:after="120" w:line="280" w:lineRule="exact"/>
              <w:ind w:right="11"/>
              <w:jc w:val="both"/>
              <w:rPr>
                <w:rFonts w:ascii="Arial" w:hAnsi="Arial" w:cs="Arial"/>
                <w:b/>
                <w:sz w:val="20"/>
                <w:szCs w:val="20"/>
              </w:rPr>
            </w:pPr>
            <w:r w:rsidRPr="00182F1A">
              <w:rPr>
                <w:rFonts w:ascii="Arial" w:hAnsi="Arial" w:cs="Arial"/>
                <w:b/>
                <w:sz w:val="20"/>
                <w:szCs w:val="20"/>
              </w:rPr>
              <w:fldChar w:fldCharType="begin">
                <w:ffData>
                  <w:name w:val="Testo656"/>
                  <w:enabled/>
                  <w:calcOnExit w:val="0"/>
                  <w:textInput/>
                </w:ffData>
              </w:fldChar>
            </w:r>
            <w:r w:rsidR="00A6104B" w:rsidRPr="00182F1A">
              <w:rPr>
                <w:rFonts w:ascii="Arial" w:hAnsi="Arial" w:cs="Arial"/>
                <w:b/>
                <w:sz w:val="20"/>
                <w:szCs w:val="20"/>
              </w:rPr>
              <w:instrText xml:space="preserve"> FORMTEXT </w:instrText>
            </w:r>
            <w:r w:rsidRPr="00182F1A">
              <w:rPr>
                <w:rFonts w:ascii="Arial" w:hAnsi="Arial" w:cs="Arial"/>
                <w:b/>
                <w:sz w:val="20"/>
                <w:szCs w:val="20"/>
              </w:rPr>
            </w:r>
            <w:r w:rsidRPr="00182F1A">
              <w:rPr>
                <w:rFonts w:ascii="Arial" w:hAnsi="Arial" w:cs="Arial"/>
                <w:b/>
                <w:sz w:val="20"/>
                <w:szCs w:val="20"/>
              </w:rPr>
              <w:fldChar w:fldCharType="separate"/>
            </w:r>
            <w:r w:rsidR="00A6104B" w:rsidRPr="00182F1A">
              <w:rPr>
                <w:rFonts w:ascii="Arial" w:hAnsi="Arial" w:cs="Arial"/>
                <w:b/>
                <w:noProof/>
                <w:sz w:val="20"/>
                <w:szCs w:val="20"/>
              </w:rPr>
              <w:t> </w:t>
            </w:r>
            <w:r w:rsidR="00A6104B" w:rsidRPr="00182F1A">
              <w:rPr>
                <w:rFonts w:ascii="Arial" w:hAnsi="Arial" w:cs="Arial"/>
                <w:b/>
                <w:noProof/>
                <w:sz w:val="20"/>
                <w:szCs w:val="20"/>
              </w:rPr>
              <w:t> </w:t>
            </w:r>
            <w:r w:rsidR="00A6104B" w:rsidRPr="00182F1A">
              <w:rPr>
                <w:rFonts w:ascii="Arial" w:hAnsi="Arial" w:cs="Arial"/>
                <w:b/>
                <w:noProof/>
                <w:sz w:val="20"/>
                <w:szCs w:val="20"/>
              </w:rPr>
              <w:t> </w:t>
            </w:r>
            <w:r w:rsidR="00A6104B" w:rsidRPr="00182F1A">
              <w:rPr>
                <w:rFonts w:ascii="Arial" w:hAnsi="Arial" w:cs="Arial"/>
                <w:b/>
                <w:noProof/>
                <w:sz w:val="20"/>
                <w:szCs w:val="20"/>
              </w:rPr>
              <w:t> </w:t>
            </w:r>
            <w:r w:rsidR="00A6104B" w:rsidRPr="00182F1A">
              <w:rPr>
                <w:rFonts w:ascii="Arial" w:hAnsi="Arial" w:cs="Arial"/>
                <w:b/>
                <w:noProof/>
                <w:sz w:val="20"/>
                <w:szCs w:val="20"/>
              </w:rPr>
              <w:t> </w:t>
            </w:r>
            <w:r w:rsidRPr="00182F1A">
              <w:rPr>
                <w:rFonts w:ascii="Arial" w:hAnsi="Arial" w:cs="Arial"/>
                <w:b/>
                <w:sz w:val="20"/>
                <w:szCs w:val="20"/>
              </w:rPr>
              <w:fldChar w:fldCharType="end"/>
            </w:r>
          </w:p>
        </w:tc>
        <w:tc>
          <w:tcPr>
            <w:tcW w:w="2268" w:type="dxa"/>
            <w:tcBorders>
              <w:top w:val="single" w:sz="2" w:space="0" w:color="auto"/>
              <w:left w:val="single" w:sz="4" w:space="0" w:color="auto"/>
              <w:bottom w:val="single" w:sz="2" w:space="0" w:color="auto"/>
              <w:right w:val="single" w:sz="4" w:space="0" w:color="auto"/>
            </w:tcBorders>
            <w:vAlign w:val="center"/>
          </w:tcPr>
          <w:p w14:paraId="66369A90" w14:textId="77777777" w:rsidR="00A6104B" w:rsidRPr="00182F1A" w:rsidRDefault="00A6104B" w:rsidP="00EF373F">
            <w:pPr>
              <w:numPr>
                <w:ilvl w:val="0"/>
                <w:numId w:val="2"/>
              </w:numPr>
              <w:tabs>
                <w:tab w:val="clear" w:pos="360"/>
              </w:tabs>
              <w:spacing w:before="120" w:after="120" w:line="280" w:lineRule="exact"/>
              <w:ind w:left="176" w:right="11" w:hanging="176"/>
              <w:jc w:val="both"/>
              <w:rPr>
                <w:rFonts w:ascii="Arial" w:hAnsi="Arial" w:cs="Arial"/>
                <w:sz w:val="20"/>
                <w:szCs w:val="20"/>
              </w:rPr>
            </w:pPr>
            <w:r w:rsidRPr="00182F1A">
              <w:rPr>
                <w:rFonts w:ascii="Arial" w:hAnsi="Arial" w:cs="Arial"/>
                <w:sz w:val="20"/>
                <w:szCs w:val="20"/>
              </w:rPr>
              <w:t>capitale sociale:</w:t>
            </w:r>
          </w:p>
        </w:tc>
        <w:tc>
          <w:tcPr>
            <w:tcW w:w="2693" w:type="dxa"/>
            <w:tcBorders>
              <w:top w:val="single" w:sz="2" w:space="0" w:color="auto"/>
              <w:left w:val="single" w:sz="4" w:space="0" w:color="auto"/>
              <w:bottom w:val="single" w:sz="2" w:space="0" w:color="auto"/>
              <w:right w:val="single" w:sz="2" w:space="0" w:color="auto"/>
            </w:tcBorders>
            <w:vAlign w:val="center"/>
          </w:tcPr>
          <w:p w14:paraId="57D47667" w14:textId="77777777" w:rsidR="00A6104B" w:rsidRPr="00182F1A" w:rsidRDefault="00163DF7" w:rsidP="00181882">
            <w:pPr>
              <w:spacing w:before="120" w:after="120" w:line="280" w:lineRule="exact"/>
              <w:ind w:right="11"/>
              <w:jc w:val="both"/>
              <w:rPr>
                <w:rFonts w:ascii="Arial" w:hAnsi="Arial" w:cs="Arial"/>
                <w:b/>
                <w:sz w:val="20"/>
                <w:szCs w:val="20"/>
              </w:rPr>
            </w:pPr>
            <w:r w:rsidRPr="00182F1A">
              <w:rPr>
                <w:rFonts w:ascii="Arial" w:hAnsi="Arial" w:cs="Arial"/>
                <w:b/>
                <w:sz w:val="20"/>
                <w:szCs w:val="20"/>
              </w:rPr>
              <w:fldChar w:fldCharType="begin">
                <w:ffData>
                  <w:name w:val="Testo656"/>
                  <w:enabled/>
                  <w:calcOnExit w:val="0"/>
                  <w:textInput/>
                </w:ffData>
              </w:fldChar>
            </w:r>
            <w:r w:rsidR="00A6104B" w:rsidRPr="00182F1A">
              <w:rPr>
                <w:rFonts w:ascii="Arial" w:hAnsi="Arial" w:cs="Arial"/>
                <w:b/>
                <w:sz w:val="20"/>
                <w:szCs w:val="20"/>
              </w:rPr>
              <w:instrText xml:space="preserve"> FORMTEXT </w:instrText>
            </w:r>
            <w:r w:rsidRPr="00182F1A">
              <w:rPr>
                <w:rFonts w:ascii="Arial" w:hAnsi="Arial" w:cs="Arial"/>
                <w:b/>
                <w:sz w:val="20"/>
                <w:szCs w:val="20"/>
              </w:rPr>
            </w:r>
            <w:r w:rsidRPr="00182F1A">
              <w:rPr>
                <w:rFonts w:ascii="Arial" w:hAnsi="Arial" w:cs="Arial"/>
                <w:b/>
                <w:sz w:val="20"/>
                <w:szCs w:val="20"/>
              </w:rPr>
              <w:fldChar w:fldCharType="separate"/>
            </w:r>
            <w:r w:rsidR="00A6104B" w:rsidRPr="00182F1A">
              <w:rPr>
                <w:rFonts w:ascii="Arial" w:hAnsi="Arial" w:cs="Arial"/>
                <w:b/>
                <w:noProof/>
                <w:sz w:val="20"/>
                <w:szCs w:val="20"/>
              </w:rPr>
              <w:t> </w:t>
            </w:r>
            <w:r w:rsidR="00A6104B" w:rsidRPr="00182F1A">
              <w:rPr>
                <w:rFonts w:ascii="Arial" w:hAnsi="Arial" w:cs="Arial"/>
                <w:b/>
                <w:noProof/>
                <w:sz w:val="20"/>
                <w:szCs w:val="20"/>
              </w:rPr>
              <w:t> </w:t>
            </w:r>
            <w:r w:rsidR="00A6104B" w:rsidRPr="00182F1A">
              <w:rPr>
                <w:rFonts w:ascii="Arial" w:hAnsi="Arial" w:cs="Arial"/>
                <w:b/>
                <w:noProof/>
                <w:sz w:val="20"/>
                <w:szCs w:val="20"/>
              </w:rPr>
              <w:t> </w:t>
            </w:r>
            <w:r w:rsidR="00A6104B" w:rsidRPr="00182F1A">
              <w:rPr>
                <w:rFonts w:ascii="Arial" w:hAnsi="Arial" w:cs="Arial"/>
                <w:b/>
                <w:noProof/>
                <w:sz w:val="20"/>
                <w:szCs w:val="20"/>
              </w:rPr>
              <w:t> </w:t>
            </w:r>
            <w:r w:rsidR="00A6104B" w:rsidRPr="00182F1A">
              <w:rPr>
                <w:rFonts w:ascii="Arial" w:hAnsi="Arial" w:cs="Arial"/>
                <w:b/>
                <w:noProof/>
                <w:sz w:val="20"/>
                <w:szCs w:val="20"/>
              </w:rPr>
              <w:t> </w:t>
            </w:r>
            <w:r w:rsidRPr="00182F1A">
              <w:rPr>
                <w:rFonts w:ascii="Arial" w:hAnsi="Arial" w:cs="Arial"/>
                <w:b/>
                <w:sz w:val="20"/>
                <w:szCs w:val="20"/>
              </w:rPr>
              <w:fldChar w:fldCharType="end"/>
            </w:r>
          </w:p>
        </w:tc>
      </w:tr>
      <w:tr w:rsidR="00A6104B" w:rsidRPr="00182F1A" w14:paraId="210609EE" w14:textId="77777777" w:rsidTr="00F81777">
        <w:trPr>
          <w:trHeight w:val="544"/>
        </w:trPr>
        <w:tc>
          <w:tcPr>
            <w:tcW w:w="2521" w:type="dxa"/>
            <w:tcBorders>
              <w:top w:val="single" w:sz="2" w:space="0" w:color="auto"/>
              <w:left w:val="single" w:sz="2" w:space="0" w:color="auto"/>
              <w:bottom w:val="single" w:sz="2" w:space="0" w:color="auto"/>
              <w:right w:val="single" w:sz="4" w:space="0" w:color="auto"/>
            </w:tcBorders>
            <w:vAlign w:val="center"/>
          </w:tcPr>
          <w:p w14:paraId="065AB007" w14:textId="77777777" w:rsidR="00A6104B" w:rsidRPr="00182F1A" w:rsidRDefault="00A6104B" w:rsidP="00EF373F">
            <w:pPr>
              <w:numPr>
                <w:ilvl w:val="0"/>
                <w:numId w:val="2"/>
              </w:numPr>
              <w:tabs>
                <w:tab w:val="clear" w:pos="360"/>
              </w:tabs>
              <w:spacing w:before="120" w:after="120" w:line="280" w:lineRule="exact"/>
              <w:ind w:left="176" w:right="11" w:hanging="176"/>
              <w:jc w:val="both"/>
              <w:rPr>
                <w:rFonts w:ascii="Arial" w:hAnsi="Arial" w:cs="Arial"/>
                <w:sz w:val="20"/>
                <w:szCs w:val="20"/>
              </w:rPr>
            </w:pPr>
            <w:r w:rsidRPr="00182F1A">
              <w:rPr>
                <w:rFonts w:ascii="Arial" w:hAnsi="Arial" w:cs="Arial"/>
                <w:sz w:val="20"/>
                <w:szCs w:val="20"/>
              </w:rPr>
              <w:t>codice fiscale n.</w:t>
            </w:r>
          </w:p>
        </w:tc>
        <w:tc>
          <w:tcPr>
            <w:tcW w:w="1843" w:type="dxa"/>
            <w:tcBorders>
              <w:top w:val="single" w:sz="2" w:space="0" w:color="auto"/>
              <w:left w:val="single" w:sz="4" w:space="0" w:color="auto"/>
              <w:bottom w:val="single" w:sz="2" w:space="0" w:color="auto"/>
              <w:right w:val="single" w:sz="4" w:space="0" w:color="auto"/>
            </w:tcBorders>
            <w:vAlign w:val="center"/>
          </w:tcPr>
          <w:p w14:paraId="601FA095" w14:textId="77777777" w:rsidR="00A6104B" w:rsidRPr="00182F1A" w:rsidRDefault="00163DF7" w:rsidP="00181882">
            <w:pPr>
              <w:spacing w:before="120" w:after="120" w:line="280" w:lineRule="exact"/>
              <w:ind w:right="11"/>
              <w:jc w:val="both"/>
              <w:rPr>
                <w:rFonts w:ascii="Arial" w:hAnsi="Arial" w:cs="Arial"/>
                <w:b/>
                <w:sz w:val="20"/>
                <w:szCs w:val="20"/>
              </w:rPr>
            </w:pPr>
            <w:r w:rsidRPr="00182F1A">
              <w:rPr>
                <w:rFonts w:ascii="Arial" w:hAnsi="Arial" w:cs="Arial"/>
                <w:b/>
                <w:sz w:val="20"/>
                <w:szCs w:val="20"/>
              </w:rPr>
              <w:fldChar w:fldCharType="begin">
                <w:ffData>
                  <w:name w:val="Testo656"/>
                  <w:enabled/>
                  <w:calcOnExit w:val="0"/>
                  <w:textInput/>
                </w:ffData>
              </w:fldChar>
            </w:r>
            <w:r w:rsidR="00A6104B" w:rsidRPr="00182F1A">
              <w:rPr>
                <w:rFonts w:ascii="Arial" w:hAnsi="Arial" w:cs="Arial"/>
                <w:b/>
                <w:sz w:val="20"/>
                <w:szCs w:val="20"/>
              </w:rPr>
              <w:instrText xml:space="preserve"> FORMTEXT </w:instrText>
            </w:r>
            <w:r w:rsidRPr="00182F1A">
              <w:rPr>
                <w:rFonts w:ascii="Arial" w:hAnsi="Arial" w:cs="Arial"/>
                <w:b/>
                <w:sz w:val="20"/>
                <w:szCs w:val="20"/>
              </w:rPr>
            </w:r>
            <w:r w:rsidRPr="00182F1A">
              <w:rPr>
                <w:rFonts w:ascii="Arial" w:hAnsi="Arial" w:cs="Arial"/>
                <w:b/>
                <w:sz w:val="20"/>
                <w:szCs w:val="20"/>
              </w:rPr>
              <w:fldChar w:fldCharType="separate"/>
            </w:r>
            <w:r w:rsidR="00A6104B" w:rsidRPr="00182F1A">
              <w:rPr>
                <w:rFonts w:ascii="Arial" w:hAnsi="Arial" w:cs="Arial"/>
                <w:b/>
                <w:noProof/>
                <w:sz w:val="20"/>
                <w:szCs w:val="20"/>
              </w:rPr>
              <w:t> </w:t>
            </w:r>
            <w:r w:rsidR="00A6104B" w:rsidRPr="00182F1A">
              <w:rPr>
                <w:rFonts w:ascii="Arial" w:hAnsi="Arial" w:cs="Arial"/>
                <w:b/>
                <w:noProof/>
                <w:sz w:val="20"/>
                <w:szCs w:val="20"/>
              </w:rPr>
              <w:t> </w:t>
            </w:r>
            <w:r w:rsidR="00A6104B" w:rsidRPr="00182F1A">
              <w:rPr>
                <w:rFonts w:ascii="Arial" w:hAnsi="Arial" w:cs="Arial"/>
                <w:b/>
                <w:noProof/>
                <w:sz w:val="20"/>
                <w:szCs w:val="20"/>
              </w:rPr>
              <w:t> </w:t>
            </w:r>
            <w:r w:rsidR="00A6104B" w:rsidRPr="00182F1A">
              <w:rPr>
                <w:rFonts w:ascii="Arial" w:hAnsi="Arial" w:cs="Arial"/>
                <w:b/>
                <w:noProof/>
                <w:sz w:val="20"/>
                <w:szCs w:val="20"/>
              </w:rPr>
              <w:t> </w:t>
            </w:r>
            <w:r w:rsidR="00A6104B" w:rsidRPr="00182F1A">
              <w:rPr>
                <w:rFonts w:ascii="Arial" w:hAnsi="Arial" w:cs="Arial"/>
                <w:b/>
                <w:noProof/>
                <w:sz w:val="20"/>
                <w:szCs w:val="20"/>
              </w:rPr>
              <w:t> </w:t>
            </w:r>
            <w:r w:rsidRPr="00182F1A">
              <w:rPr>
                <w:rFonts w:ascii="Arial" w:hAnsi="Arial" w:cs="Arial"/>
                <w:b/>
                <w:sz w:val="20"/>
                <w:szCs w:val="20"/>
              </w:rPr>
              <w:fldChar w:fldCharType="end"/>
            </w:r>
          </w:p>
        </w:tc>
        <w:tc>
          <w:tcPr>
            <w:tcW w:w="2268" w:type="dxa"/>
            <w:tcBorders>
              <w:top w:val="single" w:sz="2" w:space="0" w:color="auto"/>
              <w:left w:val="single" w:sz="4" w:space="0" w:color="auto"/>
              <w:bottom w:val="single" w:sz="2" w:space="0" w:color="auto"/>
              <w:right w:val="single" w:sz="4" w:space="0" w:color="auto"/>
            </w:tcBorders>
            <w:vAlign w:val="center"/>
          </w:tcPr>
          <w:p w14:paraId="38605C21" w14:textId="77777777" w:rsidR="00A6104B" w:rsidRPr="00182F1A" w:rsidRDefault="00A6104B" w:rsidP="00EF373F">
            <w:pPr>
              <w:numPr>
                <w:ilvl w:val="0"/>
                <w:numId w:val="2"/>
              </w:numPr>
              <w:tabs>
                <w:tab w:val="clear" w:pos="360"/>
              </w:tabs>
              <w:spacing w:before="120" w:after="120" w:line="280" w:lineRule="exact"/>
              <w:ind w:left="176" w:right="11" w:hanging="176"/>
              <w:jc w:val="both"/>
              <w:rPr>
                <w:rFonts w:ascii="Arial" w:hAnsi="Arial" w:cs="Arial"/>
                <w:sz w:val="20"/>
                <w:szCs w:val="20"/>
              </w:rPr>
            </w:pPr>
            <w:r w:rsidRPr="00182F1A">
              <w:rPr>
                <w:rFonts w:ascii="Arial" w:hAnsi="Arial" w:cs="Arial"/>
                <w:sz w:val="20"/>
                <w:szCs w:val="20"/>
              </w:rPr>
              <w:t>partita IVA n.</w:t>
            </w:r>
          </w:p>
        </w:tc>
        <w:tc>
          <w:tcPr>
            <w:tcW w:w="2693" w:type="dxa"/>
            <w:tcBorders>
              <w:top w:val="single" w:sz="2" w:space="0" w:color="auto"/>
              <w:left w:val="single" w:sz="4" w:space="0" w:color="auto"/>
              <w:bottom w:val="single" w:sz="2" w:space="0" w:color="auto"/>
              <w:right w:val="single" w:sz="2" w:space="0" w:color="auto"/>
            </w:tcBorders>
            <w:vAlign w:val="center"/>
          </w:tcPr>
          <w:p w14:paraId="63BB3C52" w14:textId="77777777" w:rsidR="00A6104B" w:rsidRPr="00182F1A" w:rsidRDefault="00163DF7" w:rsidP="00181882">
            <w:pPr>
              <w:spacing w:before="120" w:after="120" w:line="280" w:lineRule="exact"/>
              <w:ind w:right="11"/>
              <w:jc w:val="both"/>
              <w:rPr>
                <w:rFonts w:ascii="Arial" w:hAnsi="Arial" w:cs="Arial"/>
                <w:b/>
                <w:sz w:val="20"/>
                <w:szCs w:val="20"/>
              </w:rPr>
            </w:pPr>
            <w:r w:rsidRPr="00182F1A">
              <w:rPr>
                <w:rFonts w:ascii="Arial" w:hAnsi="Arial" w:cs="Arial"/>
                <w:b/>
                <w:sz w:val="20"/>
                <w:szCs w:val="20"/>
              </w:rPr>
              <w:fldChar w:fldCharType="begin">
                <w:ffData>
                  <w:name w:val="Testo656"/>
                  <w:enabled/>
                  <w:calcOnExit w:val="0"/>
                  <w:textInput/>
                </w:ffData>
              </w:fldChar>
            </w:r>
            <w:r w:rsidR="00A6104B" w:rsidRPr="00182F1A">
              <w:rPr>
                <w:rFonts w:ascii="Arial" w:hAnsi="Arial" w:cs="Arial"/>
                <w:b/>
                <w:sz w:val="20"/>
                <w:szCs w:val="20"/>
              </w:rPr>
              <w:instrText xml:space="preserve"> FORMTEXT </w:instrText>
            </w:r>
            <w:r w:rsidRPr="00182F1A">
              <w:rPr>
                <w:rFonts w:ascii="Arial" w:hAnsi="Arial" w:cs="Arial"/>
                <w:b/>
                <w:sz w:val="20"/>
                <w:szCs w:val="20"/>
              </w:rPr>
            </w:r>
            <w:r w:rsidRPr="00182F1A">
              <w:rPr>
                <w:rFonts w:ascii="Arial" w:hAnsi="Arial" w:cs="Arial"/>
                <w:b/>
                <w:sz w:val="20"/>
                <w:szCs w:val="20"/>
              </w:rPr>
              <w:fldChar w:fldCharType="separate"/>
            </w:r>
            <w:r w:rsidR="00A6104B" w:rsidRPr="00182F1A">
              <w:rPr>
                <w:rFonts w:ascii="Arial" w:hAnsi="Arial" w:cs="Arial"/>
                <w:b/>
                <w:noProof/>
                <w:sz w:val="20"/>
                <w:szCs w:val="20"/>
              </w:rPr>
              <w:t> </w:t>
            </w:r>
            <w:r w:rsidR="00A6104B" w:rsidRPr="00182F1A">
              <w:rPr>
                <w:rFonts w:ascii="Arial" w:hAnsi="Arial" w:cs="Arial"/>
                <w:b/>
                <w:noProof/>
                <w:sz w:val="20"/>
                <w:szCs w:val="20"/>
              </w:rPr>
              <w:t> </w:t>
            </w:r>
            <w:r w:rsidR="00A6104B" w:rsidRPr="00182F1A">
              <w:rPr>
                <w:rFonts w:ascii="Arial" w:hAnsi="Arial" w:cs="Arial"/>
                <w:b/>
                <w:noProof/>
                <w:sz w:val="20"/>
                <w:szCs w:val="20"/>
              </w:rPr>
              <w:t> </w:t>
            </w:r>
            <w:r w:rsidR="00A6104B" w:rsidRPr="00182F1A">
              <w:rPr>
                <w:rFonts w:ascii="Arial" w:hAnsi="Arial" w:cs="Arial"/>
                <w:b/>
                <w:noProof/>
                <w:sz w:val="20"/>
                <w:szCs w:val="20"/>
              </w:rPr>
              <w:t> </w:t>
            </w:r>
            <w:r w:rsidR="00A6104B" w:rsidRPr="00182F1A">
              <w:rPr>
                <w:rFonts w:ascii="Arial" w:hAnsi="Arial" w:cs="Arial"/>
                <w:b/>
                <w:noProof/>
                <w:sz w:val="20"/>
                <w:szCs w:val="20"/>
              </w:rPr>
              <w:t> </w:t>
            </w:r>
            <w:r w:rsidRPr="00182F1A">
              <w:rPr>
                <w:rFonts w:ascii="Arial" w:hAnsi="Arial" w:cs="Arial"/>
                <w:b/>
                <w:sz w:val="20"/>
                <w:szCs w:val="20"/>
              </w:rPr>
              <w:fldChar w:fldCharType="end"/>
            </w:r>
          </w:p>
        </w:tc>
      </w:tr>
      <w:tr w:rsidR="008C62E0" w:rsidRPr="00182F1A" w14:paraId="31D5A8EB" w14:textId="77777777" w:rsidTr="00F81777">
        <w:trPr>
          <w:trHeight w:val="433"/>
        </w:trPr>
        <w:tc>
          <w:tcPr>
            <w:tcW w:w="2521" w:type="dxa"/>
            <w:tcBorders>
              <w:top w:val="single" w:sz="2" w:space="0" w:color="auto"/>
              <w:left w:val="single" w:sz="2" w:space="0" w:color="auto"/>
              <w:bottom w:val="single" w:sz="2" w:space="0" w:color="auto"/>
              <w:right w:val="single" w:sz="4" w:space="0" w:color="auto"/>
            </w:tcBorders>
            <w:vAlign w:val="center"/>
          </w:tcPr>
          <w:p w14:paraId="7FB7B7C3" w14:textId="77777777" w:rsidR="008C62E0" w:rsidRPr="00182F1A" w:rsidRDefault="008C62E0" w:rsidP="00EF373F">
            <w:pPr>
              <w:numPr>
                <w:ilvl w:val="0"/>
                <w:numId w:val="2"/>
              </w:numPr>
              <w:tabs>
                <w:tab w:val="clear" w:pos="360"/>
              </w:tabs>
              <w:spacing w:before="120" w:after="120" w:line="280" w:lineRule="exact"/>
              <w:ind w:left="176" w:right="11" w:hanging="176"/>
              <w:jc w:val="both"/>
              <w:rPr>
                <w:rFonts w:ascii="Arial" w:hAnsi="Arial" w:cs="Arial"/>
                <w:sz w:val="20"/>
                <w:szCs w:val="20"/>
              </w:rPr>
            </w:pPr>
            <w:r w:rsidRPr="00182F1A">
              <w:rPr>
                <w:rFonts w:ascii="Arial" w:hAnsi="Arial" w:cs="Arial"/>
                <w:sz w:val="20"/>
                <w:szCs w:val="20"/>
              </w:rPr>
              <w:t xml:space="preserve">oggetto sociale: </w:t>
            </w:r>
          </w:p>
        </w:tc>
        <w:tc>
          <w:tcPr>
            <w:tcW w:w="6804" w:type="dxa"/>
            <w:gridSpan w:val="3"/>
            <w:tcBorders>
              <w:top w:val="single" w:sz="2" w:space="0" w:color="auto"/>
              <w:left w:val="single" w:sz="4" w:space="0" w:color="auto"/>
              <w:bottom w:val="single" w:sz="2" w:space="0" w:color="auto"/>
              <w:right w:val="single" w:sz="2" w:space="0" w:color="auto"/>
            </w:tcBorders>
            <w:vAlign w:val="center"/>
          </w:tcPr>
          <w:p w14:paraId="4611BEE8" w14:textId="77777777" w:rsidR="008C62E0" w:rsidRPr="00182F1A" w:rsidRDefault="00163DF7" w:rsidP="00181882">
            <w:pPr>
              <w:spacing w:before="120" w:after="120" w:line="280" w:lineRule="exact"/>
              <w:ind w:right="11"/>
              <w:jc w:val="both"/>
              <w:rPr>
                <w:rFonts w:ascii="Arial" w:hAnsi="Arial" w:cs="Arial"/>
                <w:b/>
                <w:sz w:val="20"/>
                <w:szCs w:val="20"/>
              </w:rPr>
            </w:pPr>
            <w:r w:rsidRPr="00182F1A">
              <w:rPr>
                <w:rFonts w:ascii="Arial" w:hAnsi="Arial" w:cs="Arial"/>
                <w:b/>
                <w:sz w:val="20"/>
                <w:szCs w:val="20"/>
              </w:rPr>
              <w:fldChar w:fldCharType="begin">
                <w:ffData>
                  <w:name w:val="Testo656"/>
                  <w:enabled/>
                  <w:calcOnExit w:val="0"/>
                  <w:textInput/>
                </w:ffData>
              </w:fldChar>
            </w:r>
            <w:r w:rsidR="008C62E0" w:rsidRPr="00182F1A">
              <w:rPr>
                <w:rFonts w:ascii="Arial" w:hAnsi="Arial" w:cs="Arial"/>
                <w:b/>
                <w:sz w:val="20"/>
                <w:szCs w:val="20"/>
              </w:rPr>
              <w:instrText xml:space="preserve"> FORMTEXT </w:instrText>
            </w:r>
            <w:r w:rsidRPr="00182F1A">
              <w:rPr>
                <w:rFonts w:ascii="Arial" w:hAnsi="Arial" w:cs="Arial"/>
                <w:b/>
                <w:sz w:val="20"/>
                <w:szCs w:val="20"/>
              </w:rPr>
            </w:r>
            <w:r w:rsidRPr="00182F1A">
              <w:rPr>
                <w:rFonts w:ascii="Arial" w:hAnsi="Arial" w:cs="Arial"/>
                <w:b/>
                <w:sz w:val="20"/>
                <w:szCs w:val="20"/>
              </w:rPr>
              <w:fldChar w:fldCharType="separate"/>
            </w:r>
            <w:r w:rsidR="008C62E0" w:rsidRPr="00182F1A">
              <w:rPr>
                <w:rFonts w:ascii="Arial" w:hAnsi="Arial" w:cs="Arial"/>
                <w:b/>
                <w:noProof/>
                <w:sz w:val="20"/>
                <w:szCs w:val="20"/>
              </w:rPr>
              <w:t> </w:t>
            </w:r>
            <w:r w:rsidR="008C62E0" w:rsidRPr="00182F1A">
              <w:rPr>
                <w:rFonts w:ascii="Arial" w:hAnsi="Arial" w:cs="Arial"/>
                <w:b/>
                <w:noProof/>
                <w:sz w:val="20"/>
                <w:szCs w:val="20"/>
              </w:rPr>
              <w:t> </w:t>
            </w:r>
            <w:r w:rsidR="008C62E0" w:rsidRPr="00182F1A">
              <w:rPr>
                <w:rFonts w:ascii="Arial" w:hAnsi="Arial" w:cs="Arial"/>
                <w:b/>
                <w:noProof/>
                <w:sz w:val="20"/>
                <w:szCs w:val="20"/>
              </w:rPr>
              <w:t> </w:t>
            </w:r>
            <w:r w:rsidR="008C62E0" w:rsidRPr="00182F1A">
              <w:rPr>
                <w:rFonts w:ascii="Arial" w:hAnsi="Arial" w:cs="Arial"/>
                <w:b/>
                <w:noProof/>
                <w:sz w:val="20"/>
                <w:szCs w:val="20"/>
              </w:rPr>
              <w:t> </w:t>
            </w:r>
            <w:r w:rsidR="008C62E0" w:rsidRPr="00182F1A">
              <w:rPr>
                <w:rFonts w:ascii="Arial" w:hAnsi="Arial" w:cs="Arial"/>
                <w:b/>
                <w:noProof/>
                <w:sz w:val="20"/>
                <w:szCs w:val="20"/>
              </w:rPr>
              <w:t> </w:t>
            </w:r>
            <w:r w:rsidRPr="00182F1A">
              <w:rPr>
                <w:rFonts w:ascii="Arial" w:hAnsi="Arial" w:cs="Arial"/>
                <w:b/>
                <w:sz w:val="20"/>
                <w:szCs w:val="20"/>
              </w:rPr>
              <w:fldChar w:fldCharType="end"/>
            </w:r>
          </w:p>
        </w:tc>
      </w:tr>
    </w:tbl>
    <w:p w14:paraId="6CBE02A8" w14:textId="77777777" w:rsidR="00AA6082" w:rsidRPr="00E26F8C" w:rsidRDefault="00E76A93" w:rsidP="00181882">
      <w:pPr>
        <w:numPr>
          <w:ilvl w:val="0"/>
          <w:numId w:val="1"/>
        </w:numPr>
        <w:tabs>
          <w:tab w:val="num" w:pos="560"/>
        </w:tabs>
        <w:spacing w:before="120" w:after="120" w:line="280" w:lineRule="exact"/>
        <w:ind w:left="555" w:right="11" w:hanging="357"/>
        <w:jc w:val="both"/>
        <w:rPr>
          <w:rFonts w:ascii="Arial" w:hAnsi="Arial" w:cs="Arial"/>
        </w:rPr>
      </w:pPr>
      <w:r w:rsidRPr="00E26F8C">
        <w:rPr>
          <w:rFonts w:ascii="Arial" w:hAnsi="Arial" w:cs="Arial"/>
        </w:rPr>
        <w:t>[</w:t>
      </w:r>
      <w:r w:rsidR="007E779A" w:rsidRPr="00E26F8C">
        <w:rPr>
          <w:rFonts w:ascii="Arial" w:hAnsi="Arial" w:cs="Arial"/>
          <w:b/>
          <w:i/>
        </w:rPr>
        <w:t>da compilare nel caso in cui la presente dichiarazione sia resa da Società di capitali</w:t>
      </w:r>
      <w:r w:rsidRPr="00E26F8C">
        <w:rPr>
          <w:rFonts w:ascii="Arial" w:hAnsi="Arial" w:cs="Arial"/>
        </w:rPr>
        <w:t xml:space="preserve">] </w:t>
      </w:r>
      <w:r w:rsidR="00A37D89" w:rsidRPr="00E26F8C">
        <w:rPr>
          <w:rFonts w:ascii="Arial" w:hAnsi="Arial" w:cs="Arial"/>
        </w:rPr>
        <w:t>che</w:t>
      </w:r>
      <w:r w:rsidR="00AA6082" w:rsidRPr="00E26F8C">
        <w:rPr>
          <w:rFonts w:ascii="Arial" w:hAnsi="Arial" w:cs="Arial"/>
        </w:rPr>
        <w:t xml:space="preserve"> l</w:t>
      </w:r>
      <w:r w:rsidR="007E779A" w:rsidRPr="00E26F8C">
        <w:rPr>
          <w:rFonts w:ascii="Arial" w:hAnsi="Arial" w:cs="Arial"/>
        </w:rPr>
        <w:t xml:space="preserve">’operatore economico </w:t>
      </w:r>
      <w:r w:rsidR="00AA6082" w:rsidRPr="00E26F8C">
        <w:rPr>
          <w:rFonts w:ascii="Arial" w:hAnsi="Arial" w:cs="Arial"/>
        </w:rPr>
        <w:t xml:space="preserve">ha un sistema di amministrazione e controllo disciplinata dal </w:t>
      </w:r>
      <w:proofErr w:type="gramStart"/>
      <w:r w:rsidR="00AA6082" w:rsidRPr="00E26F8C">
        <w:rPr>
          <w:rFonts w:ascii="Arial" w:hAnsi="Arial" w:cs="Arial"/>
        </w:rPr>
        <w:t>codice civile</w:t>
      </w:r>
      <w:proofErr w:type="gramEnd"/>
      <w:r w:rsidR="00AA6082" w:rsidRPr="00E26F8C">
        <w:rPr>
          <w:rFonts w:ascii="Arial" w:hAnsi="Arial" w:cs="Arial"/>
        </w:rPr>
        <w:t xml:space="preserve"> a seguito della riforma introdotta dal D.Lgs. n. 6/2003 come segue:</w:t>
      </w:r>
    </w:p>
    <w:tbl>
      <w:tblPr>
        <w:tblW w:w="934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7"/>
        <w:gridCol w:w="8919"/>
      </w:tblGrid>
      <w:tr w:rsidR="00AA6082" w:rsidRPr="00182F1A" w14:paraId="68607C7E" w14:textId="77777777" w:rsidTr="000E6E98">
        <w:trPr>
          <w:trHeight w:val="672"/>
        </w:trPr>
        <w:tc>
          <w:tcPr>
            <w:tcW w:w="427" w:type="dxa"/>
            <w:vAlign w:val="center"/>
          </w:tcPr>
          <w:p w14:paraId="5078C537" w14:textId="77777777" w:rsidR="00AA6082" w:rsidRPr="00182F1A" w:rsidRDefault="00AA6082" w:rsidP="00181882">
            <w:pPr>
              <w:tabs>
                <w:tab w:val="left" w:pos="360"/>
                <w:tab w:val="left" w:pos="1260"/>
                <w:tab w:val="left" w:pos="1440"/>
              </w:tabs>
              <w:spacing w:before="120" w:after="120" w:line="280" w:lineRule="exact"/>
              <w:ind w:right="11"/>
              <w:jc w:val="both"/>
              <w:rPr>
                <w:rFonts w:ascii="Arial" w:hAnsi="Arial" w:cs="Arial"/>
                <w:b/>
                <w:sz w:val="20"/>
                <w:szCs w:val="20"/>
              </w:rPr>
            </w:pPr>
            <w:r w:rsidRPr="00182F1A">
              <w:rPr>
                <w:rFonts w:ascii="Arial" w:hAnsi="Arial" w:cs="Arial"/>
                <w:b/>
                <w:sz w:val="20"/>
                <w:szCs w:val="20"/>
              </w:rPr>
              <w:fldChar w:fldCharType="begin">
                <w:ffData>
                  <w:name w:val="Controllo74"/>
                  <w:enabled/>
                  <w:calcOnExit w:val="0"/>
                  <w:checkBox>
                    <w:sizeAuto/>
                    <w:default w:val="0"/>
                  </w:checkBox>
                </w:ffData>
              </w:fldChar>
            </w:r>
            <w:r w:rsidRPr="00182F1A">
              <w:rPr>
                <w:rFonts w:ascii="Arial" w:hAnsi="Arial" w:cs="Arial"/>
                <w:b/>
                <w:sz w:val="20"/>
                <w:szCs w:val="20"/>
              </w:rPr>
              <w:instrText xml:space="preserve"> FORMCHECKBOX </w:instrText>
            </w:r>
            <w:r w:rsidRPr="00182F1A">
              <w:rPr>
                <w:rFonts w:ascii="Arial" w:hAnsi="Arial" w:cs="Arial"/>
                <w:b/>
                <w:sz w:val="20"/>
                <w:szCs w:val="20"/>
              </w:rPr>
            </w:r>
            <w:r w:rsidRPr="00182F1A">
              <w:rPr>
                <w:rFonts w:ascii="Arial" w:hAnsi="Arial" w:cs="Arial"/>
                <w:b/>
                <w:sz w:val="20"/>
                <w:szCs w:val="20"/>
              </w:rPr>
              <w:fldChar w:fldCharType="separate"/>
            </w:r>
            <w:r w:rsidRPr="00182F1A">
              <w:rPr>
                <w:rFonts w:ascii="Arial" w:hAnsi="Arial" w:cs="Arial"/>
                <w:b/>
                <w:sz w:val="20"/>
                <w:szCs w:val="20"/>
              </w:rPr>
              <w:fldChar w:fldCharType="end"/>
            </w:r>
          </w:p>
        </w:tc>
        <w:tc>
          <w:tcPr>
            <w:tcW w:w="8919" w:type="dxa"/>
            <w:vAlign w:val="center"/>
          </w:tcPr>
          <w:p w14:paraId="4432B542" w14:textId="0450C18C" w:rsidR="00AA6082" w:rsidRPr="00182F1A" w:rsidRDefault="009250D7" w:rsidP="00181882">
            <w:pPr>
              <w:tabs>
                <w:tab w:val="left" w:pos="360"/>
                <w:tab w:val="left" w:pos="1260"/>
                <w:tab w:val="left" w:pos="1440"/>
              </w:tabs>
              <w:spacing w:before="120" w:after="120" w:line="280" w:lineRule="exact"/>
              <w:ind w:right="11"/>
              <w:jc w:val="both"/>
              <w:rPr>
                <w:rFonts w:ascii="Arial" w:hAnsi="Arial" w:cs="Arial"/>
                <w:b/>
                <w:sz w:val="20"/>
                <w:szCs w:val="20"/>
              </w:rPr>
            </w:pPr>
            <w:r>
              <w:rPr>
                <w:rFonts w:ascii="Arial" w:hAnsi="Arial" w:cs="Arial"/>
                <w:b/>
                <w:sz w:val="20"/>
                <w:szCs w:val="20"/>
              </w:rPr>
              <w:t xml:space="preserve"> Sistema c.d. “tradizionale” (disciplinato agli artt. 2380-bis e ss. c.c.) </w:t>
            </w:r>
            <w:r w:rsidR="00AA6082">
              <w:rPr>
                <w:rFonts w:ascii="Arial" w:hAnsi="Arial" w:cs="Arial"/>
                <w:b/>
                <w:sz w:val="20"/>
                <w:szCs w:val="20"/>
              </w:rPr>
              <w:t>articolato su un “</w:t>
            </w:r>
            <w:r w:rsidR="000D6F98">
              <w:rPr>
                <w:rFonts w:ascii="Arial" w:hAnsi="Arial" w:cs="Arial"/>
                <w:b/>
                <w:sz w:val="20"/>
                <w:szCs w:val="20"/>
              </w:rPr>
              <w:t>Consiglio di amministrazione</w:t>
            </w:r>
            <w:r w:rsidR="00AA6082">
              <w:rPr>
                <w:rFonts w:ascii="Arial" w:hAnsi="Arial" w:cs="Arial"/>
                <w:b/>
                <w:sz w:val="20"/>
                <w:szCs w:val="20"/>
              </w:rPr>
              <w:t>” e su un “collegio sindacale”</w:t>
            </w:r>
          </w:p>
        </w:tc>
      </w:tr>
      <w:tr w:rsidR="00AA6082" w:rsidRPr="00182F1A" w14:paraId="2F284766" w14:textId="77777777" w:rsidTr="000E6E98">
        <w:trPr>
          <w:trHeight w:val="672"/>
        </w:trPr>
        <w:tc>
          <w:tcPr>
            <w:tcW w:w="427" w:type="dxa"/>
            <w:vAlign w:val="center"/>
          </w:tcPr>
          <w:p w14:paraId="5894CD9B" w14:textId="77777777" w:rsidR="00AA6082" w:rsidRPr="00182F1A" w:rsidRDefault="00AA6082" w:rsidP="00181882">
            <w:pPr>
              <w:tabs>
                <w:tab w:val="left" w:pos="360"/>
                <w:tab w:val="left" w:pos="1260"/>
                <w:tab w:val="left" w:pos="1440"/>
              </w:tabs>
              <w:spacing w:before="120" w:after="120" w:line="280" w:lineRule="exact"/>
              <w:ind w:right="11"/>
              <w:jc w:val="both"/>
              <w:rPr>
                <w:rFonts w:ascii="Arial" w:hAnsi="Arial" w:cs="Arial"/>
                <w:b/>
                <w:sz w:val="20"/>
                <w:szCs w:val="20"/>
              </w:rPr>
            </w:pPr>
            <w:r w:rsidRPr="00182F1A">
              <w:rPr>
                <w:rFonts w:ascii="Arial" w:hAnsi="Arial" w:cs="Arial"/>
                <w:b/>
                <w:sz w:val="20"/>
                <w:szCs w:val="20"/>
              </w:rPr>
              <w:fldChar w:fldCharType="begin">
                <w:ffData>
                  <w:name w:val="Controllo74"/>
                  <w:enabled/>
                  <w:calcOnExit w:val="0"/>
                  <w:checkBox>
                    <w:sizeAuto/>
                    <w:default w:val="0"/>
                  </w:checkBox>
                </w:ffData>
              </w:fldChar>
            </w:r>
            <w:r w:rsidRPr="00182F1A">
              <w:rPr>
                <w:rFonts w:ascii="Arial" w:hAnsi="Arial" w:cs="Arial"/>
                <w:b/>
                <w:sz w:val="20"/>
                <w:szCs w:val="20"/>
              </w:rPr>
              <w:instrText xml:space="preserve"> FORMCHECKBOX </w:instrText>
            </w:r>
            <w:r w:rsidRPr="00182F1A">
              <w:rPr>
                <w:rFonts w:ascii="Arial" w:hAnsi="Arial" w:cs="Arial"/>
                <w:b/>
                <w:sz w:val="20"/>
                <w:szCs w:val="20"/>
              </w:rPr>
            </w:r>
            <w:r w:rsidRPr="00182F1A">
              <w:rPr>
                <w:rFonts w:ascii="Arial" w:hAnsi="Arial" w:cs="Arial"/>
                <w:b/>
                <w:sz w:val="20"/>
                <w:szCs w:val="20"/>
              </w:rPr>
              <w:fldChar w:fldCharType="separate"/>
            </w:r>
            <w:r w:rsidRPr="00182F1A">
              <w:rPr>
                <w:rFonts w:ascii="Arial" w:hAnsi="Arial" w:cs="Arial"/>
                <w:b/>
                <w:sz w:val="20"/>
                <w:szCs w:val="20"/>
              </w:rPr>
              <w:fldChar w:fldCharType="end"/>
            </w:r>
          </w:p>
        </w:tc>
        <w:tc>
          <w:tcPr>
            <w:tcW w:w="8919" w:type="dxa"/>
            <w:vAlign w:val="center"/>
          </w:tcPr>
          <w:p w14:paraId="5FA0995C" w14:textId="77777777" w:rsidR="00AA6082" w:rsidRDefault="00AA6082" w:rsidP="00181882">
            <w:pPr>
              <w:tabs>
                <w:tab w:val="left" w:pos="360"/>
                <w:tab w:val="left" w:pos="1260"/>
                <w:tab w:val="left" w:pos="1440"/>
              </w:tabs>
              <w:spacing w:before="120" w:after="120" w:line="280" w:lineRule="exact"/>
              <w:ind w:right="11"/>
              <w:jc w:val="both"/>
              <w:rPr>
                <w:rFonts w:ascii="Arial" w:hAnsi="Arial" w:cs="Arial"/>
                <w:b/>
                <w:sz w:val="20"/>
                <w:szCs w:val="20"/>
              </w:rPr>
            </w:pPr>
            <w:r>
              <w:rPr>
                <w:rFonts w:ascii="Arial" w:hAnsi="Arial" w:cs="Arial"/>
                <w:b/>
                <w:sz w:val="20"/>
                <w:szCs w:val="20"/>
              </w:rPr>
              <w:t>Sistema c.d. “dualistico” (disciplinato agli artt. 2409-octies e ss. c.c.) articolato sul “consiglio di gestione” e sul “consiglio di sorveglianza”</w:t>
            </w:r>
          </w:p>
        </w:tc>
      </w:tr>
      <w:tr w:rsidR="00AA6082" w:rsidRPr="00182F1A" w14:paraId="4B5AF5DE" w14:textId="77777777" w:rsidTr="000E6E98">
        <w:trPr>
          <w:trHeight w:val="672"/>
        </w:trPr>
        <w:tc>
          <w:tcPr>
            <w:tcW w:w="427" w:type="dxa"/>
            <w:tcBorders>
              <w:top w:val="single" w:sz="4" w:space="0" w:color="auto"/>
              <w:left w:val="single" w:sz="4" w:space="0" w:color="auto"/>
              <w:bottom w:val="single" w:sz="4" w:space="0" w:color="auto"/>
              <w:right w:val="single" w:sz="4" w:space="0" w:color="auto"/>
            </w:tcBorders>
            <w:vAlign w:val="center"/>
          </w:tcPr>
          <w:p w14:paraId="3747D9E4" w14:textId="77777777" w:rsidR="00AA6082" w:rsidRPr="00182F1A" w:rsidRDefault="00AA6082" w:rsidP="00181882">
            <w:pPr>
              <w:tabs>
                <w:tab w:val="left" w:pos="360"/>
                <w:tab w:val="left" w:pos="1260"/>
                <w:tab w:val="left" w:pos="1440"/>
              </w:tabs>
              <w:spacing w:before="120" w:after="120" w:line="280" w:lineRule="exact"/>
              <w:ind w:right="11"/>
              <w:jc w:val="both"/>
              <w:rPr>
                <w:rFonts w:ascii="Arial" w:hAnsi="Arial" w:cs="Arial"/>
                <w:b/>
                <w:sz w:val="20"/>
                <w:szCs w:val="20"/>
              </w:rPr>
            </w:pPr>
            <w:r w:rsidRPr="00182F1A">
              <w:rPr>
                <w:rFonts w:ascii="Arial" w:hAnsi="Arial" w:cs="Arial"/>
                <w:b/>
                <w:sz w:val="20"/>
                <w:szCs w:val="20"/>
              </w:rPr>
              <w:fldChar w:fldCharType="begin">
                <w:ffData>
                  <w:name w:val="Controllo74"/>
                  <w:enabled/>
                  <w:calcOnExit w:val="0"/>
                  <w:checkBox>
                    <w:sizeAuto/>
                    <w:default w:val="0"/>
                  </w:checkBox>
                </w:ffData>
              </w:fldChar>
            </w:r>
            <w:r w:rsidRPr="00182F1A">
              <w:rPr>
                <w:rFonts w:ascii="Arial" w:hAnsi="Arial" w:cs="Arial"/>
                <w:b/>
                <w:sz w:val="20"/>
                <w:szCs w:val="20"/>
              </w:rPr>
              <w:instrText xml:space="preserve"> FORMCHECKBOX </w:instrText>
            </w:r>
            <w:r w:rsidRPr="00182F1A">
              <w:rPr>
                <w:rFonts w:ascii="Arial" w:hAnsi="Arial" w:cs="Arial"/>
                <w:b/>
                <w:sz w:val="20"/>
                <w:szCs w:val="20"/>
              </w:rPr>
            </w:r>
            <w:r w:rsidRPr="00182F1A">
              <w:rPr>
                <w:rFonts w:ascii="Arial" w:hAnsi="Arial" w:cs="Arial"/>
                <w:b/>
                <w:sz w:val="20"/>
                <w:szCs w:val="20"/>
              </w:rPr>
              <w:fldChar w:fldCharType="separate"/>
            </w:r>
            <w:r w:rsidRPr="00182F1A">
              <w:rPr>
                <w:rFonts w:ascii="Arial" w:hAnsi="Arial" w:cs="Arial"/>
                <w:b/>
                <w:sz w:val="20"/>
                <w:szCs w:val="20"/>
              </w:rPr>
              <w:fldChar w:fldCharType="end"/>
            </w:r>
          </w:p>
        </w:tc>
        <w:tc>
          <w:tcPr>
            <w:tcW w:w="8919" w:type="dxa"/>
            <w:tcBorders>
              <w:top w:val="single" w:sz="4" w:space="0" w:color="auto"/>
              <w:left w:val="single" w:sz="4" w:space="0" w:color="auto"/>
              <w:bottom w:val="single" w:sz="4" w:space="0" w:color="auto"/>
              <w:right w:val="single" w:sz="4" w:space="0" w:color="auto"/>
            </w:tcBorders>
            <w:vAlign w:val="center"/>
          </w:tcPr>
          <w:p w14:paraId="5A7EBE64" w14:textId="791F5C1D" w:rsidR="00AA6082" w:rsidRDefault="00AA6082" w:rsidP="00181882">
            <w:pPr>
              <w:tabs>
                <w:tab w:val="left" w:pos="360"/>
                <w:tab w:val="left" w:pos="1260"/>
                <w:tab w:val="left" w:pos="1440"/>
              </w:tabs>
              <w:spacing w:before="120" w:after="120" w:line="280" w:lineRule="exact"/>
              <w:ind w:right="11"/>
              <w:jc w:val="both"/>
              <w:rPr>
                <w:rFonts w:ascii="Arial" w:hAnsi="Arial" w:cs="Arial"/>
                <w:b/>
                <w:sz w:val="20"/>
                <w:szCs w:val="20"/>
              </w:rPr>
            </w:pPr>
            <w:r>
              <w:rPr>
                <w:rFonts w:ascii="Arial" w:hAnsi="Arial" w:cs="Arial"/>
                <w:b/>
                <w:sz w:val="20"/>
                <w:szCs w:val="20"/>
              </w:rPr>
              <w:t>Sistema c.d. “monistico” fondato sulla presenza di un “</w:t>
            </w:r>
            <w:r w:rsidR="000D6F98">
              <w:rPr>
                <w:rFonts w:ascii="Arial" w:hAnsi="Arial" w:cs="Arial"/>
                <w:b/>
                <w:sz w:val="20"/>
                <w:szCs w:val="20"/>
              </w:rPr>
              <w:t>Consiglio di amministrazione</w:t>
            </w:r>
            <w:r>
              <w:rPr>
                <w:rFonts w:ascii="Arial" w:hAnsi="Arial" w:cs="Arial"/>
                <w:b/>
                <w:sz w:val="20"/>
                <w:szCs w:val="20"/>
              </w:rPr>
              <w:t>” e di un “comitato per il controllo sulla gestione”</w:t>
            </w:r>
            <w:r w:rsidR="009250D7">
              <w:rPr>
                <w:rFonts w:ascii="Arial" w:hAnsi="Arial" w:cs="Arial"/>
                <w:b/>
                <w:sz w:val="20"/>
                <w:szCs w:val="20"/>
              </w:rPr>
              <w:t xml:space="preserve"> costituito al suo interno </w:t>
            </w:r>
            <w:r>
              <w:rPr>
                <w:rFonts w:ascii="Arial" w:hAnsi="Arial" w:cs="Arial"/>
                <w:b/>
                <w:sz w:val="20"/>
                <w:szCs w:val="20"/>
              </w:rPr>
              <w:t>(</w:t>
            </w:r>
            <w:r w:rsidR="009250D7">
              <w:rPr>
                <w:rFonts w:ascii="Arial" w:hAnsi="Arial" w:cs="Arial"/>
                <w:b/>
                <w:sz w:val="20"/>
                <w:szCs w:val="20"/>
              </w:rPr>
              <w:t>art</w:t>
            </w:r>
            <w:r>
              <w:rPr>
                <w:rFonts w:ascii="Arial" w:hAnsi="Arial" w:cs="Arial"/>
                <w:b/>
                <w:sz w:val="20"/>
                <w:szCs w:val="20"/>
              </w:rPr>
              <w:t>. 2409-</w:t>
            </w:r>
            <w:r w:rsidR="009250D7">
              <w:rPr>
                <w:rFonts w:ascii="Arial" w:hAnsi="Arial" w:cs="Arial"/>
                <w:b/>
                <w:sz w:val="20"/>
                <w:szCs w:val="20"/>
              </w:rPr>
              <w:t>sexiesdecies, c.1,</w:t>
            </w:r>
            <w:r>
              <w:rPr>
                <w:rFonts w:ascii="Arial" w:hAnsi="Arial" w:cs="Arial"/>
                <w:b/>
                <w:sz w:val="20"/>
                <w:szCs w:val="20"/>
              </w:rPr>
              <w:t xml:space="preserve"> c.c.)</w:t>
            </w:r>
          </w:p>
        </w:tc>
      </w:tr>
    </w:tbl>
    <w:p w14:paraId="7B9722EE" w14:textId="77777777" w:rsidR="00AA6082" w:rsidRPr="000B44BD" w:rsidRDefault="009250D7" w:rsidP="00C62CC3">
      <w:pPr>
        <w:numPr>
          <w:ilvl w:val="0"/>
          <w:numId w:val="1"/>
        </w:numPr>
        <w:tabs>
          <w:tab w:val="num" w:pos="560"/>
        </w:tabs>
        <w:spacing w:before="120" w:after="0" w:line="280" w:lineRule="exact"/>
        <w:ind w:left="555" w:right="11" w:hanging="357"/>
        <w:jc w:val="both"/>
        <w:rPr>
          <w:rFonts w:ascii="Arial" w:hAnsi="Arial" w:cs="Arial"/>
          <w:sz w:val="20"/>
          <w:szCs w:val="20"/>
        </w:rPr>
      </w:pPr>
      <w:r w:rsidRPr="000B44BD">
        <w:rPr>
          <w:rFonts w:ascii="Arial" w:hAnsi="Arial" w:cs="Arial"/>
          <w:sz w:val="20"/>
          <w:szCs w:val="20"/>
        </w:rPr>
        <w:t>che</w:t>
      </w:r>
      <w:r w:rsidR="00C62CC3" w:rsidRPr="000B44BD">
        <w:rPr>
          <w:rFonts w:ascii="Arial" w:eastAsia="Times New Roman" w:hAnsi="Arial" w:cs="Arial"/>
          <w:color w:val="000000"/>
          <w:sz w:val="20"/>
          <w:szCs w:val="20"/>
          <w:lang w:eastAsia="it-IT"/>
        </w:rPr>
        <w:t xml:space="preserve"> i</w:t>
      </w:r>
      <w:r w:rsidR="00C62CC3" w:rsidRPr="000B44BD">
        <w:rPr>
          <w:rFonts w:ascii="Arial" w:hAnsi="Arial" w:cs="Arial"/>
          <w:sz w:val="20"/>
          <w:szCs w:val="20"/>
        </w:rPr>
        <w:t xml:space="preserve"> dati identificativi dei soggetti di cui all’art. 94, comma 3, del D.lgs 36/2023, sono i seguenti</w:t>
      </w:r>
      <w:r w:rsidRPr="000B44BD">
        <w:rPr>
          <w:rFonts w:ascii="Arial" w:hAnsi="Arial" w:cs="Arial"/>
          <w:sz w:val="20"/>
          <w:szCs w:val="20"/>
        </w:rPr>
        <w:t>:</w:t>
      </w:r>
    </w:p>
    <w:p w14:paraId="70240A21" w14:textId="77777777" w:rsidR="00AC5CF7" w:rsidRPr="007A71C2" w:rsidRDefault="00AC5CF7" w:rsidP="00EF373F">
      <w:pPr>
        <w:pStyle w:val="Paragrafoelenco"/>
        <w:numPr>
          <w:ilvl w:val="0"/>
          <w:numId w:val="3"/>
        </w:numPr>
        <w:spacing w:before="120" w:after="120" w:line="280" w:lineRule="exact"/>
        <w:ind w:left="851" w:right="11" w:hanging="284"/>
        <w:jc w:val="both"/>
        <w:rPr>
          <w:rFonts w:ascii="Arial" w:hAnsi="Arial" w:cs="Arial"/>
          <w:sz w:val="20"/>
          <w:szCs w:val="20"/>
        </w:rPr>
      </w:pPr>
      <w:r w:rsidRPr="007A71C2">
        <w:rPr>
          <w:rFonts w:ascii="Arial" w:hAnsi="Arial" w:cs="Arial"/>
          <w:sz w:val="20"/>
          <w:szCs w:val="20"/>
        </w:rPr>
        <w:t>[</w:t>
      </w:r>
      <w:r w:rsidR="00060D91" w:rsidRPr="00060D91">
        <w:rPr>
          <w:rFonts w:ascii="Arial" w:hAnsi="Arial" w:cs="Arial"/>
          <w:b/>
          <w:sz w:val="20"/>
          <w:szCs w:val="20"/>
        </w:rPr>
        <w:t>NEL CASO DI OPERATORE ECONOMICO INDIVIDUALE</w:t>
      </w:r>
      <w:r w:rsidRPr="007A71C2">
        <w:rPr>
          <w:rFonts w:ascii="Arial" w:hAnsi="Arial" w:cs="Arial"/>
          <w:sz w:val="20"/>
          <w:szCs w:val="20"/>
        </w:rPr>
        <w:t xml:space="preserve">] i titolari e i direttori tecnici sono </w:t>
      </w:r>
      <w:r w:rsidRPr="007A71C2">
        <w:rPr>
          <w:rFonts w:ascii="Arial" w:hAnsi="Arial" w:cs="Arial"/>
          <w:i/>
          <w:sz w:val="20"/>
          <w:szCs w:val="20"/>
        </w:rPr>
        <w:t>(indicare nominativi – compreso il sottoscrittore - qualifica, luogo e data di nascita, residenza)</w:t>
      </w:r>
      <w:r w:rsidRPr="007A71C2">
        <w:rPr>
          <w:rFonts w:ascii="Arial" w:hAnsi="Arial" w:cs="Arial"/>
          <w:sz w:val="20"/>
          <w:szCs w:val="20"/>
        </w:rPr>
        <w:t>:</w:t>
      </w:r>
    </w:p>
    <w:tbl>
      <w:tblPr>
        <w:tblStyle w:val="Grigliatabella"/>
        <w:tblW w:w="8920" w:type="dxa"/>
        <w:tblInd w:w="846" w:type="dxa"/>
        <w:tblLayout w:type="fixed"/>
        <w:tblLook w:val="04A0" w:firstRow="1" w:lastRow="0" w:firstColumn="1" w:lastColumn="0" w:noHBand="0" w:noVBand="1"/>
      </w:tblPr>
      <w:tblGrid>
        <w:gridCol w:w="1818"/>
        <w:gridCol w:w="2131"/>
        <w:gridCol w:w="1638"/>
        <w:gridCol w:w="1487"/>
        <w:gridCol w:w="1846"/>
      </w:tblGrid>
      <w:tr w:rsidR="00AC5CF7" w:rsidRPr="00182F1A" w14:paraId="577A0189" w14:textId="77777777" w:rsidTr="000E6E98">
        <w:trPr>
          <w:trHeight w:val="532"/>
        </w:trPr>
        <w:tc>
          <w:tcPr>
            <w:tcW w:w="1818" w:type="dxa"/>
            <w:shd w:val="clear" w:color="auto" w:fill="00529E"/>
            <w:vAlign w:val="center"/>
          </w:tcPr>
          <w:p w14:paraId="31A595FD" w14:textId="77777777" w:rsidR="00AC5CF7" w:rsidRPr="00182F1A" w:rsidRDefault="00AC5CF7" w:rsidP="00AB727A">
            <w:pPr>
              <w:ind w:right="11"/>
              <w:jc w:val="both"/>
              <w:rPr>
                <w:rFonts w:ascii="Arial" w:hAnsi="Arial" w:cs="Arial"/>
                <w:b/>
                <w:bCs/>
                <w:i/>
                <w:color w:val="FFFFFF" w:themeColor="background1"/>
                <w:sz w:val="18"/>
                <w:szCs w:val="18"/>
              </w:rPr>
            </w:pPr>
            <w:r w:rsidRPr="00182F1A">
              <w:rPr>
                <w:rFonts w:ascii="Arial" w:hAnsi="Arial" w:cs="Arial"/>
                <w:b/>
                <w:bCs/>
                <w:color w:val="FFFFFF" w:themeColor="background1"/>
                <w:sz w:val="18"/>
                <w:szCs w:val="18"/>
              </w:rPr>
              <w:t>Cognome e Nome</w:t>
            </w:r>
          </w:p>
        </w:tc>
        <w:tc>
          <w:tcPr>
            <w:tcW w:w="2131" w:type="dxa"/>
            <w:shd w:val="clear" w:color="auto" w:fill="00529E"/>
            <w:vAlign w:val="center"/>
          </w:tcPr>
          <w:p w14:paraId="3877EA72" w14:textId="77777777" w:rsidR="00AC5CF7" w:rsidRPr="00182F1A" w:rsidRDefault="00AC5CF7" w:rsidP="00AB727A">
            <w:pPr>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Qualifica</w:t>
            </w:r>
          </w:p>
          <w:p w14:paraId="6B69E197" w14:textId="77777777" w:rsidR="00AC5CF7" w:rsidRPr="00182F1A" w:rsidRDefault="00AC5CF7" w:rsidP="00AB727A">
            <w:pPr>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(nel caso in cui un soggetto ricopra più qualifiche indicarle tutte)</w:t>
            </w:r>
          </w:p>
        </w:tc>
        <w:tc>
          <w:tcPr>
            <w:tcW w:w="1638" w:type="dxa"/>
            <w:shd w:val="clear" w:color="auto" w:fill="00529E"/>
            <w:vAlign w:val="center"/>
          </w:tcPr>
          <w:p w14:paraId="58005750" w14:textId="77777777" w:rsidR="00AC5CF7" w:rsidRPr="00182F1A" w:rsidRDefault="00AC5CF7" w:rsidP="00AB727A">
            <w:pPr>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Luogo e Data di nascita</w:t>
            </w:r>
          </w:p>
        </w:tc>
        <w:tc>
          <w:tcPr>
            <w:tcW w:w="1487" w:type="dxa"/>
            <w:shd w:val="clear" w:color="auto" w:fill="00529E"/>
            <w:vAlign w:val="center"/>
          </w:tcPr>
          <w:p w14:paraId="202282D6" w14:textId="77777777" w:rsidR="00AC5CF7" w:rsidRPr="00182F1A" w:rsidRDefault="00AC5CF7" w:rsidP="00AB727A">
            <w:pPr>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Codice Fiscale</w:t>
            </w:r>
          </w:p>
        </w:tc>
        <w:tc>
          <w:tcPr>
            <w:tcW w:w="1846" w:type="dxa"/>
            <w:shd w:val="clear" w:color="auto" w:fill="00529E"/>
            <w:vAlign w:val="center"/>
          </w:tcPr>
          <w:p w14:paraId="67021F5C" w14:textId="77777777" w:rsidR="00AC5CF7" w:rsidRPr="00182F1A" w:rsidRDefault="00AC5CF7" w:rsidP="00AB727A">
            <w:pPr>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Residenza</w:t>
            </w:r>
          </w:p>
        </w:tc>
      </w:tr>
      <w:tr w:rsidR="00AC5CF7" w:rsidRPr="00182F1A" w14:paraId="4B6D7D37" w14:textId="77777777" w:rsidTr="000E6E98">
        <w:trPr>
          <w:trHeight w:val="544"/>
        </w:trPr>
        <w:tc>
          <w:tcPr>
            <w:tcW w:w="1818" w:type="dxa"/>
          </w:tcPr>
          <w:p w14:paraId="7E99BAEF"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31" w:type="dxa"/>
          </w:tcPr>
          <w:p w14:paraId="6AA55EAE"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8" w:type="dxa"/>
          </w:tcPr>
          <w:p w14:paraId="652E1CCA"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7" w:type="dxa"/>
          </w:tcPr>
          <w:p w14:paraId="35135A95"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6" w:type="dxa"/>
          </w:tcPr>
          <w:p w14:paraId="4286E0DE"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C5CF7" w:rsidRPr="00182F1A" w14:paraId="26DA2FD4" w14:textId="77777777" w:rsidTr="000E6E98">
        <w:trPr>
          <w:trHeight w:val="544"/>
        </w:trPr>
        <w:tc>
          <w:tcPr>
            <w:tcW w:w="1818" w:type="dxa"/>
          </w:tcPr>
          <w:p w14:paraId="42697548"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31" w:type="dxa"/>
          </w:tcPr>
          <w:p w14:paraId="62C51DE0"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8" w:type="dxa"/>
          </w:tcPr>
          <w:p w14:paraId="3F180898"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7" w:type="dxa"/>
          </w:tcPr>
          <w:p w14:paraId="180E907A"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6" w:type="dxa"/>
          </w:tcPr>
          <w:p w14:paraId="01C96952"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C5CF7" w:rsidRPr="00182F1A" w14:paraId="28D9C320" w14:textId="77777777" w:rsidTr="000E6E98">
        <w:trPr>
          <w:trHeight w:val="544"/>
        </w:trPr>
        <w:tc>
          <w:tcPr>
            <w:tcW w:w="1818" w:type="dxa"/>
          </w:tcPr>
          <w:p w14:paraId="1B69A4F9"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31" w:type="dxa"/>
          </w:tcPr>
          <w:p w14:paraId="3EEA9D7A"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8" w:type="dxa"/>
          </w:tcPr>
          <w:p w14:paraId="49A833ED"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7" w:type="dxa"/>
          </w:tcPr>
          <w:p w14:paraId="54DCE66F"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6" w:type="dxa"/>
          </w:tcPr>
          <w:p w14:paraId="39811A46"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C5CF7" w:rsidRPr="00182F1A" w14:paraId="3CD33352" w14:textId="77777777" w:rsidTr="000E6E98">
        <w:trPr>
          <w:trHeight w:val="544"/>
        </w:trPr>
        <w:tc>
          <w:tcPr>
            <w:tcW w:w="1818" w:type="dxa"/>
          </w:tcPr>
          <w:p w14:paraId="451F7858"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lastRenderedPageBreak/>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31" w:type="dxa"/>
          </w:tcPr>
          <w:p w14:paraId="63589A03"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8" w:type="dxa"/>
          </w:tcPr>
          <w:p w14:paraId="59196152"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7" w:type="dxa"/>
          </w:tcPr>
          <w:p w14:paraId="3DB766C6"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6" w:type="dxa"/>
          </w:tcPr>
          <w:p w14:paraId="3FEE878E"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C5CF7" w:rsidRPr="00182F1A" w14:paraId="5CA0FD19" w14:textId="77777777" w:rsidTr="000E6E98">
        <w:trPr>
          <w:trHeight w:val="544"/>
        </w:trPr>
        <w:tc>
          <w:tcPr>
            <w:tcW w:w="1818" w:type="dxa"/>
          </w:tcPr>
          <w:p w14:paraId="0D649760"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31" w:type="dxa"/>
          </w:tcPr>
          <w:p w14:paraId="670FF565"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8" w:type="dxa"/>
          </w:tcPr>
          <w:p w14:paraId="6A461462"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7" w:type="dxa"/>
          </w:tcPr>
          <w:p w14:paraId="1D88D4A3"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6" w:type="dxa"/>
          </w:tcPr>
          <w:p w14:paraId="25522D4F"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C5CF7" w:rsidRPr="00182F1A" w14:paraId="2C8A7D15" w14:textId="77777777" w:rsidTr="000E6E98">
        <w:trPr>
          <w:trHeight w:val="544"/>
        </w:trPr>
        <w:tc>
          <w:tcPr>
            <w:tcW w:w="1818" w:type="dxa"/>
          </w:tcPr>
          <w:p w14:paraId="271A9A46"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31" w:type="dxa"/>
          </w:tcPr>
          <w:p w14:paraId="429D4260"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8" w:type="dxa"/>
          </w:tcPr>
          <w:p w14:paraId="260839A3"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7" w:type="dxa"/>
          </w:tcPr>
          <w:p w14:paraId="2497F71C"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6" w:type="dxa"/>
          </w:tcPr>
          <w:p w14:paraId="74EFBF4A"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C5CF7" w:rsidRPr="00182F1A" w14:paraId="019D1D7C" w14:textId="77777777" w:rsidTr="000E6E98">
        <w:trPr>
          <w:trHeight w:val="544"/>
        </w:trPr>
        <w:tc>
          <w:tcPr>
            <w:tcW w:w="1818" w:type="dxa"/>
          </w:tcPr>
          <w:p w14:paraId="57ED6A91"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31" w:type="dxa"/>
          </w:tcPr>
          <w:p w14:paraId="4A1E11A5"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8" w:type="dxa"/>
          </w:tcPr>
          <w:p w14:paraId="7E97C007"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7" w:type="dxa"/>
          </w:tcPr>
          <w:p w14:paraId="1EAECBA0"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6" w:type="dxa"/>
          </w:tcPr>
          <w:p w14:paraId="32C66F00"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C5CF7" w:rsidRPr="00182F1A" w14:paraId="7D5DB118" w14:textId="77777777" w:rsidTr="000E6E98">
        <w:trPr>
          <w:trHeight w:val="588"/>
        </w:trPr>
        <w:tc>
          <w:tcPr>
            <w:tcW w:w="8920" w:type="dxa"/>
            <w:gridSpan w:val="5"/>
            <w:vAlign w:val="center"/>
          </w:tcPr>
          <w:p w14:paraId="0380C04B" w14:textId="77777777" w:rsidR="00AC5CF7" w:rsidRPr="00182F1A" w:rsidRDefault="00AC5CF7" w:rsidP="000E6E98">
            <w:pPr>
              <w:ind w:right="11"/>
              <w:jc w:val="both"/>
              <w:rPr>
                <w:rFonts w:ascii="Arial" w:hAnsi="Arial" w:cs="Arial"/>
                <w:b/>
                <w:sz w:val="18"/>
                <w:szCs w:val="18"/>
              </w:rPr>
            </w:pPr>
            <w:r w:rsidRPr="00182F1A">
              <w:rPr>
                <w:rFonts w:ascii="Arial" w:hAnsi="Arial" w:cs="Arial"/>
                <w:b/>
                <w:sz w:val="18"/>
                <w:szCs w:val="18"/>
              </w:rPr>
              <w:t>ALTRO (</w:t>
            </w:r>
            <w:r w:rsidRPr="00182F1A">
              <w:rPr>
                <w:rFonts w:ascii="Arial" w:hAnsi="Arial" w:cs="Arial"/>
                <w:b/>
                <w:i/>
                <w:sz w:val="18"/>
                <w:szCs w:val="18"/>
              </w:rPr>
              <w:t>indicare eventuali ulteriori nominativi, riportando, per ciascuno di essi, le informazioni di cui sopra</w:t>
            </w:r>
            <w:r w:rsidRPr="00182F1A">
              <w:rPr>
                <w:rFonts w:ascii="Arial" w:hAnsi="Arial" w:cs="Arial"/>
                <w:b/>
                <w:sz w:val="18"/>
                <w:szCs w:val="18"/>
              </w:rPr>
              <w:t>):</w:t>
            </w:r>
          </w:p>
        </w:tc>
      </w:tr>
      <w:tr w:rsidR="00AC5CF7" w:rsidRPr="00182F1A" w14:paraId="0FFD02D7" w14:textId="77777777" w:rsidTr="000E6E98">
        <w:trPr>
          <w:trHeight w:val="584"/>
        </w:trPr>
        <w:tc>
          <w:tcPr>
            <w:tcW w:w="8920" w:type="dxa"/>
            <w:gridSpan w:val="5"/>
          </w:tcPr>
          <w:p w14:paraId="0E5FE5BB"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bl>
    <w:p w14:paraId="7862A5A7" w14:textId="77777777" w:rsidR="000E6E98" w:rsidRPr="000E6E98" w:rsidRDefault="000E6E98" w:rsidP="000E6E98">
      <w:pPr>
        <w:pStyle w:val="Paragrafoelenco"/>
        <w:numPr>
          <w:ilvl w:val="0"/>
          <w:numId w:val="3"/>
        </w:numPr>
        <w:spacing w:before="120" w:after="120" w:line="280" w:lineRule="exact"/>
        <w:ind w:left="851" w:right="11" w:hanging="284"/>
        <w:jc w:val="both"/>
        <w:rPr>
          <w:rFonts w:ascii="Arial" w:hAnsi="Arial" w:cs="Arial"/>
          <w:sz w:val="20"/>
          <w:szCs w:val="20"/>
        </w:rPr>
      </w:pPr>
      <w:r w:rsidRPr="00A1504F">
        <w:rPr>
          <w:rFonts w:ascii="Arial" w:hAnsi="Arial" w:cs="Arial"/>
          <w:sz w:val="20"/>
          <w:szCs w:val="20"/>
        </w:rPr>
        <w:t xml:space="preserve"> </w:t>
      </w:r>
      <w:r w:rsidR="00AC5CF7" w:rsidRPr="00A1504F">
        <w:rPr>
          <w:rFonts w:ascii="Arial" w:hAnsi="Arial" w:cs="Arial"/>
          <w:sz w:val="20"/>
          <w:szCs w:val="20"/>
        </w:rPr>
        <w:t>[</w:t>
      </w:r>
      <w:r w:rsidR="00AC5CF7" w:rsidRPr="007A71C2">
        <w:rPr>
          <w:rFonts w:ascii="Arial" w:hAnsi="Arial" w:cs="Arial"/>
          <w:b/>
          <w:sz w:val="20"/>
          <w:szCs w:val="20"/>
        </w:rPr>
        <w:t>NEL CASO DI SOCIETA’ IN NOME COLLETTIVO</w:t>
      </w:r>
      <w:r w:rsidR="00AC5CF7" w:rsidRPr="00A1504F">
        <w:rPr>
          <w:rFonts w:ascii="Arial" w:hAnsi="Arial" w:cs="Arial"/>
          <w:sz w:val="20"/>
          <w:szCs w:val="20"/>
        </w:rPr>
        <w:t xml:space="preserve">] i soci e i direttori tecnici sono </w:t>
      </w:r>
      <w:r w:rsidR="00AC5CF7" w:rsidRPr="00A1504F">
        <w:rPr>
          <w:rFonts w:ascii="Arial" w:hAnsi="Arial" w:cs="Arial"/>
          <w:i/>
          <w:sz w:val="20"/>
          <w:szCs w:val="20"/>
        </w:rPr>
        <w:t>(indicare nominativi – compreso il sottoscrittore - qualifica, luogo e data di nascita, residenza)</w:t>
      </w:r>
      <w:r w:rsidR="00AC5CF7" w:rsidRPr="00A1504F">
        <w:rPr>
          <w:rFonts w:ascii="Arial" w:hAnsi="Arial" w:cs="Arial"/>
          <w:sz w:val="20"/>
          <w:szCs w:val="20"/>
        </w:rPr>
        <w:t>:</w:t>
      </w:r>
    </w:p>
    <w:tbl>
      <w:tblPr>
        <w:tblStyle w:val="Grigliatabella"/>
        <w:tblW w:w="8901" w:type="dxa"/>
        <w:tblInd w:w="846" w:type="dxa"/>
        <w:tblLayout w:type="fixed"/>
        <w:tblLook w:val="04A0" w:firstRow="1" w:lastRow="0" w:firstColumn="1" w:lastColumn="0" w:noHBand="0" w:noVBand="1"/>
      </w:tblPr>
      <w:tblGrid>
        <w:gridCol w:w="1814"/>
        <w:gridCol w:w="2126"/>
        <w:gridCol w:w="1635"/>
        <w:gridCol w:w="1484"/>
        <w:gridCol w:w="1842"/>
      </w:tblGrid>
      <w:tr w:rsidR="00AC5CF7" w:rsidRPr="00182F1A" w14:paraId="6CB784D3" w14:textId="77777777" w:rsidTr="00216457">
        <w:trPr>
          <w:trHeight w:val="504"/>
        </w:trPr>
        <w:tc>
          <w:tcPr>
            <w:tcW w:w="1814" w:type="dxa"/>
            <w:shd w:val="clear" w:color="auto" w:fill="00529E"/>
            <w:vAlign w:val="center"/>
          </w:tcPr>
          <w:p w14:paraId="7B79F6AB" w14:textId="77777777" w:rsidR="00AC5CF7" w:rsidRPr="00182F1A" w:rsidRDefault="00AC5CF7" w:rsidP="000E6E98">
            <w:pPr>
              <w:ind w:right="11"/>
              <w:jc w:val="both"/>
              <w:rPr>
                <w:rFonts w:ascii="Arial" w:hAnsi="Arial" w:cs="Arial"/>
                <w:b/>
                <w:bCs/>
                <w:i/>
                <w:color w:val="FFFFFF" w:themeColor="background1"/>
                <w:sz w:val="18"/>
                <w:szCs w:val="18"/>
              </w:rPr>
            </w:pPr>
            <w:r w:rsidRPr="00182F1A">
              <w:rPr>
                <w:rFonts w:ascii="Arial" w:hAnsi="Arial" w:cs="Arial"/>
                <w:b/>
                <w:bCs/>
                <w:color w:val="FFFFFF" w:themeColor="background1"/>
                <w:sz w:val="18"/>
                <w:szCs w:val="18"/>
              </w:rPr>
              <w:t>Cognome e Nome</w:t>
            </w:r>
          </w:p>
        </w:tc>
        <w:tc>
          <w:tcPr>
            <w:tcW w:w="2126" w:type="dxa"/>
            <w:shd w:val="clear" w:color="auto" w:fill="00529E"/>
            <w:vAlign w:val="center"/>
          </w:tcPr>
          <w:p w14:paraId="10F8F9D5" w14:textId="77777777" w:rsidR="00AC5CF7" w:rsidRPr="00182F1A" w:rsidRDefault="00AC5CF7" w:rsidP="000E6E98">
            <w:pPr>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Qualifica</w:t>
            </w:r>
          </w:p>
          <w:p w14:paraId="3A950FA9" w14:textId="77777777" w:rsidR="00AC5CF7" w:rsidRPr="00182F1A" w:rsidRDefault="00AC5CF7" w:rsidP="000E6E98">
            <w:pPr>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(nel caso in cui un soggetto ricopra più qualifiche indicarle tutte)</w:t>
            </w:r>
          </w:p>
        </w:tc>
        <w:tc>
          <w:tcPr>
            <w:tcW w:w="1635" w:type="dxa"/>
            <w:shd w:val="clear" w:color="auto" w:fill="00529E"/>
            <w:vAlign w:val="center"/>
          </w:tcPr>
          <w:p w14:paraId="0386917A" w14:textId="77777777" w:rsidR="00AC5CF7" w:rsidRPr="00182F1A" w:rsidRDefault="00AC5CF7" w:rsidP="000E6E98">
            <w:pPr>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Luogo e Data di nascita</w:t>
            </w:r>
          </w:p>
        </w:tc>
        <w:tc>
          <w:tcPr>
            <w:tcW w:w="1484" w:type="dxa"/>
            <w:shd w:val="clear" w:color="auto" w:fill="00529E"/>
            <w:vAlign w:val="center"/>
          </w:tcPr>
          <w:p w14:paraId="5C87A8F2" w14:textId="77777777" w:rsidR="00AC5CF7" w:rsidRPr="00182F1A" w:rsidRDefault="00AC5CF7" w:rsidP="000E6E98">
            <w:pPr>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Codice Fiscale</w:t>
            </w:r>
          </w:p>
        </w:tc>
        <w:tc>
          <w:tcPr>
            <w:tcW w:w="1842" w:type="dxa"/>
            <w:shd w:val="clear" w:color="auto" w:fill="00529E"/>
            <w:vAlign w:val="center"/>
          </w:tcPr>
          <w:p w14:paraId="5B692B85" w14:textId="77777777" w:rsidR="00AC5CF7" w:rsidRPr="00182F1A" w:rsidRDefault="00AC5CF7" w:rsidP="000E6E98">
            <w:pPr>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Residenza</w:t>
            </w:r>
          </w:p>
        </w:tc>
      </w:tr>
      <w:tr w:rsidR="00AC5CF7" w:rsidRPr="00182F1A" w14:paraId="133C5AD7" w14:textId="77777777" w:rsidTr="00216457">
        <w:trPr>
          <w:trHeight w:val="516"/>
        </w:trPr>
        <w:tc>
          <w:tcPr>
            <w:tcW w:w="1814" w:type="dxa"/>
          </w:tcPr>
          <w:p w14:paraId="576F87FD"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6CC0E021"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3E634F6B"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02EA9869"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7CE5B421"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C5CF7" w:rsidRPr="00182F1A" w14:paraId="762372C6" w14:textId="77777777" w:rsidTr="00216457">
        <w:trPr>
          <w:trHeight w:val="516"/>
        </w:trPr>
        <w:tc>
          <w:tcPr>
            <w:tcW w:w="1814" w:type="dxa"/>
          </w:tcPr>
          <w:p w14:paraId="0D75B676"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77E583DD"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3B009B90"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215CBAE8"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7D7B16B7"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C5CF7" w:rsidRPr="00182F1A" w14:paraId="18A9CE4C" w14:textId="77777777" w:rsidTr="00216457">
        <w:trPr>
          <w:trHeight w:val="516"/>
        </w:trPr>
        <w:tc>
          <w:tcPr>
            <w:tcW w:w="1814" w:type="dxa"/>
          </w:tcPr>
          <w:p w14:paraId="48F6FF5B"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46AF0F6A"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44EF28AE"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25F86684"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45819E7C"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C5CF7" w:rsidRPr="00182F1A" w14:paraId="403114B1" w14:textId="77777777" w:rsidTr="00216457">
        <w:trPr>
          <w:trHeight w:val="516"/>
        </w:trPr>
        <w:tc>
          <w:tcPr>
            <w:tcW w:w="1814" w:type="dxa"/>
          </w:tcPr>
          <w:p w14:paraId="455BE584"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7180E3B9"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78AD2A30"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2638688D"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5D0FBF77"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C5CF7" w:rsidRPr="00182F1A" w14:paraId="5E7CB168" w14:textId="77777777" w:rsidTr="00216457">
        <w:trPr>
          <w:trHeight w:val="516"/>
        </w:trPr>
        <w:tc>
          <w:tcPr>
            <w:tcW w:w="1814" w:type="dxa"/>
          </w:tcPr>
          <w:p w14:paraId="35F3A9AF"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5FC1812E"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1D859D0D"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29E6BF4F"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14460D66"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C5CF7" w:rsidRPr="00182F1A" w14:paraId="6C910453" w14:textId="77777777" w:rsidTr="00216457">
        <w:trPr>
          <w:trHeight w:val="516"/>
        </w:trPr>
        <w:tc>
          <w:tcPr>
            <w:tcW w:w="1814" w:type="dxa"/>
          </w:tcPr>
          <w:p w14:paraId="70AEDB30"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7F1BBCAA"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6621CC41"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39A5B540"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252737B6"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C5CF7" w:rsidRPr="00182F1A" w14:paraId="36B40B87" w14:textId="77777777" w:rsidTr="00216457">
        <w:trPr>
          <w:trHeight w:val="516"/>
        </w:trPr>
        <w:tc>
          <w:tcPr>
            <w:tcW w:w="1814" w:type="dxa"/>
          </w:tcPr>
          <w:p w14:paraId="125FE1BC"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0363AD43"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21FA8D27"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2405D248"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0E60E814"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C5CF7" w:rsidRPr="00182F1A" w14:paraId="70A1598F" w14:textId="77777777" w:rsidTr="00216457">
        <w:trPr>
          <w:trHeight w:val="557"/>
        </w:trPr>
        <w:tc>
          <w:tcPr>
            <w:tcW w:w="8901" w:type="dxa"/>
            <w:gridSpan w:val="5"/>
            <w:vAlign w:val="center"/>
          </w:tcPr>
          <w:p w14:paraId="342AFFBA"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t>ALTRO (</w:t>
            </w:r>
            <w:r w:rsidRPr="00182F1A">
              <w:rPr>
                <w:rFonts w:ascii="Arial" w:hAnsi="Arial" w:cs="Arial"/>
                <w:b/>
                <w:i/>
                <w:sz w:val="18"/>
                <w:szCs w:val="18"/>
              </w:rPr>
              <w:t>indicare eventuali ulteriori nominativi, riportando, per ciascuno di essi, le informazioni di cui sopra</w:t>
            </w:r>
            <w:r w:rsidRPr="00182F1A">
              <w:rPr>
                <w:rFonts w:ascii="Arial" w:hAnsi="Arial" w:cs="Arial"/>
                <w:b/>
                <w:sz w:val="18"/>
                <w:szCs w:val="18"/>
              </w:rPr>
              <w:t>):</w:t>
            </w:r>
          </w:p>
        </w:tc>
      </w:tr>
      <w:tr w:rsidR="00AC5CF7" w:rsidRPr="00182F1A" w14:paraId="06A2E879" w14:textId="77777777" w:rsidTr="00653301">
        <w:trPr>
          <w:trHeight w:val="663"/>
        </w:trPr>
        <w:tc>
          <w:tcPr>
            <w:tcW w:w="8901" w:type="dxa"/>
            <w:gridSpan w:val="5"/>
          </w:tcPr>
          <w:p w14:paraId="78F5BEBA"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bl>
    <w:p w14:paraId="32BD2A06" w14:textId="77777777" w:rsidR="00AC5CF7" w:rsidRPr="00A1504F" w:rsidRDefault="00AC5CF7" w:rsidP="00EF373F">
      <w:pPr>
        <w:pStyle w:val="Paragrafoelenco"/>
        <w:numPr>
          <w:ilvl w:val="0"/>
          <w:numId w:val="3"/>
        </w:numPr>
        <w:spacing w:before="120" w:after="0" w:line="280" w:lineRule="exact"/>
        <w:ind w:left="851" w:right="11" w:hanging="284"/>
        <w:jc w:val="both"/>
        <w:rPr>
          <w:rFonts w:ascii="Arial" w:hAnsi="Arial" w:cs="Arial"/>
          <w:sz w:val="20"/>
          <w:szCs w:val="20"/>
        </w:rPr>
      </w:pPr>
      <w:r w:rsidRPr="00A1504F">
        <w:rPr>
          <w:rFonts w:ascii="Arial" w:hAnsi="Arial" w:cs="Arial"/>
          <w:sz w:val="20"/>
          <w:szCs w:val="20"/>
        </w:rPr>
        <w:t>[</w:t>
      </w:r>
      <w:r w:rsidRPr="007A71C2">
        <w:rPr>
          <w:rFonts w:ascii="Arial" w:hAnsi="Arial" w:cs="Arial"/>
          <w:b/>
          <w:sz w:val="20"/>
          <w:szCs w:val="20"/>
        </w:rPr>
        <w:t>NEL CASO DI SOCIETA’ IN ACCOMANDITA SEMPLICE</w:t>
      </w:r>
      <w:r w:rsidRPr="00A1504F">
        <w:rPr>
          <w:rFonts w:ascii="Arial" w:hAnsi="Arial" w:cs="Arial"/>
          <w:sz w:val="20"/>
          <w:szCs w:val="20"/>
        </w:rPr>
        <w:t xml:space="preserve">] i soci accomandatari e i direttori tecnici sono </w:t>
      </w:r>
      <w:r w:rsidRPr="00A1504F">
        <w:rPr>
          <w:rFonts w:ascii="Arial" w:hAnsi="Arial" w:cs="Arial"/>
          <w:i/>
          <w:sz w:val="20"/>
          <w:szCs w:val="20"/>
        </w:rPr>
        <w:t>(indicare nominativi – compreso il sottoscrittore - qualifica, luogo e data di nascita, residenza)</w:t>
      </w:r>
      <w:r w:rsidRPr="00A1504F">
        <w:rPr>
          <w:rFonts w:ascii="Arial" w:hAnsi="Arial" w:cs="Arial"/>
          <w:sz w:val="20"/>
          <w:szCs w:val="20"/>
        </w:rPr>
        <w:t>:</w:t>
      </w:r>
    </w:p>
    <w:tbl>
      <w:tblPr>
        <w:tblStyle w:val="Grigliatabella"/>
        <w:tblW w:w="8901" w:type="dxa"/>
        <w:tblInd w:w="846" w:type="dxa"/>
        <w:tblLayout w:type="fixed"/>
        <w:tblLook w:val="04A0" w:firstRow="1" w:lastRow="0" w:firstColumn="1" w:lastColumn="0" w:noHBand="0" w:noVBand="1"/>
      </w:tblPr>
      <w:tblGrid>
        <w:gridCol w:w="1814"/>
        <w:gridCol w:w="2126"/>
        <w:gridCol w:w="1635"/>
        <w:gridCol w:w="1484"/>
        <w:gridCol w:w="1842"/>
      </w:tblGrid>
      <w:tr w:rsidR="00AC5CF7" w:rsidRPr="00182F1A" w14:paraId="205253AB" w14:textId="77777777" w:rsidTr="00216457">
        <w:trPr>
          <w:trHeight w:val="504"/>
        </w:trPr>
        <w:tc>
          <w:tcPr>
            <w:tcW w:w="1814" w:type="dxa"/>
            <w:shd w:val="clear" w:color="auto" w:fill="00529E"/>
            <w:vAlign w:val="center"/>
          </w:tcPr>
          <w:p w14:paraId="1E01E746" w14:textId="77777777" w:rsidR="00AC5CF7" w:rsidRPr="00182F1A" w:rsidRDefault="00AC5CF7" w:rsidP="000E6E98">
            <w:pPr>
              <w:ind w:right="11"/>
              <w:jc w:val="both"/>
              <w:rPr>
                <w:rFonts w:ascii="Arial" w:hAnsi="Arial" w:cs="Arial"/>
                <w:b/>
                <w:bCs/>
                <w:i/>
                <w:color w:val="FFFFFF" w:themeColor="background1"/>
                <w:sz w:val="18"/>
                <w:szCs w:val="18"/>
              </w:rPr>
            </w:pPr>
            <w:r w:rsidRPr="00182F1A">
              <w:rPr>
                <w:rFonts w:ascii="Arial" w:hAnsi="Arial" w:cs="Arial"/>
                <w:b/>
                <w:bCs/>
                <w:color w:val="FFFFFF" w:themeColor="background1"/>
                <w:sz w:val="18"/>
                <w:szCs w:val="18"/>
              </w:rPr>
              <w:t>Cognome e Nome</w:t>
            </w:r>
          </w:p>
        </w:tc>
        <w:tc>
          <w:tcPr>
            <w:tcW w:w="2126" w:type="dxa"/>
            <w:shd w:val="clear" w:color="auto" w:fill="00529E"/>
            <w:vAlign w:val="center"/>
          </w:tcPr>
          <w:p w14:paraId="4A1219A8" w14:textId="77777777" w:rsidR="00AC5CF7" w:rsidRPr="00182F1A" w:rsidRDefault="00AC5CF7" w:rsidP="000E6E98">
            <w:pPr>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Qualifica</w:t>
            </w:r>
          </w:p>
          <w:p w14:paraId="336F28D5" w14:textId="77777777" w:rsidR="00AC5CF7" w:rsidRPr="00182F1A" w:rsidRDefault="00AC5CF7" w:rsidP="000E6E98">
            <w:pPr>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(nel caso in cui un soggetto ricopra più qualifiche indicarle tutte)</w:t>
            </w:r>
          </w:p>
        </w:tc>
        <w:tc>
          <w:tcPr>
            <w:tcW w:w="1635" w:type="dxa"/>
            <w:shd w:val="clear" w:color="auto" w:fill="00529E"/>
            <w:vAlign w:val="center"/>
          </w:tcPr>
          <w:p w14:paraId="4A7E554F" w14:textId="77777777" w:rsidR="00AC5CF7" w:rsidRPr="00182F1A" w:rsidRDefault="00AC5CF7" w:rsidP="000E6E98">
            <w:pPr>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Luogo e Data di nascita</w:t>
            </w:r>
          </w:p>
        </w:tc>
        <w:tc>
          <w:tcPr>
            <w:tcW w:w="1484" w:type="dxa"/>
            <w:shd w:val="clear" w:color="auto" w:fill="00529E"/>
            <w:vAlign w:val="center"/>
          </w:tcPr>
          <w:p w14:paraId="6B9BA10C" w14:textId="77777777" w:rsidR="00AC5CF7" w:rsidRPr="00182F1A" w:rsidRDefault="00AC5CF7" w:rsidP="000E6E98">
            <w:pPr>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Codice Fiscale</w:t>
            </w:r>
          </w:p>
        </w:tc>
        <w:tc>
          <w:tcPr>
            <w:tcW w:w="1842" w:type="dxa"/>
            <w:shd w:val="clear" w:color="auto" w:fill="00529E"/>
            <w:vAlign w:val="center"/>
          </w:tcPr>
          <w:p w14:paraId="4C7E3209" w14:textId="77777777" w:rsidR="00AC5CF7" w:rsidRPr="00182F1A" w:rsidRDefault="00AC5CF7" w:rsidP="000E6E98">
            <w:pPr>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Residenza</w:t>
            </w:r>
          </w:p>
        </w:tc>
      </w:tr>
      <w:tr w:rsidR="00AC5CF7" w:rsidRPr="00182F1A" w14:paraId="5ADA4C84" w14:textId="77777777" w:rsidTr="00216457">
        <w:trPr>
          <w:trHeight w:val="516"/>
        </w:trPr>
        <w:tc>
          <w:tcPr>
            <w:tcW w:w="1814" w:type="dxa"/>
          </w:tcPr>
          <w:p w14:paraId="11609D24"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427935A3"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3F0B7399"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355E9611"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08AFC9B8"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C5CF7" w:rsidRPr="00182F1A" w14:paraId="133D05BA" w14:textId="77777777" w:rsidTr="00216457">
        <w:trPr>
          <w:trHeight w:val="516"/>
        </w:trPr>
        <w:tc>
          <w:tcPr>
            <w:tcW w:w="1814" w:type="dxa"/>
          </w:tcPr>
          <w:p w14:paraId="03B65865"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0569D883"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48A3C772"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4E27408C"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52E4166C"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C5CF7" w:rsidRPr="00182F1A" w14:paraId="4BF1A652" w14:textId="77777777" w:rsidTr="00216457">
        <w:trPr>
          <w:trHeight w:val="516"/>
        </w:trPr>
        <w:tc>
          <w:tcPr>
            <w:tcW w:w="1814" w:type="dxa"/>
          </w:tcPr>
          <w:p w14:paraId="271177E7"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lastRenderedPageBreak/>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6431AFC2"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61309352"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1F909592"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08C6C148"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C5CF7" w:rsidRPr="00182F1A" w14:paraId="52DDDA29" w14:textId="77777777" w:rsidTr="00216457">
        <w:trPr>
          <w:trHeight w:val="516"/>
        </w:trPr>
        <w:tc>
          <w:tcPr>
            <w:tcW w:w="1814" w:type="dxa"/>
          </w:tcPr>
          <w:p w14:paraId="1086765A"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11771704"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20BAB066"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350DF885"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7403DA62"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C5CF7" w:rsidRPr="00182F1A" w14:paraId="411D2884" w14:textId="77777777" w:rsidTr="00216457">
        <w:trPr>
          <w:trHeight w:val="516"/>
        </w:trPr>
        <w:tc>
          <w:tcPr>
            <w:tcW w:w="1814" w:type="dxa"/>
          </w:tcPr>
          <w:p w14:paraId="24073AC7"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44669CA4"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2F9409D5"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5D4A0A71"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7C7F77A0"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C5CF7" w:rsidRPr="00182F1A" w14:paraId="30C9230A" w14:textId="77777777" w:rsidTr="00216457">
        <w:trPr>
          <w:trHeight w:val="516"/>
        </w:trPr>
        <w:tc>
          <w:tcPr>
            <w:tcW w:w="1814" w:type="dxa"/>
          </w:tcPr>
          <w:p w14:paraId="16A81F4E"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4AC5B486"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1DAB5392"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50B1C82D"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4F5952C5"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C5CF7" w:rsidRPr="00182F1A" w14:paraId="5487302A" w14:textId="77777777" w:rsidTr="00216457">
        <w:trPr>
          <w:trHeight w:val="516"/>
        </w:trPr>
        <w:tc>
          <w:tcPr>
            <w:tcW w:w="1814" w:type="dxa"/>
          </w:tcPr>
          <w:p w14:paraId="2F51F772"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768EAED2"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5AD5A965"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51D07250"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44BE531C"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C5CF7" w:rsidRPr="00182F1A" w14:paraId="446E1962" w14:textId="77777777" w:rsidTr="00216457">
        <w:trPr>
          <w:trHeight w:val="557"/>
        </w:trPr>
        <w:tc>
          <w:tcPr>
            <w:tcW w:w="8901" w:type="dxa"/>
            <w:gridSpan w:val="5"/>
            <w:vAlign w:val="center"/>
          </w:tcPr>
          <w:p w14:paraId="614F90AD"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t>ALTRO (</w:t>
            </w:r>
            <w:r w:rsidRPr="00182F1A">
              <w:rPr>
                <w:rFonts w:ascii="Arial" w:hAnsi="Arial" w:cs="Arial"/>
                <w:b/>
                <w:i/>
                <w:sz w:val="18"/>
                <w:szCs w:val="18"/>
              </w:rPr>
              <w:t>indicare eventuali ulteriori nominativi, riportando, per ciascuno di essi, le informazioni di cui sopra</w:t>
            </w:r>
            <w:r w:rsidRPr="00182F1A">
              <w:rPr>
                <w:rFonts w:ascii="Arial" w:hAnsi="Arial" w:cs="Arial"/>
                <w:b/>
                <w:sz w:val="18"/>
                <w:szCs w:val="18"/>
              </w:rPr>
              <w:t>):</w:t>
            </w:r>
          </w:p>
        </w:tc>
      </w:tr>
      <w:tr w:rsidR="00AC5CF7" w:rsidRPr="00182F1A" w14:paraId="363B3120" w14:textId="77777777" w:rsidTr="00653301">
        <w:trPr>
          <w:trHeight w:val="677"/>
        </w:trPr>
        <w:tc>
          <w:tcPr>
            <w:tcW w:w="8901" w:type="dxa"/>
            <w:gridSpan w:val="5"/>
          </w:tcPr>
          <w:p w14:paraId="4ED0AAF4"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bl>
    <w:p w14:paraId="17D87457" w14:textId="77777777" w:rsidR="00060D91" w:rsidRPr="00060D91" w:rsidRDefault="00060D91" w:rsidP="00060D91">
      <w:pPr>
        <w:numPr>
          <w:ilvl w:val="0"/>
          <w:numId w:val="3"/>
        </w:numPr>
        <w:spacing w:before="120" w:after="120" w:line="280" w:lineRule="exact"/>
        <w:ind w:left="851" w:right="11" w:hanging="284"/>
        <w:jc w:val="both"/>
        <w:rPr>
          <w:rFonts w:ascii="Arial" w:hAnsi="Arial" w:cs="Arial"/>
        </w:rPr>
      </w:pPr>
      <w:r w:rsidRPr="00060D91">
        <w:rPr>
          <w:rFonts w:ascii="Arial" w:hAnsi="Arial" w:cs="Arial"/>
          <w:b/>
        </w:rPr>
        <w:t>NEL CASO DI ALTRO TIPO DI SOCIETA’ O CONSORZIO</w:t>
      </w:r>
      <w:r w:rsidRPr="00060D91">
        <w:rPr>
          <w:rFonts w:ascii="Arial" w:hAnsi="Arial" w:cs="Arial"/>
        </w:rPr>
        <w:t xml:space="preserve">] </w:t>
      </w:r>
      <w:r w:rsidRPr="00060D91">
        <w:rPr>
          <w:rFonts w:ascii="Arial" w:hAnsi="Arial" w:cs="Arial"/>
          <w:u w:val="single"/>
        </w:rPr>
        <w:t>i membri del consiglio di amministrazione cui sia stata conferita la legale rappresentanza, ivi compresi institori e procuratori generali, l’amministratore di fatto, i membri degli organi con poteri di direzione e di vigilanza</w:t>
      </w:r>
      <w:r w:rsidRPr="00060D91">
        <w:rPr>
          <w:rFonts w:ascii="Arial" w:hAnsi="Arial" w:cs="Arial"/>
          <w:iCs/>
          <w:vertAlign w:val="superscript"/>
        </w:rPr>
        <w:footnoteReference w:id="2"/>
      </w:r>
      <w:r w:rsidRPr="00060D91">
        <w:rPr>
          <w:rFonts w:ascii="Arial" w:hAnsi="Arial" w:cs="Arial"/>
        </w:rPr>
        <w:t xml:space="preserve">, </w:t>
      </w:r>
      <w:r w:rsidRPr="00060D91">
        <w:rPr>
          <w:rFonts w:ascii="Arial" w:hAnsi="Arial" w:cs="Arial"/>
          <w:u w:val="single"/>
        </w:rPr>
        <w:t>i soggetti muniti di poteri di rappresentanza, di direzione e di controllo</w:t>
      </w:r>
      <w:r w:rsidRPr="00060D91">
        <w:rPr>
          <w:rFonts w:ascii="Arial" w:hAnsi="Arial" w:cs="Arial"/>
          <w:iCs/>
          <w:vertAlign w:val="superscript"/>
        </w:rPr>
        <w:footnoteReference w:id="3"/>
      </w:r>
      <w:r w:rsidRPr="00060D91">
        <w:rPr>
          <w:rFonts w:ascii="Arial" w:hAnsi="Arial" w:cs="Arial"/>
        </w:rPr>
        <w:t>, i direttori tecnici (ove presenti), il socio unico,</w:t>
      </w:r>
      <w:r w:rsidR="00A01894" w:rsidRPr="00A01894">
        <w:rPr>
          <w:rFonts w:asciiTheme="minorHAnsi" w:eastAsia="Times New Roman" w:hAnsiTheme="minorHAnsi" w:cstheme="minorHAnsi"/>
          <w:sz w:val="24"/>
          <w:szCs w:val="24"/>
          <w:lang w:eastAsia="it-IT"/>
        </w:rPr>
        <w:t xml:space="preserve"> </w:t>
      </w:r>
      <w:r w:rsidR="00A01894">
        <w:rPr>
          <w:rFonts w:asciiTheme="minorHAnsi" w:eastAsia="Times New Roman" w:hAnsiTheme="minorHAnsi" w:cstheme="minorHAnsi"/>
          <w:sz w:val="24"/>
          <w:szCs w:val="24"/>
          <w:lang w:eastAsia="it-IT"/>
        </w:rPr>
        <w:t>l’</w:t>
      </w:r>
      <w:r w:rsidR="00A01894">
        <w:rPr>
          <w:rFonts w:ascii="Arial" w:hAnsi="Arial" w:cs="Arial"/>
        </w:rPr>
        <w:t>Amministratore di fatt</w:t>
      </w:r>
      <w:r w:rsidR="00A01894" w:rsidRPr="00060D91">
        <w:rPr>
          <w:rFonts w:ascii="Arial" w:hAnsi="Arial" w:cs="Arial"/>
        </w:rPr>
        <w:t>o,</w:t>
      </w:r>
      <w:r w:rsidR="00A01894" w:rsidRPr="00A01894">
        <w:rPr>
          <w:rFonts w:asciiTheme="minorHAnsi" w:eastAsia="Times New Roman" w:hAnsiTheme="minorHAnsi" w:cstheme="minorHAnsi"/>
          <w:sz w:val="24"/>
          <w:szCs w:val="24"/>
          <w:lang w:eastAsia="it-IT"/>
        </w:rPr>
        <w:t xml:space="preserve"> </w:t>
      </w:r>
      <w:r w:rsidR="00A01894">
        <w:rPr>
          <w:rFonts w:ascii="Arial" w:hAnsi="Arial" w:cs="Arial"/>
          <w:vertAlign w:val="superscript"/>
        </w:rPr>
        <w:t xml:space="preserve"> </w:t>
      </w:r>
      <w:r w:rsidRPr="00060D91">
        <w:rPr>
          <w:rFonts w:ascii="Arial" w:hAnsi="Arial" w:cs="Arial"/>
        </w:rPr>
        <w:t xml:space="preserve">sono </w:t>
      </w:r>
      <w:r w:rsidRPr="00060D91">
        <w:rPr>
          <w:rFonts w:ascii="Arial" w:hAnsi="Arial" w:cs="Arial"/>
          <w:i/>
        </w:rPr>
        <w:t>(indicare nominativi – compreso il sottoscrittore - qualifica, luogo e data di nascita, residenza)</w:t>
      </w:r>
      <w:r w:rsidRPr="00060D91">
        <w:rPr>
          <w:rFonts w:ascii="Arial" w:hAnsi="Arial" w:cs="Arial"/>
        </w:rPr>
        <w:t xml:space="preserve">: </w:t>
      </w:r>
    </w:p>
    <w:p w14:paraId="65F3EDAB" w14:textId="7018D8AF" w:rsidR="00060D91" w:rsidRPr="00060D91" w:rsidRDefault="00060D91" w:rsidP="00060D91">
      <w:pPr>
        <w:numPr>
          <w:ilvl w:val="0"/>
          <w:numId w:val="5"/>
        </w:numPr>
        <w:spacing w:before="120" w:after="120" w:line="280" w:lineRule="exact"/>
        <w:ind w:left="1570" w:right="11" w:hanging="357"/>
        <w:jc w:val="both"/>
        <w:rPr>
          <w:rFonts w:ascii="Arial" w:hAnsi="Arial" w:cs="Arial"/>
          <w:b/>
        </w:rPr>
      </w:pPr>
      <w:r w:rsidRPr="00060D91">
        <w:rPr>
          <w:rFonts w:ascii="Arial" w:hAnsi="Arial" w:cs="Arial"/>
          <w:b/>
        </w:rPr>
        <w:t>[</w:t>
      </w:r>
      <w:r w:rsidRPr="00060D91">
        <w:rPr>
          <w:rFonts w:ascii="Arial" w:hAnsi="Arial" w:cs="Arial"/>
          <w:b/>
          <w:i/>
        </w:rPr>
        <w:t xml:space="preserve">nel caso di Società con sistema di amministrazione tradizionale e </w:t>
      </w:r>
      <w:proofErr w:type="gramStart"/>
      <w:r w:rsidRPr="00060D91">
        <w:rPr>
          <w:rFonts w:ascii="Arial" w:hAnsi="Arial" w:cs="Arial"/>
          <w:b/>
          <w:i/>
        </w:rPr>
        <w:t>monistico</w:t>
      </w:r>
      <w:r w:rsidRPr="00060D91">
        <w:rPr>
          <w:rFonts w:ascii="Arial" w:hAnsi="Arial" w:cs="Arial"/>
          <w:b/>
        </w:rPr>
        <w:t xml:space="preserve">] </w:t>
      </w:r>
      <w:r>
        <w:rPr>
          <w:rFonts w:ascii="Arial" w:hAnsi="Arial" w:cs="Arial"/>
          <w:b/>
        </w:rPr>
        <w:t xml:space="preserve">  </w:t>
      </w:r>
      <w:proofErr w:type="gramEnd"/>
      <w:r w:rsidRPr="00060D91">
        <w:rPr>
          <w:rFonts w:ascii="Arial" w:hAnsi="Arial" w:cs="Arial"/>
          <w:b/>
        </w:rPr>
        <w:t xml:space="preserve">Membri del </w:t>
      </w:r>
      <w:proofErr w:type="gramStart"/>
      <w:r w:rsidRPr="00060D91">
        <w:rPr>
          <w:rFonts w:ascii="Arial" w:hAnsi="Arial" w:cs="Arial"/>
          <w:b/>
        </w:rPr>
        <w:t>consiglio di amministrazione</w:t>
      </w:r>
      <w:proofErr w:type="gramEnd"/>
      <w:r w:rsidRPr="00060D91">
        <w:rPr>
          <w:rFonts w:ascii="Arial" w:hAnsi="Arial" w:cs="Arial"/>
          <w:b/>
        </w:rPr>
        <w:t xml:space="preserve"> cui sia stata conferita la legale rappresentanza (presidente del CDA, amministratore unico, amministratori delegati anche se titolari di una delega limitata a determinate attività ma che per tali attività conferisca poteri di rappresentanza):</w:t>
      </w:r>
    </w:p>
    <w:tbl>
      <w:tblPr>
        <w:tblStyle w:val="Grigliatabella"/>
        <w:tblW w:w="8826" w:type="dxa"/>
        <w:tblInd w:w="846" w:type="dxa"/>
        <w:tblLayout w:type="fixed"/>
        <w:tblLook w:val="04A0" w:firstRow="1" w:lastRow="0" w:firstColumn="1" w:lastColumn="0" w:noHBand="0" w:noVBand="1"/>
      </w:tblPr>
      <w:tblGrid>
        <w:gridCol w:w="1799"/>
        <w:gridCol w:w="2108"/>
        <w:gridCol w:w="1621"/>
        <w:gridCol w:w="1471"/>
        <w:gridCol w:w="1827"/>
      </w:tblGrid>
      <w:tr w:rsidR="00AC5CF7" w:rsidRPr="00182F1A" w14:paraId="233659F4" w14:textId="77777777" w:rsidTr="00060D91">
        <w:trPr>
          <w:trHeight w:val="478"/>
        </w:trPr>
        <w:tc>
          <w:tcPr>
            <w:tcW w:w="1799" w:type="dxa"/>
            <w:shd w:val="clear" w:color="auto" w:fill="00529E"/>
            <w:vAlign w:val="center"/>
          </w:tcPr>
          <w:p w14:paraId="59F19E93" w14:textId="77777777" w:rsidR="00AC5CF7" w:rsidRPr="00182F1A" w:rsidRDefault="00AC5CF7" w:rsidP="00AB727A">
            <w:pPr>
              <w:ind w:right="11"/>
              <w:jc w:val="both"/>
              <w:rPr>
                <w:rFonts w:ascii="Arial" w:hAnsi="Arial" w:cs="Arial"/>
                <w:b/>
                <w:bCs/>
                <w:i/>
                <w:color w:val="FFFFFF" w:themeColor="background1"/>
                <w:sz w:val="18"/>
                <w:szCs w:val="18"/>
              </w:rPr>
            </w:pPr>
            <w:r w:rsidRPr="00182F1A">
              <w:rPr>
                <w:rFonts w:ascii="Arial" w:hAnsi="Arial" w:cs="Arial"/>
                <w:b/>
                <w:bCs/>
                <w:color w:val="FFFFFF" w:themeColor="background1"/>
                <w:sz w:val="18"/>
                <w:szCs w:val="18"/>
              </w:rPr>
              <w:t>Cognome e Nome</w:t>
            </w:r>
          </w:p>
        </w:tc>
        <w:tc>
          <w:tcPr>
            <w:tcW w:w="2108" w:type="dxa"/>
            <w:shd w:val="clear" w:color="auto" w:fill="00529E"/>
            <w:vAlign w:val="center"/>
          </w:tcPr>
          <w:p w14:paraId="255D44FF" w14:textId="77777777" w:rsidR="00AC5CF7" w:rsidRPr="00182F1A" w:rsidRDefault="00AC5CF7" w:rsidP="00AB727A">
            <w:pPr>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Qualifica</w:t>
            </w:r>
          </w:p>
          <w:p w14:paraId="062CAB14" w14:textId="77777777" w:rsidR="00AC5CF7" w:rsidRPr="00182F1A" w:rsidRDefault="00AC5CF7" w:rsidP="00AB727A">
            <w:pPr>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(nel caso in cui un soggetto ricopra più qualifiche indicarle tutte)</w:t>
            </w:r>
          </w:p>
        </w:tc>
        <w:tc>
          <w:tcPr>
            <w:tcW w:w="1621" w:type="dxa"/>
            <w:shd w:val="clear" w:color="auto" w:fill="00529E"/>
            <w:vAlign w:val="center"/>
          </w:tcPr>
          <w:p w14:paraId="7AABD9D5" w14:textId="77777777" w:rsidR="00AC5CF7" w:rsidRPr="00182F1A" w:rsidRDefault="00AC5CF7" w:rsidP="00AB727A">
            <w:pPr>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Luogo e Data di nascita</w:t>
            </w:r>
          </w:p>
        </w:tc>
        <w:tc>
          <w:tcPr>
            <w:tcW w:w="1471" w:type="dxa"/>
            <w:shd w:val="clear" w:color="auto" w:fill="00529E"/>
            <w:vAlign w:val="center"/>
          </w:tcPr>
          <w:p w14:paraId="2DD0A9BB" w14:textId="77777777" w:rsidR="00AC5CF7" w:rsidRPr="00182F1A" w:rsidRDefault="00AC5CF7" w:rsidP="00AB727A">
            <w:pPr>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Codice Fiscale</w:t>
            </w:r>
          </w:p>
        </w:tc>
        <w:tc>
          <w:tcPr>
            <w:tcW w:w="1827" w:type="dxa"/>
            <w:shd w:val="clear" w:color="auto" w:fill="00529E"/>
            <w:vAlign w:val="center"/>
          </w:tcPr>
          <w:p w14:paraId="390C2D65" w14:textId="77777777" w:rsidR="00AC5CF7" w:rsidRPr="00182F1A" w:rsidRDefault="00AC5CF7" w:rsidP="00AB727A">
            <w:pPr>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Residenza</w:t>
            </w:r>
          </w:p>
        </w:tc>
      </w:tr>
      <w:tr w:rsidR="00AC5CF7" w:rsidRPr="00182F1A" w14:paraId="5D5695AE" w14:textId="77777777" w:rsidTr="00060D91">
        <w:trPr>
          <w:trHeight w:val="489"/>
        </w:trPr>
        <w:tc>
          <w:tcPr>
            <w:tcW w:w="1799" w:type="dxa"/>
          </w:tcPr>
          <w:p w14:paraId="7725AC72"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08" w:type="dxa"/>
          </w:tcPr>
          <w:p w14:paraId="7B558433"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21" w:type="dxa"/>
          </w:tcPr>
          <w:p w14:paraId="1ABDA339"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71" w:type="dxa"/>
          </w:tcPr>
          <w:p w14:paraId="782B7D92"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27" w:type="dxa"/>
          </w:tcPr>
          <w:p w14:paraId="377D4F43"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C5CF7" w:rsidRPr="00182F1A" w14:paraId="396428CD" w14:textId="77777777" w:rsidTr="00060D91">
        <w:trPr>
          <w:trHeight w:val="489"/>
        </w:trPr>
        <w:tc>
          <w:tcPr>
            <w:tcW w:w="1799" w:type="dxa"/>
          </w:tcPr>
          <w:p w14:paraId="5DB913F8"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08" w:type="dxa"/>
          </w:tcPr>
          <w:p w14:paraId="203FF02E"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21" w:type="dxa"/>
          </w:tcPr>
          <w:p w14:paraId="4FEDDB71"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71" w:type="dxa"/>
          </w:tcPr>
          <w:p w14:paraId="730869DF"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27" w:type="dxa"/>
          </w:tcPr>
          <w:p w14:paraId="24D27877"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C5CF7" w:rsidRPr="00182F1A" w14:paraId="47F75AC1" w14:textId="77777777" w:rsidTr="00060D91">
        <w:trPr>
          <w:trHeight w:val="489"/>
        </w:trPr>
        <w:tc>
          <w:tcPr>
            <w:tcW w:w="1799" w:type="dxa"/>
          </w:tcPr>
          <w:p w14:paraId="527E0375"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08" w:type="dxa"/>
          </w:tcPr>
          <w:p w14:paraId="4757882E"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21" w:type="dxa"/>
          </w:tcPr>
          <w:p w14:paraId="04101D0A"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71" w:type="dxa"/>
          </w:tcPr>
          <w:p w14:paraId="7936B151"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27" w:type="dxa"/>
          </w:tcPr>
          <w:p w14:paraId="423D6278"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C5CF7" w:rsidRPr="00182F1A" w14:paraId="5565A98C" w14:textId="77777777" w:rsidTr="00060D91">
        <w:trPr>
          <w:trHeight w:val="489"/>
        </w:trPr>
        <w:tc>
          <w:tcPr>
            <w:tcW w:w="1799" w:type="dxa"/>
          </w:tcPr>
          <w:p w14:paraId="77616AB0"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08" w:type="dxa"/>
          </w:tcPr>
          <w:p w14:paraId="6F46D433"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21" w:type="dxa"/>
          </w:tcPr>
          <w:p w14:paraId="0B47A8E2"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71" w:type="dxa"/>
          </w:tcPr>
          <w:p w14:paraId="57269F6C"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27" w:type="dxa"/>
          </w:tcPr>
          <w:p w14:paraId="7FBECA59"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C5CF7" w:rsidRPr="00182F1A" w14:paraId="3026BB2E" w14:textId="77777777" w:rsidTr="00E46AD8">
        <w:trPr>
          <w:trHeight w:val="528"/>
        </w:trPr>
        <w:tc>
          <w:tcPr>
            <w:tcW w:w="8826" w:type="dxa"/>
            <w:gridSpan w:val="5"/>
            <w:vAlign w:val="center"/>
          </w:tcPr>
          <w:p w14:paraId="38264B62"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t>ALTRO (</w:t>
            </w:r>
            <w:r w:rsidRPr="00182F1A">
              <w:rPr>
                <w:rFonts w:ascii="Arial" w:hAnsi="Arial" w:cs="Arial"/>
                <w:b/>
                <w:i/>
                <w:sz w:val="18"/>
                <w:szCs w:val="18"/>
              </w:rPr>
              <w:t>indicare eventuali ulteriori nominativi, riportando, per ciascuno di essi, le informazioni di cui sopra</w:t>
            </w:r>
            <w:r w:rsidRPr="00182F1A">
              <w:rPr>
                <w:rFonts w:ascii="Arial" w:hAnsi="Arial" w:cs="Arial"/>
                <w:b/>
                <w:sz w:val="18"/>
                <w:szCs w:val="18"/>
              </w:rPr>
              <w:t>):</w:t>
            </w:r>
          </w:p>
        </w:tc>
      </w:tr>
      <w:tr w:rsidR="00AC5CF7" w:rsidRPr="00182F1A" w14:paraId="48E323F3" w14:textId="77777777" w:rsidTr="00E46AD8">
        <w:trPr>
          <w:trHeight w:val="609"/>
        </w:trPr>
        <w:tc>
          <w:tcPr>
            <w:tcW w:w="8826" w:type="dxa"/>
            <w:gridSpan w:val="5"/>
          </w:tcPr>
          <w:p w14:paraId="58E79F9D"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bl>
    <w:p w14:paraId="4CE6F9EB" w14:textId="77777777" w:rsidR="00060D91" w:rsidRPr="00060D91" w:rsidRDefault="00060D91" w:rsidP="00060D91">
      <w:pPr>
        <w:numPr>
          <w:ilvl w:val="0"/>
          <w:numId w:val="5"/>
        </w:numPr>
        <w:spacing w:before="120" w:after="120" w:line="280" w:lineRule="exact"/>
        <w:ind w:left="1570" w:right="11" w:hanging="357"/>
        <w:jc w:val="both"/>
        <w:rPr>
          <w:rFonts w:ascii="Arial" w:hAnsi="Arial" w:cs="Arial"/>
          <w:b/>
        </w:rPr>
      </w:pPr>
      <w:r w:rsidRPr="00060D91">
        <w:rPr>
          <w:rFonts w:ascii="Arial" w:hAnsi="Arial" w:cs="Arial"/>
          <w:b/>
        </w:rPr>
        <w:lastRenderedPageBreak/>
        <w:t>Amministratore di fatto</w:t>
      </w:r>
      <w:r w:rsidRPr="00060D91">
        <w:rPr>
          <w:rFonts w:ascii="Arial" w:hAnsi="Arial" w:cs="Arial"/>
          <w:b/>
          <w:vertAlign w:val="superscript"/>
        </w:rPr>
        <w:footnoteReference w:id="4"/>
      </w:r>
      <w:r w:rsidRPr="00060D91">
        <w:rPr>
          <w:rFonts w:ascii="Arial" w:hAnsi="Arial" w:cs="Arial"/>
          <w:b/>
        </w:rPr>
        <w:t>:</w:t>
      </w:r>
    </w:p>
    <w:tbl>
      <w:tblPr>
        <w:tblStyle w:val="Grigliatabella1"/>
        <w:tblW w:w="8901" w:type="dxa"/>
        <w:tblInd w:w="846" w:type="dxa"/>
        <w:tblLayout w:type="fixed"/>
        <w:tblLook w:val="04A0" w:firstRow="1" w:lastRow="0" w:firstColumn="1" w:lastColumn="0" w:noHBand="0" w:noVBand="1"/>
      </w:tblPr>
      <w:tblGrid>
        <w:gridCol w:w="1814"/>
        <w:gridCol w:w="2126"/>
        <w:gridCol w:w="1635"/>
        <w:gridCol w:w="1484"/>
        <w:gridCol w:w="1842"/>
      </w:tblGrid>
      <w:tr w:rsidR="00060D91" w:rsidRPr="00060D91" w14:paraId="0AACA424" w14:textId="77777777" w:rsidTr="00060D91">
        <w:trPr>
          <w:trHeight w:val="504"/>
        </w:trPr>
        <w:tc>
          <w:tcPr>
            <w:tcW w:w="1814" w:type="dxa"/>
            <w:shd w:val="clear" w:color="auto" w:fill="00529E"/>
            <w:vAlign w:val="center"/>
          </w:tcPr>
          <w:p w14:paraId="540E81A3" w14:textId="77777777" w:rsidR="00060D91" w:rsidRPr="00B5559D" w:rsidRDefault="00060D91" w:rsidP="00AB727A">
            <w:pPr>
              <w:jc w:val="center"/>
              <w:rPr>
                <w:rFonts w:ascii="Arial" w:hAnsi="Arial" w:cs="Arial"/>
                <w:b/>
                <w:bCs/>
                <w:color w:val="FFFFFF" w:themeColor="background1"/>
                <w:sz w:val="18"/>
                <w:szCs w:val="18"/>
              </w:rPr>
            </w:pPr>
            <w:r w:rsidRPr="00B5559D">
              <w:rPr>
                <w:rFonts w:ascii="Arial" w:hAnsi="Arial" w:cs="Arial"/>
                <w:b/>
                <w:bCs/>
                <w:color w:val="FFFFFF" w:themeColor="background1"/>
                <w:sz w:val="18"/>
                <w:szCs w:val="18"/>
              </w:rPr>
              <w:t xml:space="preserve">Cognome e Nome </w:t>
            </w:r>
          </w:p>
        </w:tc>
        <w:tc>
          <w:tcPr>
            <w:tcW w:w="2126" w:type="dxa"/>
            <w:shd w:val="clear" w:color="auto" w:fill="00529E"/>
            <w:vAlign w:val="center"/>
          </w:tcPr>
          <w:p w14:paraId="4B903F2D" w14:textId="77777777" w:rsidR="00060D91" w:rsidRPr="00B5559D" w:rsidRDefault="00060D91" w:rsidP="00AB727A">
            <w:pPr>
              <w:jc w:val="both"/>
              <w:rPr>
                <w:rFonts w:ascii="Arial" w:hAnsi="Arial" w:cs="Arial"/>
                <w:b/>
                <w:bCs/>
                <w:color w:val="FFFFFF" w:themeColor="background1"/>
                <w:sz w:val="18"/>
                <w:szCs w:val="18"/>
              </w:rPr>
            </w:pPr>
            <w:r w:rsidRPr="00B5559D">
              <w:rPr>
                <w:rFonts w:ascii="Arial" w:hAnsi="Arial" w:cs="Arial"/>
                <w:b/>
                <w:bCs/>
                <w:color w:val="FFFFFF" w:themeColor="background1"/>
                <w:sz w:val="18"/>
                <w:szCs w:val="18"/>
              </w:rPr>
              <w:t>Qualifica</w:t>
            </w:r>
          </w:p>
          <w:p w14:paraId="77D48FF0" w14:textId="77777777" w:rsidR="00060D91" w:rsidRPr="00B5559D" w:rsidRDefault="00060D91" w:rsidP="00AB727A">
            <w:pPr>
              <w:jc w:val="both"/>
              <w:rPr>
                <w:rFonts w:ascii="Arial" w:hAnsi="Arial" w:cs="Arial"/>
                <w:b/>
                <w:bCs/>
                <w:color w:val="FFFFFF" w:themeColor="background1"/>
                <w:sz w:val="18"/>
                <w:szCs w:val="18"/>
              </w:rPr>
            </w:pPr>
            <w:r w:rsidRPr="00B5559D">
              <w:rPr>
                <w:rFonts w:ascii="Arial" w:hAnsi="Arial" w:cs="Arial"/>
                <w:b/>
                <w:bCs/>
                <w:color w:val="FFFFFF" w:themeColor="background1"/>
                <w:sz w:val="18"/>
                <w:szCs w:val="18"/>
              </w:rPr>
              <w:t>(nel caso in cui il soggetto ricopra formalmente altre qualifiche non gestorie)</w:t>
            </w:r>
          </w:p>
        </w:tc>
        <w:tc>
          <w:tcPr>
            <w:tcW w:w="1635" w:type="dxa"/>
            <w:shd w:val="clear" w:color="auto" w:fill="00529E"/>
            <w:vAlign w:val="center"/>
          </w:tcPr>
          <w:p w14:paraId="30A2EE4A" w14:textId="77777777" w:rsidR="00060D91" w:rsidRPr="00B5559D" w:rsidRDefault="00060D91" w:rsidP="00AB727A">
            <w:pPr>
              <w:jc w:val="center"/>
              <w:rPr>
                <w:rFonts w:ascii="Arial" w:hAnsi="Arial" w:cs="Arial"/>
                <w:b/>
                <w:bCs/>
                <w:color w:val="FFFFFF" w:themeColor="background1"/>
                <w:sz w:val="18"/>
                <w:szCs w:val="18"/>
              </w:rPr>
            </w:pPr>
            <w:r w:rsidRPr="00B5559D">
              <w:rPr>
                <w:rFonts w:ascii="Arial" w:hAnsi="Arial" w:cs="Arial"/>
                <w:b/>
                <w:bCs/>
                <w:color w:val="FFFFFF" w:themeColor="background1"/>
                <w:sz w:val="18"/>
                <w:szCs w:val="18"/>
              </w:rPr>
              <w:t>Luogo e Data di nascita</w:t>
            </w:r>
          </w:p>
        </w:tc>
        <w:tc>
          <w:tcPr>
            <w:tcW w:w="1484" w:type="dxa"/>
            <w:shd w:val="clear" w:color="auto" w:fill="00529E"/>
            <w:vAlign w:val="center"/>
          </w:tcPr>
          <w:p w14:paraId="759C4959" w14:textId="77777777" w:rsidR="00060D91" w:rsidRPr="00B5559D" w:rsidRDefault="00060D91" w:rsidP="00AB727A">
            <w:pPr>
              <w:jc w:val="center"/>
              <w:rPr>
                <w:rFonts w:ascii="Arial" w:hAnsi="Arial" w:cs="Arial"/>
                <w:b/>
                <w:bCs/>
                <w:color w:val="FFFFFF" w:themeColor="background1"/>
                <w:sz w:val="18"/>
                <w:szCs w:val="18"/>
              </w:rPr>
            </w:pPr>
            <w:r w:rsidRPr="00B5559D">
              <w:rPr>
                <w:rFonts w:ascii="Arial" w:hAnsi="Arial" w:cs="Arial"/>
                <w:b/>
                <w:bCs/>
                <w:color w:val="FFFFFF" w:themeColor="background1"/>
                <w:sz w:val="18"/>
                <w:szCs w:val="18"/>
              </w:rPr>
              <w:t>Codice Fiscale</w:t>
            </w:r>
          </w:p>
        </w:tc>
        <w:tc>
          <w:tcPr>
            <w:tcW w:w="1842" w:type="dxa"/>
            <w:shd w:val="clear" w:color="auto" w:fill="00529E"/>
            <w:vAlign w:val="center"/>
          </w:tcPr>
          <w:p w14:paraId="07B6CB94" w14:textId="77777777" w:rsidR="00060D91" w:rsidRPr="00B5559D" w:rsidRDefault="00060D91" w:rsidP="00AB727A">
            <w:pPr>
              <w:jc w:val="center"/>
              <w:rPr>
                <w:rFonts w:ascii="Arial" w:hAnsi="Arial" w:cs="Arial"/>
                <w:b/>
                <w:bCs/>
                <w:color w:val="FFFFFF" w:themeColor="background1"/>
                <w:sz w:val="18"/>
                <w:szCs w:val="18"/>
              </w:rPr>
            </w:pPr>
            <w:r w:rsidRPr="00B5559D">
              <w:rPr>
                <w:rFonts w:ascii="Arial" w:hAnsi="Arial" w:cs="Arial"/>
                <w:b/>
                <w:bCs/>
                <w:color w:val="FFFFFF" w:themeColor="background1"/>
                <w:sz w:val="18"/>
                <w:szCs w:val="18"/>
              </w:rPr>
              <w:t>Residenza</w:t>
            </w:r>
          </w:p>
        </w:tc>
      </w:tr>
      <w:tr w:rsidR="00060D91" w:rsidRPr="00060D91" w14:paraId="214E1656" w14:textId="77777777" w:rsidTr="00060D91">
        <w:trPr>
          <w:trHeight w:val="516"/>
        </w:trPr>
        <w:tc>
          <w:tcPr>
            <w:tcW w:w="1814" w:type="dxa"/>
          </w:tcPr>
          <w:p w14:paraId="1C21B579" w14:textId="77777777" w:rsidR="00060D91" w:rsidRPr="00060D91" w:rsidRDefault="00060D91" w:rsidP="00060D91">
            <w:pPr>
              <w:spacing w:before="120" w:after="120"/>
              <w:jc w:val="both"/>
              <w:rPr>
                <w:rFonts w:ascii="Arial" w:hAnsi="Arial" w:cs="Arial"/>
                <w:b/>
                <w:sz w:val="22"/>
                <w:szCs w:val="22"/>
              </w:rPr>
            </w:pPr>
            <w:r w:rsidRPr="00060D91">
              <w:rPr>
                <w:rFonts w:ascii="Arial" w:hAnsi="Arial" w:cs="Arial"/>
                <w:b/>
              </w:rPr>
              <w:fldChar w:fldCharType="begin">
                <w:ffData>
                  <w:name w:val="Testo656"/>
                  <w:enabled/>
                  <w:calcOnExit w:val="0"/>
                  <w:textInput/>
                </w:ffData>
              </w:fldChar>
            </w:r>
            <w:r w:rsidRPr="00060D91">
              <w:rPr>
                <w:rFonts w:ascii="Arial" w:hAnsi="Arial" w:cs="Arial"/>
                <w:b/>
                <w:sz w:val="22"/>
                <w:szCs w:val="22"/>
              </w:rPr>
              <w:instrText xml:space="preserve"> FORMTEXT </w:instrText>
            </w:r>
            <w:r w:rsidRPr="00060D91">
              <w:rPr>
                <w:rFonts w:ascii="Arial" w:hAnsi="Arial" w:cs="Arial"/>
                <w:b/>
              </w:rPr>
            </w:r>
            <w:r w:rsidRPr="00060D91">
              <w:rPr>
                <w:rFonts w:ascii="Arial" w:hAnsi="Arial" w:cs="Arial"/>
                <w:b/>
              </w:rPr>
              <w:fldChar w:fldCharType="separate"/>
            </w:r>
            <w:r w:rsidRPr="00060D91">
              <w:rPr>
                <w:rFonts w:ascii="Arial" w:hAnsi="Arial" w:cs="Arial"/>
                <w:b/>
                <w:noProof/>
                <w:sz w:val="22"/>
                <w:szCs w:val="22"/>
              </w:rPr>
              <w:t> </w:t>
            </w:r>
            <w:r w:rsidRPr="00060D91">
              <w:rPr>
                <w:rFonts w:ascii="Arial" w:hAnsi="Arial" w:cs="Arial"/>
                <w:b/>
                <w:noProof/>
                <w:sz w:val="22"/>
                <w:szCs w:val="22"/>
              </w:rPr>
              <w:t> </w:t>
            </w:r>
            <w:r w:rsidRPr="00060D91">
              <w:rPr>
                <w:rFonts w:ascii="Arial" w:hAnsi="Arial" w:cs="Arial"/>
                <w:b/>
                <w:noProof/>
                <w:sz w:val="22"/>
                <w:szCs w:val="22"/>
              </w:rPr>
              <w:t> </w:t>
            </w:r>
            <w:r w:rsidRPr="00060D91">
              <w:rPr>
                <w:rFonts w:ascii="Arial" w:hAnsi="Arial" w:cs="Arial"/>
                <w:b/>
                <w:noProof/>
                <w:sz w:val="22"/>
                <w:szCs w:val="22"/>
              </w:rPr>
              <w:t> </w:t>
            </w:r>
            <w:r w:rsidRPr="00060D91">
              <w:rPr>
                <w:rFonts w:ascii="Arial" w:hAnsi="Arial" w:cs="Arial"/>
                <w:b/>
                <w:noProof/>
                <w:sz w:val="22"/>
                <w:szCs w:val="22"/>
              </w:rPr>
              <w:t> </w:t>
            </w:r>
            <w:r w:rsidRPr="00060D91">
              <w:rPr>
                <w:rFonts w:ascii="Arial" w:hAnsi="Arial" w:cs="Arial"/>
                <w:b/>
              </w:rPr>
              <w:fldChar w:fldCharType="end"/>
            </w:r>
          </w:p>
        </w:tc>
        <w:tc>
          <w:tcPr>
            <w:tcW w:w="2126" w:type="dxa"/>
          </w:tcPr>
          <w:p w14:paraId="543BA5DE" w14:textId="77777777" w:rsidR="00060D91" w:rsidRPr="00060D91" w:rsidRDefault="00060D91" w:rsidP="00060D91">
            <w:pPr>
              <w:spacing w:before="120" w:after="120"/>
              <w:jc w:val="both"/>
              <w:rPr>
                <w:rFonts w:ascii="Arial" w:hAnsi="Arial" w:cs="Arial"/>
                <w:b/>
                <w:sz w:val="22"/>
                <w:szCs w:val="22"/>
              </w:rPr>
            </w:pPr>
            <w:r w:rsidRPr="00060D91">
              <w:rPr>
                <w:rFonts w:ascii="Arial" w:hAnsi="Arial" w:cs="Arial"/>
                <w:b/>
              </w:rPr>
              <w:fldChar w:fldCharType="begin">
                <w:ffData>
                  <w:name w:val="Testo656"/>
                  <w:enabled/>
                  <w:calcOnExit w:val="0"/>
                  <w:textInput/>
                </w:ffData>
              </w:fldChar>
            </w:r>
            <w:r w:rsidRPr="00060D91">
              <w:rPr>
                <w:rFonts w:ascii="Arial" w:hAnsi="Arial" w:cs="Arial"/>
                <w:b/>
                <w:sz w:val="22"/>
                <w:szCs w:val="22"/>
              </w:rPr>
              <w:instrText xml:space="preserve"> FORMTEXT </w:instrText>
            </w:r>
            <w:r w:rsidRPr="00060D91">
              <w:rPr>
                <w:rFonts w:ascii="Arial" w:hAnsi="Arial" w:cs="Arial"/>
                <w:b/>
              </w:rPr>
            </w:r>
            <w:r w:rsidRPr="00060D91">
              <w:rPr>
                <w:rFonts w:ascii="Arial" w:hAnsi="Arial" w:cs="Arial"/>
                <w:b/>
              </w:rPr>
              <w:fldChar w:fldCharType="separate"/>
            </w:r>
            <w:r w:rsidRPr="00060D91">
              <w:rPr>
                <w:rFonts w:ascii="Arial" w:hAnsi="Arial" w:cs="Arial"/>
                <w:b/>
                <w:noProof/>
                <w:sz w:val="22"/>
                <w:szCs w:val="22"/>
              </w:rPr>
              <w:t> </w:t>
            </w:r>
            <w:r w:rsidRPr="00060D91">
              <w:rPr>
                <w:rFonts w:ascii="Arial" w:hAnsi="Arial" w:cs="Arial"/>
                <w:b/>
                <w:noProof/>
                <w:sz w:val="22"/>
                <w:szCs w:val="22"/>
              </w:rPr>
              <w:t> </w:t>
            </w:r>
            <w:r w:rsidRPr="00060D91">
              <w:rPr>
                <w:rFonts w:ascii="Arial" w:hAnsi="Arial" w:cs="Arial"/>
                <w:b/>
                <w:noProof/>
                <w:sz w:val="22"/>
                <w:szCs w:val="22"/>
              </w:rPr>
              <w:t> </w:t>
            </w:r>
            <w:r w:rsidRPr="00060D91">
              <w:rPr>
                <w:rFonts w:ascii="Arial" w:hAnsi="Arial" w:cs="Arial"/>
                <w:b/>
                <w:noProof/>
                <w:sz w:val="22"/>
                <w:szCs w:val="22"/>
              </w:rPr>
              <w:t> </w:t>
            </w:r>
            <w:r w:rsidRPr="00060D91">
              <w:rPr>
                <w:rFonts w:ascii="Arial" w:hAnsi="Arial" w:cs="Arial"/>
                <w:b/>
                <w:noProof/>
                <w:sz w:val="22"/>
                <w:szCs w:val="22"/>
              </w:rPr>
              <w:t> </w:t>
            </w:r>
            <w:r w:rsidRPr="00060D91">
              <w:rPr>
                <w:rFonts w:ascii="Arial" w:hAnsi="Arial" w:cs="Arial"/>
                <w:b/>
              </w:rPr>
              <w:fldChar w:fldCharType="end"/>
            </w:r>
          </w:p>
        </w:tc>
        <w:tc>
          <w:tcPr>
            <w:tcW w:w="1635" w:type="dxa"/>
          </w:tcPr>
          <w:p w14:paraId="0F57175C" w14:textId="77777777" w:rsidR="00060D91" w:rsidRPr="00060D91" w:rsidRDefault="00060D91" w:rsidP="00060D91">
            <w:pPr>
              <w:spacing w:before="120" w:after="120"/>
              <w:jc w:val="both"/>
              <w:rPr>
                <w:rFonts w:ascii="Arial" w:hAnsi="Arial" w:cs="Arial"/>
                <w:b/>
                <w:sz w:val="22"/>
                <w:szCs w:val="22"/>
              </w:rPr>
            </w:pPr>
            <w:r w:rsidRPr="00060D91">
              <w:rPr>
                <w:rFonts w:ascii="Arial" w:hAnsi="Arial" w:cs="Arial"/>
                <w:b/>
              </w:rPr>
              <w:fldChar w:fldCharType="begin">
                <w:ffData>
                  <w:name w:val="Testo656"/>
                  <w:enabled/>
                  <w:calcOnExit w:val="0"/>
                  <w:textInput/>
                </w:ffData>
              </w:fldChar>
            </w:r>
            <w:r w:rsidRPr="00060D91">
              <w:rPr>
                <w:rFonts w:ascii="Arial" w:hAnsi="Arial" w:cs="Arial"/>
                <w:b/>
                <w:sz w:val="22"/>
                <w:szCs w:val="22"/>
              </w:rPr>
              <w:instrText xml:space="preserve"> FORMTEXT </w:instrText>
            </w:r>
            <w:r w:rsidRPr="00060D91">
              <w:rPr>
                <w:rFonts w:ascii="Arial" w:hAnsi="Arial" w:cs="Arial"/>
                <w:b/>
              </w:rPr>
            </w:r>
            <w:r w:rsidRPr="00060D91">
              <w:rPr>
                <w:rFonts w:ascii="Arial" w:hAnsi="Arial" w:cs="Arial"/>
                <w:b/>
              </w:rPr>
              <w:fldChar w:fldCharType="separate"/>
            </w:r>
            <w:r w:rsidRPr="00060D91">
              <w:rPr>
                <w:rFonts w:ascii="Arial" w:hAnsi="Arial" w:cs="Arial"/>
                <w:b/>
                <w:noProof/>
                <w:sz w:val="22"/>
                <w:szCs w:val="22"/>
              </w:rPr>
              <w:t> </w:t>
            </w:r>
            <w:r w:rsidRPr="00060D91">
              <w:rPr>
                <w:rFonts w:ascii="Arial" w:hAnsi="Arial" w:cs="Arial"/>
                <w:b/>
                <w:noProof/>
                <w:sz w:val="22"/>
                <w:szCs w:val="22"/>
              </w:rPr>
              <w:t> </w:t>
            </w:r>
            <w:r w:rsidRPr="00060D91">
              <w:rPr>
                <w:rFonts w:ascii="Arial" w:hAnsi="Arial" w:cs="Arial"/>
                <w:b/>
                <w:noProof/>
                <w:sz w:val="22"/>
                <w:szCs w:val="22"/>
              </w:rPr>
              <w:t> </w:t>
            </w:r>
            <w:r w:rsidRPr="00060D91">
              <w:rPr>
                <w:rFonts w:ascii="Arial" w:hAnsi="Arial" w:cs="Arial"/>
                <w:b/>
                <w:noProof/>
                <w:sz w:val="22"/>
                <w:szCs w:val="22"/>
              </w:rPr>
              <w:t> </w:t>
            </w:r>
            <w:r w:rsidRPr="00060D91">
              <w:rPr>
                <w:rFonts w:ascii="Arial" w:hAnsi="Arial" w:cs="Arial"/>
                <w:b/>
                <w:noProof/>
                <w:sz w:val="22"/>
                <w:szCs w:val="22"/>
              </w:rPr>
              <w:t> </w:t>
            </w:r>
            <w:r w:rsidRPr="00060D91">
              <w:rPr>
                <w:rFonts w:ascii="Arial" w:hAnsi="Arial" w:cs="Arial"/>
                <w:b/>
              </w:rPr>
              <w:fldChar w:fldCharType="end"/>
            </w:r>
          </w:p>
        </w:tc>
        <w:tc>
          <w:tcPr>
            <w:tcW w:w="1484" w:type="dxa"/>
          </w:tcPr>
          <w:p w14:paraId="1B27D281" w14:textId="77777777" w:rsidR="00060D91" w:rsidRPr="00060D91" w:rsidRDefault="00060D91" w:rsidP="00060D91">
            <w:pPr>
              <w:spacing w:before="120" w:after="120"/>
              <w:jc w:val="both"/>
              <w:rPr>
                <w:rFonts w:ascii="Arial" w:hAnsi="Arial" w:cs="Arial"/>
                <w:b/>
                <w:sz w:val="22"/>
                <w:szCs w:val="22"/>
              </w:rPr>
            </w:pPr>
            <w:r w:rsidRPr="00060D91">
              <w:rPr>
                <w:rFonts w:ascii="Arial" w:hAnsi="Arial" w:cs="Arial"/>
                <w:b/>
              </w:rPr>
              <w:fldChar w:fldCharType="begin">
                <w:ffData>
                  <w:name w:val="Testo656"/>
                  <w:enabled/>
                  <w:calcOnExit w:val="0"/>
                  <w:textInput/>
                </w:ffData>
              </w:fldChar>
            </w:r>
            <w:r w:rsidRPr="00060D91">
              <w:rPr>
                <w:rFonts w:ascii="Arial" w:hAnsi="Arial" w:cs="Arial"/>
                <w:b/>
                <w:sz w:val="22"/>
                <w:szCs w:val="22"/>
              </w:rPr>
              <w:instrText xml:space="preserve"> FORMTEXT </w:instrText>
            </w:r>
            <w:r w:rsidRPr="00060D91">
              <w:rPr>
                <w:rFonts w:ascii="Arial" w:hAnsi="Arial" w:cs="Arial"/>
                <w:b/>
              </w:rPr>
            </w:r>
            <w:r w:rsidRPr="00060D91">
              <w:rPr>
                <w:rFonts w:ascii="Arial" w:hAnsi="Arial" w:cs="Arial"/>
                <w:b/>
              </w:rPr>
              <w:fldChar w:fldCharType="separate"/>
            </w:r>
            <w:r w:rsidRPr="00060D91">
              <w:rPr>
                <w:rFonts w:ascii="Arial" w:hAnsi="Arial" w:cs="Arial"/>
                <w:b/>
                <w:noProof/>
                <w:sz w:val="22"/>
                <w:szCs w:val="22"/>
              </w:rPr>
              <w:t> </w:t>
            </w:r>
            <w:r w:rsidRPr="00060D91">
              <w:rPr>
                <w:rFonts w:ascii="Arial" w:hAnsi="Arial" w:cs="Arial"/>
                <w:b/>
                <w:noProof/>
                <w:sz w:val="22"/>
                <w:szCs w:val="22"/>
              </w:rPr>
              <w:t> </w:t>
            </w:r>
            <w:r w:rsidRPr="00060D91">
              <w:rPr>
                <w:rFonts w:ascii="Arial" w:hAnsi="Arial" w:cs="Arial"/>
                <w:b/>
                <w:noProof/>
                <w:sz w:val="22"/>
                <w:szCs w:val="22"/>
              </w:rPr>
              <w:t> </w:t>
            </w:r>
            <w:r w:rsidRPr="00060D91">
              <w:rPr>
                <w:rFonts w:ascii="Arial" w:hAnsi="Arial" w:cs="Arial"/>
                <w:b/>
                <w:noProof/>
                <w:sz w:val="22"/>
                <w:szCs w:val="22"/>
              </w:rPr>
              <w:t> </w:t>
            </w:r>
            <w:r w:rsidRPr="00060D91">
              <w:rPr>
                <w:rFonts w:ascii="Arial" w:hAnsi="Arial" w:cs="Arial"/>
                <w:b/>
                <w:noProof/>
                <w:sz w:val="22"/>
                <w:szCs w:val="22"/>
              </w:rPr>
              <w:t> </w:t>
            </w:r>
            <w:r w:rsidRPr="00060D91">
              <w:rPr>
                <w:rFonts w:ascii="Arial" w:hAnsi="Arial" w:cs="Arial"/>
                <w:b/>
              </w:rPr>
              <w:fldChar w:fldCharType="end"/>
            </w:r>
          </w:p>
        </w:tc>
        <w:tc>
          <w:tcPr>
            <w:tcW w:w="1842" w:type="dxa"/>
          </w:tcPr>
          <w:p w14:paraId="61C36D89" w14:textId="77777777" w:rsidR="00060D91" w:rsidRPr="00060D91" w:rsidRDefault="00060D91" w:rsidP="00060D91">
            <w:pPr>
              <w:spacing w:before="120" w:after="120"/>
              <w:jc w:val="both"/>
              <w:rPr>
                <w:rFonts w:ascii="Arial" w:hAnsi="Arial" w:cs="Arial"/>
                <w:b/>
                <w:sz w:val="22"/>
                <w:szCs w:val="22"/>
              </w:rPr>
            </w:pPr>
            <w:r w:rsidRPr="00060D91">
              <w:rPr>
                <w:rFonts w:ascii="Arial" w:hAnsi="Arial" w:cs="Arial"/>
                <w:b/>
              </w:rPr>
              <w:fldChar w:fldCharType="begin">
                <w:ffData>
                  <w:name w:val="Testo656"/>
                  <w:enabled/>
                  <w:calcOnExit w:val="0"/>
                  <w:textInput/>
                </w:ffData>
              </w:fldChar>
            </w:r>
            <w:r w:rsidRPr="00060D91">
              <w:rPr>
                <w:rFonts w:ascii="Arial" w:hAnsi="Arial" w:cs="Arial"/>
                <w:b/>
                <w:sz w:val="22"/>
                <w:szCs w:val="22"/>
              </w:rPr>
              <w:instrText xml:space="preserve"> FORMTEXT </w:instrText>
            </w:r>
            <w:r w:rsidRPr="00060D91">
              <w:rPr>
                <w:rFonts w:ascii="Arial" w:hAnsi="Arial" w:cs="Arial"/>
                <w:b/>
              </w:rPr>
            </w:r>
            <w:r w:rsidRPr="00060D91">
              <w:rPr>
                <w:rFonts w:ascii="Arial" w:hAnsi="Arial" w:cs="Arial"/>
                <w:b/>
              </w:rPr>
              <w:fldChar w:fldCharType="separate"/>
            </w:r>
            <w:r w:rsidRPr="00060D91">
              <w:rPr>
                <w:rFonts w:ascii="Arial" w:hAnsi="Arial" w:cs="Arial"/>
                <w:b/>
                <w:noProof/>
                <w:sz w:val="22"/>
                <w:szCs w:val="22"/>
              </w:rPr>
              <w:t> </w:t>
            </w:r>
            <w:r w:rsidRPr="00060D91">
              <w:rPr>
                <w:rFonts w:ascii="Arial" w:hAnsi="Arial" w:cs="Arial"/>
                <w:b/>
                <w:noProof/>
                <w:sz w:val="22"/>
                <w:szCs w:val="22"/>
              </w:rPr>
              <w:t> </w:t>
            </w:r>
            <w:r w:rsidRPr="00060D91">
              <w:rPr>
                <w:rFonts w:ascii="Arial" w:hAnsi="Arial" w:cs="Arial"/>
                <w:b/>
                <w:noProof/>
                <w:sz w:val="22"/>
                <w:szCs w:val="22"/>
              </w:rPr>
              <w:t> </w:t>
            </w:r>
            <w:r w:rsidRPr="00060D91">
              <w:rPr>
                <w:rFonts w:ascii="Arial" w:hAnsi="Arial" w:cs="Arial"/>
                <w:b/>
                <w:noProof/>
                <w:sz w:val="22"/>
                <w:szCs w:val="22"/>
              </w:rPr>
              <w:t> </w:t>
            </w:r>
            <w:r w:rsidRPr="00060D91">
              <w:rPr>
                <w:rFonts w:ascii="Arial" w:hAnsi="Arial" w:cs="Arial"/>
                <w:b/>
                <w:noProof/>
                <w:sz w:val="22"/>
                <w:szCs w:val="22"/>
              </w:rPr>
              <w:t> </w:t>
            </w:r>
            <w:r w:rsidRPr="00060D91">
              <w:rPr>
                <w:rFonts w:ascii="Arial" w:hAnsi="Arial" w:cs="Arial"/>
                <w:b/>
              </w:rPr>
              <w:fldChar w:fldCharType="end"/>
            </w:r>
          </w:p>
        </w:tc>
      </w:tr>
    </w:tbl>
    <w:p w14:paraId="4BBB947E" w14:textId="77777777" w:rsidR="008074AD" w:rsidRPr="00B5559D" w:rsidRDefault="00B5559D" w:rsidP="00EF373F">
      <w:pPr>
        <w:pStyle w:val="Paragrafoelenco"/>
        <w:numPr>
          <w:ilvl w:val="0"/>
          <w:numId w:val="5"/>
        </w:numPr>
        <w:spacing w:before="120" w:after="120" w:line="280" w:lineRule="exact"/>
        <w:ind w:left="1570" w:right="11" w:hanging="357"/>
        <w:jc w:val="both"/>
        <w:rPr>
          <w:rFonts w:ascii="Arial" w:hAnsi="Arial" w:cs="Arial"/>
          <w:b/>
        </w:rPr>
      </w:pPr>
      <w:r w:rsidRPr="00B5559D">
        <w:rPr>
          <w:rFonts w:ascii="Arial" w:hAnsi="Arial" w:cs="Arial"/>
          <w:b/>
        </w:rPr>
        <w:t xml:space="preserve"> </w:t>
      </w:r>
      <w:r w:rsidR="00AA6082" w:rsidRPr="00B5559D">
        <w:rPr>
          <w:rFonts w:ascii="Arial" w:hAnsi="Arial" w:cs="Arial"/>
          <w:b/>
        </w:rPr>
        <w:t>[</w:t>
      </w:r>
      <w:r w:rsidR="00AA6082" w:rsidRPr="00B5559D">
        <w:rPr>
          <w:rFonts w:ascii="Arial" w:hAnsi="Arial" w:cs="Arial"/>
          <w:b/>
          <w:i/>
        </w:rPr>
        <w:t xml:space="preserve">Nel caso di società con sistema di amministrazione </w:t>
      </w:r>
      <w:proofErr w:type="gramStart"/>
      <w:r w:rsidR="00AA6082" w:rsidRPr="00B5559D">
        <w:rPr>
          <w:rFonts w:ascii="Arial" w:hAnsi="Arial" w:cs="Arial"/>
          <w:b/>
          <w:i/>
        </w:rPr>
        <w:t>tradizionale</w:t>
      </w:r>
      <w:r w:rsidR="00AA6082" w:rsidRPr="00B5559D">
        <w:rPr>
          <w:rFonts w:ascii="Arial" w:hAnsi="Arial" w:cs="Arial"/>
          <w:b/>
        </w:rPr>
        <w:t xml:space="preserve">] </w:t>
      </w:r>
      <w:r w:rsidR="00923DAF">
        <w:rPr>
          <w:rFonts w:ascii="Arial" w:hAnsi="Arial" w:cs="Arial"/>
          <w:b/>
        </w:rPr>
        <w:t xml:space="preserve">  </w:t>
      </w:r>
      <w:proofErr w:type="gramEnd"/>
      <w:r w:rsidR="00AA6082" w:rsidRPr="00B5559D">
        <w:rPr>
          <w:rFonts w:ascii="Arial" w:hAnsi="Arial" w:cs="Arial"/>
          <w:b/>
        </w:rPr>
        <w:t>Membri del collegio sindacale:</w:t>
      </w:r>
    </w:p>
    <w:tbl>
      <w:tblPr>
        <w:tblStyle w:val="Grigliatabella"/>
        <w:tblW w:w="8901" w:type="dxa"/>
        <w:tblInd w:w="846" w:type="dxa"/>
        <w:tblLayout w:type="fixed"/>
        <w:tblLook w:val="04A0" w:firstRow="1" w:lastRow="0" w:firstColumn="1" w:lastColumn="0" w:noHBand="0" w:noVBand="1"/>
      </w:tblPr>
      <w:tblGrid>
        <w:gridCol w:w="1814"/>
        <w:gridCol w:w="2126"/>
        <w:gridCol w:w="1635"/>
        <w:gridCol w:w="1484"/>
        <w:gridCol w:w="1842"/>
      </w:tblGrid>
      <w:tr w:rsidR="008074AD" w:rsidRPr="00182F1A" w14:paraId="734AD077" w14:textId="77777777" w:rsidTr="00B5559D">
        <w:trPr>
          <w:trHeight w:val="892"/>
        </w:trPr>
        <w:tc>
          <w:tcPr>
            <w:tcW w:w="1814" w:type="dxa"/>
            <w:shd w:val="clear" w:color="auto" w:fill="00529E"/>
            <w:vAlign w:val="center"/>
          </w:tcPr>
          <w:p w14:paraId="763C88E7" w14:textId="77777777" w:rsidR="008074AD" w:rsidRPr="00182F1A" w:rsidRDefault="008074AD" w:rsidP="00AB727A">
            <w:pPr>
              <w:ind w:right="11"/>
              <w:jc w:val="both"/>
              <w:rPr>
                <w:rFonts w:ascii="Arial" w:hAnsi="Arial" w:cs="Arial"/>
                <w:b/>
                <w:bCs/>
                <w:i/>
                <w:color w:val="FFFFFF" w:themeColor="background1"/>
                <w:sz w:val="18"/>
                <w:szCs w:val="18"/>
              </w:rPr>
            </w:pPr>
            <w:r w:rsidRPr="00182F1A">
              <w:rPr>
                <w:rFonts w:ascii="Arial" w:hAnsi="Arial" w:cs="Arial"/>
                <w:b/>
                <w:bCs/>
                <w:color w:val="FFFFFF" w:themeColor="background1"/>
                <w:sz w:val="18"/>
                <w:szCs w:val="18"/>
              </w:rPr>
              <w:t>Cognome e Nome</w:t>
            </w:r>
          </w:p>
        </w:tc>
        <w:tc>
          <w:tcPr>
            <w:tcW w:w="2126" w:type="dxa"/>
            <w:shd w:val="clear" w:color="auto" w:fill="00529E"/>
            <w:vAlign w:val="center"/>
          </w:tcPr>
          <w:p w14:paraId="0B5CEBAD" w14:textId="77777777" w:rsidR="008074AD" w:rsidRPr="00182F1A" w:rsidRDefault="008074AD" w:rsidP="00AB727A">
            <w:pPr>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Qualifica</w:t>
            </w:r>
          </w:p>
          <w:p w14:paraId="06C9F2BD" w14:textId="77777777" w:rsidR="008074AD" w:rsidRPr="00182F1A" w:rsidRDefault="008074AD" w:rsidP="00AB727A">
            <w:pPr>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(nel caso in cui un soggetto ricopra più qualifiche indicarle tutte)</w:t>
            </w:r>
          </w:p>
        </w:tc>
        <w:tc>
          <w:tcPr>
            <w:tcW w:w="1635" w:type="dxa"/>
            <w:shd w:val="clear" w:color="auto" w:fill="00529E"/>
            <w:vAlign w:val="center"/>
          </w:tcPr>
          <w:p w14:paraId="0C71FA8E" w14:textId="77777777" w:rsidR="008074AD" w:rsidRPr="00182F1A" w:rsidRDefault="008074AD" w:rsidP="00AB727A">
            <w:pPr>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Luogo e Data di nascita</w:t>
            </w:r>
          </w:p>
        </w:tc>
        <w:tc>
          <w:tcPr>
            <w:tcW w:w="1484" w:type="dxa"/>
            <w:shd w:val="clear" w:color="auto" w:fill="00529E"/>
            <w:vAlign w:val="center"/>
          </w:tcPr>
          <w:p w14:paraId="0BA5CE6A" w14:textId="77777777" w:rsidR="008074AD" w:rsidRPr="00182F1A" w:rsidRDefault="008074AD" w:rsidP="00AB727A">
            <w:pPr>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Codice Fiscale</w:t>
            </w:r>
          </w:p>
        </w:tc>
        <w:tc>
          <w:tcPr>
            <w:tcW w:w="1842" w:type="dxa"/>
            <w:shd w:val="clear" w:color="auto" w:fill="00529E"/>
            <w:vAlign w:val="center"/>
          </w:tcPr>
          <w:p w14:paraId="72EC6E27" w14:textId="77777777" w:rsidR="008074AD" w:rsidRPr="00182F1A" w:rsidRDefault="008074AD" w:rsidP="00AB727A">
            <w:pPr>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Residenza</w:t>
            </w:r>
          </w:p>
        </w:tc>
      </w:tr>
      <w:tr w:rsidR="008074AD" w:rsidRPr="00182F1A" w14:paraId="430251E8" w14:textId="77777777" w:rsidTr="00F21838">
        <w:trPr>
          <w:trHeight w:val="516"/>
        </w:trPr>
        <w:tc>
          <w:tcPr>
            <w:tcW w:w="1814" w:type="dxa"/>
          </w:tcPr>
          <w:p w14:paraId="182C60A4" w14:textId="77777777" w:rsidR="008074AD" w:rsidRPr="00182F1A" w:rsidRDefault="008074AD"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79842D58" w14:textId="77777777" w:rsidR="008074AD" w:rsidRPr="00182F1A" w:rsidRDefault="008074AD"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5ECC8AE5" w14:textId="77777777" w:rsidR="008074AD" w:rsidRPr="00182F1A" w:rsidRDefault="008074AD"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67F94BD4" w14:textId="77777777" w:rsidR="008074AD" w:rsidRPr="00182F1A" w:rsidRDefault="008074AD"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61DEFFA5" w14:textId="77777777" w:rsidR="008074AD" w:rsidRPr="00182F1A" w:rsidRDefault="008074AD"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8074AD" w:rsidRPr="00182F1A" w14:paraId="64CC99B0" w14:textId="77777777" w:rsidTr="00F21838">
        <w:trPr>
          <w:trHeight w:val="516"/>
        </w:trPr>
        <w:tc>
          <w:tcPr>
            <w:tcW w:w="1814" w:type="dxa"/>
          </w:tcPr>
          <w:p w14:paraId="4B0CF983" w14:textId="77777777" w:rsidR="008074AD" w:rsidRPr="00182F1A" w:rsidRDefault="008074AD"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4BCCF453" w14:textId="77777777" w:rsidR="008074AD" w:rsidRPr="00182F1A" w:rsidRDefault="008074AD"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10C5F6E9" w14:textId="77777777" w:rsidR="008074AD" w:rsidRPr="00182F1A" w:rsidRDefault="008074AD"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159E0B8F" w14:textId="77777777" w:rsidR="008074AD" w:rsidRPr="00182F1A" w:rsidRDefault="008074AD"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6B2E284A" w14:textId="77777777" w:rsidR="008074AD" w:rsidRPr="00182F1A" w:rsidRDefault="008074AD"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8074AD" w:rsidRPr="00182F1A" w14:paraId="1E0EA92F" w14:textId="77777777" w:rsidTr="00F21838">
        <w:trPr>
          <w:trHeight w:val="516"/>
        </w:trPr>
        <w:tc>
          <w:tcPr>
            <w:tcW w:w="1814" w:type="dxa"/>
          </w:tcPr>
          <w:p w14:paraId="1830EA0E" w14:textId="77777777" w:rsidR="008074AD" w:rsidRPr="00182F1A" w:rsidRDefault="008074AD"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278FCAE4" w14:textId="77777777" w:rsidR="008074AD" w:rsidRPr="00182F1A" w:rsidRDefault="008074AD"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52676252" w14:textId="77777777" w:rsidR="008074AD" w:rsidRPr="00182F1A" w:rsidRDefault="008074AD"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6333C74B" w14:textId="77777777" w:rsidR="008074AD" w:rsidRPr="00182F1A" w:rsidRDefault="008074AD"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54716A7A" w14:textId="77777777" w:rsidR="008074AD" w:rsidRPr="00182F1A" w:rsidRDefault="008074AD"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8074AD" w:rsidRPr="00182F1A" w14:paraId="2C636A57" w14:textId="77777777" w:rsidTr="00F21838">
        <w:trPr>
          <w:trHeight w:val="516"/>
        </w:trPr>
        <w:tc>
          <w:tcPr>
            <w:tcW w:w="1814" w:type="dxa"/>
          </w:tcPr>
          <w:p w14:paraId="337D21E7" w14:textId="77777777" w:rsidR="008074AD" w:rsidRPr="00182F1A" w:rsidRDefault="008074AD"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628A6CBD" w14:textId="77777777" w:rsidR="008074AD" w:rsidRPr="00182F1A" w:rsidRDefault="008074AD"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737A75FC" w14:textId="77777777" w:rsidR="008074AD" w:rsidRPr="00182F1A" w:rsidRDefault="008074AD"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3C0D30E5" w14:textId="77777777" w:rsidR="008074AD" w:rsidRPr="00182F1A" w:rsidRDefault="008074AD"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61198DD7" w14:textId="77777777" w:rsidR="008074AD" w:rsidRPr="00182F1A" w:rsidRDefault="008074AD"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8074AD" w:rsidRPr="00182F1A" w14:paraId="1FEC5F12" w14:textId="77777777" w:rsidTr="00F21838">
        <w:trPr>
          <w:trHeight w:val="557"/>
        </w:trPr>
        <w:tc>
          <w:tcPr>
            <w:tcW w:w="8901" w:type="dxa"/>
            <w:gridSpan w:val="5"/>
            <w:vAlign w:val="center"/>
          </w:tcPr>
          <w:p w14:paraId="7CF36165" w14:textId="77777777" w:rsidR="008074AD" w:rsidRPr="00182F1A" w:rsidRDefault="008074AD"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t>ALTRO (</w:t>
            </w:r>
            <w:r w:rsidRPr="00182F1A">
              <w:rPr>
                <w:rFonts w:ascii="Arial" w:hAnsi="Arial" w:cs="Arial"/>
                <w:b/>
                <w:i/>
                <w:sz w:val="18"/>
                <w:szCs w:val="18"/>
              </w:rPr>
              <w:t>indicare eventuali ulteriori nominativi, riportando, per ciascuno di essi, le informazioni di cui sopra</w:t>
            </w:r>
            <w:r w:rsidRPr="00182F1A">
              <w:rPr>
                <w:rFonts w:ascii="Arial" w:hAnsi="Arial" w:cs="Arial"/>
                <w:b/>
                <w:sz w:val="18"/>
                <w:szCs w:val="18"/>
              </w:rPr>
              <w:t>):</w:t>
            </w:r>
          </w:p>
        </w:tc>
      </w:tr>
      <w:tr w:rsidR="008074AD" w:rsidRPr="00182F1A" w14:paraId="310C5BE1" w14:textId="77777777" w:rsidTr="00E46AD8">
        <w:trPr>
          <w:trHeight w:val="521"/>
        </w:trPr>
        <w:tc>
          <w:tcPr>
            <w:tcW w:w="8901" w:type="dxa"/>
            <w:gridSpan w:val="5"/>
          </w:tcPr>
          <w:p w14:paraId="4A080749" w14:textId="77777777" w:rsidR="008074AD" w:rsidRPr="00182F1A" w:rsidRDefault="008074AD"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bl>
    <w:p w14:paraId="422D90D8" w14:textId="77777777" w:rsidR="00653301" w:rsidRPr="00923DAF" w:rsidRDefault="00AA6082" w:rsidP="00B5559D">
      <w:pPr>
        <w:pStyle w:val="Paragrafoelenco"/>
        <w:numPr>
          <w:ilvl w:val="0"/>
          <w:numId w:val="5"/>
        </w:numPr>
        <w:spacing w:before="120" w:after="120" w:line="280" w:lineRule="exact"/>
        <w:ind w:left="1570" w:right="11" w:hanging="357"/>
        <w:jc w:val="both"/>
        <w:rPr>
          <w:rFonts w:ascii="Arial" w:hAnsi="Arial" w:cs="Arial"/>
          <w:b/>
        </w:rPr>
      </w:pPr>
      <w:r w:rsidRPr="00B5559D">
        <w:rPr>
          <w:rFonts w:ascii="Arial" w:hAnsi="Arial" w:cs="Arial"/>
          <w:b/>
        </w:rPr>
        <w:t>[</w:t>
      </w:r>
      <w:r w:rsidRPr="00B5559D">
        <w:rPr>
          <w:rFonts w:ascii="Arial" w:hAnsi="Arial" w:cs="Arial"/>
          <w:b/>
          <w:i/>
        </w:rPr>
        <w:t xml:space="preserve">Nel caso di società con sistema di amministrazione </w:t>
      </w:r>
      <w:proofErr w:type="gramStart"/>
      <w:r w:rsidRPr="00B5559D">
        <w:rPr>
          <w:rFonts w:ascii="Arial" w:hAnsi="Arial" w:cs="Arial"/>
          <w:b/>
          <w:i/>
        </w:rPr>
        <w:t>monistico</w:t>
      </w:r>
      <w:r w:rsidRPr="00B5559D">
        <w:rPr>
          <w:rFonts w:ascii="Arial" w:hAnsi="Arial" w:cs="Arial"/>
          <w:b/>
        </w:rPr>
        <w:t xml:space="preserve">] </w:t>
      </w:r>
      <w:r w:rsidR="00923DAF">
        <w:rPr>
          <w:rFonts w:ascii="Arial" w:hAnsi="Arial" w:cs="Arial"/>
          <w:b/>
        </w:rPr>
        <w:t xml:space="preserve">  </w:t>
      </w:r>
      <w:proofErr w:type="gramEnd"/>
      <w:r w:rsidR="00923DAF">
        <w:rPr>
          <w:rFonts w:ascii="Arial" w:hAnsi="Arial" w:cs="Arial"/>
          <w:b/>
        </w:rPr>
        <w:t xml:space="preserve"> </w:t>
      </w:r>
      <w:r w:rsidRPr="00923DAF">
        <w:rPr>
          <w:rFonts w:ascii="Arial" w:hAnsi="Arial" w:cs="Arial"/>
          <w:b/>
        </w:rPr>
        <w:t>Membri del comitato per il controllo sulla gestione:</w:t>
      </w:r>
    </w:p>
    <w:tbl>
      <w:tblPr>
        <w:tblStyle w:val="Grigliatabella"/>
        <w:tblW w:w="8901" w:type="dxa"/>
        <w:tblInd w:w="846" w:type="dxa"/>
        <w:tblLayout w:type="fixed"/>
        <w:tblLook w:val="04A0" w:firstRow="1" w:lastRow="0" w:firstColumn="1" w:lastColumn="0" w:noHBand="0" w:noVBand="1"/>
      </w:tblPr>
      <w:tblGrid>
        <w:gridCol w:w="3940"/>
        <w:gridCol w:w="1635"/>
        <w:gridCol w:w="1484"/>
        <w:gridCol w:w="1842"/>
      </w:tblGrid>
      <w:tr w:rsidR="00085CD5" w:rsidRPr="00182F1A" w14:paraId="783B6BAA" w14:textId="77777777" w:rsidTr="00F21838">
        <w:trPr>
          <w:trHeight w:val="504"/>
        </w:trPr>
        <w:tc>
          <w:tcPr>
            <w:tcW w:w="3940" w:type="dxa"/>
            <w:shd w:val="clear" w:color="auto" w:fill="00529E"/>
            <w:vAlign w:val="center"/>
          </w:tcPr>
          <w:p w14:paraId="691A7A98" w14:textId="77777777" w:rsidR="00085CD5" w:rsidRPr="00182F1A" w:rsidRDefault="00085CD5" w:rsidP="00AB727A">
            <w:pPr>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Cognome e Nome</w:t>
            </w:r>
          </w:p>
        </w:tc>
        <w:tc>
          <w:tcPr>
            <w:tcW w:w="1635" w:type="dxa"/>
            <w:shd w:val="clear" w:color="auto" w:fill="00529E"/>
            <w:vAlign w:val="center"/>
          </w:tcPr>
          <w:p w14:paraId="37DE080A" w14:textId="77777777" w:rsidR="00085CD5" w:rsidRPr="00182F1A" w:rsidRDefault="00085CD5" w:rsidP="00AB727A">
            <w:pPr>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Luogo e Data di nascita</w:t>
            </w:r>
          </w:p>
        </w:tc>
        <w:tc>
          <w:tcPr>
            <w:tcW w:w="1484" w:type="dxa"/>
            <w:shd w:val="clear" w:color="auto" w:fill="00529E"/>
            <w:vAlign w:val="center"/>
          </w:tcPr>
          <w:p w14:paraId="5BE733E9" w14:textId="77777777" w:rsidR="00085CD5" w:rsidRPr="00182F1A" w:rsidRDefault="00085CD5" w:rsidP="00AB727A">
            <w:pPr>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Codice Fiscale</w:t>
            </w:r>
          </w:p>
        </w:tc>
        <w:tc>
          <w:tcPr>
            <w:tcW w:w="1842" w:type="dxa"/>
            <w:shd w:val="clear" w:color="auto" w:fill="00529E"/>
            <w:vAlign w:val="center"/>
          </w:tcPr>
          <w:p w14:paraId="4FBF4809" w14:textId="77777777" w:rsidR="00085CD5" w:rsidRPr="00182F1A" w:rsidRDefault="00085CD5" w:rsidP="00AB727A">
            <w:pPr>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Residenza</w:t>
            </w:r>
          </w:p>
        </w:tc>
      </w:tr>
      <w:tr w:rsidR="00AA6082" w:rsidRPr="00182F1A" w14:paraId="4FD3F074" w14:textId="77777777" w:rsidTr="00F21838">
        <w:trPr>
          <w:trHeight w:val="516"/>
        </w:trPr>
        <w:tc>
          <w:tcPr>
            <w:tcW w:w="3940" w:type="dxa"/>
          </w:tcPr>
          <w:p w14:paraId="1A9E5644"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47602BC5"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4F7BFFD4"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63124AFE"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A6082" w:rsidRPr="00182F1A" w14:paraId="10C7F97B" w14:textId="77777777" w:rsidTr="00F21838">
        <w:trPr>
          <w:trHeight w:val="516"/>
        </w:trPr>
        <w:tc>
          <w:tcPr>
            <w:tcW w:w="3940" w:type="dxa"/>
          </w:tcPr>
          <w:p w14:paraId="10BC677D"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26DAD59E"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3441D282"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5C35A356"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A6082" w:rsidRPr="00182F1A" w14:paraId="55C129C9" w14:textId="77777777" w:rsidTr="00F21838">
        <w:trPr>
          <w:trHeight w:val="516"/>
        </w:trPr>
        <w:tc>
          <w:tcPr>
            <w:tcW w:w="3940" w:type="dxa"/>
          </w:tcPr>
          <w:p w14:paraId="62BA91FD"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2A7F7A7E"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778AF69B"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29239969"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A6082" w:rsidRPr="00182F1A" w14:paraId="37EC0BB1" w14:textId="77777777" w:rsidTr="00F21838">
        <w:trPr>
          <w:trHeight w:val="516"/>
        </w:trPr>
        <w:tc>
          <w:tcPr>
            <w:tcW w:w="3940" w:type="dxa"/>
          </w:tcPr>
          <w:p w14:paraId="6E6CD949"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60D8BA7B"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7576EF5A"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6EC93465"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8074AD" w:rsidRPr="00182F1A" w14:paraId="2EB5608D" w14:textId="77777777" w:rsidTr="00F21838">
        <w:trPr>
          <w:trHeight w:val="557"/>
        </w:trPr>
        <w:tc>
          <w:tcPr>
            <w:tcW w:w="8901" w:type="dxa"/>
            <w:gridSpan w:val="4"/>
            <w:vAlign w:val="center"/>
          </w:tcPr>
          <w:p w14:paraId="758948A9" w14:textId="77777777" w:rsidR="008074AD" w:rsidRPr="00182F1A" w:rsidRDefault="008074AD"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t>ALTRO (</w:t>
            </w:r>
            <w:r w:rsidRPr="00182F1A">
              <w:rPr>
                <w:rFonts w:ascii="Arial" w:hAnsi="Arial" w:cs="Arial"/>
                <w:b/>
                <w:i/>
                <w:sz w:val="18"/>
                <w:szCs w:val="18"/>
              </w:rPr>
              <w:t>indicare eventuali ulteriori nominativi, riportando, per ciascuno di essi, le informazioni di cui sopra</w:t>
            </w:r>
            <w:r w:rsidRPr="00182F1A">
              <w:rPr>
                <w:rFonts w:ascii="Arial" w:hAnsi="Arial" w:cs="Arial"/>
                <w:b/>
                <w:sz w:val="18"/>
                <w:szCs w:val="18"/>
              </w:rPr>
              <w:t>):</w:t>
            </w:r>
          </w:p>
        </w:tc>
      </w:tr>
      <w:tr w:rsidR="008074AD" w:rsidRPr="00182F1A" w14:paraId="3173FA37" w14:textId="77777777" w:rsidTr="00E46AD8">
        <w:trPr>
          <w:trHeight w:val="545"/>
        </w:trPr>
        <w:tc>
          <w:tcPr>
            <w:tcW w:w="8901" w:type="dxa"/>
            <w:gridSpan w:val="4"/>
          </w:tcPr>
          <w:p w14:paraId="7F45BD16" w14:textId="77777777" w:rsidR="008074AD" w:rsidRPr="00182F1A" w:rsidRDefault="008074AD"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bl>
    <w:p w14:paraId="4952E852" w14:textId="77777777" w:rsidR="008074AD" w:rsidRPr="00B5559D" w:rsidRDefault="00AA6082" w:rsidP="005F38A9">
      <w:pPr>
        <w:pStyle w:val="Paragrafoelenco"/>
        <w:numPr>
          <w:ilvl w:val="0"/>
          <w:numId w:val="5"/>
        </w:numPr>
        <w:spacing w:before="120" w:after="120" w:line="280" w:lineRule="exact"/>
        <w:ind w:left="1570" w:right="11" w:hanging="357"/>
        <w:jc w:val="both"/>
        <w:rPr>
          <w:rFonts w:ascii="Arial" w:hAnsi="Arial" w:cs="Arial"/>
          <w:b/>
        </w:rPr>
      </w:pPr>
      <w:r w:rsidRPr="00B5559D">
        <w:rPr>
          <w:rFonts w:ascii="Arial" w:hAnsi="Arial" w:cs="Arial"/>
          <w:b/>
        </w:rPr>
        <w:t>[</w:t>
      </w:r>
      <w:r w:rsidRPr="00B5559D">
        <w:rPr>
          <w:rFonts w:ascii="Arial" w:hAnsi="Arial" w:cs="Arial"/>
          <w:b/>
          <w:i/>
        </w:rPr>
        <w:t xml:space="preserve">Nel caso di società con sistema di amministrazione </w:t>
      </w:r>
      <w:proofErr w:type="gramStart"/>
      <w:r w:rsidRPr="00B5559D">
        <w:rPr>
          <w:rFonts w:ascii="Arial" w:hAnsi="Arial" w:cs="Arial"/>
          <w:b/>
          <w:i/>
        </w:rPr>
        <w:t>dualistico</w:t>
      </w:r>
      <w:r w:rsidRPr="00B5559D">
        <w:rPr>
          <w:rFonts w:ascii="Arial" w:hAnsi="Arial" w:cs="Arial"/>
          <w:b/>
        </w:rPr>
        <w:t xml:space="preserve">] </w:t>
      </w:r>
      <w:r w:rsidR="00923DAF">
        <w:rPr>
          <w:rFonts w:ascii="Arial" w:hAnsi="Arial" w:cs="Arial"/>
          <w:b/>
        </w:rPr>
        <w:t xml:space="preserve">  </w:t>
      </w:r>
      <w:proofErr w:type="gramEnd"/>
      <w:r w:rsidR="00923DAF">
        <w:rPr>
          <w:rFonts w:ascii="Arial" w:hAnsi="Arial" w:cs="Arial"/>
          <w:b/>
        </w:rPr>
        <w:t xml:space="preserve"> </w:t>
      </w:r>
      <w:r w:rsidRPr="00B5559D">
        <w:rPr>
          <w:rFonts w:ascii="Arial" w:hAnsi="Arial" w:cs="Arial"/>
          <w:b/>
        </w:rPr>
        <w:t>Membri del consiglio di gestione:</w:t>
      </w:r>
    </w:p>
    <w:tbl>
      <w:tblPr>
        <w:tblStyle w:val="Grigliatabella"/>
        <w:tblW w:w="8901" w:type="dxa"/>
        <w:tblInd w:w="846" w:type="dxa"/>
        <w:tblLayout w:type="fixed"/>
        <w:tblLook w:val="04A0" w:firstRow="1" w:lastRow="0" w:firstColumn="1" w:lastColumn="0" w:noHBand="0" w:noVBand="1"/>
      </w:tblPr>
      <w:tblGrid>
        <w:gridCol w:w="3940"/>
        <w:gridCol w:w="1635"/>
        <w:gridCol w:w="1484"/>
        <w:gridCol w:w="1842"/>
      </w:tblGrid>
      <w:tr w:rsidR="00AA6082" w:rsidRPr="00182F1A" w14:paraId="39936A4A" w14:textId="77777777" w:rsidTr="00F21838">
        <w:trPr>
          <w:trHeight w:val="504"/>
        </w:trPr>
        <w:tc>
          <w:tcPr>
            <w:tcW w:w="3940" w:type="dxa"/>
            <w:shd w:val="clear" w:color="auto" w:fill="00529E"/>
            <w:vAlign w:val="center"/>
          </w:tcPr>
          <w:p w14:paraId="0CA7718D" w14:textId="77777777" w:rsidR="00AA6082" w:rsidRPr="00182F1A" w:rsidRDefault="00AA6082" w:rsidP="00AB727A">
            <w:pPr>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lastRenderedPageBreak/>
              <w:t>Cognome e Nome</w:t>
            </w:r>
          </w:p>
        </w:tc>
        <w:tc>
          <w:tcPr>
            <w:tcW w:w="1635" w:type="dxa"/>
            <w:shd w:val="clear" w:color="auto" w:fill="00529E"/>
            <w:vAlign w:val="center"/>
          </w:tcPr>
          <w:p w14:paraId="0EBBE6F2" w14:textId="77777777" w:rsidR="00AA6082" w:rsidRPr="00182F1A" w:rsidRDefault="00AA6082" w:rsidP="00AB727A">
            <w:pPr>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Luogo e Data di nascita</w:t>
            </w:r>
          </w:p>
        </w:tc>
        <w:tc>
          <w:tcPr>
            <w:tcW w:w="1484" w:type="dxa"/>
            <w:shd w:val="clear" w:color="auto" w:fill="00529E"/>
            <w:vAlign w:val="center"/>
          </w:tcPr>
          <w:p w14:paraId="599798A5" w14:textId="77777777" w:rsidR="00AA6082" w:rsidRPr="00182F1A" w:rsidRDefault="00AA6082" w:rsidP="00AB727A">
            <w:pPr>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Codice Fiscale</w:t>
            </w:r>
          </w:p>
        </w:tc>
        <w:tc>
          <w:tcPr>
            <w:tcW w:w="1842" w:type="dxa"/>
            <w:shd w:val="clear" w:color="auto" w:fill="00529E"/>
            <w:vAlign w:val="center"/>
          </w:tcPr>
          <w:p w14:paraId="27C7DDC4" w14:textId="77777777" w:rsidR="00AA6082" w:rsidRPr="00182F1A" w:rsidRDefault="00AA6082" w:rsidP="00AB727A">
            <w:pPr>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Residenza</w:t>
            </w:r>
          </w:p>
        </w:tc>
      </w:tr>
      <w:tr w:rsidR="00AA6082" w:rsidRPr="00182F1A" w14:paraId="064493DA" w14:textId="77777777" w:rsidTr="00F21838">
        <w:trPr>
          <w:trHeight w:val="516"/>
        </w:trPr>
        <w:tc>
          <w:tcPr>
            <w:tcW w:w="3940" w:type="dxa"/>
          </w:tcPr>
          <w:p w14:paraId="67617AAA"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21ABA72C"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51390D8A"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14C936B6"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A6082" w:rsidRPr="00182F1A" w14:paraId="078C9B39" w14:textId="77777777" w:rsidTr="00F21838">
        <w:trPr>
          <w:trHeight w:val="516"/>
        </w:trPr>
        <w:tc>
          <w:tcPr>
            <w:tcW w:w="3940" w:type="dxa"/>
          </w:tcPr>
          <w:p w14:paraId="0FE8BA5C"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6E421CAF"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7953476D"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0AE8297F"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A6082" w:rsidRPr="00182F1A" w14:paraId="4B732117" w14:textId="77777777" w:rsidTr="00F21838">
        <w:trPr>
          <w:trHeight w:val="516"/>
        </w:trPr>
        <w:tc>
          <w:tcPr>
            <w:tcW w:w="3940" w:type="dxa"/>
          </w:tcPr>
          <w:p w14:paraId="382B8205"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7827C903"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29577812"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1BA6074F"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A6082" w:rsidRPr="00182F1A" w14:paraId="038D29CB" w14:textId="77777777" w:rsidTr="00F21838">
        <w:trPr>
          <w:trHeight w:val="516"/>
        </w:trPr>
        <w:tc>
          <w:tcPr>
            <w:tcW w:w="3940" w:type="dxa"/>
          </w:tcPr>
          <w:p w14:paraId="1AC93C76"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35212AD3"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54749DB8"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18D3771C"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A6082" w:rsidRPr="00182F1A" w14:paraId="782633DE" w14:textId="77777777" w:rsidTr="00F21838">
        <w:trPr>
          <w:trHeight w:val="557"/>
        </w:trPr>
        <w:tc>
          <w:tcPr>
            <w:tcW w:w="8901" w:type="dxa"/>
            <w:gridSpan w:val="4"/>
            <w:vAlign w:val="center"/>
          </w:tcPr>
          <w:p w14:paraId="59890233"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t>ALTRO (</w:t>
            </w:r>
            <w:r w:rsidRPr="00182F1A">
              <w:rPr>
                <w:rFonts w:ascii="Arial" w:hAnsi="Arial" w:cs="Arial"/>
                <w:b/>
                <w:i/>
                <w:sz w:val="18"/>
                <w:szCs w:val="18"/>
              </w:rPr>
              <w:t>indicare eventuali ulteriori nominativi, riportando, per ciascuno di essi, le informazioni di cui sopra</w:t>
            </w:r>
            <w:r w:rsidRPr="00182F1A">
              <w:rPr>
                <w:rFonts w:ascii="Arial" w:hAnsi="Arial" w:cs="Arial"/>
                <w:b/>
                <w:sz w:val="18"/>
                <w:szCs w:val="18"/>
              </w:rPr>
              <w:t>):</w:t>
            </w:r>
          </w:p>
        </w:tc>
      </w:tr>
      <w:tr w:rsidR="00AA6082" w:rsidRPr="00182F1A" w14:paraId="6F156363" w14:textId="77777777" w:rsidTr="00E46AD8">
        <w:trPr>
          <w:trHeight w:val="703"/>
        </w:trPr>
        <w:tc>
          <w:tcPr>
            <w:tcW w:w="8901" w:type="dxa"/>
            <w:gridSpan w:val="4"/>
          </w:tcPr>
          <w:p w14:paraId="6CA0C794"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bl>
    <w:p w14:paraId="2292B917" w14:textId="77777777" w:rsidR="008074AD" w:rsidRPr="00B5559D" w:rsidRDefault="00AA6082" w:rsidP="00EF373F">
      <w:pPr>
        <w:pStyle w:val="Paragrafoelenco"/>
        <w:numPr>
          <w:ilvl w:val="0"/>
          <w:numId w:val="5"/>
        </w:numPr>
        <w:spacing w:before="120" w:after="120" w:line="280" w:lineRule="exact"/>
        <w:ind w:left="1570" w:right="11" w:hanging="357"/>
        <w:jc w:val="both"/>
        <w:rPr>
          <w:rFonts w:ascii="Arial" w:hAnsi="Arial" w:cs="Arial"/>
          <w:b/>
        </w:rPr>
      </w:pPr>
      <w:r w:rsidRPr="001536F5">
        <w:rPr>
          <w:rFonts w:ascii="Arial" w:hAnsi="Arial" w:cs="Arial"/>
          <w:b/>
          <w:sz w:val="20"/>
          <w:szCs w:val="20"/>
        </w:rPr>
        <w:t>[</w:t>
      </w:r>
      <w:r w:rsidRPr="00B5559D">
        <w:rPr>
          <w:rFonts w:ascii="Arial" w:hAnsi="Arial" w:cs="Arial"/>
          <w:b/>
          <w:i/>
        </w:rPr>
        <w:t xml:space="preserve">Nel caso di società con sistema di amministrazione </w:t>
      </w:r>
      <w:proofErr w:type="gramStart"/>
      <w:r w:rsidRPr="00B5559D">
        <w:rPr>
          <w:rFonts w:ascii="Arial" w:hAnsi="Arial" w:cs="Arial"/>
          <w:b/>
          <w:i/>
        </w:rPr>
        <w:t>dualistico</w:t>
      </w:r>
      <w:r w:rsidRPr="00B5559D">
        <w:rPr>
          <w:rFonts w:ascii="Arial" w:hAnsi="Arial" w:cs="Arial"/>
          <w:b/>
        </w:rPr>
        <w:t xml:space="preserve">] </w:t>
      </w:r>
      <w:r w:rsidR="00B5559D">
        <w:rPr>
          <w:rFonts w:ascii="Arial" w:hAnsi="Arial" w:cs="Arial"/>
          <w:b/>
        </w:rPr>
        <w:t xml:space="preserve"> </w:t>
      </w:r>
      <w:r w:rsidR="00923DAF">
        <w:rPr>
          <w:rFonts w:ascii="Arial" w:hAnsi="Arial" w:cs="Arial"/>
          <w:b/>
        </w:rPr>
        <w:t xml:space="preserve"> </w:t>
      </w:r>
      <w:proofErr w:type="gramEnd"/>
      <w:r w:rsidR="00923DAF">
        <w:rPr>
          <w:rFonts w:ascii="Arial" w:hAnsi="Arial" w:cs="Arial"/>
          <w:b/>
        </w:rPr>
        <w:t xml:space="preserve">  </w:t>
      </w:r>
      <w:r w:rsidRPr="00B5559D">
        <w:rPr>
          <w:rFonts w:ascii="Arial" w:hAnsi="Arial" w:cs="Arial"/>
          <w:b/>
        </w:rPr>
        <w:t>Membri del consiglio di sorveglianza:</w:t>
      </w:r>
    </w:p>
    <w:tbl>
      <w:tblPr>
        <w:tblStyle w:val="Grigliatabella"/>
        <w:tblW w:w="8901" w:type="dxa"/>
        <w:tblInd w:w="846" w:type="dxa"/>
        <w:tblLayout w:type="fixed"/>
        <w:tblLook w:val="04A0" w:firstRow="1" w:lastRow="0" w:firstColumn="1" w:lastColumn="0" w:noHBand="0" w:noVBand="1"/>
      </w:tblPr>
      <w:tblGrid>
        <w:gridCol w:w="3940"/>
        <w:gridCol w:w="1635"/>
        <w:gridCol w:w="1484"/>
        <w:gridCol w:w="1842"/>
      </w:tblGrid>
      <w:tr w:rsidR="00AA6082" w:rsidRPr="00AB727A" w14:paraId="24491A0A" w14:textId="77777777" w:rsidTr="00F21838">
        <w:trPr>
          <w:trHeight w:val="504"/>
        </w:trPr>
        <w:tc>
          <w:tcPr>
            <w:tcW w:w="3940" w:type="dxa"/>
            <w:shd w:val="clear" w:color="auto" w:fill="00529E"/>
            <w:vAlign w:val="center"/>
          </w:tcPr>
          <w:p w14:paraId="71D35F06" w14:textId="77777777" w:rsidR="00AA6082" w:rsidRPr="00AB727A" w:rsidRDefault="00AA6082" w:rsidP="00AB727A">
            <w:pPr>
              <w:ind w:right="11"/>
              <w:jc w:val="both"/>
              <w:rPr>
                <w:rFonts w:ascii="Arial" w:hAnsi="Arial" w:cs="Arial"/>
                <w:b/>
                <w:bCs/>
                <w:color w:val="FFFFFF" w:themeColor="background1"/>
                <w:sz w:val="18"/>
                <w:szCs w:val="18"/>
              </w:rPr>
            </w:pPr>
            <w:r w:rsidRPr="00AB727A">
              <w:rPr>
                <w:rFonts w:ascii="Arial" w:hAnsi="Arial" w:cs="Arial"/>
                <w:b/>
                <w:bCs/>
                <w:color w:val="FFFFFF" w:themeColor="background1"/>
                <w:sz w:val="18"/>
                <w:szCs w:val="18"/>
              </w:rPr>
              <w:t>Cognome e Nome</w:t>
            </w:r>
          </w:p>
        </w:tc>
        <w:tc>
          <w:tcPr>
            <w:tcW w:w="1635" w:type="dxa"/>
            <w:shd w:val="clear" w:color="auto" w:fill="00529E"/>
            <w:vAlign w:val="center"/>
          </w:tcPr>
          <w:p w14:paraId="54F167CF" w14:textId="77777777" w:rsidR="00AA6082" w:rsidRPr="00AB727A" w:rsidRDefault="00AA6082" w:rsidP="00AB727A">
            <w:pPr>
              <w:ind w:right="11"/>
              <w:jc w:val="both"/>
              <w:rPr>
                <w:rFonts w:ascii="Arial" w:hAnsi="Arial" w:cs="Arial"/>
                <w:b/>
                <w:bCs/>
                <w:color w:val="FFFFFF" w:themeColor="background1"/>
                <w:sz w:val="18"/>
                <w:szCs w:val="18"/>
              </w:rPr>
            </w:pPr>
            <w:r w:rsidRPr="00AB727A">
              <w:rPr>
                <w:rFonts w:ascii="Arial" w:hAnsi="Arial" w:cs="Arial"/>
                <w:b/>
                <w:bCs/>
                <w:color w:val="FFFFFF" w:themeColor="background1"/>
                <w:sz w:val="18"/>
                <w:szCs w:val="18"/>
              </w:rPr>
              <w:t>Luogo e Data di nascita</w:t>
            </w:r>
          </w:p>
        </w:tc>
        <w:tc>
          <w:tcPr>
            <w:tcW w:w="1484" w:type="dxa"/>
            <w:shd w:val="clear" w:color="auto" w:fill="00529E"/>
            <w:vAlign w:val="center"/>
          </w:tcPr>
          <w:p w14:paraId="4C284924" w14:textId="77777777" w:rsidR="00AA6082" w:rsidRPr="00AB727A" w:rsidRDefault="00AA6082" w:rsidP="00AB727A">
            <w:pPr>
              <w:ind w:right="11"/>
              <w:jc w:val="both"/>
              <w:rPr>
                <w:rFonts w:ascii="Arial" w:hAnsi="Arial" w:cs="Arial"/>
                <w:b/>
                <w:bCs/>
                <w:color w:val="FFFFFF" w:themeColor="background1"/>
                <w:sz w:val="18"/>
                <w:szCs w:val="18"/>
              </w:rPr>
            </w:pPr>
            <w:r w:rsidRPr="00AB727A">
              <w:rPr>
                <w:rFonts w:ascii="Arial" w:hAnsi="Arial" w:cs="Arial"/>
                <w:b/>
                <w:bCs/>
                <w:color w:val="FFFFFF" w:themeColor="background1"/>
                <w:sz w:val="18"/>
                <w:szCs w:val="18"/>
              </w:rPr>
              <w:t>Codice Fiscale</w:t>
            </w:r>
          </w:p>
        </w:tc>
        <w:tc>
          <w:tcPr>
            <w:tcW w:w="1842" w:type="dxa"/>
            <w:shd w:val="clear" w:color="auto" w:fill="00529E"/>
            <w:vAlign w:val="center"/>
          </w:tcPr>
          <w:p w14:paraId="408AB4DB" w14:textId="77777777" w:rsidR="00AA6082" w:rsidRPr="00AB727A" w:rsidRDefault="00AA6082" w:rsidP="00AB727A">
            <w:pPr>
              <w:ind w:right="11"/>
              <w:jc w:val="both"/>
              <w:rPr>
                <w:rFonts w:ascii="Arial" w:hAnsi="Arial" w:cs="Arial"/>
                <w:b/>
                <w:bCs/>
                <w:color w:val="FFFFFF" w:themeColor="background1"/>
                <w:sz w:val="18"/>
                <w:szCs w:val="18"/>
              </w:rPr>
            </w:pPr>
            <w:r w:rsidRPr="00AB727A">
              <w:rPr>
                <w:rFonts w:ascii="Arial" w:hAnsi="Arial" w:cs="Arial"/>
                <w:b/>
                <w:bCs/>
                <w:color w:val="FFFFFF" w:themeColor="background1"/>
                <w:sz w:val="18"/>
                <w:szCs w:val="18"/>
              </w:rPr>
              <w:t>Residenza</w:t>
            </w:r>
          </w:p>
        </w:tc>
      </w:tr>
      <w:tr w:rsidR="00AA6082" w:rsidRPr="00182F1A" w14:paraId="225B3B3A" w14:textId="77777777" w:rsidTr="00F21838">
        <w:trPr>
          <w:trHeight w:val="516"/>
        </w:trPr>
        <w:tc>
          <w:tcPr>
            <w:tcW w:w="3940" w:type="dxa"/>
          </w:tcPr>
          <w:p w14:paraId="2378BB5D"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69B8AE6F"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6D08B562"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0223615F"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A6082" w:rsidRPr="00182F1A" w14:paraId="22311D93" w14:textId="77777777" w:rsidTr="00F21838">
        <w:trPr>
          <w:trHeight w:val="516"/>
        </w:trPr>
        <w:tc>
          <w:tcPr>
            <w:tcW w:w="3940" w:type="dxa"/>
          </w:tcPr>
          <w:p w14:paraId="20FBDF04"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79A756BF"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23B7C35E"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5BCEA8DD"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A6082" w:rsidRPr="00182F1A" w14:paraId="5B8D48DC" w14:textId="77777777" w:rsidTr="00F21838">
        <w:trPr>
          <w:trHeight w:val="516"/>
        </w:trPr>
        <w:tc>
          <w:tcPr>
            <w:tcW w:w="3940" w:type="dxa"/>
          </w:tcPr>
          <w:p w14:paraId="51484A79"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5D5DD507"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73C25BE9"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024CE8D8"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A6082" w:rsidRPr="00182F1A" w14:paraId="7B32899F" w14:textId="77777777" w:rsidTr="00F21838">
        <w:trPr>
          <w:trHeight w:val="516"/>
        </w:trPr>
        <w:tc>
          <w:tcPr>
            <w:tcW w:w="3940" w:type="dxa"/>
          </w:tcPr>
          <w:p w14:paraId="56310813"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320F9DD1"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1C261765"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7C5C4791"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A6082" w:rsidRPr="00182F1A" w14:paraId="2EF95604" w14:textId="77777777" w:rsidTr="00F21838">
        <w:trPr>
          <w:trHeight w:val="557"/>
        </w:trPr>
        <w:tc>
          <w:tcPr>
            <w:tcW w:w="8901" w:type="dxa"/>
            <w:gridSpan w:val="4"/>
            <w:vAlign w:val="center"/>
          </w:tcPr>
          <w:p w14:paraId="5CD69404"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t>ALTRO (</w:t>
            </w:r>
            <w:r w:rsidRPr="00182F1A">
              <w:rPr>
                <w:rFonts w:ascii="Arial" w:hAnsi="Arial" w:cs="Arial"/>
                <w:b/>
                <w:i/>
                <w:sz w:val="18"/>
                <w:szCs w:val="18"/>
              </w:rPr>
              <w:t>indicare eventuali ulteriori nominativi, riportando, per ciascuno di essi, le informazioni di cui sopra</w:t>
            </w:r>
            <w:r w:rsidRPr="00182F1A">
              <w:rPr>
                <w:rFonts w:ascii="Arial" w:hAnsi="Arial" w:cs="Arial"/>
                <w:b/>
                <w:sz w:val="18"/>
                <w:szCs w:val="18"/>
              </w:rPr>
              <w:t>):</w:t>
            </w:r>
          </w:p>
        </w:tc>
      </w:tr>
      <w:tr w:rsidR="00AA6082" w:rsidRPr="00182F1A" w14:paraId="0A0DECF0" w14:textId="77777777" w:rsidTr="00E46AD8">
        <w:trPr>
          <w:trHeight w:val="658"/>
        </w:trPr>
        <w:tc>
          <w:tcPr>
            <w:tcW w:w="8901" w:type="dxa"/>
            <w:gridSpan w:val="4"/>
          </w:tcPr>
          <w:p w14:paraId="2E6594E5"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bl>
    <w:p w14:paraId="53475B33" w14:textId="77777777" w:rsidR="008074AD" w:rsidRPr="00B5559D" w:rsidRDefault="00AA6082" w:rsidP="00EF373F">
      <w:pPr>
        <w:pStyle w:val="Paragrafoelenco"/>
        <w:numPr>
          <w:ilvl w:val="0"/>
          <w:numId w:val="5"/>
        </w:numPr>
        <w:spacing w:before="120" w:after="120" w:line="280" w:lineRule="exact"/>
        <w:ind w:left="1570" w:right="11" w:hanging="357"/>
        <w:jc w:val="both"/>
        <w:rPr>
          <w:rFonts w:ascii="Arial" w:hAnsi="Arial" w:cs="Arial"/>
          <w:b/>
        </w:rPr>
      </w:pPr>
      <w:r w:rsidRPr="00B5559D">
        <w:rPr>
          <w:rFonts w:ascii="Arial" w:hAnsi="Arial" w:cs="Arial"/>
          <w:b/>
        </w:rPr>
        <w:t>Institori e procuratori generali:</w:t>
      </w:r>
    </w:p>
    <w:tbl>
      <w:tblPr>
        <w:tblStyle w:val="Grigliatabella"/>
        <w:tblW w:w="8901" w:type="dxa"/>
        <w:tblInd w:w="846" w:type="dxa"/>
        <w:tblLayout w:type="fixed"/>
        <w:tblLook w:val="04A0" w:firstRow="1" w:lastRow="0" w:firstColumn="1" w:lastColumn="0" w:noHBand="0" w:noVBand="1"/>
      </w:tblPr>
      <w:tblGrid>
        <w:gridCol w:w="1814"/>
        <w:gridCol w:w="2126"/>
        <w:gridCol w:w="1635"/>
        <w:gridCol w:w="1484"/>
        <w:gridCol w:w="1842"/>
      </w:tblGrid>
      <w:tr w:rsidR="008074AD" w:rsidRPr="00AB727A" w14:paraId="6D6DC60F" w14:textId="77777777" w:rsidTr="00F21838">
        <w:trPr>
          <w:trHeight w:val="504"/>
        </w:trPr>
        <w:tc>
          <w:tcPr>
            <w:tcW w:w="1814" w:type="dxa"/>
            <w:shd w:val="clear" w:color="auto" w:fill="00529E"/>
            <w:vAlign w:val="center"/>
          </w:tcPr>
          <w:p w14:paraId="73828D37" w14:textId="77777777" w:rsidR="008074AD" w:rsidRPr="00AB727A" w:rsidRDefault="008074AD" w:rsidP="00AB727A">
            <w:pPr>
              <w:ind w:right="11"/>
              <w:jc w:val="both"/>
              <w:rPr>
                <w:rFonts w:ascii="Arial" w:hAnsi="Arial" w:cs="Arial"/>
                <w:b/>
                <w:bCs/>
                <w:i/>
                <w:color w:val="FFFFFF" w:themeColor="background1"/>
                <w:sz w:val="18"/>
                <w:szCs w:val="18"/>
              </w:rPr>
            </w:pPr>
            <w:r w:rsidRPr="00AB727A">
              <w:rPr>
                <w:rFonts w:ascii="Arial" w:hAnsi="Arial" w:cs="Arial"/>
                <w:b/>
                <w:bCs/>
                <w:color w:val="FFFFFF" w:themeColor="background1"/>
                <w:sz w:val="18"/>
                <w:szCs w:val="18"/>
              </w:rPr>
              <w:t>Cognome e Nome</w:t>
            </w:r>
          </w:p>
        </w:tc>
        <w:tc>
          <w:tcPr>
            <w:tcW w:w="2126" w:type="dxa"/>
            <w:shd w:val="clear" w:color="auto" w:fill="00529E"/>
            <w:vAlign w:val="center"/>
          </w:tcPr>
          <w:p w14:paraId="72706114" w14:textId="77777777" w:rsidR="008074AD" w:rsidRPr="00AB727A" w:rsidRDefault="008074AD" w:rsidP="00AB727A">
            <w:pPr>
              <w:ind w:right="11"/>
              <w:jc w:val="both"/>
              <w:rPr>
                <w:rFonts w:ascii="Arial" w:hAnsi="Arial" w:cs="Arial"/>
                <w:b/>
                <w:bCs/>
                <w:color w:val="FFFFFF" w:themeColor="background1"/>
                <w:sz w:val="18"/>
                <w:szCs w:val="18"/>
              </w:rPr>
            </w:pPr>
            <w:r w:rsidRPr="00AB727A">
              <w:rPr>
                <w:rFonts w:ascii="Arial" w:hAnsi="Arial" w:cs="Arial"/>
                <w:b/>
                <w:bCs/>
                <w:color w:val="FFFFFF" w:themeColor="background1"/>
                <w:sz w:val="18"/>
                <w:szCs w:val="18"/>
              </w:rPr>
              <w:t>Qualifica</w:t>
            </w:r>
          </w:p>
          <w:p w14:paraId="5C491DE5" w14:textId="77777777" w:rsidR="008074AD" w:rsidRPr="00AB727A" w:rsidRDefault="008074AD" w:rsidP="00AB727A">
            <w:pPr>
              <w:ind w:right="11"/>
              <w:jc w:val="both"/>
              <w:rPr>
                <w:rFonts w:ascii="Arial" w:hAnsi="Arial" w:cs="Arial"/>
                <w:b/>
                <w:bCs/>
                <w:color w:val="FFFFFF" w:themeColor="background1"/>
                <w:sz w:val="18"/>
                <w:szCs w:val="18"/>
              </w:rPr>
            </w:pPr>
            <w:r w:rsidRPr="00AB727A">
              <w:rPr>
                <w:rFonts w:ascii="Arial" w:hAnsi="Arial" w:cs="Arial"/>
                <w:b/>
                <w:bCs/>
                <w:color w:val="FFFFFF" w:themeColor="background1"/>
                <w:sz w:val="18"/>
                <w:szCs w:val="18"/>
              </w:rPr>
              <w:t>(nel caso in cui un soggetto ricopra più qualifiche indicarle tutte)</w:t>
            </w:r>
          </w:p>
        </w:tc>
        <w:tc>
          <w:tcPr>
            <w:tcW w:w="1635" w:type="dxa"/>
            <w:shd w:val="clear" w:color="auto" w:fill="00529E"/>
            <w:vAlign w:val="center"/>
          </w:tcPr>
          <w:p w14:paraId="7C0CCE1A" w14:textId="77777777" w:rsidR="008074AD" w:rsidRPr="00AB727A" w:rsidRDefault="008074AD" w:rsidP="00AB727A">
            <w:pPr>
              <w:ind w:right="11"/>
              <w:jc w:val="both"/>
              <w:rPr>
                <w:rFonts w:ascii="Arial" w:hAnsi="Arial" w:cs="Arial"/>
                <w:b/>
                <w:bCs/>
                <w:color w:val="FFFFFF" w:themeColor="background1"/>
                <w:sz w:val="18"/>
                <w:szCs w:val="18"/>
              </w:rPr>
            </w:pPr>
            <w:r w:rsidRPr="00AB727A">
              <w:rPr>
                <w:rFonts w:ascii="Arial" w:hAnsi="Arial" w:cs="Arial"/>
                <w:b/>
                <w:bCs/>
                <w:color w:val="FFFFFF" w:themeColor="background1"/>
                <w:sz w:val="18"/>
                <w:szCs w:val="18"/>
              </w:rPr>
              <w:t>Luogo e Data di nascita</w:t>
            </w:r>
          </w:p>
        </w:tc>
        <w:tc>
          <w:tcPr>
            <w:tcW w:w="1484" w:type="dxa"/>
            <w:shd w:val="clear" w:color="auto" w:fill="00529E"/>
            <w:vAlign w:val="center"/>
          </w:tcPr>
          <w:p w14:paraId="124BBB93" w14:textId="77777777" w:rsidR="008074AD" w:rsidRPr="00AB727A" w:rsidRDefault="008074AD" w:rsidP="00AB727A">
            <w:pPr>
              <w:ind w:right="11"/>
              <w:jc w:val="both"/>
              <w:rPr>
                <w:rFonts w:ascii="Arial" w:hAnsi="Arial" w:cs="Arial"/>
                <w:b/>
                <w:bCs/>
                <w:color w:val="FFFFFF" w:themeColor="background1"/>
                <w:sz w:val="18"/>
                <w:szCs w:val="18"/>
              </w:rPr>
            </w:pPr>
            <w:r w:rsidRPr="00AB727A">
              <w:rPr>
                <w:rFonts w:ascii="Arial" w:hAnsi="Arial" w:cs="Arial"/>
                <w:b/>
                <w:bCs/>
                <w:color w:val="FFFFFF" w:themeColor="background1"/>
                <w:sz w:val="18"/>
                <w:szCs w:val="18"/>
              </w:rPr>
              <w:t>Codice Fiscale</w:t>
            </w:r>
          </w:p>
        </w:tc>
        <w:tc>
          <w:tcPr>
            <w:tcW w:w="1842" w:type="dxa"/>
            <w:shd w:val="clear" w:color="auto" w:fill="00529E"/>
            <w:vAlign w:val="center"/>
          </w:tcPr>
          <w:p w14:paraId="7E67C141" w14:textId="77777777" w:rsidR="008074AD" w:rsidRPr="00AB727A" w:rsidRDefault="008074AD" w:rsidP="00AB727A">
            <w:pPr>
              <w:ind w:right="11"/>
              <w:jc w:val="both"/>
              <w:rPr>
                <w:rFonts w:ascii="Arial" w:hAnsi="Arial" w:cs="Arial"/>
                <w:b/>
                <w:bCs/>
                <w:color w:val="FFFFFF" w:themeColor="background1"/>
                <w:sz w:val="18"/>
                <w:szCs w:val="18"/>
              </w:rPr>
            </w:pPr>
            <w:r w:rsidRPr="00AB727A">
              <w:rPr>
                <w:rFonts w:ascii="Arial" w:hAnsi="Arial" w:cs="Arial"/>
                <w:b/>
                <w:bCs/>
                <w:color w:val="FFFFFF" w:themeColor="background1"/>
                <w:sz w:val="18"/>
                <w:szCs w:val="18"/>
              </w:rPr>
              <w:t>Residenza</w:t>
            </w:r>
          </w:p>
        </w:tc>
      </w:tr>
      <w:tr w:rsidR="008074AD" w:rsidRPr="00182F1A" w14:paraId="41E5A90E" w14:textId="77777777" w:rsidTr="00F21838">
        <w:trPr>
          <w:trHeight w:val="516"/>
        </w:trPr>
        <w:tc>
          <w:tcPr>
            <w:tcW w:w="1814" w:type="dxa"/>
          </w:tcPr>
          <w:p w14:paraId="27541993" w14:textId="77777777" w:rsidR="008074AD" w:rsidRPr="00182F1A" w:rsidRDefault="008074AD"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6065D413" w14:textId="77777777" w:rsidR="008074AD" w:rsidRPr="00182F1A" w:rsidRDefault="008074AD"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3D85B52B" w14:textId="77777777" w:rsidR="008074AD" w:rsidRPr="00182F1A" w:rsidRDefault="008074AD"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4D840B69" w14:textId="77777777" w:rsidR="008074AD" w:rsidRPr="00182F1A" w:rsidRDefault="008074AD"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5DB69E59" w14:textId="77777777" w:rsidR="008074AD" w:rsidRPr="00182F1A" w:rsidRDefault="008074AD"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8074AD" w:rsidRPr="00182F1A" w14:paraId="628B9977" w14:textId="77777777" w:rsidTr="00F21838">
        <w:trPr>
          <w:trHeight w:val="516"/>
        </w:trPr>
        <w:tc>
          <w:tcPr>
            <w:tcW w:w="1814" w:type="dxa"/>
          </w:tcPr>
          <w:p w14:paraId="22934711" w14:textId="77777777" w:rsidR="008074AD" w:rsidRPr="00182F1A" w:rsidRDefault="008074AD"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071A2DDF" w14:textId="77777777" w:rsidR="008074AD" w:rsidRPr="00182F1A" w:rsidRDefault="008074AD"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125E7D8F" w14:textId="77777777" w:rsidR="008074AD" w:rsidRPr="00182F1A" w:rsidRDefault="008074AD"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4E039D9B" w14:textId="77777777" w:rsidR="008074AD" w:rsidRPr="00182F1A" w:rsidRDefault="008074AD"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7BC22829" w14:textId="77777777" w:rsidR="008074AD" w:rsidRPr="00182F1A" w:rsidRDefault="008074AD"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8074AD" w:rsidRPr="00182F1A" w14:paraId="7341DA1F" w14:textId="77777777" w:rsidTr="00F21838">
        <w:trPr>
          <w:trHeight w:val="516"/>
        </w:trPr>
        <w:tc>
          <w:tcPr>
            <w:tcW w:w="1814" w:type="dxa"/>
          </w:tcPr>
          <w:p w14:paraId="208B4BB7" w14:textId="77777777" w:rsidR="008074AD" w:rsidRPr="00182F1A" w:rsidRDefault="008074AD"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1AE46B06" w14:textId="77777777" w:rsidR="008074AD" w:rsidRPr="00182F1A" w:rsidRDefault="008074AD"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47EA79DB" w14:textId="77777777" w:rsidR="008074AD" w:rsidRPr="00182F1A" w:rsidRDefault="008074AD"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095194A3" w14:textId="77777777" w:rsidR="008074AD" w:rsidRPr="00182F1A" w:rsidRDefault="008074AD"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19BFEF09" w14:textId="77777777" w:rsidR="008074AD" w:rsidRPr="00182F1A" w:rsidRDefault="008074AD"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8074AD" w:rsidRPr="00182F1A" w14:paraId="5CD77DA0" w14:textId="77777777" w:rsidTr="00F21838">
        <w:trPr>
          <w:trHeight w:val="516"/>
        </w:trPr>
        <w:tc>
          <w:tcPr>
            <w:tcW w:w="1814" w:type="dxa"/>
          </w:tcPr>
          <w:p w14:paraId="4059DDC2" w14:textId="77777777" w:rsidR="008074AD" w:rsidRPr="00182F1A" w:rsidRDefault="008074AD"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529D371D" w14:textId="77777777" w:rsidR="008074AD" w:rsidRPr="00182F1A" w:rsidRDefault="008074AD"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745832FE" w14:textId="77777777" w:rsidR="008074AD" w:rsidRPr="00182F1A" w:rsidRDefault="008074AD"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76A923D8" w14:textId="77777777" w:rsidR="008074AD" w:rsidRPr="00182F1A" w:rsidRDefault="008074AD"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51D1131F" w14:textId="77777777" w:rsidR="008074AD" w:rsidRPr="00182F1A" w:rsidRDefault="008074AD"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8074AD" w:rsidRPr="00182F1A" w14:paraId="3318CAF5" w14:textId="77777777" w:rsidTr="00F21838">
        <w:trPr>
          <w:trHeight w:val="557"/>
        </w:trPr>
        <w:tc>
          <w:tcPr>
            <w:tcW w:w="8901" w:type="dxa"/>
            <w:gridSpan w:val="5"/>
            <w:vAlign w:val="center"/>
          </w:tcPr>
          <w:p w14:paraId="51FB5C82" w14:textId="77777777" w:rsidR="008074AD" w:rsidRPr="00182F1A" w:rsidRDefault="008074AD" w:rsidP="00181882">
            <w:pPr>
              <w:spacing w:before="120" w:line="280" w:lineRule="exact"/>
              <w:ind w:right="11"/>
              <w:jc w:val="both"/>
              <w:rPr>
                <w:rFonts w:ascii="Arial" w:hAnsi="Arial" w:cs="Arial"/>
                <w:b/>
                <w:sz w:val="18"/>
                <w:szCs w:val="18"/>
              </w:rPr>
            </w:pPr>
            <w:r w:rsidRPr="00182F1A">
              <w:rPr>
                <w:rFonts w:ascii="Arial" w:hAnsi="Arial" w:cs="Arial"/>
                <w:b/>
                <w:sz w:val="18"/>
                <w:szCs w:val="18"/>
              </w:rPr>
              <w:t>ALTRO (</w:t>
            </w:r>
            <w:r w:rsidRPr="00182F1A">
              <w:rPr>
                <w:rFonts w:ascii="Arial" w:hAnsi="Arial" w:cs="Arial"/>
                <w:b/>
                <w:i/>
                <w:sz w:val="18"/>
                <w:szCs w:val="18"/>
              </w:rPr>
              <w:t>indicare eventuali ulteriori nominativi, riportando, per ciascuno di essi, le informazioni di cui sopra</w:t>
            </w:r>
            <w:r w:rsidRPr="00182F1A">
              <w:rPr>
                <w:rFonts w:ascii="Arial" w:hAnsi="Arial" w:cs="Arial"/>
                <w:b/>
                <w:sz w:val="18"/>
                <w:szCs w:val="18"/>
              </w:rPr>
              <w:t>):</w:t>
            </w:r>
          </w:p>
        </w:tc>
      </w:tr>
      <w:tr w:rsidR="008074AD" w:rsidRPr="00182F1A" w14:paraId="77CB49C9" w14:textId="77777777" w:rsidTr="00E46AD8">
        <w:trPr>
          <w:trHeight w:val="544"/>
        </w:trPr>
        <w:tc>
          <w:tcPr>
            <w:tcW w:w="8901" w:type="dxa"/>
            <w:gridSpan w:val="5"/>
          </w:tcPr>
          <w:p w14:paraId="592EE9C7" w14:textId="77777777" w:rsidR="00E46AD8" w:rsidRPr="00182F1A" w:rsidRDefault="008074AD" w:rsidP="00181882">
            <w:pPr>
              <w:spacing w:before="120" w:line="280" w:lineRule="exact"/>
              <w:ind w:right="11"/>
              <w:jc w:val="both"/>
              <w:rPr>
                <w:rFonts w:ascii="Arial" w:hAnsi="Arial" w:cs="Arial"/>
                <w:b/>
                <w:sz w:val="18"/>
                <w:szCs w:val="18"/>
              </w:rPr>
            </w:pPr>
            <w:r w:rsidRPr="00182F1A">
              <w:rPr>
                <w:rFonts w:ascii="Arial" w:hAnsi="Arial" w:cs="Arial"/>
                <w:b/>
                <w:sz w:val="18"/>
                <w:szCs w:val="18"/>
              </w:rPr>
              <w:lastRenderedPageBreak/>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bl>
    <w:p w14:paraId="4CDAA3B2" w14:textId="77777777" w:rsidR="00085CD5" w:rsidRPr="00B5559D" w:rsidRDefault="00AA6082" w:rsidP="00EF373F">
      <w:pPr>
        <w:pStyle w:val="Paragrafoelenco"/>
        <w:numPr>
          <w:ilvl w:val="0"/>
          <w:numId w:val="5"/>
        </w:numPr>
        <w:spacing w:before="120" w:after="120" w:line="280" w:lineRule="exact"/>
        <w:ind w:left="1570" w:right="11" w:hanging="357"/>
        <w:jc w:val="both"/>
        <w:rPr>
          <w:rFonts w:ascii="Arial" w:hAnsi="Arial" w:cs="Arial"/>
          <w:b/>
        </w:rPr>
      </w:pPr>
      <w:r w:rsidRPr="00B5559D">
        <w:rPr>
          <w:rFonts w:ascii="Arial" w:hAnsi="Arial" w:cs="Arial"/>
          <w:b/>
        </w:rPr>
        <w:t>Soggetti muniti di poteri di rappresentanza</w:t>
      </w:r>
      <w:r w:rsidR="00085CD5" w:rsidRPr="00B5559D">
        <w:rPr>
          <w:rStyle w:val="Rimandonotaapidipagina"/>
          <w:rFonts w:ascii="Arial" w:hAnsi="Arial" w:cs="Arial"/>
          <w:b/>
          <w:iCs/>
        </w:rPr>
        <w:footnoteReference w:id="5"/>
      </w:r>
      <w:r w:rsidRPr="00B5559D">
        <w:rPr>
          <w:rFonts w:ascii="Arial" w:hAnsi="Arial" w:cs="Arial"/>
          <w:b/>
        </w:rPr>
        <w:t>, di direzione</w:t>
      </w:r>
      <w:r w:rsidR="00085CD5" w:rsidRPr="00B5559D">
        <w:rPr>
          <w:rStyle w:val="Rimandonotaapidipagina"/>
          <w:rFonts w:ascii="Arial" w:hAnsi="Arial" w:cs="Arial"/>
          <w:b/>
          <w:iCs/>
        </w:rPr>
        <w:footnoteReference w:id="6"/>
      </w:r>
      <w:r w:rsidRPr="00B5559D">
        <w:rPr>
          <w:rFonts w:ascii="Arial" w:hAnsi="Arial" w:cs="Arial"/>
          <w:b/>
        </w:rPr>
        <w:t xml:space="preserve"> e di controllo</w:t>
      </w:r>
      <w:r w:rsidR="00085CD5" w:rsidRPr="00B5559D">
        <w:rPr>
          <w:rStyle w:val="Rimandonotaapidipagina"/>
          <w:rFonts w:ascii="Arial" w:hAnsi="Arial" w:cs="Arial"/>
          <w:b/>
          <w:iCs/>
        </w:rPr>
        <w:footnoteReference w:id="7"/>
      </w:r>
      <w:r w:rsidRPr="00B5559D">
        <w:rPr>
          <w:rFonts w:ascii="Arial" w:hAnsi="Arial" w:cs="Arial"/>
          <w:b/>
        </w:rPr>
        <w:t>:</w:t>
      </w:r>
    </w:p>
    <w:tbl>
      <w:tblPr>
        <w:tblStyle w:val="Grigliatabella"/>
        <w:tblW w:w="8901" w:type="dxa"/>
        <w:tblInd w:w="846" w:type="dxa"/>
        <w:tblLayout w:type="fixed"/>
        <w:tblLook w:val="04A0" w:firstRow="1" w:lastRow="0" w:firstColumn="1" w:lastColumn="0" w:noHBand="0" w:noVBand="1"/>
      </w:tblPr>
      <w:tblGrid>
        <w:gridCol w:w="1814"/>
        <w:gridCol w:w="2126"/>
        <w:gridCol w:w="1635"/>
        <w:gridCol w:w="1484"/>
        <w:gridCol w:w="1842"/>
      </w:tblGrid>
      <w:tr w:rsidR="00085CD5" w:rsidRPr="00AB727A" w14:paraId="5DE1315B" w14:textId="77777777" w:rsidTr="00F21838">
        <w:trPr>
          <w:trHeight w:val="504"/>
        </w:trPr>
        <w:tc>
          <w:tcPr>
            <w:tcW w:w="1814" w:type="dxa"/>
            <w:shd w:val="clear" w:color="auto" w:fill="00529E"/>
            <w:vAlign w:val="center"/>
          </w:tcPr>
          <w:p w14:paraId="7AC6D148" w14:textId="77777777" w:rsidR="00085CD5" w:rsidRPr="00AB727A" w:rsidRDefault="00085CD5" w:rsidP="00AB727A">
            <w:pPr>
              <w:ind w:right="11"/>
              <w:jc w:val="both"/>
              <w:rPr>
                <w:rFonts w:ascii="Arial" w:hAnsi="Arial" w:cs="Arial"/>
                <w:b/>
                <w:bCs/>
                <w:i/>
                <w:color w:val="FFFFFF" w:themeColor="background1"/>
                <w:sz w:val="18"/>
                <w:szCs w:val="18"/>
              </w:rPr>
            </w:pPr>
            <w:r w:rsidRPr="00AB727A">
              <w:rPr>
                <w:rFonts w:ascii="Arial" w:hAnsi="Arial" w:cs="Arial"/>
                <w:b/>
                <w:bCs/>
                <w:color w:val="FFFFFF" w:themeColor="background1"/>
                <w:sz w:val="18"/>
                <w:szCs w:val="18"/>
              </w:rPr>
              <w:t>Cognome e Nome</w:t>
            </w:r>
          </w:p>
        </w:tc>
        <w:tc>
          <w:tcPr>
            <w:tcW w:w="2126" w:type="dxa"/>
            <w:shd w:val="clear" w:color="auto" w:fill="00529E"/>
            <w:vAlign w:val="center"/>
          </w:tcPr>
          <w:p w14:paraId="3857AD65" w14:textId="77777777" w:rsidR="00085CD5" w:rsidRPr="00AB727A" w:rsidRDefault="00085CD5" w:rsidP="00AB727A">
            <w:pPr>
              <w:ind w:right="11"/>
              <w:jc w:val="both"/>
              <w:rPr>
                <w:rFonts w:ascii="Arial" w:hAnsi="Arial" w:cs="Arial"/>
                <w:b/>
                <w:bCs/>
                <w:color w:val="FFFFFF" w:themeColor="background1"/>
                <w:sz w:val="18"/>
                <w:szCs w:val="18"/>
              </w:rPr>
            </w:pPr>
            <w:r w:rsidRPr="00AB727A">
              <w:rPr>
                <w:rFonts w:ascii="Arial" w:hAnsi="Arial" w:cs="Arial"/>
                <w:b/>
                <w:bCs/>
                <w:color w:val="FFFFFF" w:themeColor="background1"/>
                <w:sz w:val="18"/>
                <w:szCs w:val="18"/>
              </w:rPr>
              <w:t>Qualifica</w:t>
            </w:r>
          </w:p>
          <w:p w14:paraId="16A3C772" w14:textId="77777777" w:rsidR="00085CD5" w:rsidRPr="00AB727A" w:rsidRDefault="00085CD5" w:rsidP="00AB727A">
            <w:pPr>
              <w:ind w:right="11"/>
              <w:jc w:val="both"/>
              <w:rPr>
                <w:rFonts w:ascii="Arial" w:hAnsi="Arial" w:cs="Arial"/>
                <w:b/>
                <w:bCs/>
                <w:color w:val="FFFFFF" w:themeColor="background1"/>
                <w:sz w:val="18"/>
                <w:szCs w:val="18"/>
              </w:rPr>
            </w:pPr>
            <w:r w:rsidRPr="00AB727A">
              <w:rPr>
                <w:rFonts w:ascii="Arial" w:hAnsi="Arial" w:cs="Arial"/>
                <w:b/>
                <w:bCs/>
                <w:color w:val="FFFFFF" w:themeColor="background1"/>
                <w:sz w:val="18"/>
                <w:szCs w:val="18"/>
              </w:rPr>
              <w:t>(nel caso in cui un soggetto ricopra più qualifiche indicarle tutte)</w:t>
            </w:r>
          </w:p>
        </w:tc>
        <w:tc>
          <w:tcPr>
            <w:tcW w:w="1635" w:type="dxa"/>
            <w:shd w:val="clear" w:color="auto" w:fill="00529E"/>
            <w:vAlign w:val="center"/>
          </w:tcPr>
          <w:p w14:paraId="24272C65" w14:textId="77777777" w:rsidR="00085CD5" w:rsidRPr="00AB727A" w:rsidRDefault="00085CD5" w:rsidP="00AB727A">
            <w:pPr>
              <w:ind w:right="11"/>
              <w:jc w:val="both"/>
              <w:rPr>
                <w:rFonts w:ascii="Arial" w:hAnsi="Arial" w:cs="Arial"/>
                <w:b/>
                <w:bCs/>
                <w:color w:val="FFFFFF" w:themeColor="background1"/>
                <w:sz w:val="18"/>
                <w:szCs w:val="18"/>
              </w:rPr>
            </w:pPr>
            <w:r w:rsidRPr="00AB727A">
              <w:rPr>
                <w:rFonts w:ascii="Arial" w:hAnsi="Arial" w:cs="Arial"/>
                <w:b/>
                <w:bCs/>
                <w:color w:val="FFFFFF" w:themeColor="background1"/>
                <w:sz w:val="18"/>
                <w:szCs w:val="18"/>
              </w:rPr>
              <w:t>Luogo e Data di nascita</w:t>
            </w:r>
          </w:p>
        </w:tc>
        <w:tc>
          <w:tcPr>
            <w:tcW w:w="1484" w:type="dxa"/>
            <w:shd w:val="clear" w:color="auto" w:fill="00529E"/>
            <w:vAlign w:val="center"/>
          </w:tcPr>
          <w:p w14:paraId="0DDED937" w14:textId="77777777" w:rsidR="00085CD5" w:rsidRPr="00AB727A" w:rsidRDefault="00085CD5" w:rsidP="00AB727A">
            <w:pPr>
              <w:ind w:right="11"/>
              <w:jc w:val="both"/>
              <w:rPr>
                <w:rFonts w:ascii="Arial" w:hAnsi="Arial" w:cs="Arial"/>
                <w:b/>
                <w:bCs/>
                <w:color w:val="FFFFFF" w:themeColor="background1"/>
                <w:sz w:val="18"/>
                <w:szCs w:val="18"/>
              </w:rPr>
            </w:pPr>
            <w:r w:rsidRPr="00AB727A">
              <w:rPr>
                <w:rFonts w:ascii="Arial" w:hAnsi="Arial" w:cs="Arial"/>
                <w:b/>
                <w:bCs/>
                <w:color w:val="FFFFFF" w:themeColor="background1"/>
                <w:sz w:val="18"/>
                <w:szCs w:val="18"/>
              </w:rPr>
              <w:t>Codice Fiscale</w:t>
            </w:r>
          </w:p>
        </w:tc>
        <w:tc>
          <w:tcPr>
            <w:tcW w:w="1842" w:type="dxa"/>
            <w:shd w:val="clear" w:color="auto" w:fill="00529E"/>
            <w:vAlign w:val="center"/>
          </w:tcPr>
          <w:p w14:paraId="393FC123" w14:textId="77777777" w:rsidR="00085CD5" w:rsidRPr="00AB727A" w:rsidRDefault="00085CD5" w:rsidP="00AB727A">
            <w:pPr>
              <w:ind w:right="11"/>
              <w:jc w:val="both"/>
              <w:rPr>
                <w:rFonts w:ascii="Arial" w:hAnsi="Arial" w:cs="Arial"/>
                <w:b/>
                <w:bCs/>
                <w:color w:val="FFFFFF" w:themeColor="background1"/>
                <w:sz w:val="18"/>
                <w:szCs w:val="18"/>
              </w:rPr>
            </w:pPr>
            <w:r w:rsidRPr="00AB727A">
              <w:rPr>
                <w:rFonts w:ascii="Arial" w:hAnsi="Arial" w:cs="Arial"/>
                <w:b/>
                <w:bCs/>
                <w:color w:val="FFFFFF" w:themeColor="background1"/>
                <w:sz w:val="18"/>
                <w:szCs w:val="18"/>
              </w:rPr>
              <w:t>Residenza</w:t>
            </w:r>
          </w:p>
        </w:tc>
      </w:tr>
      <w:tr w:rsidR="00085CD5" w:rsidRPr="00182F1A" w14:paraId="60909A76" w14:textId="77777777" w:rsidTr="00F21838">
        <w:trPr>
          <w:trHeight w:val="516"/>
        </w:trPr>
        <w:tc>
          <w:tcPr>
            <w:tcW w:w="1814" w:type="dxa"/>
          </w:tcPr>
          <w:p w14:paraId="232F6181" w14:textId="77777777" w:rsidR="00085CD5" w:rsidRPr="00182F1A" w:rsidRDefault="00085CD5"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6BBC457D" w14:textId="77777777" w:rsidR="00085CD5" w:rsidRPr="00182F1A" w:rsidRDefault="00085CD5"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30C2AC05" w14:textId="77777777" w:rsidR="00085CD5" w:rsidRPr="00182F1A" w:rsidRDefault="00085CD5"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374E0CF7" w14:textId="77777777" w:rsidR="00085CD5" w:rsidRPr="00182F1A" w:rsidRDefault="00085CD5"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48542EB4" w14:textId="77777777" w:rsidR="00085CD5" w:rsidRPr="00182F1A" w:rsidRDefault="00085CD5"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085CD5" w:rsidRPr="00182F1A" w14:paraId="4A4BB62F" w14:textId="77777777" w:rsidTr="00F21838">
        <w:trPr>
          <w:trHeight w:val="516"/>
        </w:trPr>
        <w:tc>
          <w:tcPr>
            <w:tcW w:w="1814" w:type="dxa"/>
          </w:tcPr>
          <w:p w14:paraId="2682905D" w14:textId="77777777" w:rsidR="00085CD5" w:rsidRPr="00182F1A" w:rsidRDefault="00085CD5"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79E8FE0C" w14:textId="77777777" w:rsidR="00085CD5" w:rsidRPr="00182F1A" w:rsidRDefault="00085CD5"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7A671063" w14:textId="77777777" w:rsidR="00085CD5" w:rsidRPr="00182F1A" w:rsidRDefault="00085CD5"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5EEC93E2" w14:textId="77777777" w:rsidR="00085CD5" w:rsidRPr="00182F1A" w:rsidRDefault="00085CD5"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34F230ED" w14:textId="77777777" w:rsidR="00085CD5" w:rsidRPr="00182F1A" w:rsidRDefault="00085CD5"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085CD5" w:rsidRPr="00182F1A" w14:paraId="47D19D9C" w14:textId="77777777" w:rsidTr="00F21838">
        <w:trPr>
          <w:trHeight w:val="516"/>
        </w:trPr>
        <w:tc>
          <w:tcPr>
            <w:tcW w:w="1814" w:type="dxa"/>
          </w:tcPr>
          <w:p w14:paraId="55990ADB" w14:textId="77777777" w:rsidR="00085CD5" w:rsidRPr="00182F1A" w:rsidRDefault="00085CD5"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6B424EF8" w14:textId="77777777" w:rsidR="00085CD5" w:rsidRPr="00182F1A" w:rsidRDefault="00085CD5"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69DC7102" w14:textId="77777777" w:rsidR="00085CD5" w:rsidRPr="00182F1A" w:rsidRDefault="00085CD5"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48E84FBD" w14:textId="77777777" w:rsidR="00085CD5" w:rsidRPr="00182F1A" w:rsidRDefault="00085CD5"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1347E2B9" w14:textId="77777777" w:rsidR="00085CD5" w:rsidRPr="00182F1A" w:rsidRDefault="00085CD5"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085CD5" w:rsidRPr="00182F1A" w14:paraId="78700E99" w14:textId="77777777" w:rsidTr="00F21838">
        <w:trPr>
          <w:trHeight w:val="516"/>
        </w:trPr>
        <w:tc>
          <w:tcPr>
            <w:tcW w:w="1814" w:type="dxa"/>
          </w:tcPr>
          <w:p w14:paraId="4F9851AC" w14:textId="77777777" w:rsidR="00085CD5" w:rsidRPr="00182F1A" w:rsidRDefault="00085CD5"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218211D2" w14:textId="77777777" w:rsidR="00085CD5" w:rsidRPr="00182F1A" w:rsidRDefault="00085CD5"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15F27311" w14:textId="77777777" w:rsidR="00085CD5" w:rsidRPr="00182F1A" w:rsidRDefault="00085CD5"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11351B7C" w14:textId="77777777" w:rsidR="00085CD5" w:rsidRPr="00182F1A" w:rsidRDefault="00085CD5"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3D6C2263" w14:textId="77777777" w:rsidR="00085CD5" w:rsidRPr="00182F1A" w:rsidRDefault="00085CD5"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085CD5" w:rsidRPr="00182F1A" w14:paraId="0555CEC6" w14:textId="77777777" w:rsidTr="00F21838">
        <w:trPr>
          <w:trHeight w:val="557"/>
        </w:trPr>
        <w:tc>
          <w:tcPr>
            <w:tcW w:w="8901" w:type="dxa"/>
            <w:gridSpan w:val="5"/>
            <w:vAlign w:val="center"/>
          </w:tcPr>
          <w:p w14:paraId="7DECED3A" w14:textId="77777777" w:rsidR="00085CD5" w:rsidRPr="00182F1A" w:rsidRDefault="00085CD5" w:rsidP="00181882">
            <w:pPr>
              <w:spacing w:before="120" w:line="280" w:lineRule="exact"/>
              <w:ind w:right="11"/>
              <w:jc w:val="both"/>
              <w:rPr>
                <w:rFonts w:ascii="Arial" w:hAnsi="Arial" w:cs="Arial"/>
                <w:b/>
                <w:sz w:val="18"/>
                <w:szCs w:val="18"/>
              </w:rPr>
            </w:pPr>
            <w:r w:rsidRPr="00182F1A">
              <w:rPr>
                <w:rFonts w:ascii="Arial" w:hAnsi="Arial" w:cs="Arial"/>
                <w:b/>
                <w:sz w:val="18"/>
                <w:szCs w:val="18"/>
              </w:rPr>
              <w:t>ALTRO (</w:t>
            </w:r>
            <w:r w:rsidRPr="00182F1A">
              <w:rPr>
                <w:rFonts w:ascii="Arial" w:hAnsi="Arial" w:cs="Arial"/>
                <w:b/>
                <w:i/>
                <w:sz w:val="18"/>
                <w:szCs w:val="18"/>
              </w:rPr>
              <w:t>indicare eventuali ulteriori nominativi, riportando, per ciascuno di essi, le informazioni di cui sopra</w:t>
            </w:r>
            <w:r w:rsidRPr="00182F1A">
              <w:rPr>
                <w:rFonts w:ascii="Arial" w:hAnsi="Arial" w:cs="Arial"/>
                <w:b/>
                <w:sz w:val="18"/>
                <w:szCs w:val="18"/>
              </w:rPr>
              <w:t>):</w:t>
            </w:r>
          </w:p>
        </w:tc>
      </w:tr>
      <w:tr w:rsidR="00085CD5" w:rsidRPr="00182F1A" w14:paraId="7D43BD24" w14:textId="77777777" w:rsidTr="00E46AD8">
        <w:trPr>
          <w:trHeight w:val="522"/>
        </w:trPr>
        <w:tc>
          <w:tcPr>
            <w:tcW w:w="8901" w:type="dxa"/>
            <w:gridSpan w:val="5"/>
          </w:tcPr>
          <w:p w14:paraId="47EA296B" w14:textId="77777777" w:rsidR="00085CD5" w:rsidRPr="00182F1A" w:rsidRDefault="00085CD5"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bl>
    <w:p w14:paraId="2ABC1507" w14:textId="77777777" w:rsidR="00085CD5" w:rsidRPr="00923DAF" w:rsidRDefault="00AA6082" w:rsidP="00EF373F">
      <w:pPr>
        <w:pStyle w:val="Paragrafoelenco"/>
        <w:numPr>
          <w:ilvl w:val="0"/>
          <w:numId w:val="5"/>
        </w:numPr>
        <w:spacing w:before="120" w:after="120" w:line="280" w:lineRule="exact"/>
        <w:ind w:left="1570" w:right="11" w:hanging="357"/>
        <w:jc w:val="both"/>
        <w:rPr>
          <w:rFonts w:ascii="Arial" w:hAnsi="Arial" w:cs="Arial"/>
          <w:b/>
        </w:rPr>
      </w:pPr>
      <w:r w:rsidRPr="00923DAF">
        <w:rPr>
          <w:rFonts w:ascii="Arial" w:hAnsi="Arial" w:cs="Arial"/>
          <w:b/>
        </w:rPr>
        <w:t>Direttori tecnici:</w:t>
      </w:r>
    </w:p>
    <w:tbl>
      <w:tblPr>
        <w:tblStyle w:val="Grigliatabella"/>
        <w:tblW w:w="8920" w:type="dxa"/>
        <w:tblInd w:w="846" w:type="dxa"/>
        <w:tblLayout w:type="fixed"/>
        <w:tblLook w:val="04A0" w:firstRow="1" w:lastRow="0" w:firstColumn="1" w:lastColumn="0" w:noHBand="0" w:noVBand="1"/>
      </w:tblPr>
      <w:tblGrid>
        <w:gridCol w:w="3948"/>
        <w:gridCol w:w="1638"/>
        <w:gridCol w:w="1487"/>
        <w:gridCol w:w="1847"/>
      </w:tblGrid>
      <w:tr w:rsidR="00AA6082" w:rsidRPr="00AB727A" w14:paraId="7F766A9B" w14:textId="77777777" w:rsidTr="00E46AD8">
        <w:trPr>
          <w:trHeight w:val="452"/>
        </w:trPr>
        <w:tc>
          <w:tcPr>
            <w:tcW w:w="3948" w:type="dxa"/>
            <w:shd w:val="clear" w:color="auto" w:fill="00529E"/>
            <w:vAlign w:val="center"/>
          </w:tcPr>
          <w:p w14:paraId="0C7F6644" w14:textId="77777777" w:rsidR="00AA6082" w:rsidRPr="00AB727A" w:rsidRDefault="00AA6082" w:rsidP="00AB727A">
            <w:pPr>
              <w:ind w:right="11"/>
              <w:jc w:val="both"/>
              <w:rPr>
                <w:rFonts w:ascii="Arial" w:hAnsi="Arial" w:cs="Arial"/>
                <w:b/>
                <w:bCs/>
                <w:color w:val="FFFFFF" w:themeColor="background1"/>
                <w:sz w:val="18"/>
                <w:szCs w:val="18"/>
              </w:rPr>
            </w:pPr>
            <w:r w:rsidRPr="00AB727A">
              <w:rPr>
                <w:rFonts w:ascii="Arial" w:hAnsi="Arial" w:cs="Arial"/>
                <w:b/>
                <w:bCs/>
                <w:color w:val="FFFFFF" w:themeColor="background1"/>
                <w:sz w:val="18"/>
                <w:szCs w:val="18"/>
              </w:rPr>
              <w:t>Cognome e Nome</w:t>
            </w:r>
          </w:p>
        </w:tc>
        <w:tc>
          <w:tcPr>
            <w:tcW w:w="1638" w:type="dxa"/>
            <w:shd w:val="clear" w:color="auto" w:fill="00529E"/>
            <w:vAlign w:val="center"/>
          </w:tcPr>
          <w:p w14:paraId="0E830570" w14:textId="77777777" w:rsidR="00AA6082" w:rsidRPr="00AB727A" w:rsidRDefault="00AA6082" w:rsidP="00AB727A">
            <w:pPr>
              <w:ind w:right="11"/>
              <w:jc w:val="both"/>
              <w:rPr>
                <w:rFonts w:ascii="Arial" w:hAnsi="Arial" w:cs="Arial"/>
                <w:b/>
                <w:bCs/>
                <w:color w:val="FFFFFF" w:themeColor="background1"/>
                <w:sz w:val="18"/>
                <w:szCs w:val="18"/>
              </w:rPr>
            </w:pPr>
            <w:r w:rsidRPr="00AB727A">
              <w:rPr>
                <w:rFonts w:ascii="Arial" w:hAnsi="Arial" w:cs="Arial"/>
                <w:b/>
                <w:bCs/>
                <w:color w:val="FFFFFF" w:themeColor="background1"/>
                <w:sz w:val="18"/>
                <w:szCs w:val="18"/>
              </w:rPr>
              <w:t>Luogo e Data di nascita</w:t>
            </w:r>
          </w:p>
        </w:tc>
        <w:tc>
          <w:tcPr>
            <w:tcW w:w="1487" w:type="dxa"/>
            <w:shd w:val="clear" w:color="auto" w:fill="00529E"/>
            <w:vAlign w:val="center"/>
          </w:tcPr>
          <w:p w14:paraId="53745F25" w14:textId="77777777" w:rsidR="00AA6082" w:rsidRPr="00AB727A" w:rsidRDefault="00AA6082" w:rsidP="00AB727A">
            <w:pPr>
              <w:ind w:right="11"/>
              <w:jc w:val="both"/>
              <w:rPr>
                <w:rFonts w:ascii="Arial" w:hAnsi="Arial" w:cs="Arial"/>
                <w:b/>
                <w:bCs/>
                <w:color w:val="FFFFFF" w:themeColor="background1"/>
                <w:sz w:val="18"/>
                <w:szCs w:val="18"/>
              </w:rPr>
            </w:pPr>
            <w:r w:rsidRPr="00AB727A">
              <w:rPr>
                <w:rFonts w:ascii="Arial" w:hAnsi="Arial" w:cs="Arial"/>
                <w:b/>
                <w:bCs/>
                <w:color w:val="FFFFFF" w:themeColor="background1"/>
                <w:sz w:val="18"/>
                <w:szCs w:val="18"/>
              </w:rPr>
              <w:t>Codice Fiscale</w:t>
            </w:r>
          </w:p>
        </w:tc>
        <w:tc>
          <w:tcPr>
            <w:tcW w:w="1846" w:type="dxa"/>
            <w:shd w:val="clear" w:color="auto" w:fill="00529E"/>
            <w:vAlign w:val="center"/>
          </w:tcPr>
          <w:p w14:paraId="3272F6E5" w14:textId="77777777" w:rsidR="00AA6082" w:rsidRPr="00AB727A" w:rsidRDefault="00AA6082" w:rsidP="00AB727A">
            <w:pPr>
              <w:ind w:right="11"/>
              <w:jc w:val="both"/>
              <w:rPr>
                <w:rFonts w:ascii="Arial" w:hAnsi="Arial" w:cs="Arial"/>
                <w:b/>
                <w:bCs/>
                <w:color w:val="FFFFFF" w:themeColor="background1"/>
                <w:sz w:val="18"/>
                <w:szCs w:val="18"/>
              </w:rPr>
            </w:pPr>
            <w:r w:rsidRPr="00AB727A">
              <w:rPr>
                <w:rFonts w:ascii="Arial" w:hAnsi="Arial" w:cs="Arial"/>
                <w:b/>
                <w:bCs/>
                <w:color w:val="FFFFFF" w:themeColor="background1"/>
                <w:sz w:val="18"/>
                <w:szCs w:val="18"/>
              </w:rPr>
              <w:t>Residenza</w:t>
            </w:r>
          </w:p>
        </w:tc>
      </w:tr>
      <w:tr w:rsidR="00AA6082" w:rsidRPr="00182F1A" w14:paraId="3245DF29" w14:textId="77777777" w:rsidTr="00E46AD8">
        <w:trPr>
          <w:trHeight w:val="463"/>
        </w:trPr>
        <w:tc>
          <w:tcPr>
            <w:tcW w:w="3948" w:type="dxa"/>
          </w:tcPr>
          <w:p w14:paraId="7CE4BE15" w14:textId="77777777" w:rsidR="00AA6082" w:rsidRPr="00182F1A" w:rsidRDefault="00AA6082"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8" w:type="dxa"/>
          </w:tcPr>
          <w:p w14:paraId="6E5D1C8B" w14:textId="77777777" w:rsidR="00AA6082" w:rsidRPr="00182F1A" w:rsidRDefault="00AA6082"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7" w:type="dxa"/>
          </w:tcPr>
          <w:p w14:paraId="051CF683" w14:textId="77777777" w:rsidR="00AA6082" w:rsidRPr="00182F1A" w:rsidRDefault="00AA6082"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6" w:type="dxa"/>
          </w:tcPr>
          <w:p w14:paraId="4329B65D" w14:textId="77777777" w:rsidR="00AA6082" w:rsidRPr="00182F1A" w:rsidRDefault="00AA6082"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A6082" w:rsidRPr="00182F1A" w14:paraId="57C95BB3" w14:textId="77777777" w:rsidTr="00E46AD8">
        <w:trPr>
          <w:trHeight w:val="463"/>
        </w:trPr>
        <w:tc>
          <w:tcPr>
            <w:tcW w:w="3948" w:type="dxa"/>
          </w:tcPr>
          <w:p w14:paraId="3D8EE569" w14:textId="77777777" w:rsidR="00AA6082" w:rsidRPr="00182F1A" w:rsidRDefault="00AA6082"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8" w:type="dxa"/>
          </w:tcPr>
          <w:p w14:paraId="2E03CBDB" w14:textId="77777777" w:rsidR="00AA6082" w:rsidRPr="00182F1A" w:rsidRDefault="00AA6082"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7" w:type="dxa"/>
          </w:tcPr>
          <w:p w14:paraId="62B05AD0" w14:textId="77777777" w:rsidR="00AA6082" w:rsidRPr="00182F1A" w:rsidRDefault="00AA6082"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6" w:type="dxa"/>
          </w:tcPr>
          <w:p w14:paraId="2298B7A1" w14:textId="77777777" w:rsidR="00AA6082" w:rsidRPr="00182F1A" w:rsidRDefault="00AA6082"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A6082" w:rsidRPr="00182F1A" w14:paraId="6F81E1C4" w14:textId="77777777" w:rsidTr="00E46AD8">
        <w:trPr>
          <w:trHeight w:val="463"/>
        </w:trPr>
        <w:tc>
          <w:tcPr>
            <w:tcW w:w="3948" w:type="dxa"/>
          </w:tcPr>
          <w:p w14:paraId="62CFD56A" w14:textId="77777777" w:rsidR="00AA6082" w:rsidRPr="00182F1A" w:rsidRDefault="00AA6082"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8" w:type="dxa"/>
          </w:tcPr>
          <w:p w14:paraId="5A3B3938" w14:textId="77777777" w:rsidR="00AA6082" w:rsidRPr="00182F1A" w:rsidRDefault="00AA6082"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7" w:type="dxa"/>
          </w:tcPr>
          <w:p w14:paraId="2D0F00E5" w14:textId="77777777" w:rsidR="00AA6082" w:rsidRPr="00182F1A" w:rsidRDefault="00AA6082"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6" w:type="dxa"/>
          </w:tcPr>
          <w:p w14:paraId="33A22C15" w14:textId="77777777" w:rsidR="00AA6082" w:rsidRPr="00182F1A" w:rsidRDefault="00AA6082"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A6082" w:rsidRPr="00182F1A" w14:paraId="73368E64" w14:textId="77777777" w:rsidTr="00E46AD8">
        <w:trPr>
          <w:trHeight w:val="463"/>
        </w:trPr>
        <w:tc>
          <w:tcPr>
            <w:tcW w:w="3948" w:type="dxa"/>
          </w:tcPr>
          <w:p w14:paraId="64BF089F" w14:textId="77777777" w:rsidR="00AA6082" w:rsidRPr="00182F1A" w:rsidRDefault="00AA6082"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8" w:type="dxa"/>
          </w:tcPr>
          <w:p w14:paraId="0FBAB5AC" w14:textId="77777777" w:rsidR="00AA6082" w:rsidRPr="00182F1A" w:rsidRDefault="00AA6082"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7" w:type="dxa"/>
          </w:tcPr>
          <w:p w14:paraId="08D84F45" w14:textId="77777777" w:rsidR="00AA6082" w:rsidRPr="00182F1A" w:rsidRDefault="00AA6082"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6" w:type="dxa"/>
          </w:tcPr>
          <w:p w14:paraId="6D65BDFD" w14:textId="77777777" w:rsidR="00AA6082" w:rsidRPr="00182F1A" w:rsidRDefault="00AA6082"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A6082" w:rsidRPr="00182F1A" w14:paraId="4699689B" w14:textId="77777777" w:rsidTr="00E46AD8">
        <w:trPr>
          <w:trHeight w:val="500"/>
        </w:trPr>
        <w:tc>
          <w:tcPr>
            <w:tcW w:w="8920" w:type="dxa"/>
            <w:gridSpan w:val="4"/>
            <w:vAlign w:val="center"/>
          </w:tcPr>
          <w:p w14:paraId="0F01795C" w14:textId="77777777" w:rsidR="00AA6082" w:rsidRPr="00182F1A" w:rsidRDefault="00AA6082" w:rsidP="00181882">
            <w:pPr>
              <w:spacing w:before="120" w:line="280" w:lineRule="exact"/>
              <w:ind w:right="11"/>
              <w:jc w:val="both"/>
              <w:rPr>
                <w:rFonts w:ascii="Arial" w:hAnsi="Arial" w:cs="Arial"/>
                <w:b/>
                <w:sz w:val="18"/>
                <w:szCs w:val="18"/>
              </w:rPr>
            </w:pPr>
            <w:r w:rsidRPr="00182F1A">
              <w:rPr>
                <w:rFonts w:ascii="Arial" w:hAnsi="Arial" w:cs="Arial"/>
                <w:b/>
                <w:sz w:val="18"/>
                <w:szCs w:val="18"/>
              </w:rPr>
              <w:t>ALTRO (</w:t>
            </w:r>
            <w:r w:rsidRPr="00182F1A">
              <w:rPr>
                <w:rFonts w:ascii="Arial" w:hAnsi="Arial" w:cs="Arial"/>
                <w:b/>
                <w:i/>
                <w:sz w:val="18"/>
                <w:szCs w:val="18"/>
              </w:rPr>
              <w:t>indicare eventuali ulteriori nominativi, riportando, per ciascuno di essi, le informazioni di cui sopra</w:t>
            </w:r>
            <w:r w:rsidRPr="00182F1A">
              <w:rPr>
                <w:rFonts w:ascii="Arial" w:hAnsi="Arial" w:cs="Arial"/>
                <w:b/>
                <w:sz w:val="18"/>
                <w:szCs w:val="18"/>
              </w:rPr>
              <w:t>):</w:t>
            </w:r>
          </w:p>
        </w:tc>
      </w:tr>
      <w:tr w:rsidR="00AA6082" w:rsidRPr="00182F1A" w14:paraId="1BE47E05" w14:textId="77777777" w:rsidTr="00E46AD8">
        <w:trPr>
          <w:trHeight w:val="449"/>
        </w:trPr>
        <w:tc>
          <w:tcPr>
            <w:tcW w:w="8920" w:type="dxa"/>
            <w:gridSpan w:val="4"/>
          </w:tcPr>
          <w:p w14:paraId="064EE644" w14:textId="77777777" w:rsidR="00AA6082" w:rsidRPr="00182F1A" w:rsidRDefault="00AA6082"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bl>
    <w:p w14:paraId="27C34BF3" w14:textId="77777777" w:rsidR="00B5559D" w:rsidRPr="00B5559D" w:rsidRDefault="00B5559D" w:rsidP="00B5559D">
      <w:pPr>
        <w:numPr>
          <w:ilvl w:val="0"/>
          <w:numId w:val="5"/>
        </w:numPr>
        <w:spacing w:before="120" w:after="120" w:line="280" w:lineRule="exact"/>
        <w:ind w:left="1570" w:right="11" w:hanging="357"/>
        <w:jc w:val="both"/>
        <w:rPr>
          <w:rFonts w:ascii="Arial" w:hAnsi="Arial" w:cs="Arial"/>
          <w:b/>
        </w:rPr>
      </w:pPr>
      <w:r w:rsidRPr="00B5559D">
        <w:rPr>
          <w:rFonts w:ascii="Arial" w:hAnsi="Arial" w:cs="Arial"/>
          <w:b/>
        </w:rPr>
        <w:t>Socio unico:</w:t>
      </w:r>
    </w:p>
    <w:p w14:paraId="0A4583B8" w14:textId="77777777" w:rsidR="00B5559D" w:rsidRPr="00B5559D" w:rsidRDefault="00B5559D" w:rsidP="00B5559D">
      <w:pPr>
        <w:spacing w:before="120" w:after="60" w:line="360" w:lineRule="auto"/>
        <w:ind w:left="1571"/>
        <w:jc w:val="both"/>
        <w:rPr>
          <w:rFonts w:ascii="Arial" w:hAnsi="Arial" w:cs="Arial"/>
          <w:b/>
          <w:u w:val="single"/>
        </w:rPr>
      </w:pPr>
      <w:r w:rsidRPr="00B5559D">
        <w:rPr>
          <w:rFonts w:ascii="Arial" w:hAnsi="Arial" w:cs="Arial"/>
          <w:b/>
          <w:u w:val="single"/>
        </w:rPr>
        <w:t>Nel caso di socio unico persona fisica:</w:t>
      </w:r>
    </w:p>
    <w:tbl>
      <w:tblPr>
        <w:tblStyle w:val="Grigliatabella2"/>
        <w:tblW w:w="6775" w:type="dxa"/>
        <w:tblInd w:w="846" w:type="dxa"/>
        <w:tblLayout w:type="fixed"/>
        <w:tblLook w:val="04A0" w:firstRow="1" w:lastRow="0" w:firstColumn="1" w:lastColumn="0" w:noHBand="0" w:noVBand="1"/>
      </w:tblPr>
      <w:tblGrid>
        <w:gridCol w:w="1814"/>
        <w:gridCol w:w="1635"/>
        <w:gridCol w:w="1484"/>
        <w:gridCol w:w="1842"/>
      </w:tblGrid>
      <w:tr w:rsidR="00B5559D" w:rsidRPr="00AB727A" w14:paraId="6B96771A" w14:textId="77777777" w:rsidTr="00A56788">
        <w:trPr>
          <w:trHeight w:val="504"/>
        </w:trPr>
        <w:tc>
          <w:tcPr>
            <w:tcW w:w="1814" w:type="dxa"/>
            <w:shd w:val="clear" w:color="auto" w:fill="00529E"/>
            <w:vAlign w:val="center"/>
          </w:tcPr>
          <w:p w14:paraId="27DAE68A" w14:textId="77777777" w:rsidR="00B5559D" w:rsidRPr="00AB727A" w:rsidRDefault="00B5559D" w:rsidP="00AB727A">
            <w:pPr>
              <w:jc w:val="center"/>
              <w:rPr>
                <w:rFonts w:ascii="Arial" w:hAnsi="Arial" w:cs="Arial"/>
                <w:b/>
                <w:bCs/>
                <w:i/>
                <w:color w:val="FFFFFF" w:themeColor="background1"/>
                <w:sz w:val="18"/>
                <w:szCs w:val="18"/>
              </w:rPr>
            </w:pPr>
            <w:r w:rsidRPr="00AB727A">
              <w:rPr>
                <w:rFonts w:ascii="Arial" w:hAnsi="Arial" w:cs="Arial"/>
                <w:b/>
                <w:bCs/>
                <w:color w:val="FFFFFF" w:themeColor="background1"/>
                <w:sz w:val="18"/>
                <w:szCs w:val="18"/>
              </w:rPr>
              <w:t xml:space="preserve">Cognome e Nome </w:t>
            </w:r>
          </w:p>
        </w:tc>
        <w:tc>
          <w:tcPr>
            <w:tcW w:w="1635" w:type="dxa"/>
            <w:shd w:val="clear" w:color="auto" w:fill="00529E"/>
            <w:vAlign w:val="center"/>
          </w:tcPr>
          <w:p w14:paraId="13CAF48F" w14:textId="77777777" w:rsidR="00B5559D" w:rsidRPr="00AB727A" w:rsidRDefault="00B5559D" w:rsidP="00AB727A">
            <w:pPr>
              <w:jc w:val="center"/>
              <w:rPr>
                <w:rFonts w:ascii="Arial" w:hAnsi="Arial" w:cs="Arial"/>
                <w:b/>
                <w:bCs/>
                <w:color w:val="FFFFFF" w:themeColor="background1"/>
                <w:sz w:val="18"/>
                <w:szCs w:val="18"/>
              </w:rPr>
            </w:pPr>
            <w:r w:rsidRPr="00AB727A">
              <w:rPr>
                <w:rFonts w:ascii="Arial" w:hAnsi="Arial" w:cs="Arial"/>
                <w:b/>
                <w:bCs/>
                <w:color w:val="FFFFFF" w:themeColor="background1"/>
                <w:sz w:val="18"/>
                <w:szCs w:val="18"/>
              </w:rPr>
              <w:t>Luogo e Data di nascita</w:t>
            </w:r>
          </w:p>
        </w:tc>
        <w:tc>
          <w:tcPr>
            <w:tcW w:w="1484" w:type="dxa"/>
            <w:shd w:val="clear" w:color="auto" w:fill="00529E"/>
            <w:vAlign w:val="center"/>
          </w:tcPr>
          <w:p w14:paraId="6C14BCCE" w14:textId="77777777" w:rsidR="00B5559D" w:rsidRPr="00AB727A" w:rsidRDefault="00B5559D" w:rsidP="00AB727A">
            <w:pPr>
              <w:jc w:val="center"/>
              <w:rPr>
                <w:rFonts w:ascii="Arial" w:hAnsi="Arial" w:cs="Arial"/>
                <w:b/>
                <w:bCs/>
                <w:color w:val="FFFFFF" w:themeColor="background1"/>
                <w:sz w:val="18"/>
                <w:szCs w:val="18"/>
              </w:rPr>
            </w:pPr>
            <w:r w:rsidRPr="00AB727A">
              <w:rPr>
                <w:rFonts w:ascii="Arial" w:hAnsi="Arial" w:cs="Arial"/>
                <w:b/>
                <w:bCs/>
                <w:color w:val="FFFFFF" w:themeColor="background1"/>
                <w:sz w:val="18"/>
                <w:szCs w:val="18"/>
              </w:rPr>
              <w:t>Codice Fiscale</w:t>
            </w:r>
          </w:p>
        </w:tc>
        <w:tc>
          <w:tcPr>
            <w:tcW w:w="1842" w:type="dxa"/>
            <w:shd w:val="clear" w:color="auto" w:fill="00529E"/>
            <w:vAlign w:val="center"/>
          </w:tcPr>
          <w:p w14:paraId="729C2724" w14:textId="77777777" w:rsidR="00B5559D" w:rsidRPr="00AB727A" w:rsidRDefault="00B5559D" w:rsidP="00AB727A">
            <w:pPr>
              <w:jc w:val="center"/>
              <w:rPr>
                <w:rFonts w:ascii="Arial" w:hAnsi="Arial" w:cs="Arial"/>
                <w:b/>
                <w:bCs/>
                <w:color w:val="FFFFFF" w:themeColor="background1"/>
                <w:sz w:val="18"/>
                <w:szCs w:val="18"/>
              </w:rPr>
            </w:pPr>
            <w:r w:rsidRPr="00AB727A">
              <w:rPr>
                <w:rFonts w:ascii="Arial" w:hAnsi="Arial" w:cs="Arial"/>
                <w:b/>
                <w:bCs/>
                <w:color w:val="FFFFFF" w:themeColor="background1"/>
                <w:sz w:val="18"/>
                <w:szCs w:val="18"/>
              </w:rPr>
              <w:t>Residenza</w:t>
            </w:r>
          </w:p>
        </w:tc>
      </w:tr>
      <w:tr w:rsidR="00B5559D" w:rsidRPr="00B5559D" w14:paraId="6659BEBE" w14:textId="77777777" w:rsidTr="00A56788">
        <w:trPr>
          <w:trHeight w:val="516"/>
        </w:trPr>
        <w:tc>
          <w:tcPr>
            <w:tcW w:w="1814" w:type="dxa"/>
          </w:tcPr>
          <w:p w14:paraId="0664175C" w14:textId="77777777" w:rsidR="00B5559D" w:rsidRPr="00B5559D" w:rsidRDefault="00B5559D" w:rsidP="00B5559D">
            <w:pPr>
              <w:spacing w:before="120" w:after="120"/>
              <w:jc w:val="both"/>
              <w:rPr>
                <w:rFonts w:ascii="Arial" w:hAnsi="Arial" w:cs="Arial"/>
                <w:b/>
                <w:sz w:val="22"/>
                <w:szCs w:val="22"/>
              </w:rPr>
            </w:pPr>
            <w:r w:rsidRPr="00B5559D">
              <w:rPr>
                <w:rFonts w:ascii="Arial" w:hAnsi="Arial" w:cs="Arial"/>
                <w:b/>
              </w:rPr>
              <w:fldChar w:fldCharType="begin">
                <w:ffData>
                  <w:name w:val="Testo656"/>
                  <w:enabled/>
                  <w:calcOnExit w:val="0"/>
                  <w:textInput/>
                </w:ffData>
              </w:fldChar>
            </w:r>
            <w:r w:rsidRPr="00B5559D">
              <w:rPr>
                <w:rFonts w:ascii="Arial" w:hAnsi="Arial" w:cs="Arial"/>
                <w:b/>
                <w:sz w:val="22"/>
                <w:szCs w:val="22"/>
              </w:rPr>
              <w:instrText xml:space="preserve"> FORMTEXT </w:instrText>
            </w:r>
            <w:r w:rsidRPr="00B5559D">
              <w:rPr>
                <w:rFonts w:ascii="Arial" w:hAnsi="Arial" w:cs="Arial"/>
                <w:b/>
              </w:rPr>
            </w:r>
            <w:r w:rsidRPr="00B5559D">
              <w:rPr>
                <w:rFonts w:ascii="Arial" w:hAnsi="Arial" w:cs="Arial"/>
                <w:b/>
              </w:rPr>
              <w:fldChar w:fldCharType="separate"/>
            </w:r>
            <w:r w:rsidRPr="00B5559D">
              <w:rPr>
                <w:rFonts w:ascii="Arial" w:hAnsi="Arial" w:cs="Arial"/>
                <w:b/>
                <w:noProof/>
                <w:sz w:val="22"/>
                <w:szCs w:val="22"/>
              </w:rPr>
              <w:t> </w:t>
            </w:r>
            <w:r w:rsidRPr="00B5559D">
              <w:rPr>
                <w:rFonts w:ascii="Arial" w:hAnsi="Arial" w:cs="Arial"/>
                <w:b/>
                <w:noProof/>
                <w:sz w:val="22"/>
                <w:szCs w:val="22"/>
              </w:rPr>
              <w:t> </w:t>
            </w:r>
            <w:r w:rsidRPr="00B5559D">
              <w:rPr>
                <w:rFonts w:ascii="Arial" w:hAnsi="Arial" w:cs="Arial"/>
                <w:b/>
                <w:noProof/>
                <w:sz w:val="22"/>
                <w:szCs w:val="22"/>
              </w:rPr>
              <w:t> </w:t>
            </w:r>
            <w:r w:rsidRPr="00B5559D">
              <w:rPr>
                <w:rFonts w:ascii="Arial" w:hAnsi="Arial" w:cs="Arial"/>
                <w:b/>
                <w:noProof/>
                <w:sz w:val="22"/>
                <w:szCs w:val="22"/>
              </w:rPr>
              <w:t> </w:t>
            </w:r>
            <w:r w:rsidRPr="00B5559D">
              <w:rPr>
                <w:rFonts w:ascii="Arial" w:hAnsi="Arial" w:cs="Arial"/>
                <w:b/>
                <w:noProof/>
                <w:sz w:val="22"/>
                <w:szCs w:val="22"/>
              </w:rPr>
              <w:t> </w:t>
            </w:r>
            <w:r w:rsidRPr="00B5559D">
              <w:rPr>
                <w:rFonts w:ascii="Arial" w:hAnsi="Arial" w:cs="Arial"/>
                <w:b/>
              </w:rPr>
              <w:fldChar w:fldCharType="end"/>
            </w:r>
          </w:p>
        </w:tc>
        <w:tc>
          <w:tcPr>
            <w:tcW w:w="1635" w:type="dxa"/>
          </w:tcPr>
          <w:p w14:paraId="48E0E216" w14:textId="77777777" w:rsidR="00B5559D" w:rsidRPr="00B5559D" w:rsidRDefault="00B5559D" w:rsidP="00B5559D">
            <w:pPr>
              <w:spacing w:before="120" w:after="120"/>
              <w:jc w:val="both"/>
              <w:rPr>
                <w:rFonts w:ascii="Arial" w:hAnsi="Arial" w:cs="Arial"/>
                <w:b/>
                <w:sz w:val="22"/>
                <w:szCs w:val="22"/>
              </w:rPr>
            </w:pPr>
            <w:r w:rsidRPr="00B5559D">
              <w:rPr>
                <w:rFonts w:ascii="Arial" w:hAnsi="Arial" w:cs="Arial"/>
                <w:b/>
              </w:rPr>
              <w:fldChar w:fldCharType="begin">
                <w:ffData>
                  <w:name w:val="Testo656"/>
                  <w:enabled/>
                  <w:calcOnExit w:val="0"/>
                  <w:textInput/>
                </w:ffData>
              </w:fldChar>
            </w:r>
            <w:r w:rsidRPr="00B5559D">
              <w:rPr>
                <w:rFonts w:ascii="Arial" w:hAnsi="Arial" w:cs="Arial"/>
                <w:b/>
                <w:sz w:val="22"/>
                <w:szCs w:val="22"/>
              </w:rPr>
              <w:instrText xml:space="preserve"> FORMTEXT </w:instrText>
            </w:r>
            <w:r w:rsidRPr="00B5559D">
              <w:rPr>
                <w:rFonts w:ascii="Arial" w:hAnsi="Arial" w:cs="Arial"/>
                <w:b/>
              </w:rPr>
            </w:r>
            <w:r w:rsidRPr="00B5559D">
              <w:rPr>
                <w:rFonts w:ascii="Arial" w:hAnsi="Arial" w:cs="Arial"/>
                <w:b/>
              </w:rPr>
              <w:fldChar w:fldCharType="separate"/>
            </w:r>
            <w:r w:rsidRPr="00B5559D">
              <w:rPr>
                <w:rFonts w:ascii="Arial" w:hAnsi="Arial" w:cs="Arial"/>
                <w:b/>
                <w:noProof/>
                <w:sz w:val="22"/>
                <w:szCs w:val="22"/>
              </w:rPr>
              <w:t> </w:t>
            </w:r>
            <w:r w:rsidRPr="00B5559D">
              <w:rPr>
                <w:rFonts w:ascii="Arial" w:hAnsi="Arial" w:cs="Arial"/>
                <w:b/>
                <w:noProof/>
                <w:sz w:val="22"/>
                <w:szCs w:val="22"/>
              </w:rPr>
              <w:t> </w:t>
            </w:r>
            <w:r w:rsidRPr="00B5559D">
              <w:rPr>
                <w:rFonts w:ascii="Arial" w:hAnsi="Arial" w:cs="Arial"/>
                <w:b/>
                <w:noProof/>
                <w:sz w:val="22"/>
                <w:szCs w:val="22"/>
              </w:rPr>
              <w:t> </w:t>
            </w:r>
            <w:r w:rsidRPr="00B5559D">
              <w:rPr>
                <w:rFonts w:ascii="Arial" w:hAnsi="Arial" w:cs="Arial"/>
                <w:b/>
                <w:noProof/>
                <w:sz w:val="22"/>
                <w:szCs w:val="22"/>
              </w:rPr>
              <w:t> </w:t>
            </w:r>
            <w:r w:rsidRPr="00B5559D">
              <w:rPr>
                <w:rFonts w:ascii="Arial" w:hAnsi="Arial" w:cs="Arial"/>
                <w:b/>
                <w:noProof/>
                <w:sz w:val="22"/>
                <w:szCs w:val="22"/>
              </w:rPr>
              <w:t> </w:t>
            </w:r>
            <w:r w:rsidRPr="00B5559D">
              <w:rPr>
                <w:rFonts w:ascii="Arial" w:hAnsi="Arial" w:cs="Arial"/>
                <w:b/>
              </w:rPr>
              <w:fldChar w:fldCharType="end"/>
            </w:r>
          </w:p>
        </w:tc>
        <w:tc>
          <w:tcPr>
            <w:tcW w:w="1484" w:type="dxa"/>
          </w:tcPr>
          <w:p w14:paraId="764E52A3" w14:textId="77777777" w:rsidR="00B5559D" w:rsidRPr="00B5559D" w:rsidRDefault="00B5559D" w:rsidP="00B5559D">
            <w:pPr>
              <w:spacing w:before="120" w:after="120"/>
              <w:jc w:val="both"/>
              <w:rPr>
                <w:rFonts w:ascii="Arial" w:hAnsi="Arial" w:cs="Arial"/>
                <w:b/>
                <w:sz w:val="22"/>
                <w:szCs w:val="22"/>
              </w:rPr>
            </w:pPr>
            <w:r w:rsidRPr="00B5559D">
              <w:rPr>
                <w:rFonts w:ascii="Arial" w:hAnsi="Arial" w:cs="Arial"/>
                <w:b/>
              </w:rPr>
              <w:fldChar w:fldCharType="begin">
                <w:ffData>
                  <w:name w:val="Testo656"/>
                  <w:enabled/>
                  <w:calcOnExit w:val="0"/>
                  <w:textInput/>
                </w:ffData>
              </w:fldChar>
            </w:r>
            <w:r w:rsidRPr="00B5559D">
              <w:rPr>
                <w:rFonts w:ascii="Arial" w:hAnsi="Arial" w:cs="Arial"/>
                <w:b/>
                <w:sz w:val="22"/>
                <w:szCs w:val="22"/>
              </w:rPr>
              <w:instrText xml:space="preserve"> FORMTEXT </w:instrText>
            </w:r>
            <w:r w:rsidRPr="00B5559D">
              <w:rPr>
                <w:rFonts w:ascii="Arial" w:hAnsi="Arial" w:cs="Arial"/>
                <w:b/>
              </w:rPr>
            </w:r>
            <w:r w:rsidRPr="00B5559D">
              <w:rPr>
                <w:rFonts w:ascii="Arial" w:hAnsi="Arial" w:cs="Arial"/>
                <w:b/>
              </w:rPr>
              <w:fldChar w:fldCharType="separate"/>
            </w:r>
            <w:r w:rsidRPr="00B5559D">
              <w:rPr>
                <w:rFonts w:ascii="Arial" w:hAnsi="Arial" w:cs="Arial"/>
                <w:b/>
                <w:noProof/>
                <w:sz w:val="22"/>
                <w:szCs w:val="22"/>
              </w:rPr>
              <w:t> </w:t>
            </w:r>
            <w:r w:rsidRPr="00B5559D">
              <w:rPr>
                <w:rFonts w:ascii="Arial" w:hAnsi="Arial" w:cs="Arial"/>
                <w:b/>
                <w:noProof/>
                <w:sz w:val="22"/>
                <w:szCs w:val="22"/>
              </w:rPr>
              <w:t> </w:t>
            </w:r>
            <w:r w:rsidRPr="00B5559D">
              <w:rPr>
                <w:rFonts w:ascii="Arial" w:hAnsi="Arial" w:cs="Arial"/>
                <w:b/>
                <w:noProof/>
                <w:sz w:val="22"/>
                <w:szCs w:val="22"/>
              </w:rPr>
              <w:t> </w:t>
            </w:r>
            <w:r w:rsidRPr="00B5559D">
              <w:rPr>
                <w:rFonts w:ascii="Arial" w:hAnsi="Arial" w:cs="Arial"/>
                <w:b/>
                <w:noProof/>
                <w:sz w:val="22"/>
                <w:szCs w:val="22"/>
              </w:rPr>
              <w:t> </w:t>
            </w:r>
            <w:r w:rsidRPr="00B5559D">
              <w:rPr>
                <w:rFonts w:ascii="Arial" w:hAnsi="Arial" w:cs="Arial"/>
                <w:b/>
                <w:noProof/>
                <w:sz w:val="22"/>
                <w:szCs w:val="22"/>
              </w:rPr>
              <w:t> </w:t>
            </w:r>
            <w:r w:rsidRPr="00B5559D">
              <w:rPr>
                <w:rFonts w:ascii="Arial" w:hAnsi="Arial" w:cs="Arial"/>
                <w:b/>
              </w:rPr>
              <w:fldChar w:fldCharType="end"/>
            </w:r>
          </w:p>
        </w:tc>
        <w:tc>
          <w:tcPr>
            <w:tcW w:w="1842" w:type="dxa"/>
          </w:tcPr>
          <w:p w14:paraId="35C51F97" w14:textId="77777777" w:rsidR="00B5559D" w:rsidRPr="00B5559D" w:rsidRDefault="00B5559D" w:rsidP="00B5559D">
            <w:pPr>
              <w:spacing w:before="120" w:after="120"/>
              <w:jc w:val="both"/>
              <w:rPr>
                <w:rFonts w:ascii="Arial" w:hAnsi="Arial" w:cs="Arial"/>
                <w:b/>
                <w:sz w:val="22"/>
                <w:szCs w:val="22"/>
              </w:rPr>
            </w:pPr>
            <w:r w:rsidRPr="00B5559D">
              <w:rPr>
                <w:rFonts w:ascii="Arial" w:hAnsi="Arial" w:cs="Arial"/>
                <w:b/>
              </w:rPr>
              <w:fldChar w:fldCharType="begin">
                <w:ffData>
                  <w:name w:val="Testo656"/>
                  <w:enabled/>
                  <w:calcOnExit w:val="0"/>
                  <w:textInput/>
                </w:ffData>
              </w:fldChar>
            </w:r>
            <w:r w:rsidRPr="00B5559D">
              <w:rPr>
                <w:rFonts w:ascii="Arial" w:hAnsi="Arial" w:cs="Arial"/>
                <w:b/>
                <w:sz w:val="22"/>
                <w:szCs w:val="22"/>
              </w:rPr>
              <w:instrText xml:space="preserve"> FORMTEXT </w:instrText>
            </w:r>
            <w:r w:rsidRPr="00B5559D">
              <w:rPr>
                <w:rFonts w:ascii="Arial" w:hAnsi="Arial" w:cs="Arial"/>
                <w:b/>
              </w:rPr>
            </w:r>
            <w:r w:rsidRPr="00B5559D">
              <w:rPr>
                <w:rFonts w:ascii="Arial" w:hAnsi="Arial" w:cs="Arial"/>
                <w:b/>
              </w:rPr>
              <w:fldChar w:fldCharType="separate"/>
            </w:r>
            <w:r w:rsidRPr="00B5559D">
              <w:rPr>
                <w:rFonts w:ascii="Arial" w:hAnsi="Arial" w:cs="Arial"/>
                <w:b/>
                <w:noProof/>
                <w:sz w:val="22"/>
                <w:szCs w:val="22"/>
              </w:rPr>
              <w:t> </w:t>
            </w:r>
            <w:r w:rsidRPr="00B5559D">
              <w:rPr>
                <w:rFonts w:ascii="Arial" w:hAnsi="Arial" w:cs="Arial"/>
                <w:b/>
                <w:noProof/>
                <w:sz w:val="22"/>
                <w:szCs w:val="22"/>
              </w:rPr>
              <w:t> </w:t>
            </w:r>
            <w:r w:rsidRPr="00B5559D">
              <w:rPr>
                <w:rFonts w:ascii="Arial" w:hAnsi="Arial" w:cs="Arial"/>
                <w:b/>
                <w:noProof/>
                <w:sz w:val="22"/>
                <w:szCs w:val="22"/>
              </w:rPr>
              <w:t> </w:t>
            </w:r>
            <w:r w:rsidRPr="00B5559D">
              <w:rPr>
                <w:rFonts w:ascii="Arial" w:hAnsi="Arial" w:cs="Arial"/>
                <w:b/>
                <w:noProof/>
                <w:sz w:val="22"/>
                <w:szCs w:val="22"/>
              </w:rPr>
              <w:t> </w:t>
            </w:r>
            <w:r w:rsidRPr="00B5559D">
              <w:rPr>
                <w:rFonts w:ascii="Arial" w:hAnsi="Arial" w:cs="Arial"/>
                <w:b/>
                <w:noProof/>
                <w:sz w:val="22"/>
                <w:szCs w:val="22"/>
              </w:rPr>
              <w:t> </w:t>
            </w:r>
            <w:r w:rsidRPr="00B5559D">
              <w:rPr>
                <w:rFonts w:ascii="Arial" w:hAnsi="Arial" w:cs="Arial"/>
                <w:b/>
              </w:rPr>
              <w:fldChar w:fldCharType="end"/>
            </w:r>
          </w:p>
        </w:tc>
      </w:tr>
    </w:tbl>
    <w:p w14:paraId="1BF76587" w14:textId="77777777" w:rsidR="00B5559D" w:rsidRPr="00B5559D" w:rsidRDefault="00B5559D" w:rsidP="00B5559D">
      <w:pPr>
        <w:spacing w:before="120" w:after="60" w:line="360" w:lineRule="auto"/>
        <w:ind w:left="1571"/>
        <w:jc w:val="both"/>
        <w:rPr>
          <w:rFonts w:ascii="Arial" w:hAnsi="Arial" w:cs="Arial"/>
          <w:b/>
          <w:u w:val="single"/>
        </w:rPr>
      </w:pPr>
      <w:r w:rsidRPr="00B5559D">
        <w:rPr>
          <w:rFonts w:ascii="Arial" w:hAnsi="Arial" w:cs="Arial"/>
          <w:b/>
          <w:u w:val="single"/>
        </w:rPr>
        <w:t>Nel caso di socio unico persona giuridica:</w:t>
      </w:r>
    </w:p>
    <w:tbl>
      <w:tblPr>
        <w:tblStyle w:val="Grigliatabella2"/>
        <w:tblW w:w="5575" w:type="dxa"/>
        <w:tblInd w:w="846" w:type="dxa"/>
        <w:tblLayout w:type="fixed"/>
        <w:tblLook w:val="04A0" w:firstRow="1" w:lastRow="0" w:firstColumn="1" w:lastColumn="0" w:noHBand="0" w:noVBand="1"/>
      </w:tblPr>
      <w:tblGrid>
        <w:gridCol w:w="1814"/>
        <w:gridCol w:w="2126"/>
        <w:gridCol w:w="1635"/>
      </w:tblGrid>
      <w:tr w:rsidR="00B5559D" w:rsidRPr="00AB727A" w14:paraId="1C58B33A" w14:textId="77777777" w:rsidTr="00A56788">
        <w:trPr>
          <w:trHeight w:val="504"/>
        </w:trPr>
        <w:tc>
          <w:tcPr>
            <w:tcW w:w="1814" w:type="dxa"/>
            <w:shd w:val="clear" w:color="auto" w:fill="00529E"/>
            <w:vAlign w:val="center"/>
          </w:tcPr>
          <w:p w14:paraId="7CFEB219" w14:textId="77777777" w:rsidR="00B5559D" w:rsidRPr="00AB727A" w:rsidRDefault="00B5559D" w:rsidP="00AB727A">
            <w:pPr>
              <w:jc w:val="center"/>
              <w:rPr>
                <w:rFonts w:ascii="Arial" w:hAnsi="Arial" w:cs="Arial"/>
                <w:b/>
                <w:bCs/>
                <w:i/>
                <w:color w:val="FFFFFF" w:themeColor="background1"/>
                <w:sz w:val="18"/>
                <w:szCs w:val="18"/>
              </w:rPr>
            </w:pPr>
            <w:r w:rsidRPr="00AB727A">
              <w:rPr>
                <w:rFonts w:ascii="Arial" w:hAnsi="Arial" w:cs="Arial"/>
                <w:b/>
                <w:bCs/>
                <w:color w:val="FFFFFF" w:themeColor="background1"/>
                <w:sz w:val="18"/>
                <w:szCs w:val="18"/>
              </w:rPr>
              <w:lastRenderedPageBreak/>
              <w:t>Ragione sociale</w:t>
            </w:r>
          </w:p>
        </w:tc>
        <w:tc>
          <w:tcPr>
            <w:tcW w:w="2126" w:type="dxa"/>
            <w:shd w:val="clear" w:color="auto" w:fill="00529E"/>
            <w:vAlign w:val="center"/>
          </w:tcPr>
          <w:p w14:paraId="520362EA" w14:textId="77777777" w:rsidR="00B5559D" w:rsidRPr="00AB727A" w:rsidRDefault="00B5559D" w:rsidP="00AB727A">
            <w:pPr>
              <w:jc w:val="center"/>
              <w:rPr>
                <w:rFonts w:ascii="Arial" w:hAnsi="Arial" w:cs="Arial"/>
                <w:b/>
                <w:bCs/>
                <w:color w:val="FFFFFF" w:themeColor="background1"/>
                <w:sz w:val="18"/>
                <w:szCs w:val="18"/>
              </w:rPr>
            </w:pPr>
            <w:r w:rsidRPr="00AB727A">
              <w:rPr>
                <w:rFonts w:ascii="Arial" w:hAnsi="Arial" w:cs="Arial"/>
                <w:b/>
                <w:bCs/>
                <w:color w:val="FFFFFF" w:themeColor="background1"/>
                <w:sz w:val="18"/>
                <w:szCs w:val="18"/>
              </w:rPr>
              <w:t xml:space="preserve">Partita IVA </w:t>
            </w:r>
          </w:p>
        </w:tc>
        <w:tc>
          <w:tcPr>
            <w:tcW w:w="1635" w:type="dxa"/>
            <w:shd w:val="clear" w:color="auto" w:fill="00529E"/>
            <w:vAlign w:val="center"/>
          </w:tcPr>
          <w:p w14:paraId="66F69255" w14:textId="77777777" w:rsidR="00B5559D" w:rsidRPr="00AB727A" w:rsidRDefault="00B5559D" w:rsidP="00AB727A">
            <w:pPr>
              <w:jc w:val="center"/>
              <w:rPr>
                <w:rFonts w:ascii="Arial" w:hAnsi="Arial" w:cs="Arial"/>
                <w:b/>
                <w:bCs/>
                <w:color w:val="FFFFFF" w:themeColor="background1"/>
                <w:sz w:val="18"/>
                <w:szCs w:val="18"/>
              </w:rPr>
            </w:pPr>
            <w:r w:rsidRPr="00AB727A">
              <w:rPr>
                <w:rFonts w:ascii="Arial" w:hAnsi="Arial" w:cs="Arial"/>
                <w:b/>
                <w:bCs/>
                <w:color w:val="FFFFFF" w:themeColor="background1"/>
                <w:sz w:val="18"/>
                <w:szCs w:val="18"/>
              </w:rPr>
              <w:t>Codice fiscale</w:t>
            </w:r>
          </w:p>
        </w:tc>
      </w:tr>
      <w:tr w:rsidR="00B5559D" w:rsidRPr="00B5559D" w14:paraId="05895923" w14:textId="77777777" w:rsidTr="00A56788">
        <w:trPr>
          <w:trHeight w:val="516"/>
        </w:trPr>
        <w:tc>
          <w:tcPr>
            <w:tcW w:w="1814" w:type="dxa"/>
          </w:tcPr>
          <w:p w14:paraId="11E08493" w14:textId="77777777" w:rsidR="00B5559D" w:rsidRPr="00B5559D" w:rsidRDefault="00B5559D" w:rsidP="00B5559D">
            <w:pPr>
              <w:spacing w:before="120" w:after="120"/>
              <w:jc w:val="both"/>
              <w:rPr>
                <w:rFonts w:ascii="Arial" w:hAnsi="Arial" w:cs="Arial"/>
                <w:b/>
                <w:sz w:val="22"/>
                <w:szCs w:val="22"/>
              </w:rPr>
            </w:pPr>
            <w:r w:rsidRPr="00B5559D">
              <w:rPr>
                <w:rFonts w:ascii="Arial" w:hAnsi="Arial" w:cs="Arial"/>
                <w:b/>
              </w:rPr>
              <w:fldChar w:fldCharType="begin">
                <w:ffData>
                  <w:name w:val="Testo656"/>
                  <w:enabled/>
                  <w:calcOnExit w:val="0"/>
                  <w:textInput/>
                </w:ffData>
              </w:fldChar>
            </w:r>
            <w:r w:rsidRPr="00B5559D">
              <w:rPr>
                <w:rFonts w:ascii="Arial" w:hAnsi="Arial" w:cs="Arial"/>
                <w:b/>
                <w:sz w:val="22"/>
                <w:szCs w:val="22"/>
              </w:rPr>
              <w:instrText xml:space="preserve"> FORMTEXT </w:instrText>
            </w:r>
            <w:r w:rsidRPr="00B5559D">
              <w:rPr>
                <w:rFonts w:ascii="Arial" w:hAnsi="Arial" w:cs="Arial"/>
                <w:b/>
              </w:rPr>
            </w:r>
            <w:r w:rsidRPr="00B5559D">
              <w:rPr>
                <w:rFonts w:ascii="Arial" w:hAnsi="Arial" w:cs="Arial"/>
                <w:b/>
              </w:rPr>
              <w:fldChar w:fldCharType="separate"/>
            </w:r>
            <w:r w:rsidRPr="00B5559D">
              <w:rPr>
                <w:rFonts w:ascii="Arial" w:hAnsi="Arial" w:cs="Arial"/>
                <w:b/>
                <w:noProof/>
                <w:sz w:val="22"/>
                <w:szCs w:val="22"/>
              </w:rPr>
              <w:t> </w:t>
            </w:r>
            <w:r w:rsidRPr="00B5559D">
              <w:rPr>
                <w:rFonts w:ascii="Arial" w:hAnsi="Arial" w:cs="Arial"/>
                <w:b/>
                <w:noProof/>
                <w:sz w:val="22"/>
                <w:szCs w:val="22"/>
              </w:rPr>
              <w:t> </w:t>
            </w:r>
            <w:r w:rsidRPr="00B5559D">
              <w:rPr>
                <w:rFonts w:ascii="Arial" w:hAnsi="Arial" w:cs="Arial"/>
                <w:b/>
                <w:noProof/>
                <w:sz w:val="22"/>
                <w:szCs w:val="22"/>
              </w:rPr>
              <w:t> </w:t>
            </w:r>
            <w:r w:rsidRPr="00B5559D">
              <w:rPr>
                <w:rFonts w:ascii="Arial" w:hAnsi="Arial" w:cs="Arial"/>
                <w:b/>
                <w:noProof/>
                <w:sz w:val="22"/>
                <w:szCs w:val="22"/>
              </w:rPr>
              <w:t> </w:t>
            </w:r>
            <w:r w:rsidRPr="00B5559D">
              <w:rPr>
                <w:rFonts w:ascii="Arial" w:hAnsi="Arial" w:cs="Arial"/>
                <w:b/>
                <w:noProof/>
                <w:sz w:val="22"/>
                <w:szCs w:val="22"/>
              </w:rPr>
              <w:t> </w:t>
            </w:r>
            <w:r w:rsidRPr="00B5559D">
              <w:rPr>
                <w:rFonts w:ascii="Arial" w:hAnsi="Arial" w:cs="Arial"/>
                <w:b/>
              </w:rPr>
              <w:fldChar w:fldCharType="end"/>
            </w:r>
          </w:p>
        </w:tc>
        <w:tc>
          <w:tcPr>
            <w:tcW w:w="2126" w:type="dxa"/>
          </w:tcPr>
          <w:p w14:paraId="6D4AC055" w14:textId="77777777" w:rsidR="00B5559D" w:rsidRPr="00B5559D" w:rsidRDefault="00B5559D" w:rsidP="00B5559D">
            <w:pPr>
              <w:spacing w:before="120" w:after="120"/>
              <w:jc w:val="both"/>
              <w:rPr>
                <w:rFonts w:ascii="Arial" w:hAnsi="Arial" w:cs="Arial"/>
                <w:b/>
                <w:sz w:val="22"/>
                <w:szCs w:val="22"/>
              </w:rPr>
            </w:pPr>
            <w:r w:rsidRPr="00B5559D">
              <w:rPr>
                <w:rFonts w:ascii="Arial" w:hAnsi="Arial" w:cs="Arial"/>
                <w:b/>
              </w:rPr>
              <w:fldChar w:fldCharType="begin">
                <w:ffData>
                  <w:name w:val="Testo656"/>
                  <w:enabled/>
                  <w:calcOnExit w:val="0"/>
                  <w:textInput/>
                </w:ffData>
              </w:fldChar>
            </w:r>
            <w:r w:rsidRPr="00B5559D">
              <w:rPr>
                <w:rFonts w:ascii="Arial" w:hAnsi="Arial" w:cs="Arial"/>
                <w:b/>
                <w:sz w:val="22"/>
                <w:szCs w:val="22"/>
              </w:rPr>
              <w:instrText xml:space="preserve"> FORMTEXT </w:instrText>
            </w:r>
            <w:r w:rsidRPr="00B5559D">
              <w:rPr>
                <w:rFonts w:ascii="Arial" w:hAnsi="Arial" w:cs="Arial"/>
                <w:b/>
              </w:rPr>
            </w:r>
            <w:r w:rsidRPr="00B5559D">
              <w:rPr>
                <w:rFonts w:ascii="Arial" w:hAnsi="Arial" w:cs="Arial"/>
                <w:b/>
              </w:rPr>
              <w:fldChar w:fldCharType="separate"/>
            </w:r>
            <w:r w:rsidRPr="00B5559D">
              <w:rPr>
                <w:rFonts w:ascii="Arial" w:hAnsi="Arial" w:cs="Arial"/>
                <w:b/>
                <w:noProof/>
                <w:sz w:val="22"/>
                <w:szCs w:val="22"/>
              </w:rPr>
              <w:t> </w:t>
            </w:r>
            <w:r w:rsidRPr="00B5559D">
              <w:rPr>
                <w:rFonts w:ascii="Arial" w:hAnsi="Arial" w:cs="Arial"/>
                <w:b/>
                <w:noProof/>
                <w:sz w:val="22"/>
                <w:szCs w:val="22"/>
              </w:rPr>
              <w:t> </w:t>
            </w:r>
            <w:r w:rsidRPr="00B5559D">
              <w:rPr>
                <w:rFonts w:ascii="Arial" w:hAnsi="Arial" w:cs="Arial"/>
                <w:b/>
                <w:noProof/>
                <w:sz w:val="22"/>
                <w:szCs w:val="22"/>
              </w:rPr>
              <w:t> </w:t>
            </w:r>
            <w:r w:rsidRPr="00B5559D">
              <w:rPr>
                <w:rFonts w:ascii="Arial" w:hAnsi="Arial" w:cs="Arial"/>
                <w:b/>
                <w:noProof/>
                <w:sz w:val="22"/>
                <w:szCs w:val="22"/>
              </w:rPr>
              <w:t> </w:t>
            </w:r>
            <w:r w:rsidRPr="00B5559D">
              <w:rPr>
                <w:rFonts w:ascii="Arial" w:hAnsi="Arial" w:cs="Arial"/>
                <w:b/>
                <w:noProof/>
                <w:sz w:val="22"/>
                <w:szCs w:val="22"/>
              </w:rPr>
              <w:t> </w:t>
            </w:r>
            <w:r w:rsidRPr="00B5559D">
              <w:rPr>
                <w:rFonts w:ascii="Arial" w:hAnsi="Arial" w:cs="Arial"/>
                <w:b/>
              </w:rPr>
              <w:fldChar w:fldCharType="end"/>
            </w:r>
          </w:p>
        </w:tc>
        <w:tc>
          <w:tcPr>
            <w:tcW w:w="1635" w:type="dxa"/>
          </w:tcPr>
          <w:p w14:paraId="67C18146" w14:textId="77777777" w:rsidR="00B5559D" w:rsidRPr="00B5559D" w:rsidRDefault="00B5559D" w:rsidP="00B5559D">
            <w:pPr>
              <w:spacing w:before="120" w:after="120"/>
              <w:jc w:val="both"/>
              <w:rPr>
                <w:rFonts w:ascii="Arial" w:hAnsi="Arial" w:cs="Arial"/>
                <w:b/>
                <w:sz w:val="22"/>
                <w:szCs w:val="22"/>
              </w:rPr>
            </w:pPr>
            <w:r w:rsidRPr="00B5559D">
              <w:rPr>
                <w:rFonts w:ascii="Arial" w:hAnsi="Arial" w:cs="Arial"/>
                <w:b/>
              </w:rPr>
              <w:fldChar w:fldCharType="begin">
                <w:ffData>
                  <w:name w:val="Testo656"/>
                  <w:enabled/>
                  <w:calcOnExit w:val="0"/>
                  <w:textInput/>
                </w:ffData>
              </w:fldChar>
            </w:r>
            <w:r w:rsidRPr="00B5559D">
              <w:rPr>
                <w:rFonts w:ascii="Arial" w:hAnsi="Arial" w:cs="Arial"/>
                <w:b/>
                <w:sz w:val="22"/>
                <w:szCs w:val="22"/>
              </w:rPr>
              <w:instrText xml:space="preserve"> FORMTEXT </w:instrText>
            </w:r>
            <w:r w:rsidRPr="00B5559D">
              <w:rPr>
                <w:rFonts w:ascii="Arial" w:hAnsi="Arial" w:cs="Arial"/>
                <w:b/>
              </w:rPr>
            </w:r>
            <w:r w:rsidRPr="00B5559D">
              <w:rPr>
                <w:rFonts w:ascii="Arial" w:hAnsi="Arial" w:cs="Arial"/>
                <w:b/>
              </w:rPr>
              <w:fldChar w:fldCharType="separate"/>
            </w:r>
            <w:r w:rsidRPr="00B5559D">
              <w:rPr>
                <w:rFonts w:ascii="Arial" w:hAnsi="Arial" w:cs="Arial"/>
                <w:b/>
                <w:noProof/>
                <w:sz w:val="22"/>
                <w:szCs w:val="22"/>
              </w:rPr>
              <w:t> </w:t>
            </w:r>
            <w:r w:rsidRPr="00B5559D">
              <w:rPr>
                <w:rFonts w:ascii="Arial" w:hAnsi="Arial" w:cs="Arial"/>
                <w:b/>
                <w:noProof/>
                <w:sz w:val="22"/>
                <w:szCs w:val="22"/>
              </w:rPr>
              <w:t> </w:t>
            </w:r>
            <w:r w:rsidRPr="00B5559D">
              <w:rPr>
                <w:rFonts w:ascii="Arial" w:hAnsi="Arial" w:cs="Arial"/>
                <w:b/>
                <w:noProof/>
                <w:sz w:val="22"/>
                <w:szCs w:val="22"/>
              </w:rPr>
              <w:t> </w:t>
            </w:r>
            <w:r w:rsidRPr="00B5559D">
              <w:rPr>
                <w:rFonts w:ascii="Arial" w:hAnsi="Arial" w:cs="Arial"/>
                <w:b/>
                <w:noProof/>
                <w:sz w:val="22"/>
                <w:szCs w:val="22"/>
              </w:rPr>
              <w:t> </w:t>
            </w:r>
            <w:r w:rsidRPr="00B5559D">
              <w:rPr>
                <w:rFonts w:ascii="Arial" w:hAnsi="Arial" w:cs="Arial"/>
                <w:b/>
                <w:noProof/>
                <w:sz w:val="22"/>
                <w:szCs w:val="22"/>
              </w:rPr>
              <w:t> </w:t>
            </w:r>
            <w:r w:rsidRPr="00B5559D">
              <w:rPr>
                <w:rFonts w:ascii="Arial" w:hAnsi="Arial" w:cs="Arial"/>
                <w:b/>
              </w:rPr>
              <w:fldChar w:fldCharType="end"/>
            </w:r>
          </w:p>
        </w:tc>
      </w:tr>
    </w:tbl>
    <w:p w14:paraId="012D4D1D" w14:textId="77777777" w:rsidR="00325635" w:rsidRDefault="00325635" w:rsidP="00AB727A">
      <w:pPr>
        <w:autoSpaceDE w:val="0"/>
        <w:autoSpaceDN w:val="0"/>
        <w:adjustRightInd w:val="0"/>
        <w:spacing w:after="0" w:line="240" w:lineRule="auto"/>
        <w:rPr>
          <w:rFonts w:ascii="Arial" w:eastAsia="Times New Roman" w:hAnsi="Arial" w:cs="Arial"/>
          <w:b/>
          <w:color w:val="000000"/>
          <w:lang w:eastAsia="it-IT"/>
        </w:rPr>
      </w:pPr>
    </w:p>
    <w:p w14:paraId="41F40A42" w14:textId="77777777" w:rsidR="00B24F4E" w:rsidRPr="00B11A9F" w:rsidRDefault="00B24F4E" w:rsidP="00B11A9F">
      <w:pPr>
        <w:autoSpaceDE w:val="0"/>
        <w:autoSpaceDN w:val="0"/>
        <w:adjustRightInd w:val="0"/>
        <w:spacing w:after="0" w:line="240" w:lineRule="auto"/>
        <w:ind w:firstLine="708"/>
        <w:rPr>
          <w:rFonts w:ascii="Arial" w:eastAsia="Times New Roman" w:hAnsi="Arial" w:cs="Arial"/>
          <w:b/>
          <w:color w:val="000000"/>
          <w:lang w:eastAsia="it-IT"/>
        </w:rPr>
      </w:pPr>
      <w:r w:rsidRPr="00B11A9F">
        <w:rPr>
          <w:rFonts w:ascii="Arial" w:eastAsia="Times New Roman" w:hAnsi="Arial" w:cs="Arial"/>
          <w:b/>
          <w:color w:val="000000"/>
          <w:lang w:eastAsia="it-IT"/>
        </w:rPr>
        <w:t>i relativi amministratori del Socio unico persona giuridica</w:t>
      </w:r>
      <w:r w:rsidR="00C62CC3" w:rsidRPr="00B11A9F">
        <w:rPr>
          <w:rFonts w:ascii="Arial" w:eastAsia="Times New Roman" w:hAnsi="Arial" w:cs="Arial"/>
          <w:b/>
          <w:color w:val="000000"/>
          <w:lang w:eastAsia="it-IT"/>
        </w:rPr>
        <w:t>:</w:t>
      </w:r>
    </w:p>
    <w:p w14:paraId="4A3A4CB6" w14:textId="77777777" w:rsidR="00B24F4E" w:rsidRPr="00B24F4E" w:rsidRDefault="00B24F4E" w:rsidP="00B24F4E">
      <w:pPr>
        <w:autoSpaceDE w:val="0"/>
        <w:autoSpaceDN w:val="0"/>
        <w:adjustRightInd w:val="0"/>
        <w:spacing w:after="0" w:line="240" w:lineRule="auto"/>
        <w:ind w:firstLine="284"/>
        <w:rPr>
          <w:rFonts w:ascii="Arial" w:eastAsia="Times New Roman" w:hAnsi="Arial" w:cs="Arial"/>
          <w:color w:val="000000"/>
          <w:sz w:val="20"/>
          <w:szCs w:val="20"/>
          <w:lang w:eastAsia="it-IT"/>
        </w:rPr>
      </w:pPr>
    </w:p>
    <w:tbl>
      <w:tblPr>
        <w:tblStyle w:val="Grigliatabella"/>
        <w:tblW w:w="8103" w:type="dxa"/>
        <w:tblInd w:w="817" w:type="dxa"/>
        <w:tblLayout w:type="fixed"/>
        <w:tblLook w:val="04A0" w:firstRow="1" w:lastRow="0" w:firstColumn="1" w:lastColumn="0" w:noHBand="0" w:noVBand="1"/>
      </w:tblPr>
      <w:tblGrid>
        <w:gridCol w:w="3131"/>
        <w:gridCol w:w="1638"/>
        <w:gridCol w:w="1487"/>
        <w:gridCol w:w="1847"/>
      </w:tblGrid>
      <w:tr w:rsidR="00B24F4E" w:rsidRPr="00AB727A" w14:paraId="7D1BF78B" w14:textId="77777777" w:rsidTr="00C916E1">
        <w:trPr>
          <w:trHeight w:val="347"/>
        </w:trPr>
        <w:tc>
          <w:tcPr>
            <w:tcW w:w="3131" w:type="dxa"/>
            <w:shd w:val="clear" w:color="auto" w:fill="00529E"/>
          </w:tcPr>
          <w:p w14:paraId="399DB30A" w14:textId="77777777" w:rsidR="00B24F4E" w:rsidRPr="00AB727A" w:rsidRDefault="00B24F4E" w:rsidP="00AB727A">
            <w:pPr>
              <w:ind w:right="11"/>
              <w:rPr>
                <w:rFonts w:ascii="Arial" w:hAnsi="Arial" w:cs="Arial"/>
                <w:b/>
                <w:bCs/>
                <w:color w:val="FFFFFF" w:themeColor="background1"/>
                <w:sz w:val="18"/>
                <w:szCs w:val="18"/>
              </w:rPr>
            </w:pPr>
            <w:r w:rsidRPr="00AB727A">
              <w:rPr>
                <w:rFonts w:ascii="Arial" w:hAnsi="Arial" w:cs="Arial"/>
                <w:b/>
                <w:bCs/>
                <w:color w:val="FFFFFF" w:themeColor="background1"/>
                <w:sz w:val="18"/>
                <w:szCs w:val="18"/>
              </w:rPr>
              <w:t>Cognome e Nome</w:t>
            </w:r>
          </w:p>
        </w:tc>
        <w:tc>
          <w:tcPr>
            <w:tcW w:w="1638" w:type="dxa"/>
            <w:shd w:val="clear" w:color="auto" w:fill="00529E"/>
          </w:tcPr>
          <w:p w14:paraId="71EA6710" w14:textId="77777777" w:rsidR="00B24F4E" w:rsidRPr="00AB727A" w:rsidRDefault="00B24F4E" w:rsidP="00AB727A">
            <w:pPr>
              <w:ind w:right="11"/>
              <w:rPr>
                <w:rFonts w:ascii="Arial" w:hAnsi="Arial" w:cs="Arial"/>
                <w:b/>
                <w:bCs/>
                <w:color w:val="FFFFFF" w:themeColor="background1"/>
                <w:sz w:val="18"/>
                <w:szCs w:val="18"/>
              </w:rPr>
            </w:pPr>
            <w:r w:rsidRPr="00AB727A">
              <w:rPr>
                <w:rFonts w:ascii="Arial" w:hAnsi="Arial" w:cs="Arial"/>
                <w:b/>
                <w:bCs/>
                <w:color w:val="FFFFFF" w:themeColor="background1"/>
                <w:sz w:val="18"/>
                <w:szCs w:val="18"/>
              </w:rPr>
              <w:t>Luogo e Data di nascita</w:t>
            </w:r>
          </w:p>
        </w:tc>
        <w:tc>
          <w:tcPr>
            <w:tcW w:w="1487" w:type="dxa"/>
            <w:shd w:val="clear" w:color="auto" w:fill="00529E"/>
          </w:tcPr>
          <w:p w14:paraId="4880C83F" w14:textId="77777777" w:rsidR="00B24F4E" w:rsidRPr="00AB727A" w:rsidRDefault="00B24F4E" w:rsidP="00AB727A">
            <w:pPr>
              <w:ind w:right="11"/>
              <w:rPr>
                <w:rFonts w:ascii="Arial" w:hAnsi="Arial" w:cs="Arial"/>
                <w:b/>
                <w:bCs/>
                <w:color w:val="FFFFFF" w:themeColor="background1"/>
                <w:sz w:val="18"/>
                <w:szCs w:val="18"/>
              </w:rPr>
            </w:pPr>
            <w:r w:rsidRPr="00AB727A">
              <w:rPr>
                <w:rFonts w:ascii="Arial" w:hAnsi="Arial" w:cs="Arial"/>
                <w:b/>
                <w:bCs/>
                <w:color w:val="FFFFFF" w:themeColor="background1"/>
                <w:sz w:val="18"/>
                <w:szCs w:val="18"/>
              </w:rPr>
              <w:t>Codice Fiscale</w:t>
            </w:r>
          </w:p>
        </w:tc>
        <w:tc>
          <w:tcPr>
            <w:tcW w:w="1847" w:type="dxa"/>
            <w:shd w:val="clear" w:color="auto" w:fill="00529E"/>
          </w:tcPr>
          <w:p w14:paraId="0F8F0769" w14:textId="77777777" w:rsidR="00B24F4E" w:rsidRPr="00AB727A" w:rsidRDefault="00B24F4E" w:rsidP="00AB727A">
            <w:pPr>
              <w:ind w:right="11"/>
              <w:rPr>
                <w:rFonts w:ascii="Arial" w:hAnsi="Arial" w:cs="Arial"/>
                <w:b/>
                <w:bCs/>
                <w:color w:val="FFFFFF" w:themeColor="background1"/>
                <w:sz w:val="18"/>
                <w:szCs w:val="18"/>
              </w:rPr>
            </w:pPr>
            <w:r w:rsidRPr="00AB727A">
              <w:rPr>
                <w:rFonts w:ascii="Arial" w:hAnsi="Arial" w:cs="Arial"/>
                <w:b/>
                <w:bCs/>
                <w:color w:val="FFFFFF" w:themeColor="background1"/>
                <w:sz w:val="18"/>
                <w:szCs w:val="18"/>
              </w:rPr>
              <w:t>Carica ricoperta</w:t>
            </w:r>
          </w:p>
        </w:tc>
      </w:tr>
      <w:tr w:rsidR="00B24F4E" w:rsidRPr="00182F1A" w14:paraId="5E4D573E" w14:textId="77777777" w:rsidTr="00B11A9F">
        <w:trPr>
          <w:trHeight w:val="463"/>
        </w:trPr>
        <w:tc>
          <w:tcPr>
            <w:tcW w:w="3131" w:type="dxa"/>
          </w:tcPr>
          <w:p w14:paraId="34F49CBD" w14:textId="77777777" w:rsidR="00B24F4E" w:rsidRPr="00182F1A" w:rsidRDefault="00B24F4E" w:rsidP="00EB7D83">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8" w:type="dxa"/>
          </w:tcPr>
          <w:p w14:paraId="272DC146" w14:textId="77777777" w:rsidR="00B24F4E" w:rsidRPr="00182F1A" w:rsidRDefault="00B24F4E" w:rsidP="00EB7D83">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7" w:type="dxa"/>
          </w:tcPr>
          <w:p w14:paraId="215C6044" w14:textId="77777777" w:rsidR="00B24F4E" w:rsidRPr="00182F1A" w:rsidRDefault="00B24F4E" w:rsidP="00EB7D83">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7" w:type="dxa"/>
          </w:tcPr>
          <w:p w14:paraId="6FE5CF44" w14:textId="77777777" w:rsidR="00B24F4E" w:rsidRPr="00182F1A" w:rsidRDefault="00B24F4E" w:rsidP="00EB7D83">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B24F4E" w:rsidRPr="00182F1A" w14:paraId="11CF5657" w14:textId="77777777" w:rsidTr="00B11A9F">
        <w:trPr>
          <w:trHeight w:val="463"/>
        </w:trPr>
        <w:tc>
          <w:tcPr>
            <w:tcW w:w="3131" w:type="dxa"/>
          </w:tcPr>
          <w:p w14:paraId="5818C2F5" w14:textId="77777777" w:rsidR="00B24F4E" w:rsidRPr="00182F1A" w:rsidRDefault="00B24F4E" w:rsidP="00EB7D83">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8" w:type="dxa"/>
          </w:tcPr>
          <w:p w14:paraId="48FC1E40" w14:textId="77777777" w:rsidR="00B24F4E" w:rsidRPr="00182F1A" w:rsidRDefault="00B24F4E" w:rsidP="00EB7D83">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7" w:type="dxa"/>
          </w:tcPr>
          <w:p w14:paraId="0B2150A6" w14:textId="77777777" w:rsidR="00B24F4E" w:rsidRPr="00182F1A" w:rsidRDefault="00B24F4E" w:rsidP="00EB7D83">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7" w:type="dxa"/>
          </w:tcPr>
          <w:p w14:paraId="181FAA27" w14:textId="77777777" w:rsidR="00B24F4E" w:rsidRPr="00182F1A" w:rsidRDefault="00B24F4E" w:rsidP="00EB7D83">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B24F4E" w:rsidRPr="00182F1A" w14:paraId="10C853E9" w14:textId="77777777" w:rsidTr="00B11A9F">
        <w:trPr>
          <w:trHeight w:val="463"/>
        </w:trPr>
        <w:tc>
          <w:tcPr>
            <w:tcW w:w="3131" w:type="dxa"/>
          </w:tcPr>
          <w:p w14:paraId="5A2FF59C" w14:textId="77777777" w:rsidR="00B24F4E" w:rsidRPr="00182F1A" w:rsidRDefault="00B24F4E" w:rsidP="00EB7D83">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8" w:type="dxa"/>
          </w:tcPr>
          <w:p w14:paraId="7CEE4FBD" w14:textId="77777777" w:rsidR="00B24F4E" w:rsidRPr="00182F1A" w:rsidRDefault="00B24F4E" w:rsidP="00EB7D83">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7" w:type="dxa"/>
          </w:tcPr>
          <w:p w14:paraId="5D75FF58" w14:textId="77777777" w:rsidR="00B24F4E" w:rsidRPr="00182F1A" w:rsidRDefault="00B24F4E" w:rsidP="00EB7D83">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7" w:type="dxa"/>
          </w:tcPr>
          <w:p w14:paraId="12D1AC36" w14:textId="77777777" w:rsidR="00B24F4E" w:rsidRPr="00182F1A" w:rsidRDefault="00B24F4E" w:rsidP="00EB7D83">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B24F4E" w:rsidRPr="00182F1A" w14:paraId="419A173A" w14:textId="77777777" w:rsidTr="00B11A9F">
        <w:trPr>
          <w:trHeight w:val="463"/>
        </w:trPr>
        <w:tc>
          <w:tcPr>
            <w:tcW w:w="3131" w:type="dxa"/>
          </w:tcPr>
          <w:p w14:paraId="7047BF46" w14:textId="77777777" w:rsidR="00B24F4E" w:rsidRPr="00182F1A" w:rsidRDefault="00B24F4E" w:rsidP="00EB7D83">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8" w:type="dxa"/>
          </w:tcPr>
          <w:p w14:paraId="0B81D206" w14:textId="77777777" w:rsidR="00B24F4E" w:rsidRPr="00182F1A" w:rsidRDefault="00B24F4E" w:rsidP="00EB7D83">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7" w:type="dxa"/>
          </w:tcPr>
          <w:p w14:paraId="0E62F1BF" w14:textId="77777777" w:rsidR="00B24F4E" w:rsidRPr="00182F1A" w:rsidRDefault="00B24F4E" w:rsidP="00EB7D83">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7" w:type="dxa"/>
          </w:tcPr>
          <w:p w14:paraId="04E0DD65" w14:textId="77777777" w:rsidR="00B24F4E" w:rsidRPr="00182F1A" w:rsidRDefault="00B24F4E" w:rsidP="00EB7D83">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B24F4E" w:rsidRPr="00182F1A" w14:paraId="0FC6EC3B" w14:textId="77777777" w:rsidTr="00B11A9F">
        <w:trPr>
          <w:trHeight w:val="500"/>
        </w:trPr>
        <w:tc>
          <w:tcPr>
            <w:tcW w:w="8103" w:type="dxa"/>
            <w:gridSpan w:val="4"/>
            <w:vAlign w:val="center"/>
          </w:tcPr>
          <w:p w14:paraId="4F79D400" w14:textId="77777777" w:rsidR="00B24F4E" w:rsidRPr="00182F1A" w:rsidRDefault="00B24F4E" w:rsidP="00EB7D83">
            <w:pPr>
              <w:spacing w:before="120" w:line="280" w:lineRule="exact"/>
              <w:ind w:right="11"/>
              <w:jc w:val="both"/>
              <w:rPr>
                <w:rFonts w:ascii="Arial" w:hAnsi="Arial" w:cs="Arial"/>
                <w:b/>
                <w:sz w:val="18"/>
                <w:szCs w:val="18"/>
              </w:rPr>
            </w:pPr>
            <w:r w:rsidRPr="00182F1A">
              <w:rPr>
                <w:rFonts w:ascii="Arial" w:hAnsi="Arial" w:cs="Arial"/>
                <w:b/>
                <w:sz w:val="18"/>
                <w:szCs w:val="18"/>
              </w:rPr>
              <w:t>ALTRO (</w:t>
            </w:r>
            <w:r w:rsidRPr="00182F1A">
              <w:rPr>
                <w:rFonts w:ascii="Arial" w:hAnsi="Arial" w:cs="Arial"/>
                <w:b/>
                <w:i/>
                <w:sz w:val="18"/>
                <w:szCs w:val="18"/>
              </w:rPr>
              <w:t>indicare eventuali ulteriori nominativi, riportando, per ciascuno di essi, le informazioni di cui sopra</w:t>
            </w:r>
            <w:r w:rsidRPr="00182F1A">
              <w:rPr>
                <w:rFonts w:ascii="Arial" w:hAnsi="Arial" w:cs="Arial"/>
                <w:b/>
                <w:sz w:val="18"/>
                <w:szCs w:val="18"/>
              </w:rPr>
              <w:t>):</w:t>
            </w:r>
          </w:p>
        </w:tc>
      </w:tr>
      <w:tr w:rsidR="00B24F4E" w:rsidRPr="00182F1A" w14:paraId="75F8E0B0" w14:textId="77777777" w:rsidTr="00B11A9F">
        <w:trPr>
          <w:trHeight w:val="449"/>
        </w:trPr>
        <w:tc>
          <w:tcPr>
            <w:tcW w:w="8103" w:type="dxa"/>
            <w:gridSpan w:val="4"/>
          </w:tcPr>
          <w:p w14:paraId="5D6139F2" w14:textId="77777777" w:rsidR="00B24F4E" w:rsidRPr="00182F1A" w:rsidRDefault="00B24F4E" w:rsidP="00EB7D83">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bl>
    <w:p w14:paraId="67D0AFBA" w14:textId="77777777" w:rsidR="009F157C" w:rsidRPr="000E6E98" w:rsidRDefault="009F157C" w:rsidP="00166F28">
      <w:pPr>
        <w:numPr>
          <w:ilvl w:val="0"/>
          <w:numId w:val="1"/>
        </w:numPr>
        <w:tabs>
          <w:tab w:val="num" w:pos="560"/>
        </w:tabs>
        <w:spacing w:before="120" w:after="0" w:line="280" w:lineRule="exact"/>
        <w:ind w:left="555" w:right="11" w:hanging="357"/>
        <w:jc w:val="both"/>
        <w:rPr>
          <w:rFonts w:ascii="Arial" w:hAnsi="Arial" w:cs="Arial"/>
        </w:rPr>
      </w:pPr>
      <w:r w:rsidRPr="000E6E98">
        <w:rPr>
          <w:rFonts w:ascii="Arial" w:hAnsi="Arial" w:cs="Arial"/>
        </w:rPr>
        <w:t>che il sottoscritto e tutti i soggetti di cui all’arti</w:t>
      </w:r>
      <w:r w:rsidR="00EA1D0F">
        <w:rPr>
          <w:rFonts w:ascii="Arial" w:hAnsi="Arial" w:cs="Arial"/>
        </w:rPr>
        <w:t>colo 94, comma 3 e 4</w:t>
      </w:r>
      <w:r w:rsidR="00166F28">
        <w:rPr>
          <w:rFonts w:ascii="Arial" w:hAnsi="Arial" w:cs="Arial"/>
        </w:rPr>
        <w:t>,</w:t>
      </w:r>
      <w:r w:rsidR="00EA1D0F">
        <w:rPr>
          <w:rFonts w:ascii="Arial" w:hAnsi="Arial" w:cs="Arial"/>
        </w:rPr>
        <w:t xml:space="preserve"> del </w:t>
      </w:r>
      <w:proofErr w:type="gramStart"/>
      <w:r w:rsidR="00EA1D0F">
        <w:rPr>
          <w:rFonts w:ascii="Arial" w:hAnsi="Arial" w:cs="Arial"/>
        </w:rPr>
        <w:t>D.Lgs</w:t>
      </w:r>
      <w:proofErr w:type="gramEnd"/>
      <w:r w:rsidR="00EA1D0F">
        <w:rPr>
          <w:rFonts w:ascii="Arial" w:hAnsi="Arial" w:cs="Arial"/>
        </w:rPr>
        <w:t>.</w:t>
      </w:r>
      <w:r w:rsidRPr="000E6E98">
        <w:rPr>
          <w:rFonts w:ascii="Arial" w:hAnsi="Arial" w:cs="Arial"/>
        </w:rPr>
        <w:t>36/2023 non rientrano nell’elenco delle Persone politicamente esposte</w:t>
      </w:r>
      <w:r w:rsidRPr="000E6E98">
        <w:rPr>
          <w:rStyle w:val="Rimandonotaapidipagina"/>
          <w:rFonts w:ascii="Arial" w:hAnsi="Arial" w:cs="Arial"/>
        </w:rPr>
        <w:footnoteReference w:id="8"/>
      </w:r>
      <w:r w:rsidRPr="000E6E98">
        <w:rPr>
          <w:rFonts w:ascii="Arial" w:hAnsi="Arial" w:cs="Arial"/>
        </w:rPr>
        <w:t>;</w:t>
      </w:r>
    </w:p>
    <w:p w14:paraId="4BF27312" w14:textId="77777777" w:rsidR="009F157C" w:rsidRPr="000E6E98" w:rsidRDefault="009F157C" w:rsidP="009F157C">
      <w:pPr>
        <w:spacing w:before="120" w:after="120" w:line="280" w:lineRule="exact"/>
        <w:ind w:right="11" w:firstLine="555"/>
        <w:jc w:val="both"/>
        <w:rPr>
          <w:rFonts w:ascii="Arial" w:hAnsi="Arial" w:cs="Arial"/>
        </w:rPr>
      </w:pPr>
      <w:r w:rsidRPr="000E6E98">
        <w:rPr>
          <w:rFonts w:ascii="Arial" w:hAnsi="Arial" w:cs="Arial"/>
        </w:rPr>
        <w:t>ovvero risultano politicamente esposti i seguenti soggetti:</w:t>
      </w:r>
    </w:p>
    <w:tbl>
      <w:tblPr>
        <w:tblStyle w:val="Grigliatabella"/>
        <w:tblW w:w="9185" w:type="dxa"/>
        <w:tblInd w:w="562" w:type="dxa"/>
        <w:tblLayout w:type="fixed"/>
        <w:tblLook w:val="04A0" w:firstRow="1" w:lastRow="0" w:firstColumn="1" w:lastColumn="0" w:noHBand="0" w:noVBand="1"/>
      </w:tblPr>
      <w:tblGrid>
        <w:gridCol w:w="2098"/>
        <w:gridCol w:w="567"/>
        <w:gridCol w:w="6520"/>
      </w:tblGrid>
      <w:tr w:rsidR="009F157C" w:rsidRPr="00740FA6" w14:paraId="29F76A48" w14:textId="77777777" w:rsidTr="000E6E98">
        <w:trPr>
          <w:trHeight w:val="504"/>
        </w:trPr>
        <w:tc>
          <w:tcPr>
            <w:tcW w:w="2098" w:type="dxa"/>
            <w:shd w:val="clear" w:color="auto" w:fill="00529E"/>
            <w:vAlign w:val="center"/>
          </w:tcPr>
          <w:p w14:paraId="2F356716" w14:textId="77777777" w:rsidR="009F157C" w:rsidRPr="00740FA6" w:rsidRDefault="009F157C" w:rsidP="000E6E98">
            <w:pPr>
              <w:spacing w:before="120" w:after="120" w:line="280" w:lineRule="exact"/>
              <w:ind w:right="11"/>
              <w:jc w:val="both"/>
              <w:rPr>
                <w:rFonts w:ascii="Arial" w:hAnsi="Arial" w:cs="Arial"/>
                <w:b/>
                <w:bCs/>
                <w:i/>
                <w:color w:val="FFFFFF" w:themeColor="background1"/>
                <w:sz w:val="18"/>
                <w:szCs w:val="18"/>
              </w:rPr>
            </w:pPr>
            <w:r w:rsidRPr="00740FA6">
              <w:rPr>
                <w:rFonts w:ascii="Arial" w:hAnsi="Arial" w:cs="Arial"/>
                <w:b/>
                <w:bCs/>
                <w:color w:val="FFFFFF" w:themeColor="background1"/>
                <w:sz w:val="18"/>
                <w:szCs w:val="18"/>
              </w:rPr>
              <w:t>Cognome e Nome</w:t>
            </w:r>
          </w:p>
        </w:tc>
        <w:tc>
          <w:tcPr>
            <w:tcW w:w="7087" w:type="dxa"/>
            <w:gridSpan w:val="2"/>
            <w:shd w:val="clear" w:color="auto" w:fill="00529E"/>
            <w:vAlign w:val="center"/>
          </w:tcPr>
          <w:p w14:paraId="2EC07FE6" w14:textId="77777777" w:rsidR="009F157C" w:rsidRPr="00740FA6" w:rsidRDefault="009F157C" w:rsidP="000E6E98">
            <w:pPr>
              <w:spacing w:before="120" w:after="120" w:line="280" w:lineRule="exact"/>
              <w:ind w:right="11"/>
              <w:jc w:val="both"/>
              <w:rPr>
                <w:rFonts w:ascii="Arial" w:hAnsi="Arial" w:cs="Arial"/>
                <w:b/>
                <w:bCs/>
                <w:color w:val="FFFFFF" w:themeColor="background1"/>
                <w:sz w:val="18"/>
                <w:szCs w:val="18"/>
              </w:rPr>
            </w:pPr>
          </w:p>
        </w:tc>
      </w:tr>
      <w:tr w:rsidR="009F157C" w:rsidRPr="00740FA6" w14:paraId="2B7D6558" w14:textId="77777777" w:rsidTr="000E6E98">
        <w:trPr>
          <w:trHeight w:val="516"/>
        </w:trPr>
        <w:tc>
          <w:tcPr>
            <w:tcW w:w="2098" w:type="dxa"/>
            <w:vMerge w:val="restart"/>
          </w:tcPr>
          <w:p w14:paraId="13B509D3" w14:textId="77777777" w:rsidR="009F157C" w:rsidRPr="00740FA6" w:rsidRDefault="009F157C" w:rsidP="000E6E98">
            <w:pPr>
              <w:spacing w:before="120" w:after="120" w:line="280" w:lineRule="exact"/>
              <w:ind w:right="11"/>
              <w:jc w:val="both"/>
              <w:rPr>
                <w:rFonts w:ascii="Arial" w:hAnsi="Arial" w:cs="Arial"/>
                <w:b/>
                <w:sz w:val="18"/>
                <w:szCs w:val="18"/>
              </w:rPr>
            </w:pPr>
            <w:r w:rsidRPr="00740FA6">
              <w:rPr>
                <w:rFonts w:ascii="Arial" w:hAnsi="Arial" w:cs="Arial"/>
                <w:b/>
                <w:sz w:val="18"/>
                <w:szCs w:val="18"/>
              </w:rPr>
              <w:fldChar w:fldCharType="begin">
                <w:ffData>
                  <w:name w:val="Testo656"/>
                  <w:enabled/>
                  <w:calcOnExit w:val="0"/>
                  <w:textInput/>
                </w:ffData>
              </w:fldChar>
            </w:r>
            <w:r w:rsidRPr="00740FA6">
              <w:rPr>
                <w:rFonts w:ascii="Arial" w:hAnsi="Arial" w:cs="Arial"/>
                <w:b/>
                <w:sz w:val="18"/>
                <w:szCs w:val="18"/>
              </w:rPr>
              <w:instrText xml:space="preserve"> FORMTEXT </w:instrText>
            </w:r>
            <w:r w:rsidRPr="00740FA6">
              <w:rPr>
                <w:rFonts w:ascii="Arial" w:hAnsi="Arial" w:cs="Arial"/>
                <w:b/>
                <w:sz w:val="18"/>
                <w:szCs w:val="18"/>
              </w:rPr>
            </w:r>
            <w:r w:rsidRPr="00740FA6">
              <w:rPr>
                <w:rFonts w:ascii="Arial" w:hAnsi="Arial" w:cs="Arial"/>
                <w:b/>
                <w:sz w:val="18"/>
                <w:szCs w:val="18"/>
              </w:rPr>
              <w:fldChar w:fldCharType="separate"/>
            </w:r>
            <w:r w:rsidRPr="00740FA6">
              <w:rPr>
                <w:rFonts w:ascii="Arial" w:hAnsi="Arial" w:cs="Arial"/>
                <w:b/>
                <w:noProof/>
                <w:sz w:val="18"/>
                <w:szCs w:val="18"/>
              </w:rPr>
              <w:t> </w:t>
            </w:r>
            <w:r w:rsidRPr="00740FA6">
              <w:rPr>
                <w:rFonts w:ascii="Arial" w:hAnsi="Arial" w:cs="Arial"/>
                <w:b/>
                <w:noProof/>
                <w:sz w:val="18"/>
                <w:szCs w:val="18"/>
              </w:rPr>
              <w:t> </w:t>
            </w:r>
            <w:r w:rsidRPr="00740FA6">
              <w:rPr>
                <w:rFonts w:ascii="Arial" w:hAnsi="Arial" w:cs="Arial"/>
                <w:b/>
                <w:noProof/>
                <w:sz w:val="18"/>
                <w:szCs w:val="18"/>
              </w:rPr>
              <w:t> </w:t>
            </w:r>
            <w:r w:rsidRPr="00740FA6">
              <w:rPr>
                <w:rFonts w:ascii="Arial" w:hAnsi="Arial" w:cs="Arial"/>
                <w:b/>
                <w:noProof/>
                <w:sz w:val="18"/>
                <w:szCs w:val="18"/>
              </w:rPr>
              <w:t> </w:t>
            </w:r>
            <w:r w:rsidRPr="00740FA6">
              <w:rPr>
                <w:rFonts w:ascii="Arial" w:hAnsi="Arial" w:cs="Arial"/>
                <w:b/>
                <w:noProof/>
                <w:sz w:val="18"/>
                <w:szCs w:val="18"/>
              </w:rPr>
              <w:t> </w:t>
            </w:r>
            <w:r w:rsidRPr="00740FA6">
              <w:rPr>
                <w:rFonts w:ascii="Arial" w:hAnsi="Arial" w:cs="Arial"/>
                <w:b/>
                <w:sz w:val="18"/>
                <w:szCs w:val="18"/>
              </w:rPr>
              <w:fldChar w:fldCharType="end"/>
            </w:r>
          </w:p>
        </w:tc>
        <w:tc>
          <w:tcPr>
            <w:tcW w:w="567" w:type="dxa"/>
          </w:tcPr>
          <w:p w14:paraId="2346A9F0" w14:textId="77777777" w:rsidR="009F157C" w:rsidRPr="00740FA6" w:rsidRDefault="009F157C" w:rsidP="000E6E98">
            <w:pPr>
              <w:tabs>
                <w:tab w:val="right" w:pos="1910"/>
              </w:tabs>
              <w:spacing w:before="120" w:after="120" w:line="280" w:lineRule="exact"/>
              <w:ind w:right="11"/>
              <w:jc w:val="both"/>
              <w:rPr>
                <w:rFonts w:ascii="Arial" w:hAnsi="Arial" w:cs="Arial"/>
                <w:b/>
                <w:sz w:val="18"/>
                <w:szCs w:val="18"/>
              </w:rPr>
            </w:pPr>
            <w:r w:rsidRPr="00740FA6">
              <w:rPr>
                <w:rFonts w:ascii="Arial" w:hAnsi="Arial" w:cs="Arial"/>
                <w:b/>
                <w:sz w:val="18"/>
                <w:szCs w:val="18"/>
              </w:rPr>
              <w:fldChar w:fldCharType="begin">
                <w:ffData>
                  <w:name w:val="Controllo74"/>
                  <w:enabled/>
                  <w:calcOnExit w:val="0"/>
                  <w:checkBox>
                    <w:sizeAuto/>
                    <w:default w:val="0"/>
                  </w:checkBox>
                </w:ffData>
              </w:fldChar>
            </w:r>
            <w:r w:rsidRPr="00740FA6">
              <w:rPr>
                <w:rFonts w:ascii="Arial" w:hAnsi="Arial" w:cs="Arial"/>
                <w:b/>
                <w:sz w:val="18"/>
                <w:szCs w:val="18"/>
              </w:rPr>
              <w:instrText xml:space="preserve"> FORMCHECKBOX </w:instrText>
            </w:r>
            <w:r w:rsidRPr="00740FA6">
              <w:rPr>
                <w:rFonts w:ascii="Arial" w:hAnsi="Arial" w:cs="Arial"/>
                <w:b/>
                <w:sz w:val="18"/>
                <w:szCs w:val="18"/>
              </w:rPr>
            </w:r>
            <w:r w:rsidRPr="00740FA6">
              <w:rPr>
                <w:rFonts w:ascii="Arial" w:hAnsi="Arial" w:cs="Arial"/>
                <w:b/>
                <w:sz w:val="18"/>
                <w:szCs w:val="18"/>
              </w:rPr>
              <w:fldChar w:fldCharType="separate"/>
            </w:r>
            <w:r w:rsidRPr="00740FA6">
              <w:rPr>
                <w:rFonts w:ascii="Arial" w:hAnsi="Arial" w:cs="Arial"/>
                <w:b/>
                <w:sz w:val="18"/>
                <w:szCs w:val="18"/>
              </w:rPr>
              <w:fldChar w:fldCharType="end"/>
            </w:r>
            <w:r w:rsidRPr="00740FA6">
              <w:rPr>
                <w:rFonts w:ascii="Arial" w:hAnsi="Arial" w:cs="Arial"/>
                <w:b/>
                <w:sz w:val="18"/>
                <w:szCs w:val="18"/>
              </w:rPr>
              <w:tab/>
            </w:r>
          </w:p>
        </w:tc>
        <w:tc>
          <w:tcPr>
            <w:tcW w:w="6520" w:type="dxa"/>
          </w:tcPr>
          <w:p w14:paraId="68F21E32" w14:textId="77777777" w:rsidR="009F157C" w:rsidRPr="00740FA6" w:rsidRDefault="009F157C" w:rsidP="000E6E98">
            <w:pPr>
              <w:tabs>
                <w:tab w:val="right" w:pos="1910"/>
              </w:tabs>
              <w:spacing w:before="120" w:after="120" w:line="280" w:lineRule="exact"/>
              <w:ind w:right="11"/>
              <w:jc w:val="both"/>
              <w:rPr>
                <w:rFonts w:ascii="Arial" w:hAnsi="Arial" w:cs="Arial"/>
                <w:sz w:val="16"/>
                <w:szCs w:val="16"/>
              </w:rPr>
            </w:pPr>
            <w:r w:rsidRPr="00740FA6">
              <w:rPr>
                <w:rFonts w:ascii="Arial" w:hAnsi="Arial" w:cs="Arial"/>
                <w:sz w:val="16"/>
                <w:szCs w:val="16"/>
              </w:rPr>
              <w:t xml:space="preserve">Persona direttamente esposta che ricopre (o ha ricoperto) la seguente carica </w:t>
            </w:r>
            <w:r w:rsidRPr="00740FA6">
              <w:rPr>
                <w:rFonts w:ascii="Arial" w:hAnsi="Arial" w:cs="Arial"/>
                <w:sz w:val="16"/>
                <w:szCs w:val="16"/>
              </w:rPr>
              <w:fldChar w:fldCharType="begin">
                <w:ffData>
                  <w:name w:val="Testo656"/>
                  <w:enabled/>
                  <w:calcOnExit w:val="0"/>
                  <w:textInput/>
                </w:ffData>
              </w:fldChar>
            </w:r>
            <w:r w:rsidRPr="00740FA6">
              <w:rPr>
                <w:rFonts w:ascii="Arial" w:hAnsi="Arial" w:cs="Arial"/>
                <w:sz w:val="16"/>
                <w:szCs w:val="16"/>
              </w:rPr>
              <w:instrText xml:space="preserve"> FORMTEXT </w:instrText>
            </w:r>
            <w:r w:rsidRPr="00740FA6">
              <w:rPr>
                <w:rFonts w:ascii="Arial" w:hAnsi="Arial" w:cs="Arial"/>
                <w:sz w:val="16"/>
                <w:szCs w:val="16"/>
              </w:rPr>
            </w:r>
            <w:r w:rsidRPr="00740FA6">
              <w:rPr>
                <w:rFonts w:ascii="Arial" w:hAnsi="Arial" w:cs="Arial"/>
                <w:sz w:val="16"/>
                <w:szCs w:val="16"/>
              </w:rPr>
              <w:fldChar w:fldCharType="separate"/>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sz w:val="16"/>
                <w:szCs w:val="16"/>
              </w:rPr>
              <w:fldChar w:fldCharType="end"/>
            </w:r>
          </w:p>
        </w:tc>
      </w:tr>
      <w:tr w:rsidR="009F157C" w:rsidRPr="00740FA6" w14:paraId="7600013C" w14:textId="77777777" w:rsidTr="000E6E98">
        <w:trPr>
          <w:trHeight w:val="516"/>
        </w:trPr>
        <w:tc>
          <w:tcPr>
            <w:tcW w:w="2098" w:type="dxa"/>
            <w:vMerge/>
          </w:tcPr>
          <w:p w14:paraId="04A59A25" w14:textId="77777777" w:rsidR="009F157C" w:rsidRPr="00740FA6" w:rsidRDefault="009F157C" w:rsidP="000E6E98">
            <w:pPr>
              <w:spacing w:before="120" w:after="120" w:line="280" w:lineRule="exact"/>
              <w:ind w:right="11"/>
              <w:jc w:val="both"/>
              <w:rPr>
                <w:rFonts w:ascii="Arial" w:hAnsi="Arial" w:cs="Arial"/>
                <w:b/>
                <w:sz w:val="18"/>
                <w:szCs w:val="18"/>
              </w:rPr>
            </w:pPr>
          </w:p>
        </w:tc>
        <w:tc>
          <w:tcPr>
            <w:tcW w:w="567" w:type="dxa"/>
          </w:tcPr>
          <w:p w14:paraId="60172141" w14:textId="77777777" w:rsidR="009F157C" w:rsidRPr="00740FA6" w:rsidRDefault="009F157C" w:rsidP="000E6E98">
            <w:pPr>
              <w:tabs>
                <w:tab w:val="right" w:pos="1910"/>
              </w:tabs>
              <w:spacing w:before="120" w:after="120" w:line="280" w:lineRule="exact"/>
              <w:ind w:right="11"/>
              <w:jc w:val="both"/>
              <w:rPr>
                <w:rFonts w:ascii="Arial" w:hAnsi="Arial" w:cs="Arial"/>
                <w:b/>
                <w:sz w:val="18"/>
                <w:szCs w:val="18"/>
              </w:rPr>
            </w:pPr>
            <w:r w:rsidRPr="00740FA6">
              <w:rPr>
                <w:rFonts w:ascii="Arial" w:hAnsi="Arial" w:cs="Arial"/>
                <w:b/>
                <w:sz w:val="18"/>
                <w:szCs w:val="18"/>
              </w:rPr>
              <w:fldChar w:fldCharType="begin">
                <w:ffData>
                  <w:name w:val="Controllo74"/>
                  <w:enabled/>
                  <w:calcOnExit w:val="0"/>
                  <w:checkBox>
                    <w:sizeAuto/>
                    <w:default w:val="0"/>
                  </w:checkBox>
                </w:ffData>
              </w:fldChar>
            </w:r>
            <w:r w:rsidRPr="00740FA6">
              <w:rPr>
                <w:rFonts w:ascii="Arial" w:hAnsi="Arial" w:cs="Arial"/>
                <w:b/>
                <w:sz w:val="18"/>
                <w:szCs w:val="18"/>
              </w:rPr>
              <w:instrText xml:space="preserve"> FORMCHECKBOX </w:instrText>
            </w:r>
            <w:r w:rsidRPr="00740FA6">
              <w:rPr>
                <w:rFonts w:ascii="Arial" w:hAnsi="Arial" w:cs="Arial"/>
                <w:b/>
                <w:sz w:val="18"/>
                <w:szCs w:val="18"/>
              </w:rPr>
            </w:r>
            <w:r w:rsidRPr="00740FA6">
              <w:rPr>
                <w:rFonts w:ascii="Arial" w:hAnsi="Arial" w:cs="Arial"/>
                <w:b/>
                <w:sz w:val="18"/>
                <w:szCs w:val="18"/>
              </w:rPr>
              <w:fldChar w:fldCharType="separate"/>
            </w:r>
            <w:r w:rsidRPr="00740FA6">
              <w:rPr>
                <w:rFonts w:ascii="Arial" w:hAnsi="Arial" w:cs="Arial"/>
                <w:b/>
                <w:sz w:val="18"/>
                <w:szCs w:val="18"/>
              </w:rPr>
              <w:fldChar w:fldCharType="end"/>
            </w:r>
          </w:p>
        </w:tc>
        <w:tc>
          <w:tcPr>
            <w:tcW w:w="6520" w:type="dxa"/>
          </w:tcPr>
          <w:p w14:paraId="7263B412" w14:textId="77777777" w:rsidR="009F157C" w:rsidRPr="00740FA6" w:rsidRDefault="009F157C" w:rsidP="000E6E98">
            <w:pPr>
              <w:tabs>
                <w:tab w:val="right" w:pos="1910"/>
              </w:tabs>
              <w:spacing w:before="120" w:after="120" w:line="280" w:lineRule="exact"/>
              <w:ind w:right="11"/>
              <w:jc w:val="both"/>
              <w:rPr>
                <w:rFonts w:ascii="Arial" w:hAnsi="Arial" w:cs="Arial"/>
                <w:sz w:val="16"/>
                <w:szCs w:val="16"/>
              </w:rPr>
            </w:pPr>
            <w:r w:rsidRPr="00740FA6">
              <w:rPr>
                <w:rFonts w:ascii="Arial" w:hAnsi="Arial" w:cs="Arial"/>
                <w:sz w:val="16"/>
                <w:szCs w:val="16"/>
              </w:rPr>
              <w:t xml:space="preserve">Familiare diretto della seguente persona politicamente esposta </w:t>
            </w:r>
            <w:r w:rsidRPr="00740FA6">
              <w:rPr>
                <w:rFonts w:ascii="Arial" w:hAnsi="Arial" w:cs="Arial"/>
                <w:sz w:val="16"/>
                <w:szCs w:val="16"/>
              </w:rPr>
              <w:fldChar w:fldCharType="begin">
                <w:ffData>
                  <w:name w:val="Testo656"/>
                  <w:enabled/>
                  <w:calcOnExit w:val="0"/>
                  <w:textInput/>
                </w:ffData>
              </w:fldChar>
            </w:r>
            <w:r w:rsidRPr="00740FA6">
              <w:rPr>
                <w:rFonts w:ascii="Arial" w:hAnsi="Arial" w:cs="Arial"/>
                <w:sz w:val="16"/>
                <w:szCs w:val="16"/>
              </w:rPr>
              <w:instrText xml:space="preserve"> FORMTEXT </w:instrText>
            </w:r>
            <w:r w:rsidRPr="00740FA6">
              <w:rPr>
                <w:rFonts w:ascii="Arial" w:hAnsi="Arial" w:cs="Arial"/>
                <w:sz w:val="16"/>
                <w:szCs w:val="16"/>
              </w:rPr>
            </w:r>
            <w:r w:rsidRPr="00740FA6">
              <w:rPr>
                <w:rFonts w:ascii="Arial" w:hAnsi="Arial" w:cs="Arial"/>
                <w:sz w:val="16"/>
                <w:szCs w:val="16"/>
              </w:rPr>
              <w:fldChar w:fldCharType="separate"/>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sz w:val="16"/>
                <w:szCs w:val="16"/>
              </w:rPr>
              <w:fldChar w:fldCharType="end"/>
            </w:r>
            <w:r w:rsidRPr="00740FA6">
              <w:rPr>
                <w:rFonts w:ascii="Arial" w:hAnsi="Arial" w:cs="Arial"/>
                <w:sz w:val="16"/>
                <w:szCs w:val="16"/>
              </w:rPr>
              <w:t xml:space="preserve"> che ricopre (o ha ricoperto) la seguente carica </w:t>
            </w:r>
            <w:r w:rsidRPr="00740FA6">
              <w:rPr>
                <w:rFonts w:ascii="Arial" w:hAnsi="Arial" w:cs="Arial"/>
                <w:sz w:val="16"/>
                <w:szCs w:val="16"/>
              </w:rPr>
              <w:fldChar w:fldCharType="begin">
                <w:ffData>
                  <w:name w:val="Testo656"/>
                  <w:enabled/>
                  <w:calcOnExit w:val="0"/>
                  <w:textInput/>
                </w:ffData>
              </w:fldChar>
            </w:r>
            <w:r w:rsidRPr="00740FA6">
              <w:rPr>
                <w:rFonts w:ascii="Arial" w:hAnsi="Arial" w:cs="Arial"/>
                <w:sz w:val="16"/>
                <w:szCs w:val="16"/>
              </w:rPr>
              <w:instrText xml:space="preserve"> FORMTEXT </w:instrText>
            </w:r>
            <w:r w:rsidRPr="00740FA6">
              <w:rPr>
                <w:rFonts w:ascii="Arial" w:hAnsi="Arial" w:cs="Arial"/>
                <w:sz w:val="16"/>
                <w:szCs w:val="16"/>
              </w:rPr>
            </w:r>
            <w:r w:rsidRPr="00740FA6">
              <w:rPr>
                <w:rFonts w:ascii="Arial" w:hAnsi="Arial" w:cs="Arial"/>
                <w:sz w:val="16"/>
                <w:szCs w:val="16"/>
              </w:rPr>
              <w:fldChar w:fldCharType="separate"/>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sz w:val="16"/>
                <w:szCs w:val="16"/>
              </w:rPr>
              <w:fldChar w:fldCharType="end"/>
            </w:r>
          </w:p>
        </w:tc>
      </w:tr>
      <w:tr w:rsidR="009F157C" w:rsidRPr="00740FA6" w14:paraId="064528AE" w14:textId="77777777" w:rsidTr="000E6E98">
        <w:trPr>
          <w:trHeight w:val="516"/>
        </w:trPr>
        <w:tc>
          <w:tcPr>
            <w:tcW w:w="2098" w:type="dxa"/>
            <w:vMerge/>
          </w:tcPr>
          <w:p w14:paraId="793C4DCF" w14:textId="77777777" w:rsidR="009F157C" w:rsidRPr="00740FA6" w:rsidRDefault="009F157C" w:rsidP="000E6E98">
            <w:pPr>
              <w:spacing w:before="120" w:after="120" w:line="280" w:lineRule="exact"/>
              <w:ind w:right="11"/>
              <w:jc w:val="both"/>
              <w:rPr>
                <w:rFonts w:ascii="Arial" w:hAnsi="Arial" w:cs="Arial"/>
                <w:b/>
                <w:sz w:val="18"/>
                <w:szCs w:val="18"/>
              </w:rPr>
            </w:pPr>
          </w:p>
        </w:tc>
        <w:tc>
          <w:tcPr>
            <w:tcW w:w="567" w:type="dxa"/>
          </w:tcPr>
          <w:p w14:paraId="1981F783" w14:textId="77777777" w:rsidR="009F157C" w:rsidRPr="00740FA6" w:rsidRDefault="009F157C" w:rsidP="000E6E98">
            <w:pPr>
              <w:tabs>
                <w:tab w:val="right" w:pos="1910"/>
              </w:tabs>
              <w:spacing w:before="120" w:after="120" w:line="280" w:lineRule="exact"/>
              <w:ind w:right="11"/>
              <w:jc w:val="both"/>
              <w:rPr>
                <w:rFonts w:ascii="Arial" w:hAnsi="Arial" w:cs="Arial"/>
                <w:b/>
                <w:sz w:val="18"/>
                <w:szCs w:val="18"/>
              </w:rPr>
            </w:pPr>
            <w:r w:rsidRPr="00740FA6">
              <w:rPr>
                <w:rFonts w:ascii="Arial" w:hAnsi="Arial" w:cs="Arial"/>
                <w:b/>
                <w:sz w:val="18"/>
                <w:szCs w:val="18"/>
              </w:rPr>
              <w:fldChar w:fldCharType="begin">
                <w:ffData>
                  <w:name w:val="Controllo74"/>
                  <w:enabled/>
                  <w:calcOnExit w:val="0"/>
                  <w:checkBox>
                    <w:sizeAuto/>
                    <w:default w:val="0"/>
                  </w:checkBox>
                </w:ffData>
              </w:fldChar>
            </w:r>
            <w:r w:rsidRPr="00740FA6">
              <w:rPr>
                <w:rFonts w:ascii="Arial" w:hAnsi="Arial" w:cs="Arial"/>
                <w:b/>
                <w:sz w:val="18"/>
                <w:szCs w:val="18"/>
              </w:rPr>
              <w:instrText xml:space="preserve"> FORMCHECKBOX </w:instrText>
            </w:r>
            <w:r w:rsidRPr="00740FA6">
              <w:rPr>
                <w:rFonts w:ascii="Arial" w:hAnsi="Arial" w:cs="Arial"/>
                <w:b/>
                <w:sz w:val="18"/>
                <w:szCs w:val="18"/>
              </w:rPr>
            </w:r>
            <w:r w:rsidRPr="00740FA6">
              <w:rPr>
                <w:rFonts w:ascii="Arial" w:hAnsi="Arial" w:cs="Arial"/>
                <w:b/>
                <w:sz w:val="18"/>
                <w:szCs w:val="18"/>
              </w:rPr>
              <w:fldChar w:fldCharType="separate"/>
            </w:r>
            <w:r w:rsidRPr="00740FA6">
              <w:rPr>
                <w:rFonts w:ascii="Arial" w:hAnsi="Arial" w:cs="Arial"/>
                <w:b/>
                <w:sz w:val="18"/>
                <w:szCs w:val="18"/>
              </w:rPr>
              <w:fldChar w:fldCharType="end"/>
            </w:r>
          </w:p>
        </w:tc>
        <w:tc>
          <w:tcPr>
            <w:tcW w:w="6520" w:type="dxa"/>
          </w:tcPr>
          <w:p w14:paraId="2A011310" w14:textId="77777777" w:rsidR="009F157C" w:rsidRPr="00740FA6" w:rsidRDefault="009F157C" w:rsidP="000E6E98">
            <w:pPr>
              <w:tabs>
                <w:tab w:val="right" w:pos="1910"/>
              </w:tabs>
              <w:spacing w:before="120" w:after="120" w:line="280" w:lineRule="exact"/>
              <w:ind w:right="11"/>
              <w:jc w:val="both"/>
              <w:rPr>
                <w:rFonts w:ascii="Arial" w:hAnsi="Arial" w:cs="Arial"/>
                <w:sz w:val="16"/>
                <w:szCs w:val="16"/>
              </w:rPr>
            </w:pPr>
            <w:r w:rsidRPr="00740FA6">
              <w:rPr>
                <w:rFonts w:ascii="Arial" w:hAnsi="Arial" w:cs="Arial"/>
                <w:sz w:val="16"/>
                <w:szCs w:val="16"/>
              </w:rPr>
              <w:t xml:space="preserve">Soggetto che intrattiene stretti legami con la seguente persona politicamente esposta </w:t>
            </w:r>
            <w:r w:rsidRPr="00740FA6">
              <w:rPr>
                <w:rFonts w:ascii="Arial" w:hAnsi="Arial" w:cs="Arial"/>
                <w:sz w:val="16"/>
                <w:szCs w:val="16"/>
              </w:rPr>
              <w:fldChar w:fldCharType="begin">
                <w:ffData>
                  <w:name w:val="Testo656"/>
                  <w:enabled/>
                  <w:calcOnExit w:val="0"/>
                  <w:textInput/>
                </w:ffData>
              </w:fldChar>
            </w:r>
            <w:r w:rsidRPr="00740FA6">
              <w:rPr>
                <w:rFonts w:ascii="Arial" w:hAnsi="Arial" w:cs="Arial"/>
                <w:sz w:val="16"/>
                <w:szCs w:val="16"/>
              </w:rPr>
              <w:instrText xml:space="preserve"> FORMTEXT </w:instrText>
            </w:r>
            <w:r w:rsidRPr="00740FA6">
              <w:rPr>
                <w:rFonts w:ascii="Arial" w:hAnsi="Arial" w:cs="Arial"/>
                <w:sz w:val="16"/>
                <w:szCs w:val="16"/>
              </w:rPr>
            </w:r>
            <w:r w:rsidRPr="00740FA6">
              <w:rPr>
                <w:rFonts w:ascii="Arial" w:hAnsi="Arial" w:cs="Arial"/>
                <w:sz w:val="16"/>
                <w:szCs w:val="16"/>
              </w:rPr>
              <w:fldChar w:fldCharType="separate"/>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sz w:val="16"/>
                <w:szCs w:val="16"/>
              </w:rPr>
              <w:fldChar w:fldCharType="end"/>
            </w:r>
            <w:r w:rsidRPr="00740FA6">
              <w:rPr>
                <w:rFonts w:ascii="Arial" w:hAnsi="Arial" w:cs="Arial"/>
                <w:sz w:val="16"/>
                <w:szCs w:val="16"/>
              </w:rPr>
              <w:t xml:space="preserve"> che ricopre (o ha ricoperto) la seguente carica </w:t>
            </w:r>
            <w:r w:rsidRPr="00740FA6">
              <w:rPr>
                <w:rFonts w:ascii="Arial" w:hAnsi="Arial" w:cs="Arial"/>
                <w:sz w:val="16"/>
                <w:szCs w:val="16"/>
              </w:rPr>
              <w:fldChar w:fldCharType="begin">
                <w:ffData>
                  <w:name w:val="Testo656"/>
                  <w:enabled/>
                  <w:calcOnExit w:val="0"/>
                  <w:textInput/>
                </w:ffData>
              </w:fldChar>
            </w:r>
            <w:r w:rsidRPr="00740FA6">
              <w:rPr>
                <w:rFonts w:ascii="Arial" w:hAnsi="Arial" w:cs="Arial"/>
                <w:sz w:val="16"/>
                <w:szCs w:val="16"/>
              </w:rPr>
              <w:instrText xml:space="preserve"> FORMTEXT </w:instrText>
            </w:r>
            <w:r w:rsidRPr="00740FA6">
              <w:rPr>
                <w:rFonts w:ascii="Arial" w:hAnsi="Arial" w:cs="Arial"/>
                <w:sz w:val="16"/>
                <w:szCs w:val="16"/>
              </w:rPr>
            </w:r>
            <w:r w:rsidRPr="00740FA6">
              <w:rPr>
                <w:rFonts w:ascii="Arial" w:hAnsi="Arial" w:cs="Arial"/>
                <w:sz w:val="16"/>
                <w:szCs w:val="16"/>
              </w:rPr>
              <w:fldChar w:fldCharType="separate"/>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sz w:val="16"/>
                <w:szCs w:val="16"/>
              </w:rPr>
              <w:fldChar w:fldCharType="end"/>
            </w:r>
          </w:p>
        </w:tc>
      </w:tr>
      <w:tr w:rsidR="009F157C" w:rsidRPr="00740FA6" w14:paraId="14ACC501" w14:textId="77777777" w:rsidTr="000E6E98">
        <w:trPr>
          <w:trHeight w:val="516"/>
        </w:trPr>
        <w:tc>
          <w:tcPr>
            <w:tcW w:w="2098" w:type="dxa"/>
            <w:vMerge w:val="restart"/>
          </w:tcPr>
          <w:p w14:paraId="263642DA" w14:textId="77777777" w:rsidR="009F157C" w:rsidRPr="00740FA6" w:rsidRDefault="009F157C" w:rsidP="000E6E98">
            <w:pPr>
              <w:spacing w:before="120" w:after="120" w:line="280" w:lineRule="exact"/>
              <w:ind w:right="11"/>
              <w:jc w:val="both"/>
              <w:rPr>
                <w:rFonts w:ascii="Arial" w:hAnsi="Arial" w:cs="Arial"/>
                <w:b/>
                <w:sz w:val="18"/>
                <w:szCs w:val="18"/>
              </w:rPr>
            </w:pPr>
            <w:r w:rsidRPr="00740FA6">
              <w:rPr>
                <w:rFonts w:ascii="Arial" w:hAnsi="Arial" w:cs="Arial"/>
                <w:b/>
                <w:sz w:val="18"/>
                <w:szCs w:val="18"/>
              </w:rPr>
              <w:fldChar w:fldCharType="begin">
                <w:ffData>
                  <w:name w:val="Testo656"/>
                  <w:enabled/>
                  <w:calcOnExit w:val="0"/>
                  <w:textInput/>
                </w:ffData>
              </w:fldChar>
            </w:r>
            <w:r w:rsidRPr="00740FA6">
              <w:rPr>
                <w:rFonts w:ascii="Arial" w:hAnsi="Arial" w:cs="Arial"/>
                <w:b/>
                <w:sz w:val="18"/>
                <w:szCs w:val="18"/>
              </w:rPr>
              <w:instrText xml:space="preserve"> FORMTEXT </w:instrText>
            </w:r>
            <w:r w:rsidRPr="00740FA6">
              <w:rPr>
                <w:rFonts w:ascii="Arial" w:hAnsi="Arial" w:cs="Arial"/>
                <w:b/>
                <w:sz w:val="18"/>
                <w:szCs w:val="18"/>
              </w:rPr>
            </w:r>
            <w:r w:rsidRPr="00740FA6">
              <w:rPr>
                <w:rFonts w:ascii="Arial" w:hAnsi="Arial" w:cs="Arial"/>
                <w:b/>
                <w:sz w:val="18"/>
                <w:szCs w:val="18"/>
              </w:rPr>
              <w:fldChar w:fldCharType="separate"/>
            </w:r>
            <w:r w:rsidRPr="00740FA6">
              <w:rPr>
                <w:rFonts w:ascii="Arial" w:hAnsi="Arial" w:cs="Arial"/>
                <w:b/>
                <w:noProof/>
                <w:sz w:val="18"/>
                <w:szCs w:val="18"/>
              </w:rPr>
              <w:t> </w:t>
            </w:r>
            <w:r w:rsidRPr="00740FA6">
              <w:rPr>
                <w:rFonts w:ascii="Arial" w:hAnsi="Arial" w:cs="Arial"/>
                <w:b/>
                <w:noProof/>
                <w:sz w:val="18"/>
                <w:szCs w:val="18"/>
              </w:rPr>
              <w:t> </w:t>
            </w:r>
            <w:r w:rsidRPr="00740FA6">
              <w:rPr>
                <w:rFonts w:ascii="Arial" w:hAnsi="Arial" w:cs="Arial"/>
                <w:b/>
                <w:noProof/>
                <w:sz w:val="18"/>
                <w:szCs w:val="18"/>
              </w:rPr>
              <w:t> </w:t>
            </w:r>
            <w:r w:rsidRPr="00740FA6">
              <w:rPr>
                <w:rFonts w:ascii="Arial" w:hAnsi="Arial" w:cs="Arial"/>
                <w:b/>
                <w:noProof/>
                <w:sz w:val="18"/>
                <w:szCs w:val="18"/>
              </w:rPr>
              <w:t> </w:t>
            </w:r>
            <w:r w:rsidRPr="00740FA6">
              <w:rPr>
                <w:rFonts w:ascii="Arial" w:hAnsi="Arial" w:cs="Arial"/>
                <w:b/>
                <w:noProof/>
                <w:sz w:val="18"/>
                <w:szCs w:val="18"/>
              </w:rPr>
              <w:t> </w:t>
            </w:r>
            <w:r w:rsidRPr="00740FA6">
              <w:rPr>
                <w:rFonts w:ascii="Arial" w:hAnsi="Arial" w:cs="Arial"/>
                <w:b/>
                <w:sz w:val="18"/>
                <w:szCs w:val="18"/>
              </w:rPr>
              <w:fldChar w:fldCharType="end"/>
            </w:r>
          </w:p>
        </w:tc>
        <w:tc>
          <w:tcPr>
            <w:tcW w:w="567" w:type="dxa"/>
          </w:tcPr>
          <w:p w14:paraId="0AAF5C0C" w14:textId="77777777" w:rsidR="009F157C" w:rsidRPr="00740FA6" w:rsidRDefault="009F157C" w:rsidP="000E6E98">
            <w:pPr>
              <w:tabs>
                <w:tab w:val="right" w:pos="1910"/>
              </w:tabs>
              <w:spacing w:before="120" w:after="120" w:line="280" w:lineRule="exact"/>
              <w:ind w:right="11"/>
              <w:jc w:val="both"/>
              <w:rPr>
                <w:rFonts w:ascii="Arial" w:hAnsi="Arial" w:cs="Arial"/>
                <w:b/>
                <w:sz w:val="18"/>
                <w:szCs w:val="18"/>
              </w:rPr>
            </w:pPr>
            <w:r w:rsidRPr="00740FA6">
              <w:rPr>
                <w:rFonts w:ascii="Arial" w:hAnsi="Arial" w:cs="Arial"/>
                <w:b/>
                <w:sz w:val="18"/>
                <w:szCs w:val="18"/>
              </w:rPr>
              <w:fldChar w:fldCharType="begin">
                <w:ffData>
                  <w:name w:val="Controllo74"/>
                  <w:enabled/>
                  <w:calcOnExit w:val="0"/>
                  <w:checkBox>
                    <w:sizeAuto/>
                    <w:default w:val="0"/>
                  </w:checkBox>
                </w:ffData>
              </w:fldChar>
            </w:r>
            <w:r w:rsidRPr="00740FA6">
              <w:rPr>
                <w:rFonts w:ascii="Arial" w:hAnsi="Arial" w:cs="Arial"/>
                <w:b/>
                <w:sz w:val="18"/>
                <w:szCs w:val="18"/>
              </w:rPr>
              <w:instrText xml:space="preserve"> FORMCHECKBOX </w:instrText>
            </w:r>
            <w:r w:rsidRPr="00740FA6">
              <w:rPr>
                <w:rFonts w:ascii="Arial" w:hAnsi="Arial" w:cs="Arial"/>
                <w:b/>
                <w:sz w:val="18"/>
                <w:szCs w:val="18"/>
              </w:rPr>
            </w:r>
            <w:r w:rsidRPr="00740FA6">
              <w:rPr>
                <w:rFonts w:ascii="Arial" w:hAnsi="Arial" w:cs="Arial"/>
                <w:b/>
                <w:sz w:val="18"/>
                <w:szCs w:val="18"/>
              </w:rPr>
              <w:fldChar w:fldCharType="separate"/>
            </w:r>
            <w:r w:rsidRPr="00740FA6">
              <w:rPr>
                <w:rFonts w:ascii="Arial" w:hAnsi="Arial" w:cs="Arial"/>
                <w:b/>
                <w:sz w:val="18"/>
                <w:szCs w:val="18"/>
              </w:rPr>
              <w:fldChar w:fldCharType="end"/>
            </w:r>
            <w:r w:rsidRPr="00740FA6">
              <w:rPr>
                <w:rFonts w:ascii="Arial" w:hAnsi="Arial" w:cs="Arial"/>
                <w:b/>
                <w:sz w:val="18"/>
                <w:szCs w:val="18"/>
              </w:rPr>
              <w:tab/>
            </w:r>
          </w:p>
        </w:tc>
        <w:tc>
          <w:tcPr>
            <w:tcW w:w="6520" w:type="dxa"/>
          </w:tcPr>
          <w:p w14:paraId="046AEA57" w14:textId="77777777" w:rsidR="009F157C" w:rsidRPr="00740FA6" w:rsidRDefault="009F157C" w:rsidP="000E6E98">
            <w:pPr>
              <w:tabs>
                <w:tab w:val="right" w:pos="1910"/>
              </w:tabs>
              <w:spacing w:before="120" w:after="120" w:line="280" w:lineRule="exact"/>
              <w:ind w:right="11"/>
              <w:jc w:val="both"/>
              <w:rPr>
                <w:rFonts w:ascii="Arial" w:hAnsi="Arial" w:cs="Arial"/>
                <w:sz w:val="16"/>
                <w:szCs w:val="16"/>
              </w:rPr>
            </w:pPr>
            <w:r w:rsidRPr="00740FA6">
              <w:rPr>
                <w:rFonts w:ascii="Arial" w:hAnsi="Arial" w:cs="Arial"/>
                <w:sz w:val="16"/>
                <w:szCs w:val="16"/>
              </w:rPr>
              <w:t xml:space="preserve">Persona direttamente esposta che ricopre (o ha ricoperto) la seguente carica </w:t>
            </w:r>
            <w:r w:rsidRPr="00740FA6">
              <w:rPr>
                <w:rFonts w:ascii="Arial" w:hAnsi="Arial" w:cs="Arial"/>
                <w:sz w:val="16"/>
                <w:szCs w:val="16"/>
              </w:rPr>
              <w:fldChar w:fldCharType="begin">
                <w:ffData>
                  <w:name w:val="Testo656"/>
                  <w:enabled/>
                  <w:calcOnExit w:val="0"/>
                  <w:textInput/>
                </w:ffData>
              </w:fldChar>
            </w:r>
            <w:r w:rsidRPr="00740FA6">
              <w:rPr>
                <w:rFonts w:ascii="Arial" w:hAnsi="Arial" w:cs="Arial"/>
                <w:sz w:val="16"/>
                <w:szCs w:val="16"/>
              </w:rPr>
              <w:instrText xml:space="preserve"> FORMTEXT </w:instrText>
            </w:r>
            <w:r w:rsidRPr="00740FA6">
              <w:rPr>
                <w:rFonts w:ascii="Arial" w:hAnsi="Arial" w:cs="Arial"/>
                <w:sz w:val="16"/>
                <w:szCs w:val="16"/>
              </w:rPr>
            </w:r>
            <w:r w:rsidRPr="00740FA6">
              <w:rPr>
                <w:rFonts w:ascii="Arial" w:hAnsi="Arial" w:cs="Arial"/>
                <w:sz w:val="16"/>
                <w:szCs w:val="16"/>
              </w:rPr>
              <w:fldChar w:fldCharType="separate"/>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sz w:val="16"/>
                <w:szCs w:val="16"/>
              </w:rPr>
              <w:fldChar w:fldCharType="end"/>
            </w:r>
          </w:p>
        </w:tc>
      </w:tr>
      <w:tr w:rsidR="009F157C" w:rsidRPr="00740FA6" w14:paraId="730037FD" w14:textId="77777777" w:rsidTr="000E6E98">
        <w:trPr>
          <w:trHeight w:val="516"/>
        </w:trPr>
        <w:tc>
          <w:tcPr>
            <w:tcW w:w="2098" w:type="dxa"/>
            <w:vMerge/>
          </w:tcPr>
          <w:p w14:paraId="430E7016" w14:textId="77777777" w:rsidR="009F157C" w:rsidRPr="00740FA6" w:rsidRDefault="009F157C" w:rsidP="000E6E98">
            <w:pPr>
              <w:spacing w:before="120" w:after="120" w:line="280" w:lineRule="exact"/>
              <w:ind w:right="11"/>
              <w:jc w:val="both"/>
              <w:rPr>
                <w:rFonts w:ascii="Arial" w:hAnsi="Arial" w:cs="Arial"/>
                <w:b/>
                <w:sz w:val="18"/>
                <w:szCs w:val="18"/>
              </w:rPr>
            </w:pPr>
          </w:p>
        </w:tc>
        <w:tc>
          <w:tcPr>
            <w:tcW w:w="567" w:type="dxa"/>
          </w:tcPr>
          <w:p w14:paraId="1BEEC2BA" w14:textId="77777777" w:rsidR="009F157C" w:rsidRPr="00740FA6" w:rsidRDefault="009F157C" w:rsidP="000E6E98">
            <w:pPr>
              <w:tabs>
                <w:tab w:val="right" w:pos="1910"/>
              </w:tabs>
              <w:spacing w:before="120" w:after="120" w:line="280" w:lineRule="exact"/>
              <w:ind w:right="11"/>
              <w:jc w:val="both"/>
              <w:rPr>
                <w:rFonts w:ascii="Arial" w:hAnsi="Arial" w:cs="Arial"/>
                <w:b/>
                <w:sz w:val="18"/>
                <w:szCs w:val="18"/>
              </w:rPr>
            </w:pPr>
            <w:r w:rsidRPr="00740FA6">
              <w:rPr>
                <w:rFonts w:ascii="Arial" w:hAnsi="Arial" w:cs="Arial"/>
                <w:b/>
                <w:sz w:val="18"/>
                <w:szCs w:val="18"/>
              </w:rPr>
              <w:fldChar w:fldCharType="begin">
                <w:ffData>
                  <w:name w:val="Controllo74"/>
                  <w:enabled/>
                  <w:calcOnExit w:val="0"/>
                  <w:checkBox>
                    <w:sizeAuto/>
                    <w:default w:val="0"/>
                  </w:checkBox>
                </w:ffData>
              </w:fldChar>
            </w:r>
            <w:r w:rsidRPr="00740FA6">
              <w:rPr>
                <w:rFonts w:ascii="Arial" w:hAnsi="Arial" w:cs="Arial"/>
                <w:b/>
                <w:sz w:val="18"/>
                <w:szCs w:val="18"/>
              </w:rPr>
              <w:instrText xml:space="preserve"> FORMCHECKBOX </w:instrText>
            </w:r>
            <w:r w:rsidRPr="00740FA6">
              <w:rPr>
                <w:rFonts w:ascii="Arial" w:hAnsi="Arial" w:cs="Arial"/>
                <w:b/>
                <w:sz w:val="18"/>
                <w:szCs w:val="18"/>
              </w:rPr>
            </w:r>
            <w:r w:rsidRPr="00740FA6">
              <w:rPr>
                <w:rFonts w:ascii="Arial" w:hAnsi="Arial" w:cs="Arial"/>
                <w:b/>
                <w:sz w:val="18"/>
                <w:szCs w:val="18"/>
              </w:rPr>
              <w:fldChar w:fldCharType="separate"/>
            </w:r>
            <w:r w:rsidRPr="00740FA6">
              <w:rPr>
                <w:rFonts w:ascii="Arial" w:hAnsi="Arial" w:cs="Arial"/>
                <w:b/>
                <w:sz w:val="18"/>
                <w:szCs w:val="18"/>
              </w:rPr>
              <w:fldChar w:fldCharType="end"/>
            </w:r>
          </w:p>
        </w:tc>
        <w:tc>
          <w:tcPr>
            <w:tcW w:w="6520" w:type="dxa"/>
          </w:tcPr>
          <w:p w14:paraId="31B11F08" w14:textId="77777777" w:rsidR="009F157C" w:rsidRPr="00740FA6" w:rsidRDefault="009F157C" w:rsidP="000E6E98">
            <w:pPr>
              <w:tabs>
                <w:tab w:val="right" w:pos="1910"/>
              </w:tabs>
              <w:spacing w:before="120" w:after="120" w:line="280" w:lineRule="exact"/>
              <w:ind w:right="11"/>
              <w:jc w:val="both"/>
              <w:rPr>
                <w:rFonts w:ascii="Arial" w:hAnsi="Arial" w:cs="Arial"/>
                <w:sz w:val="16"/>
                <w:szCs w:val="16"/>
              </w:rPr>
            </w:pPr>
            <w:r w:rsidRPr="00740FA6">
              <w:rPr>
                <w:rFonts w:ascii="Arial" w:hAnsi="Arial" w:cs="Arial"/>
                <w:sz w:val="16"/>
                <w:szCs w:val="16"/>
              </w:rPr>
              <w:t xml:space="preserve">Familiare diretto della seguente persona politicamente esposta </w:t>
            </w:r>
            <w:r w:rsidRPr="00740FA6">
              <w:rPr>
                <w:rFonts w:ascii="Arial" w:hAnsi="Arial" w:cs="Arial"/>
                <w:sz w:val="16"/>
                <w:szCs w:val="16"/>
              </w:rPr>
              <w:fldChar w:fldCharType="begin">
                <w:ffData>
                  <w:name w:val="Testo656"/>
                  <w:enabled/>
                  <w:calcOnExit w:val="0"/>
                  <w:textInput/>
                </w:ffData>
              </w:fldChar>
            </w:r>
            <w:r w:rsidRPr="00740FA6">
              <w:rPr>
                <w:rFonts w:ascii="Arial" w:hAnsi="Arial" w:cs="Arial"/>
                <w:sz w:val="16"/>
                <w:szCs w:val="16"/>
              </w:rPr>
              <w:instrText xml:space="preserve"> FORMTEXT </w:instrText>
            </w:r>
            <w:r w:rsidRPr="00740FA6">
              <w:rPr>
                <w:rFonts w:ascii="Arial" w:hAnsi="Arial" w:cs="Arial"/>
                <w:sz w:val="16"/>
                <w:szCs w:val="16"/>
              </w:rPr>
            </w:r>
            <w:r w:rsidRPr="00740FA6">
              <w:rPr>
                <w:rFonts w:ascii="Arial" w:hAnsi="Arial" w:cs="Arial"/>
                <w:sz w:val="16"/>
                <w:szCs w:val="16"/>
              </w:rPr>
              <w:fldChar w:fldCharType="separate"/>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sz w:val="16"/>
                <w:szCs w:val="16"/>
              </w:rPr>
              <w:fldChar w:fldCharType="end"/>
            </w:r>
            <w:r w:rsidRPr="00740FA6">
              <w:rPr>
                <w:rFonts w:ascii="Arial" w:hAnsi="Arial" w:cs="Arial"/>
                <w:sz w:val="16"/>
                <w:szCs w:val="16"/>
              </w:rPr>
              <w:t xml:space="preserve"> che ricopre (o ha ricoperto) la seguente carica </w:t>
            </w:r>
            <w:r w:rsidRPr="00740FA6">
              <w:rPr>
                <w:rFonts w:ascii="Arial" w:hAnsi="Arial" w:cs="Arial"/>
                <w:sz w:val="16"/>
                <w:szCs w:val="16"/>
              </w:rPr>
              <w:fldChar w:fldCharType="begin">
                <w:ffData>
                  <w:name w:val="Testo656"/>
                  <w:enabled/>
                  <w:calcOnExit w:val="0"/>
                  <w:textInput/>
                </w:ffData>
              </w:fldChar>
            </w:r>
            <w:r w:rsidRPr="00740FA6">
              <w:rPr>
                <w:rFonts w:ascii="Arial" w:hAnsi="Arial" w:cs="Arial"/>
                <w:sz w:val="16"/>
                <w:szCs w:val="16"/>
              </w:rPr>
              <w:instrText xml:space="preserve"> FORMTEXT </w:instrText>
            </w:r>
            <w:r w:rsidRPr="00740FA6">
              <w:rPr>
                <w:rFonts w:ascii="Arial" w:hAnsi="Arial" w:cs="Arial"/>
                <w:sz w:val="16"/>
                <w:szCs w:val="16"/>
              </w:rPr>
            </w:r>
            <w:r w:rsidRPr="00740FA6">
              <w:rPr>
                <w:rFonts w:ascii="Arial" w:hAnsi="Arial" w:cs="Arial"/>
                <w:sz w:val="16"/>
                <w:szCs w:val="16"/>
              </w:rPr>
              <w:fldChar w:fldCharType="separate"/>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sz w:val="16"/>
                <w:szCs w:val="16"/>
              </w:rPr>
              <w:fldChar w:fldCharType="end"/>
            </w:r>
          </w:p>
        </w:tc>
      </w:tr>
      <w:tr w:rsidR="009F157C" w:rsidRPr="00740FA6" w14:paraId="1C26FC8E" w14:textId="77777777" w:rsidTr="000E6E98">
        <w:trPr>
          <w:trHeight w:val="516"/>
        </w:trPr>
        <w:tc>
          <w:tcPr>
            <w:tcW w:w="2098" w:type="dxa"/>
            <w:vMerge/>
          </w:tcPr>
          <w:p w14:paraId="6A70ED0D" w14:textId="77777777" w:rsidR="009F157C" w:rsidRPr="00740FA6" w:rsidRDefault="009F157C" w:rsidP="000E6E98">
            <w:pPr>
              <w:spacing w:before="120" w:after="120" w:line="280" w:lineRule="exact"/>
              <w:ind w:right="11"/>
              <w:jc w:val="both"/>
              <w:rPr>
                <w:rFonts w:ascii="Arial" w:hAnsi="Arial" w:cs="Arial"/>
                <w:b/>
                <w:sz w:val="18"/>
                <w:szCs w:val="18"/>
              </w:rPr>
            </w:pPr>
          </w:p>
        </w:tc>
        <w:tc>
          <w:tcPr>
            <w:tcW w:w="567" w:type="dxa"/>
          </w:tcPr>
          <w:p w14:paraId="09430D94" w14:textId="77777777" w:rsidR="009F157C" w:rsidRPr="00740FA6" w:rsidRDefault="009F157C" w:rsidP="000E6E98">
            <w:pPr>
              <w:tabs>
                <w:tab w:val="right" w:pos="1910"/>
              </w:tabs>
              <w:spacing w:before="120" w:after="120" w:line="280" w:lineRule="exact"/>
              <w:ind w:right="11"/>
              <w:jc w:val="both"/>
              <w:rPr>
                <w:rFonts w:ascii="Arial" w:hAnsi="Arial" w:cs="Arial"/>
                <w:b/>
                <w:sz w:val="18"/>
                <w:szCs w:val="18"/>
              </w:rPr>
            </w:pPr>
            <w:r w:rsidRPr="00740FA6">
              <w:rPr>
                <w:rFonts w:ascii="Arial" w:hAnsi="Arial" w:cs="Arial"/>
                <w:b/>
                <w:sz w:val="18"/>
                <w:szCs w:val="18"/>
              </w:rPr>
              <w:fldChar w:fldCharType="begin">
                <w:ffData>
                  <w:name w:val="Controllo74"/>
                  <w:enabled/>
                  <w:calcOnExit w:val="0"/>
                  <w:checkBox>
                    <w:sizeAuto/>
                    <w:default w:val="0"/>
                  </w:checkBox>
                </w:ffData>
              </w:fldChar>
            </w:r>
            <w:r w:rsidRPr="00740FA6">
              <w:rPr>
                <w:rFonts w:ascii="Arial" w:hAnsi="Arial" w:cs="Arial"/>
                <w:b/>
                <w:sz w:val="18"/>
                <w:szCs w:val="18"/>
              </w:rPr>
              <w:instrText xml:space="preserve"> FORMCHECKBOX </w:instrText>
            </w:r>
            <w:r w:rsidRPr="00740FA6">
              <w:rPr>
                <w:rFonts w:ascii="Arial" w:hAnsi="Arial" w:cs="Arial"/>
                <w:b/>
                <w:sz w:val="18"/>
                <w:szCs w:val="18"/>
              </w:rPr>
            </w:r>
            <w:r w:rsidRPr="00740FA6">
              <w:rPr>
                <w:rFonts w:ascii="Arial" w:hAnsi="Arial" w:cs="Arial"/>
                <w:b/>
                <w:sz w:val="18"/>
                <w:szCs w:val="18"/>
              </w:rPr>
              <w:fldChar w:fldCharType="separate"/>
            </w:r>
            <w:r w:rsidRPr="00740FA6">
              <w:rPr>
                <w:rFonts w:ascii="Arial" w:hAnsi="Arial" w:cs="Arial"/>
                <w:b/>
                <w:sz w:val="18"/>
                <w:szCs w:val="18"/>
              </w:rPr>
              <w:fldChar w:fldCharType="end"/>
            </w:r>
          </w:p>
        </w:tc>
        <w:tc>
          <w:tcPr>
            <w:tcW w:w="6520" w:type="dxa"/>
          </w:tcPr>
          <w:p w14:paraId="6C6C91EC" w14:textId="77777777" w:rsidR="009F157C" w:rsidRPr="00740FA6" w:rsidRDefault="009F157C" w:rsidP="000E6E98">
            <w:pPr>
              <w:tabs>
                <w:tab w:val="right" w:pos="1910"/>
              </w:tabs>
              <w:spacing w:before="120" w:after="120" w:line="280" w:lineRule="exact"/>
              <w:ind w:right="11"/>
              <w:jc w:val="both"/>
              <w:rPr>
                <w:rFonts w:ascii="Arial" w:hAnsi="Arial" w:cs="Arial"/>
                <w:sz w:val="16"/>
                <w:szCs w:val="16"/>
              </w:rPr>
            </w:pPr>
            <w:r w:rsidRPr="00740FA6">
              <w:rPr>
                <w:rFonts w:ascii="Arial" w:hAnsi="Arial" w:cs="Arial"/>
                <w:sz w:val="16"/>
                <w:szCs w:val="16"/>
              </w:rPr>
              <w:t xml:space="preserve">Soggetto che intrattiene stretti legami con la seguente persona politicamente esposta </w:t>
            </w:r>
            <w:r w:rsidRPr="00740FA6">
              <w:rPr>
                <w:rFonts w:ascii="Arial" w:hAnsi="Arial" w:cs="Arial"/>
                <w:sz w:val="16"/>
                <w:szCs w:val="16"/>
              </w:rPr>
              <w:fldChar w:fldCharType="begin">
                <w:ffData>
                  <w:name w:val="Testo656"/>
                  <w:enabled/>
                  <w:calcOnExit w:val="0"/>
                  <w:textInput/>
                </w:ffData>
              </w:fldChar>
            </w:r>
            <w:r w:rsidRPr="00740FA6">
              <w:rPr>
                <w:rFonts w:ascii="Arial" w:hAnsi="Arial" w:cs="Arial"/>
                <w:sz w:val="16"/>
                <w:szCs w:val="16"/>
              </w:rPr>
              <w:instrText xml:space="preserve"> FORMTEXT </w:instrText>
            </w:r>
            <w:r w:rsidRPr="00740FA6">
              <w:rPr>
                <w:rFonts w:ascii="Arial" w:hAnsi="Arial" w:cs="Arial"/>
                <w:sz w:val="16"/>
                <w:szCs w:val="16"/>
              </w:rPr>
            </w:r>
            <w:r w:rsidRPr="00740FA6">
              <w:rPr>
                <w:rFonts w:ascii="Arial" w:hAnsi="Arial" w:cs="Arial"/>
                <w:sz w:val="16"/>
                <w:szCs w:val="16"/>
              </w:rPr>
              <w:fldChar w:fldCharType="separate"/>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sz w:val="16"/>
                <w:szCs w:val="16"/>
              </w:rPr>
              <w:fldChar w:fldCharType="end"/>
            </w:r>
            <w:r w:rsidRPr="00740FA6">
              <w:rPr>
                <w:rFonts w:ascii="Arial" w:hAnsi="Arial" w:cs="Arial"/>
                <w:sz w:val="16"/>
                <w:szCs w:val="16"/>
              </w:rPr>
              <w:t xml:space="preserve"> che ricopre (o ha ricoperto) la seguente carica </w:t>
            </w:r>
            <w:r w:rsidRPr="00740FA6">
              <w:rPr>
                <w:rFonts w:ascii="Arial" w:hAnsi="Arial" w:cs="Arial"/>
                <w:sz w:val="16"/>
                <w:szCs w:val="16"/>
              </w:rPr>
              <w:fldChar w:fldCharType="begin">
                <w:ffData>
                  <w:name w:val="Testo656"/>
                  <w:enabled/>
                  <w:calcOnExit w:val="0"/>
                  <w:textInput/>
                </w:ffData>
              </w:fldChar>
            </w:r>
            <w:r w:rsidRPr="00740FA6">
              <w:rPr>
                <w:rFonts w:ascii="Arial" w:hAnsi="Arial" w:cs="Arial"/>
                <w:sz w:val="16"/>
                <w:szCs w:val="16"/>
              </w:rPr>
              <w:instrText xml:space="preserve"> FORMTEXT </w:instrText>
            </w:r>
            <w:r w:rsidRPr="00740FA6">
              <w:rPr>
                <w:rFonts w:ascii="Arial" w:hAnsi="Arial" w:cs="Arial"/>
                <w:sz w:val="16"/>
                <w:szCs w:val="16"/>
              </w:rPr>
            </w:r>
            <w:r w:rsidRPr="00740FA6">
              <w:rPr>
                <w:rFonts w:ascii="Arial" w:hAnsi="Arial" w:cs="Arial"/>
                <w:sz w:val="16"/>
                <w:szCs w:val="16"/>
              </w:rPr>
              <w:fldChar w:fldCharType="separate"/>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sz w:val="16"/>
                <w:szCs w:val="16"/>
              </w:rPr>
              <w:fldChar w:fldCharType="end"/>
            </w:r>
          </w:p>
        </w:tc>
      </w:tr>
      <w:tr w:rsidR="009F157C" w:rsidRPr="00740FA6" w14:paraId="6FA2F189" w14:textId="77777777" w:rsidTr="000E6E98">
        <w:trPr>
          <w:trHeight w:val="516"/>
        </w:trPr>
        <w:tc>
          <w:tcPr>
            <w:tcW w:w="9185" w:type="dxa"/>
            <w:gridSpan w:val="3"/>
            <w:vAlign w:val="center"/>
          </w:tcPr>
          <w:p w14:paraId="5DBB25B8" w14:textId="77777777" w:rsidR="009F157C" w:rsidRPr="00182F1A" w:rsidRDefault="009F157C" w:rsidP="000E6E98">
            <w:pPr>
              <w:spacing w:before="120" w:after="120" w:line="280" w:lineRule="exact"/>
              <w:ind w:right="11"/>
              <w:jc w:val="both"/>
              <w:rPr>
                <w:rFonts w:ascii="Arial" w:hAnsi="Arial" w:cs="Arial"/>
                <w:b/>
                <w:sz w:val="18"/>
                <w:szCs w:val="18"/>
              </w:rPr>
            </w:pPr>
            <w:r w:rsidRPr="00182F1A">
              <w:rPr>
                <w:rFonts w:ascii="Arial" w:hAnsi="Arial" w:cs="Arial"/>
                <w:b/>
                <w:sz w:val="18"/>
                <w:szCs w:val="18"/>
              </w:rPr>
              <w:t>ALTRO (</w:t>
            </w:r>
            <w:r w:rsidRPr="00182F1A">
              <w:rPr>
                <w:rFonts w:ascii="Arial" w:hAnsi="Arial" w:cs="Arial"/>
                <w:b/>
                <w:i/>
                <w:sz w:val="18"/>
                <w:szCs w:val="18"/>
              </w:rPr>
              <w:t>indicare eventuali ulteriori nominativi, riportando, per ciascuno di essi, le informazioni di cui sopra</w:t>
            </w:r>
            <w:r w:rsidRPr="00182F1A">
              <w:rPr>
                <w:rFonts w:ascii="Arial" w:hAnsi="Arial" w:cs="Arial"/>
                <w:b/>
                <w:sz w:val="18"/>
                <w:szCs w:val="18"/>
              </w:rPr>
              <w:t>):</w:t>
            </w:r>
          </w:p>
        </w:tc>
      </w:tr>
      <w:tr w:rsidR="009F157C" w:rsidRPr="00740FA6" w14:paraId="31D36B61" w14:textId="77777777" w:rsidTr="000E6E98">
        <w:trPr>
          <w:trHeight w:val="473"/>
        </w:trPr>
        <w:tc>
          <w:tcPr>
            <w:tcW w:w="9185" w:type="dxa"/>
            <w:gridSpan w:val="3"/>
          </w:tcPr>
          <w:p w14:paraId="591911F9" w14:textId="77777777" w:rsidR="009F157C" w:rsidRPr="00740FA6" w:rsidRDefault="009F157C" w:rsidP="000E6E98">
            <w:pPr>
              <w:spacing w:before="120" w:after="120" w:line="280" w:lineRule="exact"/>
              <w:ind w:right="11"/>
              <w:jc w:val="both"/>
              <w:rPr>
                <w:rFonts w:ascii="Arial" w:hAnsi="Arial" w:cs="Arial"/>
                <w:b/>
                <w:sz w:val="18"/>
                <w:szCs w:val="18"/>
              </w:rPr>
            </w:pPr>
            <w:r w:rsidRPr="00740FA6">
              <w:rPr>
                <w:rFonts w:ascii="Arial" w:hAnsi="Arial" w:cs="Arial"/>
                <w:b/>
                <w:sz w:val="18"/>
                <w:szCs w:val="18"/>
              </w:rPr>
              <w:fldChar w:fldCharType="begin">
                <w:ffData>
                  <w:name w:val="Testo656"/>
                  <w:enabled/>
                  <w:calcOnExit w:val="0"/>
                  <w:textInput/>
                </w:ffData>
              </w:fldChar>
            </w:r>
            <w:r w:rsidRPr="00740FA6">
              <w:rPr>
                <w:rFonts w:ascii="Arial" w:hAnsi="Arial" w:cs="Arial"/>
                <w:b/>
                <w:sz w:val="18"/>
                <w:szCs w:val="18"/>
              </w:rPr>
              <w:instrText xml:space="preserve"> FORMTEXT </w:instrText>
            </w:r>
            <w:r w:rsidRPr="00740FA6">
              <w:rPr>
                <w:rFonts w:ascii="Arial" w:hAnsi="Arial" w:cs="Arial"/>
                <w:b/>
                <w:sz w:val="18"/>
                <w:szCs w:val="18"/>
              </w:rPr>
            </w:r>
            <w:r w:rsidRPr="00740FA6">
              <w:rPr>
                <w:rFonts w:ascii="Arial" w:hAnsi="Arial" w:cs="Arial"/>
                <w:b/>
                <w:sz w:val="18"/>
                <w:szCs w:val="18"/>
              </w:rPr>
              <w:fldChar w:fldCharType="separate"/>
            </w:r>
            <w:r w:rsidRPr="00740FA6">
              <w:rPr>
                <w:rFonts w:ascii="Arial" w:hAnsi="Arial" w:cs="Arial"/>
                <w:b/>
                <w:noProof/>
                <w:sz w:val="18"/>
                <w:szCs w:val="18"/>
              </w:rPr>
              <w:t> </w:t>
            </w:r>
            <w:r w:rsidRPr="00740FA6">
              <w:rPr>
                <w:rFonts w:ascii="Arial" w:hAnsi="Arial" w:cs="Arial"/>
                <w:b/>
                <w:noProof/>
                <w:sz w:val="18"/>
                <w:szCs w:val="18"/>
              </w:rPr>
              <w:t> </w:t>
            </w:r>
            <w:r w:rsidRPr="00740FA6">
              <w:rPr>
                <w:rFonts w:ascii="Arial" w:hAnsi="Arial" w:cs="Arial"/>
                <w:b/>
                <w:noProof/>
                <w:sz w:val="18"/>
                <w:szCs w:val="18"/>
              </w:rPr>
              <w:t> </w:t>
            </w:r>
            <w:r w:rsidRPr="00740FA6">
              <w:rPr>
                <w:rFonts w:ascii="Arial" w:hAnsi="Arial" w:cs="Arial"/>
                <w:b/>
                <w:noProof/>
                <w:sz w:val="18"/>
                <w:szCs w:val="18"/>
              </w:rPr>
              <w:t> </w:t>
            </w:r>
            <w:r w:rsidRPr="00740FA6">
              <w:rPr>
                <w:rFonts w:ascii="Arial" w:hAnsi="Arial" w:cs="Arial"/>
                <w:b/>
                <w:noProof/>
                <w:sz w:val="18"/>
                <w:szCs w:val="18"/>
              </w:rPr>
              <w:t> </w:t>
            </w:r>
            <w:r w:rsidRPr="00740FA6">
              <w:rPr>
                <w:rFonts w:ascii="Arial" w:hAnsi="Arial" w:cs="Arial"/>
                <w:b/>
                <w:sz w:val="18"/>
                <w:szCs w:val="18"/>
              </w:rPr>
              <w:fldChar w:fldCharType="end"/>
            </w:r>
          </w:p>
        </w:tc>
      </w:tr>
    </w:tbl>
    <w:p w14:paraId="16CB2DA0" w14:textId="77777777" w:rsidR="00370BAE" w:rsidRDefault="00E342CB" w:rsidP="00166F28">
      <w:pPr>
        <w:numPr>
          <w:ilvl w:val="0"/>
          <w:numId w:val="1"/>
        </w:numPr>
        <w:tabs>
          <w:tab w:val="num" w:pos="560"/>
        </w:tabs>
        <w:spacing w:before="120" w:after="0" w:line="280" w:lineRule="exact"/>
        <w:ind w:left="555" w:right="11" w:hanging="357"/>
        <w:jc w:val="both"/>
        <w:rPr>
          <w:rFonts w:ascii="Arial" w:hAnsi="Arial" w:cs="Arial"/>
          <w:sz w:val="20"/>
          <w:szCs w:val="20"/>
        </w:rPr>
      </w:pPr>
      <w:r w:rsidRPr="00B5559D">
        <w:rPr>
          <w:rFonts w:ascii="Arial" w:hAnsi="Arial" w:cs="Arial"/>
        </w:rPr>
        <w:lastRenderedPageBreak/>
        <w:t xml:space="preserve">che nel libro soci </w:t>
      </w:r>
      <w:r w:rsidR="007E779A" w:rsidRPr="00B5559D">
        <w:rPr>
          <w:rFonts w:ascii="Arial" w:hAnsi="Arial" w:cs="Arial"/>
        </w:rPr>
        <w:t xml:space="preserve">dell’operatore economico </w:t>
      </w:r>
      <w:r w:rsidRPr="00B5559D">
        <w:rPr>
          <w:rFonts w:ascii="Arial" w:hAnsi="Arial" w:cs="Arial"/>
        </w:rPr>
        <w:t>figurano i soci sottoelencati, titolari delle azioni/quote di capitale riportate a fianco di ciascuno di essi</w:t>
      </w:r>
      <w:r w:rsidRPr="00182F1A">
        <w:rPr>
          <w:rFonts w:ascii="Arial" w:hAnsi="Arial" w:cs="Arial"/>
          <w:sz w:val="20"/>
          <w:szCs w:val="20"/>
        </w:rPr>
        <w:t>:</w:t>
      </w:r>
    </w:p>
    <w:p w14:paraId="0BA20E3F" w14:textId="77777777" w:rsidR="00370BAE" w:rsidRPr="00370BAE" w:rsidRDefault="00370BAE" w:rsidP="00254DC0">
      <w:pPr>
        <w:spacing w:after="0" w:line="240" w:lineRule="auto"/>
        <w:ind w:right="11"/>
        <w:jc w:val="both"/>
        <w:rPr>
          <w:rFonts w:ascii="Arial" w:hAnsi="Arial" w:cs="Arial"/>
          <w:sz w:val="20"/>
          <w:szCs w:val="20"/>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45"/>
        <w:gridCol w:w="2997"/>
      </w:tblGrid>
      <w:tr w:rsidR="00E342CB" w:rsidRPr="00182F1A" w14:paraId="1ED5A14B" w14:textId="77777777" w:rsidTr="00216457">
        <w:trPr>
          <w:trHeight w:val="408"/>
          <w:jc w:val="right"/>
        </w:trPr>
        <w:tc>
          <w:tcPr>
            <w:tcW w:w="6045" w:type="dxa"/>
            <w:shd w:val="clear" w:color="auto" w:fill="00529E"/>
            <w:vAlign w:val="center"/>
          </w:tcPr>
          <w:p w14:paraId="6309466D" w14:textId="77777777" w:rsidR="00E342CB" w:rsidRPr="00182F1A" w:rsidRDefault="00E342CB" w:rsidP="00181882">
            <w:pPr>
              <w:spacing w:before="120" w:after="120" w:line="280" w:lineRule="exact"/>
              <w:ind w:right="11"/>
              <w:jc w:val="both"/>
              <w:rPr>
                <w:rFonts w:ascii="Arial" w:hAnsi="Arial" w:cs="Arial"/>
                <w:b/>
                <w:bCs/>
                <w:color w:val="FFFFFF"/>
                <w:sz w:val="18"/>
                <w:szCs w:val="18"/>
              </w:rPr>
            </w:pPr>
            <w:r w:rsidRPr="00182F1A">
              <w:rPr>
                <w:rFonts w:ascii="Arial" w:hAnsi="Arial" w:cs="Arial"/>
                <w:b/>
                <w:bCs/>
                <w:color w:val="FFFFFF"/>
                <w:sz w:val="18"/>
                <w:szCs w:val="18"/>
              </w:rPr>
              <w:t>Titolari delle azioni/quote di capitale</w:t>
            </w:r>
          </w:p>
        </w:tc>
        <w:tc>
          <w:tcPr>
            <w:tcW w:w="2997" w:type="dxa"/>
            <w:shd w:val="clear" w:color="auto" w:fill="00529E"/>
            <w:vAlign w:val="center"/>
          </w:tcPr>
          <w:p w14:paraId="75DF9EA2" w14:textId="77777777" w:rsidR="00E342CB" w:rsidRPr="00182F1A" w:rsidRDefault="00E342CB" w:rsidP="00181882">
            <w:pPr>
              <w:spacing w:before="120" w:after="120" w:line="280" w:lineRule="exact"/>
              <w:ind w:right="11"/>
              <w:jc w:val="both"/>
              <w:rPr>
                <w:rFonts w:ascii="Arial" w:hAnsi="Arial" w:cs="Arial"/>
                <w:i/>
                <w:color w:val="FFFFFF"/>
                <w:sz w:val="18"/>
                <w:szCs w:val="18"/>
              </w:rPr>
            </w:pPr>
            <w:r w:rsidRPr="00182F1A">
              <w:rPr>
                <w:rFonts w:ascii="Arial" w:hAnsi="Arial" w:cs="Arial"/>
                <w:b/>
                <w:bCs/>
                <w:color w:val="FFFFFF"/>
                <w:sz w:val="18"/>
                <w:szCs w:val="18"/>
              </w:rPr>
              <w:t>Quota (in %)</w:t>
            </w:r>
          </w:p>
        </w:tc>
      </w:tr>
      <w:tr w:rsidR="00E342CB" w:rsidRPr="00182F1A" w14:paraId="00D630D3" w14:textId="77777777" w:rsidTr="00216457">
        <w:trPr>
          <w:trHeight w:val="515"/>
          <w:jc w:val="right"/>
        </w:trPr>
        <w:tc>
          <w:tcPr>
            <w:tcW w:w="6045" w:type="dxa"/>
          </w:tcPr>
          <w:p w14:paraId="04997837" w14:textId="77777777" w:rsidR="00E342CB" w:rsidRPr="00182F1A" w:rsidRDefault="00163D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23"/>
                  <w:enabled/>
                  <w:calcOnExit w:val="0"/>
                  <w:textInput/>
                </w:ffData>
              </w:fldChar>
            </w:r>
            <w:r w:rsidR="00E342CB"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Pr="00182F1A">
              <w:rPr>
                <w:rFonts w:ascii="Arial" w:hAnsi="Arial" w:cs="Arial"/>
                <w:b/>
                <w:sz w:val="18"/>
                <w:szCs w:val="18"/>
              </w:rPr>
              <w:fldChar w:fldCharType="end"/>
            </w:r>
          </w:p>
        </w:tc>
        <w:tc>
          <w:tcPr>
            <w:tcW w:w="2997" w:type="dxa"/>
          </w:tcPr>
          <w:p w14:paraId="0EA591C7" w14:textId="77777777" w:rsidR="00E342CB" w:rsidRPr="00182F1A" w:rsidRDefault="00163D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109"/>
                  <w:enabled/>
                  <w:calcOnExit w:val="0"/>
                  <w:textInput/>
                </w:ffData>
              </w:fldChar>
            </w:r>
            <w:r w:rsidR="00E342CB"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Pr="00182F1A">
              <w:rPr>
                <w:rFonts w:ascii="Arial" w:hAnsi="Arial" w:cs="Arial"/>
                <w:b/>
                <w:sz w:val="18"/>
                <w:szCs w:val="18"/>
              </w:rPr>
              <w:fldChar w:fldCharType="end"/>
            </w:r>
          </w:p>
        </w:tc>
      </w:tr>
      <w:tr w:rsidR="00E342CB" w:rsidRPr="00182F1A" w14:paraId="70A507AD" w14:textId="77777777" w:rsidTr="00216457">
        <w:trPr>
          <w:trHeight w:val="515"/>
          <w:jc w:val="right"/>
        </w:trPr>
        <w:tc>
          <w:tcPr>
            <w:tcW w:w="6045" w:type="dxa"/>
          </w:tcPr>
          <w:p w14:paraId="341BC49A" w14:textId="77777777" w:rsidR="00E342CB" w:rsidRPr="00182F1A" w:rsidRDefault="00163D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27"/>
                  <w:enabled/>
                  <w:calcOnExit w:val="0"/>
                  <w:textInput/>
                </w:ffData>
              </w:fldChar>
            </w:r>
            <w:r w:rsidR="00E342CB"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Pr="00182F1A">
              <w:rPr>
                <w:rFonts w:ascii="Arial" w:hAnsi="Arial" w:cs="Arial"/>
                <w:b/>
                <w:sz w:val="18"/>
                <w:szCs w:val="18"/>
              </w:rPr>
              <w:fldChar w:fldCharType="end"/>
            </w:r>
          </w:p>
        </w:tc>
        <w:tc>
          <w:tcPr>
            <w:tcW w:w="2997" w:type="dxa"/>
          </w:tcPr>
          <w:p w14:paraId="28521965" w14:textId="77777777" w:rsidR="00E342CB" w:rsidRPr="00182F1A" w:rsidRDefault="00163D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109"/>
                  <w:enabled/>
                  <w:calcOnExit w:val="0"/>
                  <w:textInput/>
                </w:ffData>
              </w:fldChar>
            </w:r>
            <w:r w:rsidR="00E342CB"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Pr="00182F1A">
              <w:rPr>
                <w:rFonts w:ascii="Arial" w:hAnsi="Arial" w:cs="Arial"/>
                <w:b/>
                <w:sz w:val="18"/>
                <w:szCs w:val="18"/>
              </w:rPr>
              <w:fldChar w:fldCharType="end"/>
            </w:r>
          </w:p>
        </w:tc>
      </w:tr>
      <w:tr w:rsidR="00E342CB" w:rsidRPr="00182F1A" w14:paraId="6081F066" w14:textId="77777777" w:rsidTr="00216457">
        <w:trPr>
          <w:trHeight w:val="515"/>
          <w:jc w:val="right"/>
        </w:trPr>
        <w:tc>
          <w:tcPr>
            <w:tcW w:w="6045" w:type="dxa"/>
          </w:tcPr>
          <w:p w14:paraId="06246117" w14:textId="77777777" w:rsidR="00E342CB" w:rsidRPr="00182F1A" w:rsidRDefault="00163D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28"/>
                  <w:enabled/>
                  <w:calcOnExit w:val="0"/>
                  <w:textInput/>
                </w:ffData>
              </w:fldChar>
            </w:r>
            <w:r w:rsidR="00E342CB"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Pr="00182F1A">
              <w:rPr>
                <w:rFonts w:ascii="Arial" w:hAnsi="Arial" w:cs="Arial"/>
                <w:b/>
                <w:sz w:val="18"/>
                <w:szCs w:val="18"/>
              </w:rPr>
              <w:fldChar w:fldCharType="end"/>
            </w:r>
          </w:p>
        </w:tc>
        <w:tc>
          <w:tcPr>
            <w:tcW w:w="2997" w:type="dxa"/>
          </w:tcPr>
          <w:p w14:paraId="3CAD5425" w14:textId="77777777" w:rsidR="00E342CB" w:rsidRPr="00182F1A" w:rsidRDefault="00163D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32"/>
                  <w:enabled/>
                  <w:calcOnExit w:val="0"/>
                  <w:textInput/>
                </w:ffData>
              </w:fldChar>
            </w:r>
            <w:r w:rsidR="00E342CB"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Pr="00182F1A">
              <w:rPr>
                <w:rFonts w:ascii="Arial" w:hAnsi="Arial" w:cs="Arial"/>
                <w:b/>
                <w:sz w:val="18"/>
                <w:szCs w:val="18"/>
              </w:rPr>
              <w:fldChar w:fldCharType="end"/>
            </w:r>
          </w:p>
        </w:tc>
      </w:tr>
      <w:tr w:rsidR="00E342CB" w:rsidRPr="00182F1A" w14:paraId="16A0CD46" w14:textId="77777777" w:rsidTr="00216457">
        <w:trPr>
          <w:trHeight w:val="515"/>
          <w:jc w:val="right"/>
        </w:trPr>
        <w:tc>
          <w:tcPr>
            <w:tcW w:w="6045" w:type="dxa"/>
          </w:tcPr>
          <w:p w14:paraId="73F0548A" w14:textId="77777777" w:rsidR="00E342CB" w:rsidRPr="00182F1A" w:rsidRDefault="00163D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29"/>
                  <w:enabled/>
                  <w:calcOnExit w:val="0"/>
                  <w:textInput/>
                </w:ffData>
              </w:fldChar>
            </w:r>
            <w:r w:rsidR="00E342CB"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Pr="00182F1A">
              <w:rPr>
                <w:rFonts w:ascii="Arial" w:hAnsi="Arial" w:cs="Arial"/>
                <w:b/>
                <w:sz w:val="18"/>
                <w:szCs w:val="18"/>
              </w:rPr>
              <w:fldChar w:fldCharType="end"/>
            </w:r>
          </w:p>
        </w:tc>
        <w:tc>
          <w:tcPr>
            <w:tcW w:w="2997" w:type="dxa"/>
          </w:tcPr>
          <w:p w14:paraId="65E82A04" w14:textId="77777777" w:rsidR="00E342CB" w:rsidRPr="00182F1A" w:rsidRDefault="00163D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33"/>
                  <w:enabled/>
                  <w:calcOnExit w:val="0"/>
                  <w:textInput/>
                </w:ffData>
              </w:fldChar>
            </w:r>
            <w:r w:rsidR="00E342CB"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Pr="00182F1A">
              <w:rPr>
                <w:rFonts w:ascii="Arial" w:hAnsi="Arial" w:cs="Arial"/>
                <w:b/>
                <w:sz w:val="18"/>
                <w:szCs w:val="18"/>
              </w:rPr>
              <w:fldChar w:fldCharType="end"/>
            </w:r>
          </w:p>
        </w:tc>
      </w:tr>
      <w:tr w:rsidR="00E342CB" w:rsidRPr="00182F1A" w14:paraId="65289EF3" w14:textId="77777777" w:rsidTr="00216457">
        <w:trPr>
          <w:trHeight w:val="515"/>
          <w:jc w:val="right"/>
        </w:trPr>
        <w:tc>
          <w:tcPr>
            <w:tcW w:w="6045" w:type="dxa"/>
          </w:tcPr>
          <w:p w14:paraId="31EFA689" w14:textId="77777777" w:rsidR="00E342CB" w:rsidRPr="00182F1A" w:rsidRDefault="00163D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30"/>
                  <w:enabled/>
                  <w:calcOnExit w:val="0"/>
                  <w:textInput/>
                </w:ffData>
              </w:fldChar>
            </w:r>
            <w:r w:rsidR="00E342CB"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Pr="00182F1A">
              <w:rPr>
                <w:rFonts w:ascii="Arial" w:hAnsi="Arial" w:cs="Arial"/>
                <w:b/>
                <w:sz w:val="18"/>
                <w:szCs w:val="18"/>
              </w:rPr>
              <w:fldChar w:fldCharType="end"/>
            </w:r>
          </w:p>
        </w:tc>
        <w:tc>
          <w:tcPr>
            <w:tcW w:w="2997" w:type="dxa"/>
          </w:tcPr>
          <w:p w14:paraId="51D4A0C6" w14:textId="77777777" w:rsidR="00E342CB" w:rsidRPr="00182F1A" w:rsidRDefault="00163D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34"/>
                  <w:enabled/>
                  <w:calcOnExit w:val="0"/>
                  <w:textInput/>
                </w:ffData>
              </w:fldChar>
            </w:r>
            <w:r w:rsidR="00E342CB"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Pr="00182F1A">
              <w:rPr>
                <w:rFonts w:ascii="Arial" w:hAnsi="Arial" w:cs="Arial"/>
                <w:b/>
                <w:sz w:val="18"/>
                <w:szCs w:val="18"/>
              </w:rPr>
              <w:fldChar w:fldCharType="end"/>
            </w:r>
          </w:p>
        </w:tc>
      </w:tr>
      <w:tr w:rsidR="00E342CB" w:rsidRPr="00182F1A" w14:paraId="42B8DDFF" w14:textId="77777777" w:rsidTr="00216457">
        <w:trPr>
          <w:trHeight w:val="515"/>
          <w:jc w:val="right"/>
        </w:trPr>
        <w:tc>
          <w:tcPr>
            <w:tcW w:w="6045" w:type="dxa"/>
          </w:tcPr>
          <w:p w14:paraId="6266B401" w14:textId="77777777" w:rsidR="00E342CB" w:rsidRPr="00182F1A" w:rsidRDefault="00163D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111"/>
                  <w:enabled/>
                  <w:calcOnExit w:val="0"/>
                  <w:textInput/>
                </w:ffData>
              </w:fldChar>
            </w:r>
            <w:r w:rsidR="00E342CB"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Pr="00182F1A">
              <w:rPr>
                <w:rFonts w:ascii="Arial" w:hAnsi="Arial" w:cs="Arial"/>
                <w:b/>
                <w:sz w:val="18"/>
                <w:szCs w:val="18"/>
              </w:rPr>
              <w:fldChar w:fldCharType="end"/>
            </w:r>
          </w:p>
        </w:tc>
        <w:tc>
          <w:tcPr>
            <w:tcW w:w="2997" w:type="dxa"/>
          </w:tcPr>
          <w:p w14:paraId="19148181" w14:textId="77777777" w:rsidR="00E342CB" w:rsidRPr="00182F1A" w:rsidRDefault="00163D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112"/>
                  <w:enabled/>
                  <w:calcOnExit w:val="0"/>
                  <w:textInput/>
                </w:ffData>
              </w:fldChar>
            </w:r>
            <w:r w:rsidR="00E342CB"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Pr="00182F1A">
              <w:rPr>
                <w:rFonts w:ascii="Arial" w:hAnsi="Arial" w:cs="Arial"/>
                <w:b/>
                <w:sz w:val="18"/>
                <w:szCs w:val="18"/>
              </w:rPr>
              <w:fldChar w:fldCharType="end"/>
            </w:r>
          </w:p>
        </w:tc>
      </w:tr>
      <w:tr w:rsidR="00E342CB" w:rsidRPr="00182F1A" w14:paraId="6E73FA6D" w14:textId="77777777" w:rsidTr="00216457">
        <w:trPr>
          <w:trHeight w:val="515"/>
          <w:jc w:val="right"/>
        </w:trPr>
        <w:tc>
          <w:tcPr>
            <w:tcW w:w="6045" w:type="dxa"/>
          </w:tcPr>
          <w:p w14:paraId="492958F3" w14:textId="77777777" w:rsidR="00E342CB" w:rsidRPr="00182F1A" w:rsidRDefault="00163D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318"/>
                  <w:enabled/>
                  <w:calcOnExit w:val="0"/>
                  <w:textInput/>
                </w:ffData>
              </w:fldChar>
            </w:r>
            <w:r w:rsidR="00E342CB"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Pr="00182F1A">
              <w:rPr>
                <w:rFonts w:ascii="Arial" w:hAnsi="Arial" w:cs="Arial"/>
                <w:b/>
                <w:sz w:val="18"/>
                <w:szCs w:val="18"/>
              </w:rPr>
              <w:fldChar w:fldCharType="end"/>
            </w:r>
          </w:p>
        </w:tc>
        <w:tc>
          <w:tcPr>
            <w:tcW w:w="2997" w:type="dxa"/>
          </w:tcPr>
          <w:p w14:paraId="52464FE6" w14:textId="77777777" w:rsidR="00E342CB" w:rsidRPr="00182F1A" w:rsidRDefault="00163D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319"/>
                  <w:enabled/>
                  <w:calcOnExit w:val="0"/>
                  <w:textInput/>
                </w:ffData>
              </w:fldChar>
            </w:r>
            <w:r w:rsidR="00E342CB"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Pr="00182F1A">
              <w:rPr>
                <w:rFonts w:ascii="Arial" w:hAnsi="Arial" w:cs="Arial"/>
                <w:b/>
                <w:sz w:val="18"/>
                <w:szCs w:val="18"/>
              </w:rPr>
              <w:fldChar w:fldCharType="end"/>
            </w:r>
          </w:p>
        </w:tc>
      </w:tr>
      <w:tr w:rsidR="00E342CB" w:rsidRPr="00182F1A" w14:paraId="2BF08DCB" w14:textId="77777777" w:rsidTr="00216457">
        <w:trPr>
          <w:trHeight w:val="346"/>
          <w:jc w:val="right"/>
        </w:trPr>
        <w:tc>
          <w:tcPr>
            <w:tcW w:w="9042" w:type="dxa"/>
            <w:gridSpan w:val="2"/>
            <w:vAlign w:val="center"/>
          </w:tcPr>
          <w:p w14:paraId="725B1990" w14:textId="77777777" w:rsidR="00E342CB" w:rsidRPr="00182F1A" w:rsidRDefault="00E342CB"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t>ALTRO (</w:t>
            </w:r>
            <w:r w:rsidRPr="00182F1A">
              <w:rPr>
                <w:rFonts w:ascii="Arial" w:hAnsi="Arial" w:cs="Arial"/>
                <w:b/>
                <w:i/>
                <w:sz w:val="18"/>
                <w:szCs w:val="18"/>
              </w:rPr>
              <w:t>indicare eventuali ulteriori titolari, riportando, per ciascuno di essi, la quota di partecipazione</w:t>
            </w:r>
            <w:r w:rsidRPr="00182F1A">
              <w:rPr>
                <w:rFonts w:ascii="Arial" w:hAnsi="Arial" w:cs="Arial"/>
                <w:b/>
                <w:sz w:val="18"/>
                <w:szCs w:val="18"/>
              </w:rPr>
              <w:t>):</w:t>
            </w:r>
          </w:p>
        </w:tc>
      </w:tr>
      <w:tr w:rsidR="00E342CB" w:rsidRPr="00182F1A" w14:paraId="2EA9EDD7" w14:textId="77777777" w:rsidTr="00325635">
        <w:trPr>
          <w:trHeight w:val="429"/>
          <w:jc w:val="right"/>
        </w:trPr>
        <w:tc>
          <w:tcPr>
            <w:tcW w:w="9042" w:type="dxa"/>
            <w:gridSpan w:val="2"/>
          </w:tcPr>
          <w:p w14:paraId="467C6E8D" w14:textId="77777777" w:rsidR="00E342CB" w:rsidRPr="00182F1A" w:rsidRDefault="00163D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110"/>
                  <w:enabled/>
                  <w:calcOnExit w:val="0"/>
                  <w:textInput/>
                </w:ffData>
              </w:fldChar>
            </w:r>
            <w:r w:rsidR="00E342CB"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Pr="00182F1A">
              <w:rPr>
                <w:rFonts w:ascii="Arial" w:hAnsi="Arial" w:cs="Arial"/>
                <w:b/>
                <w:sz w:val="18"/>
                <w:szCs w:val="18"/>
              </w:rPr>
              <w:fldChar w:fldCharType="end"/>
            </w:r>
          </w:p>
        </w:tc>
      </w:tr>
    </w:tbl>
    <w:p w14:paraId="48162A0C" w14:textId="77777777" w:rsidR="00E726DB" w:rsidRPr="00B5559D" w:rsidRDefault="00166F28" w:rsidP="00181882">
      <w:pPr>
        <w:tabs>
          <w:tab w:val="left" w:pos="1008"/>
        </w:tabs>
        <w:spacing w:before="120" w:after="0" w:line="280" w:lineRule="exact"/>
        <w:ind w:left="555" w:right="11"/>
        <w:jc w:val="both"/>
        <w:rPr>
          <w:rFonts w:ascii="Arial" w:hAnsi="Arial" w:cs="Arial"/>
        </w:rPr>
      </w:pPr>
      <w:r>
        <w:rPr>
          <w:rFonts w:ascii="Arial" w:hAnsi="Arial" w:cs="Arial"/>
          <w:b/>
          <w:sz w:val="20"/>
          <w:szCs w:val="20"/>
        </w:rPr>
        <w:t>5</w:t>
      </w:r>
      <w:r w:rsidR="00653301" w:rsidRPr="00653301">
        <w:rPr>
          <w:rFonts w:ascii="Arial" w:hAnsi="Arial" w:cs="Arial"/>
          <w:b/>
          <w:sz w:val="20"/>
          <w:szCs w:val="20"/>
        </w:rPr>
        <w:t>.1</w:t>
      </w:r>
      <w:r w:rsidR="00653301">
        <w:rPr>
          <w:rFonts w:ascii="Arial" w:hAnsi="Arial" w:cs="Arial"/>
          <w:sz w:val="20"/>
          <w:szCs w:val="20"/>
        </w:rPr>
        <w:t xml:space="preserve">. </w:t>
      </w:r>
      <w:r w:rsidR="00E726DB" w:rsidRPr="00B5559D">
        <w:rPr>
          <w:rFonts w:ascii="Arial" w:hAnsi="Arial" w:cs="Arial"/>
        </w:rPr>
        <w:t xml:space="preserve">che </w:t>
      </w:r>
      <w:r w:rsidR="00982054" w:rsidRPr="00B5559D">
        <w:rPr>
          <w:rFonts w:ascii="Arial" w:hAnsi="Arial" w:cs="Arial"/>
        </w:rPr>
        <w:t>(</w:t>
      </w:r>
      <w:r w:rsidR="00982054" w:rsidRPr="00B5559D">
        <w:rPr>
          <w:rFonts w:ascii="Arial" w:hAnsi="Arial" w:cs="Arial"/>
          <w:i/>
        </w:rPr>
        <w:t>fornire le informazioni richieste solo se ricorre la fattispecie menzionata</w:t>
      </w:r>
      <w:r w:rsidR="00982054" w:rsidRPr="00B5559D">
        <w:rPr>
          <w:rFonts w:ascii="Arial" w:hAnsi="Arial" w:cs="Arial"/>
        </w:rPr>
        <w:t>)</w:t>
      </w:r>
      <w:r w:rsidR="00E726DB" w:rsidRPr="00B5559D">
        <w:rPr>
          <w:rFonts w:ascii="Arial" w:hAnsi="Arial" w:cs="Arial"/>
        </w:rPr>
        <w:t>:</w:t>
      </w:r>
    </w:p>
    <w:p w14:paraId="1557D924" w14:textId="77777777" w:rsidR="00E726DB" w:rsidRPr="00B5559D" w:rsidRDefault="00E726DB" w:rsidP="00EF373F">
      <w:pPr>
        <w:pStyle w:val="Paragrafoelenco"/>
        <w:numPr>
          <w:ilvl w:val="0"/>
          <w:numId w:val="7"/>
        </w:numPr>
        <w:spacing w:before="120" w:after="120" w:line="280" w:lineRule="exact"/>
        <w:ind w:left="1276" w:right="11" w:hanging="284"/>
        <w:jc w:val="both"/>
        <w:rPr>
          <w:rFonts w:ascii="Arial" w:hAnsi="Arial" w:cs="Arial"/>
        </w:rPr>
      </w:pPr>
      <w:r w:rsidRPr="00B5559D">
        <w:rPr>
          <w:rFonts w:ascii="Arial" w:hAnsi="Arial" w:cs="Arial"/>
        </w:rPr>
        <w:t>in base alle risultanze del libro soci, nonché a seguito di comunicazioni ricevute dai titolari delle stesse partecipazioni, risultano esistenti i seguenti diritti reali di godimento o di garanzia sulle azioni/</w:t>
      </w:r>
      <w:r w:rsidR="0041518B" w:rsidRPr="00B5559D">
        <w:rPr>
          <w:rFonts w:ascii="Arial" w:hAnsi="Arial" w:cs="Arial"/>
        </w:rPr>
        <w:t xml:space="preserve"> </w:t>
      </w:r>
      <w:r w:rsidRPr="00B5559D">
        <w:rPr>
          <w:rFonts w:ascii="Arial" w:hAnsi="Arial" w:cs="Arial"/>
        </w:rPr>
        <w:t>quote aventi diritto di voto:</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56"/>
        <w:gridCol w:w="2485"/>
        <w:gridCol w:w="2997"/>
      </w:tblGrid>
      <w:tr w:rsidR="00E726DB" w:rsidRPr="00AC5CF7" w14:paraId="1F1C4C2B" w14:textId="77777777" w:rsidTr="00982054">
        <w:trPr>
          <w:trHeight w:val="515"/>
          <w:jc w:val="right"/>
        </w:trPr>
        <w:tc>
          <w:tcPr>
            <w:tcW w:w="2856" w:type="dxa"/>
          </w:tcPr>
          <w:p w14:paraId="6631F831" w14:textId="77777777" w:rsidR="00E726DB" w:rsidRPr="00A1504F" w:rsidRDefault="00163DF7" w:rsidP="00181882">
            <w:pPr>
              <w:spacing w:before="120" w:after="120" w:line="280" w:lineRule="exact"/>
              <w:ind w:right="11"/>
              <w:jc w:val="both"/>
              <w:rPr>
                <w:rFonts w:ascii="Arial" w:hAnsi="Arial" w:cs="Arial"/>
                <w:b/>
                <w:sz w:val="20"/>
                <w:szCs w:val="20"/>
              </w:rPr>
            </w:pPr>
            <w:r w:rsidRPr="00A1504F">
              <w:rPr>
                <w:rFonts w:ascii="Arial" w:hAnsi="Arial" w:cs="Arial"/>
                <w:b/>
                <w:sz w:val="20"/>
                <w:szCs w:val="20"/>
              </w:rPr>
              <w:fldChar w:fldCharType="begin">
                <w:ffData>
                  <w:name w:val="Testo23"/>
                  <w:enabled/>
                  <w:calcOnExit w:val="0"/>
                  <w:textInput/>
                </w:ffData>
              </w:fldChar>
            </w:r>
            <w:r w:rsidR="00E726DB" w:rsidRPr="00A1504F">
              <w:rPr>
                <w:rFonts w:ascii="Arial" w:hAnsi="Arial" w:cs="Arial"/>
                <w:b/>
                <w:sz w:val="20"/>
                <w:szCs w:val="20"/>
              </w:rPr>
              <w:instrText xml:space="preserve"> FORMTEXT </w:instrText>
            </w:r>
            <w:r w:rsidRPr="00A1504F">
              <w:rPr>
                <w:rFonts w:ascii="Arial" w:hAnsi="Arial" w:cs="Arial"/>
                <w:b/>
                <w:sz w:val="20"/>
                <w:szCs w:val="20"/>
              </w:rPr>
            </w:r>
            <w:r w:rsidRPr="00A1504F">
              <w:rPr>
                <w:rFonts w:ascii="Arial" w:hAnsi="Arial" w:cs="Arial"/>
                <w:b/>
                <w:sz w:val="20"/>
                <w:szCs w:val="20"/>
              </w:rPr>
              <w:fldChar w:fldCharType="separate"/>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Pr="00A1504F">
              <w:rPr>
                <w:rFonts w:ascii="Arial" w:hAnsi="Arial" w:cs="Arial"/>
                <w:b/>
                <w:sz w:val="20"/>
                <w:szCs w:val="20"/>
              </w:rPr>
              <w:fldChar w:fldCharType="end"/>
            </w:r>
          </w:p>
        </w:tc>
        <w:tc>
          <w:tcPr>
            <w:tcW w:w="2485" w:type="dxa"/>
          </w:tcPr>
          <w:p w14:paraId="260B5FE5" w14:textId="77777777" w:rsidR="00E726DB" w:rsidRPr="00A1504F" w:rsidRDefault="00E726DB" w:rsidP="00181882">
            <w:pPr>
              <w:spacing w:before="120" w:after="120" w:line="280" w:lineRule="exact"/>
              <w:ind w:right="11"/>
              <w:jc w:val="both"/>
              <w:rPr>
                <w:rFonts w:ascii="Arial" w:hAnsi="Arial" w:cs="Arial"/>
                <w:sz w:val="20"/>
                <w:szCs w:val="20"/>
              </w:rPr>
            </w:pPr>
            <w:r w:rsidRPr="00A1504F">
              <w:rPr>
                <w:rFonts w:ascii="Arial" w:hAnsi="Arial" w:cs="Arial"/>
                <w:sz w:val="20"/>
                <w:szCs w:val="20"/>
              </w:rPr>
              <w:t>A favore di</w:t>
            </w:r>
          </w:p>
        </w:tc>
        <w:tc>
          <w:tcPr>
            <w:tcW w:w="2997" w:type="dxa"/>
          </w:tcPr>
          <w:p w14:paraId="1D6AA3D8" w14:textId="77777777" w:rsidR="00E726DB" w:rsidRPr="00A1504F" w:rsidRDefault="00163DF7" w:rsidP="00181882">
            <w:pPr>
              <w:spacing w:before="120" w:after="120" w:line="280" w:lineRule="exact"/>
              <w:ind w:right="11"/>
              <w:jc w:val="both"/>
              <w:rPr>
                <w:rFonts w:ascii="Arial" w:hAnsi="Arial" w:cs="Arial"/>
                <w:b/>
                <w:sz w:val="20"/>
                <w:szCs w:val="20"/>
              </w:rPr>
            </w:pPr>
            <w:r w:rsidRPr="00A1504F">
              <w:rPr>
                <w:rFonts w:ascii="Arial" w:hAnsi="Arial" w:cs="Arial"/>
                <w:b/>
                <w:sz w:val="20"/>
                <w:szCs w:val="20"/>
              </w:rPr>
              <w:fldChar w:fldCharType="begin">
                <w:ffData>
                  <w:name w:val="Testo109"/>
                  <w:enabled/>
                  <w:calcOnExit w:val="0"/>
                  <w:textInput/>
                </w:ffData>
              </w:fldChar>
            </w:r>
            <w:r w:rsidR="00E726DB" w:rsidRPr="00A1504F">
              <w:rPr>
                <w:rFonts w:ascii="Arial" w:hAnsi="Arial" w:cs="Arial"/>
                <w:b/>
                <w:sz w:val="20"/>
                <w:szCs w:val="20"/>
              </w:rPr>
              <w:instrText xml:space="preserve"> FORMTEXT </w:instrText>
            </w:r>
            <w:r w:rsidRPr="00A1504F">
              <w:rPr>
                <w:rFonts w:ascii="Arial" w:hAnsi="Arial" w:cs="Arial"/>
                <w:b/>
                <w:sz w:val="20"/>
                <w:szCs w:val="20"/>
              </w:rPr>
            </w:r>
            <w:r w:rsidRPr="00A1504F">
              <w:rPr>
                <w:rFonts w:ascii="Arial" w:hAnsi="Arial" w:cs="Arial"/>
                <w:b/>
                <w:sz w:val="20"/>
                <w:szCs w:val="20"/>
              </w:rPr>
              <w:fldChar w:fldCharType="separate"/>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Pr="00A1504F">
              <w:rPr>
                <w:rFonts w:ascii="Arial" w:hAnsi="Arial" w:cs="Arial"/>
                <w:b/>
                <w:sz w:val="20"/>
                <w:szCs w:val="20"/>
              </w:rPr>
              <w:fldChar w:fldCharType="end"/>
            </w:r>
          </w:p>
        </w:tc>
      </w:tr>
      <w:tr w:rsidR="00E726DB" w:rsidRPr="00AC5CF7" w14:paraId="4C096722" w14:textId="77777777" w:rsidTr="00982054">
        <w:trPr>
          <w:trHeight w:val="515"/>
          <w:jc w:val="right"/>
        </w:trPr>
        <w:tc>
          <w:tcPr>
            <w:tcW w:w="2856" w:type="dxa"/>
          </w:tcPr>
          <w:p w14:paraId="1BA2D807" w14:textId="77777777" w:rsidR="00E726DB" w:rsidRPr="00A1504F" w:rsidRDefault="00163DF7" w:rsidP="00181882">
            <w:pPr>
              <w:spacing w:before="120" w:after="120" w:line="280" w:lineRule="exact"/>
              <w:ind w:right="11"/>
              <w:jc w:val="both"/>
              <w:rPr>
                <w:rFonts w:ascii="Arial" w:hAnsi="Arial" w:cs="Arial"/>
                <w:b/>
                <w:sz w:val="20"/>
                <w:szCs w:val="20"/>
              </w:rPr>
            </w:pPr>
            <w:r w:rsidRPr="00A1504F">
              <w:rPr>
                <w:rFonts w:ascii="Arial" w:hAnsi="Arial" w:cs="Arial"/>
                <w:b/>
                <w:sz w:val="20"/>
                <w:szCs w:val="20"/>
              </w:rPr>
              <w:fldChar w:fldCharType="begin">
                <w:ffData>
                  <w:name w:val="Testo27"/>
                  <w:enabled/>
                  <w:calcOnExit w:val="0"/>
                  <w:textInput/>
                </w:ffData>
              </w:fldChar>
            </w:r>
            <w:r w:rsidR="00E726DB" w:rsidRPr="00A1504F">
              <w:rPr>
                <w:rFonts w:ascii="Arial" w:hAnsi="Arial" w:cs="Arial"/>
                <w:b/>
                <w:sz w:val="20"/>
                <w:szCs w:val="20"/>
              </w:rPr>
              <w:instrText xml:space="preserve"> FORMTEXT </w:instrText>
            </w:r>
            <w:r w:rsidRPr="00A1504F">
              <w:rPr>
                <w:rFonts w:ascii="Arial" w:hAnsi="Arial" w:cs="Arial"/>
                <w:b/>
                <w:sz w:val="20"/>
                <w:szCs w:val="20"/>
              </w:rPr>
            </w:r>
            <w:r w:rsidRPr="00A1504F">
              <w:rPr>
                <w:rFonts w:ascii="Arial" w:hAnsi="Arial" w:cs="Arial"/>
                <w:b/>
                <w:sz w:val="20"/>
                <w:szCs w:val="20"/>
              </w:rPr>
              <w:fldChar w:fldCharType="separate"/>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Pr="00A1504F">
              <w:rPr>
                <w:rFonts w:ascii="Arial" w:hAnsi="Arial" w:cs="Arial"/>
                <w:b/>
                <w:sz w:val="20"/>
                <w:szCs w:val="20"/>
              </w:rPr>
              <w:fldChar w:fldCharType="end"/>
            </w:r>
          </w:p>
        </w:tc>
        <w:tc>
          <w:tcPr>
            <w:tcW w:w="2485" w:type="dxa"/>
          </w:tcPr>
          <w:p w14:paraId="5146462E" w14:textId="77777777" w:rsidR="00E726DB" w:rsidRPr="00A1504F" w:rsidRDefault="00E726DB" w:rsidP="00181882">
            <w:pPr>
              <w:spacing w:before="120" w:after="120" w:line="280" w:lineRule="exact"/>
              <w:ind w:right="11"/>
              <w:jc w:val="both"/>
              <w:rPr>
                <w:rFonts w:ascii="Arial" w:hAnsi="Arial" w:cs="Arial"/>
                <w:sz w:val="20"/>
                <w:szCs w:val="20"/>
              </w:rPr>
            </w:pPr>
            <w:r w:rsidRPr="00A1504F">
              <w:rPr>
                <w:rFonts w:ascii="Arial" w:hAnsi="Arial" w:cs="Arial"/>
                <w:sz w:val="20"/>
                <w:szCs w:val="20"/>
              </w:rPr>
              <w:t>A favore di</w:t>
            </w:r>
          </w:p>
        </w:tc>
        <w:tc>
          <w:tcPr>
            <w:tcW w:w="2997" w:type="dxa"/>
          </w:tcPr>
          <w:p w14:paraId="0FFF310D" w14:textId="77777777" w:rsidR="00E726DB" w:rsidRPr="00A1504F" w:rsidRDefault="00163DF7" w:rsidP="00181882">
            <w:pPr>
              <w:spacing w:before="120" w:after="120" w:line="280" w:lineRule="exact"/>
              <w:ind w:right="11"/>
              <w:jc w:val="both"/>
              <w:rPr>
                <w:rFonts w:ascii="Arial" w:hAnsi="Arial" w:cs="Arial"/>
                <w:b/>
                <w:sz w:val="20"/>
                <w:szCs w:val="20"/>
              </w:rPr>
            </w:pPr>
            <w:r w:rsidRPr="00A1504F">
              <w:rPr>
                <w:rFonts w:ascii="Arial" w:hAnsi="Arial" w:cs="Arial"/>
                <w:b/>
                <w:sz w:val="20"/>
                <w:szCs w:val="20"/>
              </w:rPr>
              <w:fldChar w:fldCharType="begin">
                <w:ffData>
                  <w:name w:val="Testo109"/>
                  <w:enabled/>
                  <w:calcOnExit w:val="0"/>
                  <w:textInput/>
                </w:ffData>
              </w:fldChar>
            </w:r>
            <w:r w:rsidR="00E726DB" w:rsidRPr="00A1504F">
              <w:rPr>
                <w:rFonts w:ascii="Arial" w:hAnsi="Arial" w:cs="Arial"/>
                <w:b/>
                <w:sz w:val="20"/>
                <w:szCs w:val="20"/>
              </w:rPr>
              <w:instrText xml:space="preserve"> FORMTEXT </w:instrText>
            </w:r>
            <w:r w:rsidRPr="00A1504F">
              <w:rPr>
                <w:rFonts w:ascii="Arial" w:hAnsi="Arial" w:cs="Arial"/>
                <w:b/>
                <w:sz w:val="20"/>
                <w:szCs w:val="20"/>
              </w:rPr>
            </w:r>
            <w:r w:rsidRPr="00A1504F">
              <w:rPr>
                <w:rFonts w:ascii="Arial" w:hAnsi="Arial" w:cs="Arial"/>
                <w:b/>
                <w:sz w:val="20"/>
                <w:szCs w:val="20"/>
              </w:rPr>
              <w:fldChar w:fldCharType="separate"/>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Pr="00A1504F">
              <w:rPr>
                <w:rFonts w:ascii="Arial" w:hAnsi="Arial" w:cs="Arial"/>
                <w:b/>
                <w:sz w:val="20"/>
                <w:szCs w:val="20"/>
              </w:rPr>
              <w:fldChar w:fldCharType="end"/>
            </w:r>
          </w:p>
        </w:tc>
      </w:tr>
      <w:tr w:rsidR="00E726DB" w:rsidRPr="00AC5CF7" w14:paraId="1E1D6DEE" w14:textId="77777777" w:rsidTr="00982054">
        <w:trPr>
          <w:trHeight w:val="515"/>
          <w:jc w:val="right"/>
        </w:trPr>
        <w:tc>
          <w:tcPr>
            <w:tcW w:w="2856" w:type="dxa"/>
          </w:tcPr>
          <w:p w14:paraId="1FC67206" w14:textId="77777777" w:rsidR="00E726DB" w:rsidRPr="00A1504F" w:rsidRDefault="00163DF7" w:rsidP="00181882">
            <w:pPr>
              <w:spacing w:before="120" w:after="120" w:line="280" w:lineRule="exact"/>
              <w:ind w:right="11"/>
              <w:jc w:val="both"/>
              <w:rPr>
                <w:rFonts w:ascii="Arial" w:hAnsi="Arial" w:cs="Arial"/>
                <w:b/>
                <w:sz w:val="20"/>
                <w:szCs w:val="20"/>
              </w:rPr>
            </w:pPr>
            <w:r w:rsidRPr="00A1504F">
              <w:rPr>
                <w:rFonts w:ascii="Arial" w:hAnsi="Arial" w:cs="Arial"/>
                <w:b/>
                <w:sz w:val="20"/>
                <w:szCs w:val="20"/>
              </w:rPr>
              <w:fldChar w:fldCharType="begin">
                <w:ffData>
                  <w:name w:val="Testo27"/>
                  <w:enabled/>
                  <w:calcOnExit w:val="0"/>
                  <w:textInput/>
                </w:ffData>
              </w:fldChar>
            </w:r>
            <w:r w:rsidR="00E726DB" w:rsidRPr="00A1504F">
              <w:rPr>
                <w:rFonts w:ascii="Arial" w:hAnsi="Arial" w:cs="Arial"/>
                <w:b/>
                <w:sz w:val="20"/>
                <w:szCs w:val="20"/>
              </w:rPr>
              <w:instrText xml:space="preserve"> FORMTEXT </w:instrText>
            </w:r>
            <w:r w:rsidRPr="00A1504F">
              <w:rPr>
                <w:rFonts w:ascii="Arial" w:hAnsi="Arial" w:cs="Arial"/>
                <w:b/>
                <w:sz w:val="20"/>
                <w:szCs w:val="20"/>
              </w:rPr>
            </w:r>
            <w:r w:rsidRPr="00A1504F">
              <w:rPr>
                <w:rFonts w:ascii="Arial" w:hAnsi="Arial" w:cs="Arial"/>
                <w:b/>
                <w:sz w:val="20"/>
                <w:szCs w:val="20"/>
              </w:rPr>
              <w:fldChar w:fldCharType="separate"/>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Pr="00A1504F">
              <w:rPr>
                <w:rFonts w:ascii="Arial" w:hAnsi="Arial" w:cs="Arial"/>
                <w:b/>
                <w:sz w:val="20"/>
                <w:szCs w:val="20"/>
              </w:rPr>
              <w:fldChar w:fldCharType="end"/>
            </w:r>
          </w:p>
        </w:tc>
        <w:tc>
          <w:tcPr>
            <w:tcW w:w="2485" w:type="dxa"/>
          </w:tcPr>
          <w:p w14:paraId="1B110E86" w14:textId="77777777" w:rsidR="00E726DB" w:rsidRPr="00A1504F" w:rsidRDefault="00E726DB" w:rsidP="00181882">
            <w:pPr>
              <w:spacing w:before="120" w:after="120" w:line="280" w:lineRule="exact"/>
              <w:ind w:right="11"/>
              <w:jc w:val="both"/>
              <w:rPr>
                <w:rFonts w:ascii="Arial" w:hAnsi="Arial" w:cs="Arial"/>
                <w:sz w:val="20"/>
                <w:szCs w:val="20"/>
              </w:rPr>
            </w:pPr>
            <w:r w:rsidRPr="00A1504F">
              <w:rPr>
                <w:rFonts w:ascii="Arial" w:hAnsi="Arial" w:cs="Arial"/>
                <w:sz w:val="20"/>
                <w:szCs w:val="20"/>
              </w:rPr>
              <w:t>A favore di</w:t>
            </w:r>
          </w:p>
        </w:tc>
        <w:tc>
          <w:tcPr>
            <w:tcW w:w="2997" w:type="dxa"/>
          </w:tcPr>
          <w:p w14:paraId="7866E2F3" w14:textId="77777777" w:rsidR="00E726DB" w:rsidRPr="00A1504F" w:rsidRDefault="00163DF7" w:rsidP="00181882">
            <w:pPr>
              <w:spacing w:before="120" w:after="120" w:line="280" w:lineRule="exact"/>
              <w:ind w:right="11"/>
              <w:jc w:val="both"/>
              <w:rPr>
                <w:rFonts w:ascii="Arial" w:hAnsi="Arial" w:cs="Arial"/>
                <w:b/>
                <w:sz w:val="20"/>
                <w:szCs w:val="20"/>
              </w:rPr>
            </w:pPr>
            <w:r w:rsidRPr="00A1504F">
              <w:rPr>
                <w:rFonts w:ascii="Arial" w:hAnsi="Arial" w:cs="Arial"/>
                <w:b/>
                <w:sz w:val="20"/>
                <w:szCs w:val="20"/>
              </w:rPr>
              <w:fldChar w:fldCharType="begin">
                <w:ffData>
                  <w:name w:val="Testo109"/>
                  <w:enabled/>
                  <w:calcOnExit w:val="0"/>
                  <w:textInput/>
                </w:ffData>
              </w:fldChar>
            </w:r>
            <w:r w:rsidR="00E726DB" w:rsidRPr="00A1504F">
              <w:rPr>
                <w:rFonts w:ascii="Arial" w:hAnsi="Arial" w:cs="Arial"/>
                <w:b/>
                <w:sz w:val="20"/>
                <w:szCs w:val="20"/>
              </w:rPr>
              <w:instrText xml:space="preserve"> FORMTEXT </w:instrText>
            </w:r>
            <w:r w:rsidRPr="00A1504F">
              <w:rPr>
                <w:rFonts w:ascii="Arial" w:hAnsi="Arial" w:cs="Arial"/>
                <w:b/>
                <w:sz w:val="20"/>
                <w:szCs w:val="20"/>
              </w:rPr>
            </w:r>
            <w:r w:rsidRPr="00A1504F">
              <w:rPr>
                <w:rFonts w:ascii="Arial" w:hAnsi="Arial" w:cs="Arial"/>
                <w:b/>
                <w:sz w:val="20"/>
                <w:szCs w:val="20"/>
              </w:rPr>
              <w:fldChar w:fldCharType="separate"/>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Pr="00A1504F">
              <w:rPr>
                <w:rFonts w:ascii="Arial" w:hAnsi="Arial" w:cs="Arial"/>
                <w:b/>
                <w:sz w:val="20"/>
                <w:szCs w:val="20"/>
              </w:rPr>
              <w:fldChar w:fldCharType="end"/>
            </w:r>
          </w:p>
        </w:tc>
      </w:tr>
      <w:tr w:rsidR="00E726DB" w:rsidRPr="00AC5CF7" w14:paraId="27165A75" w14:textId="77777777" w:rsidTr="00982054">
        <w:trPr>
          <w:trHeight w:val="515"/>
          <w:jc w:val="right"/>
        </w:trPr>
        <w:tc>
          <w:tcPr>
            <w:tcW w:w="2856" w:type="dxa"/>
          </w:tcPr>
          <w:p w14:paraId="6A0EFB6E" w14:textId="77777777" w:rsidR="00E726DB" w:rsidRPr="00A1504F" w:rsidRDefault="00163DF7" w:rsidP="00181882">
            <w:pPr>
              <w:spacing w:before="120" w:after="120" w:line="280" w:lineRule="exact"/>
              <w:ind w:right="11"/>
              <w:jc w:val="both"/>
              <w:rPr>
                <w:rFonts w:ascii="Arial" w:hAnsi="Arial" w:cs="Arial"/>
                <w:b/>
                <w:sz w:val="20"/>
                <w:szCs w:val="20"/>
              </w:rPr>
            </w:pPr>
            <w:r w:rsidRPr="00A1504F">
              <w:rPr>
                <w:rFonts w:ascii="Arial" w:hAnsi="Arial" w:cs="Arial"/>
                <w:b/>
                <w:sz w:val="20"/>
                <w:szCs w:val="20"/>
              </w:rPr>
              <w:fldChar w:fldCharType="begin">
                <w:ffData>
                  <w:name w:val="Testo27"/>
                  <w:enabled/>
                  <w:calcOnExit w:val="0"/>
                  <w:textInput/>
                </w:ffData>
              </w:fldChar>
            </w:r>
            <w:r w:rsidR="00E726DB" w:rsidRPr="00A1504F">
              <w:rPr>
                <w:rFonts w:ascii="Arial" w:hAnsi="Arial" w:cs="Arial"/>
                <w:b/>
                <w:sz w:val="20"/>
                <w:szCs w:val="20"/>
              </w:rPr>
              <w:instrText xml:space="preserve"> FORMTEXT </w:instrText>
            </w:r>
            <w:r w:rsidRPr="00A1504F">
              <w:rPr>
                <w:rFonts w:ascii="Arial" w:hAnsi="Arial" w:cs="Arial"/>
                <w:b/>
                <w:sz w:val="20"/>
                <w:szCs w:val="20"/>
              </w:rPr>
            </w:r>
            <w:r w:rsidRPr="00A1504F">
              <w:rPr>
                <w:rFonts w:ascii="Arial" w:hAnsi="Arial" w:cs="Arial"/>
                <w:b/>
                <w:sz w:val="20"/>
                <w:szCs w:val="20"/>
              </w:rPr>
              <w:fldChar w:fldCharType="separate"/>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Pr="00A1504F">
              <w:rPr>
                <w:rFonts w:ascii="Arial" w:hAnsi="Arial" w:cs="Arial"/>
                <w:b/>
                <w:sz w:val="20"/>
                <w:szCs w:val="20"/>
              </w:rPr>
              <w:fldChar w:fldCharType="end"/>
            </w:r>
          </w:p>
        </w:tc>
        <w:tc>
          <w:tcPr>
            <w:tcW w:w="2485" w:type="dxa"/>
          </w:tcPr>
          <w:p w14:paraId="5BD09F19" w14:textId="77777777" w:rsidR="00E726DB" w:rsidRPr="00A1504F" w:rsidRDefault="00E726DB" w:rsidP="00181882">
            <w:pPr>
              <w:spacing w:before="120" w:after="120" w:line="280" w:lineRule="exact"/>
              <w:ind w:right="11"/>
              <w:jc w:val="both"/>
              <w:rPr>
                <w:rFonts w:ascii="Arial" w:hAnsi="Arial" w:cs="Arial"/>
                <w:sz w:val="20"/>
                <w:szCs w:val="20"/>
              </w:rPr>
            </w:pPr>
            <w:r w:rsidRPr="00A1504F">
              <w:rPr>
                <w:rFonts w:ascii="Arial" w:hAnsi="Arial" w:cs="Arial"/>
                <w:sz w:val="20"/>
                <w:szCs w:val="20"/>
              </w:rPr>
              <w:t>A favore di</w:t>
            </w:r>
          </w:p>
        </w:tc>
        <w:tc>
          <w:tcPr>
            <w:tcW w:w="2997" w:type="dxa"/>
          </w:tcPr>
          <w:p w14:paraId="6D7470C0" w14:textId="77777777" w:rsidR="00E726DB" w:rsidRPr="00A1504F" w:rsidRDefault="00163DF7" w:rsidP="00181882">
            <w:pPr>
              <w:spacing w:before="120" w:after="120" w:line="280" w:lineRule="exact"/>
              <w:ind w:right="11"/>
              <w:jc w:val="both"/>
              <w:rPr>
                <w:rFonts w:ascii="Arial" w:hAnsi="Arial" w:cs="Arial"/>
                <w:b/>
                <w:sz w:val="20"/>
                <w:szCs w:val="20"/>
              </w:rPr>
            </w:pPr>
            <w:r w:rsidRPr="00A1504F">
              <w:rPr>
                <w:rFonts w:ascii="Arial" w:hAnsi="Arial" w:cs="Arial"/>
                <w:b/>
                <w:sz w:val="20"/>
                <w:szCs w:val="20"/>
              </w:rPr>
              <w:fldChar w:fldCharType="begin">
                <w:ffData>
                  <w:name w:val="Testo109"/>
                  <w:enabled/>
                  <w:calcOnExit w:val="0"/>
                  <w:textInput/>
                </w:ffData>
              </w:fldChar>
            </w:r>
            <w:r w:rsidR="00E726DB" w:rsidRPr="00A1504F">
              <w:rPr>
                <w:rFonts w:ascii="Arial" w:hAnsi="Arial" w:cs="Arial"/>
                <w:b/>
                <w:sz w:val="20"/>
                <w:szCs w:val="20"/>
              </w:rPr>
              <w:instrText xml:space="preserve"> FORMTEXT </w:instrText>
            </w:r>
            <w:r w:rsidRPr="00A1504F">
              <w:rPr>
                <w:rFonts w:ascii="Arial" w:hAnsi="Arial" w:cs="Arial"/>
                <w:b/>
                <w:sz w:val="20"/>
                <w:szCs w:val="20"/>
              </w:rPr>
            </w:r>
            <w:r w:rsidRPr="00A1504F">
              <w:rPr>
                <w:rFonts w:ascii="Arial" w:hAnsi="Arial" w:cs="Arial"/>
                <w:b/>
                <w:sz w:val="20"/>
                <w:szCs w:val="20"/>
              </w:rPr>
              <w:fldChar w:fldCharType="separate"/>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Pr="00A1504F">
              <w:rPr>
                <w:rFonts w:ascii="Arial" w:hAnsi="Arial" w:cs="Arial"/>
                <w:b/>
                <w:sz w:val="20"/>
                <w:szCs w:val="20"/>
              </w:rPr>
              <w:fldChar w:fldCharType="end"/>
            </w:r>
          </w:p>
        </w:tc>
      </w:tr>
      <w:tr w:rsidR="00E726DB" w:rsidRPr="00AC5CF7" w14:paraId="2B0B067B" w14:textId="77777777" w:rsidTr="00982054">
        <w:trPr>
          <w:trHeight w:val="515"/>
          <w:jc w:val="right"/>
        </w:trPr>
        <w:tc>
          <w:tcPr>
            <w:tcW w:w="2856" w:type="dxa"/>
          </w:tcPr>
          <w:p w14:paraId="1F98F2C7" w14:textId="77777777" w:rsidR="00E726DB" w:rsidRPr="00A1504F" w:rsidRDefault="00163DF7" w:rsidP="00181882">
            <w:pPr>
              <w:spacing w:before="120" w:after="120" w:line="280" w:lineRule="exact"/>
              <w:ind w:right="11"/>
              <w:jc w:val="both"/>
              <w:rPr>
                <w:rFonts w:ascii="Arial" w:hAnsi="Arial" w:cs="Arial"/>
                <w:b/>
                <w:sz w:val="20"/>
                <w:szCs w:val="20"/>
              </w:rPr>
            </w:pPr>
            <w:r w:rsidRPr="00A1504F">
              <w:rPr>
                <w:rFonts w:ascii="Arial" w:hAnsi="Arial" w:cs="Arial"/>
                <w:b/>
                <w:sz w:val="20"/>
                <w:szCs w:val="20"/>
              </w:rPr>
              <w:fldChar w:fldCharType="begin">
                <w:ffData>
                  <w:name w:val="Testo27"/>
                  <w:enabled/>
                  <w:calcOnExit w:val="0"/>
                  <w:textInput/>
                </w:ffData>
              </w:fldChar>
            </w:r>
            <w:r w:rsidR="00E726DB" w:rsidRPr="00A1504F">
              <w:rPr>
                <w:rFonts w:ascii="Arial" w:hAnsi="Arial" w:cs="Arial"/>
                <w:b/>
                <w:sz w:val="20"/>
                <w:szCs w:val="20"/>
              </w:rPr>
              <w:instrText xml:space="preserve"> FORMTEXT </w:instrText>
            </w:r>
            <w:r w:rsidRPr="00A1504F">
              <w:rPr>
                <w:rFonts w:ascii="Arial" w:hAnsi="Arial" w:cs="Arial"/>
                <w:b/>
                <w:sz w:val="20"/>
                <w:szCs w:val="20"/>
              </w:rPr>
            </w:r>
            <w:r w:rsidRPr="00A1504F">
              <w:rPr>
                <w:rFonts w:ascii="Arial" w:hAnsi="Arial" w:cs="Arial"/>
                <w:b/>
                <w:sz w:val="20"/>
                <w:szCs w:val="20"/>
              </w:rPr>
              <w:fldChar w:fldCharType="separate"/>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Pr="00A1504F">
              <w:rPr>
                <w:rFonts w:ascii="Arial" w:hAnsi="Arial" w:cs="Arial"/>
                <w:b/>
                <w:sz w:val="20"/>
                <w:szCs w:val="20"/>
              </w:rPr>
              <w:fldChar w:fldCharType="end"/>
            </w:r>
          </w:p>
        </w:tc>
        <w:tc>
          <w:tcPr>
            <w:tcW w:w="2485" w:type="dxa"/>
          </w:tcPr>
          <w:p w14:paraId="49A67F94" w14:textId="77777777" w:rsidR="00E726DB" w:rsidRPr="00A1504F" w:rsidRDefault="00E726DB" w:rsidP="00181882">
            <w:pPr>
              <w:spacing w:before="120" w:after="120" w:line="280" w:lineRule="exact"/>
              <w:ind w:right="11"/>
              <w:jc w:val="both"/>
              <w:rPr>
                <w:rFonts w:ascii="Arial" w:hAnsi="Arial" w:cs="Arial"/>
                <w:sz w:val="20"/>
                <w:szCs w:val="20"/>
              </w:rPr>
            </w:pPr>
            <w:r w:rsidRPr="00A1504F">
              <w:rPr>
                <w:rFonts w:ascii="Arial" w:hAnsi="Arial" w:cs="Arial"/>
                <w:sz w:val="20"/>
                <w:szCs w:val="20"/>
              </w:rPr>
              <w:t>A favore di</w:t>
            </w:r>
          </w:p>
        </w:tc>
        <w:tc>
          <w:tcPr>
            <w:tcW w:w="2997" w:type="dxa"/>
          </w:tcPr>
          <w:p w14:paraId="13792EF4" w14:textId="77777777" w:rsidR="00E726DB" w:rsidRPr="00A1504F" w:rsidRDefault="00163DF7" w:rsidP="00181882">
            <w:pPr>
              <w:spacing w:before="120" w:after="120" w:line="280" w:lineRule="exact"/>
              <w:ind w:right="11"/>
              <w:jc w:val="both"/>
              <w:rPr>
                <w:rFonts w:ascii="Arial" w:hAnsi="Arial" w:cs="Arial"/>
                <w:b/>
                <w:sz w:val="20"/>
                <w:szCs w:val="20"/>
              </w:rPr>
            </w:pPr>
            <w:r w:rsidRPr="00A1504F">
              <w:rPr>
                <w:rFonts w:ascii="Arial" w:hAnsi="Arial" w:cs="Arial"/>
                <w:b/>
                <w:sz w:val="20"/>
                <w:szCs w:val="20"/>
              </w:rPr>
              <w:fldChar w:fldCharType="begin">
                <w:ffData>
                  <w:name w:val="Testo109"/>
                  <w:enabled/>
                  <w:calcOnExit w:val="0"/>
                  <w:textInput/>
                </w:ffData>
              </w:fldChar>
            </w:r>
            <w:r w:rsidR="00E726DB" w:rsidRPr="00A1504F">
              <w:rPr>
                <w:rFonts w:ascii="Arial" w:hAnsi="Arial" w:cs="Arial"/>
                <w:b/>
                <w:sz w:val="20"/>
                <w:szCs w:val="20"/>
              </w:rPr>
              <w:instrText xml:space="preserve"> FORMTEXT </w:instrText>
            </w:r>
            <w:r w:rsidRPr="00A1504F">
              <w:rPr>
                <w:rFonts w:ascii="Arial" w:hAnsi="Arial" w:cs="Arial"/>
                <w:b/>
                <w:sz w:val="20"/>
                <w:szCs w:val="20"/>
              </w:rPr>
            </w:r>
            <w:r w:rsidRPr="00A1504F">
              <w:rPr>
                <w:rFonts w:ascii="Arial" w:hAnsi="Arial" w:cs="Arial"/>
                <w:b/>
                <w:sz w:val="20"/>
                <w:szCs w:val="20"/>
              </w:rPr>
              <w:fldChar w:fldCharType="separate"/>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Pr="00A1504F">
              <w:rPr>
                <w:rFonts w:ascii="Arial" w:hAnsi="Arial" w:cs="Arial"/>
                <w:b/>
                <w:sz w:val="20"/>
                <w:szCs w:val="20"/>
              </w:rPr>
              <w:fldChar w:fldCharType="end"/>
            </w:r>
          </w:p>
        </w:tc>
      </w:tr>
      <w:tr w:rsidR="00E726DB" w:rsidRPr="00AC5CF7" w14:paraId="01DF5464" w14:textId="77777777" w:rsidTr="00982054">
        <w:trPr>
          <w:trHeight w:val="515"/>
          <w:jc w:val="right"/>
        </w:trPr>
        <w:tc>
          <w:tcPr>
            <w:tcW w:w="8338" w:type="dxa"/>
            <w:gridSpan w:val="3"/>
            <w:vAlign w:val="center"/>
          </w:tcPr>
          <w:p w14:paraId="61046D3B" w14:textId="77777777" w:rsidR="00E726DB" w:rsidRPr="00A1504F" w:rsidRDefault="00E726DB" w:rsidP="00773531">
            <w:pPr>
              <w:spacing w:after="0" w:line="240" w:lineRule="auto"/>
              <w:ind w:right="11"/>
              <w:jc w:val="both"/>
              <w:rPr>
                <w:rFonts w:ascii="Arial" w:hAnsi="Arial" w:cs="Arial"/>
                <w:b/>
                <w:sz w:val="20"/>
                <w:szCs w:val="20"/>
              </w:rPr>
            </w:pPr>
            <w:r w:rsidRPr="00A1504F">
              <w:rPr>
                <w:rFonts w:ascii="Arial" w:hAnsi="Arial" w:cs="Arial"/>
                <w:b/>
                <w:sz w:val="18"/>
                <w:szCs w:val="18"/>
              </w:rPr>
              <w:t>ALTRO (</w:t>
            </w:r>
            <w:r w:rsidRPr="00A1504F">
              <w:rPr>
                <w:rFonts w:ascii="Arial" w:hAnsi="Arial" w:cs="Arial"/>
                <w:b/>
                <w:i/>
                <w:sz w:val="18"/>
                <w:szCs w:val="18"/>
              </w:rPr>
              <w:t>indicare eventuali ulteriori nominativi, riportando, per ciascuno di essi, le informazioni di cui sopra</w:t>
            </w:r>
            <w:r w:rsidRPr="00A1504F">
              <w:rPr>
                <w:rFonts w:ascii="Arial" w:hAnsi="Arial" w:cs="Arial"/>
                <w:b/>
                <w:sz w:val="18"/>
                <w:szCs w:val="18"/>
              </w:rPr>
              <w:t>):</w:t>
            </w:r>
          </w:p>
        </w:tc>
      </w:tr>
      <w:tr w:rsidR="00E726DB" w:rsidRPr="00AC5CF7" w14:paraId="17576314" w14:textId="77777777" w:rsidTr="00982054">
        <w:trPr>
          <w:trHeight w:val="515"/>
          <w:jc w:val="right"/>
        </w:trPr>
        <w:tc>
          <w:tcPr>
            <w:tcW w:w="8338" w:type="dxa"/>
            <w:gridSpan w:val="3"/>
            <w:vAlign w:val="center"/>
          </w:tcPr>
          <w:p w14:paraId="6FB53FA4" w14:textId="77777777" w:rsidR="00B5559D" w:rsidRPr="004417EB" w:rsidRDefault="00163DF7" w:rsidP="00181882">
            <w:pPr>
              <w:spacing w:before="120" w:after="120" w:line="280" w:lineRule="exact"/>
              <w:ind w:right="11"/>
              <w:jc w:val="both"/>
              <w:rPr>
                <w:rFonts w:ascii="Arial" w:hAnsi="Arial" w:cs="Arial"/>
                <w:b/>
                <w:sz w:val="20"/>
                <w:szCs w:val="20"/>
              </w:rPr>
            </w:pPr>
            <w:r w:rsidRPr="00A1504F">
              <w:rPr>
                <w:rFonts w:ascii="Arial" w:hAnsi="Arial" w:cs="Arial"/>
                <w:b/>
                <w:sz w:val="20"/>
                <w:szCs w:val="20"/>
              </w:rPr>
              <w:fldChar w:fldCharType="begin">
                <w:ffData>
                  <w:name w:val="Testo27"/>
                  <w:enabled/>
                  <w:calcOnExit w:val="0"/>
                  <w:textInput/>
                </w:ffData>
              </w:fldChar>
            </w:r>
            <w:r w:rsidR="00E726DB" w:rsidRPr="00A1504F">
              <w:rPr>
                <w:rFonts w:ascii="Arial" w:hAnsi="Arial" w:cs="Arial"/>
                <w:b/>
                <w:sz w:val="20"/>
                <w:szCs w:val="20"/>
              </w:rPr>
              <w:instrText xml:space="preserve"> FORMTEXT </w:instrText>
            </w:r>
            <w:r w:rsidRPr="00A1504F">
              <w:rPr>
                <w:rFonts w:ascii="Arial" w:hAnsi="Arial" w:cs="Arial"/>
                <w:b/>
                <w:sz w:val="20"/>
                <w:szCs w:val="20"/>
              </w:rPr>
            </w:r>
            <w:r w:rsidRPr="00A1504F">
              <w:rPr>
                <w:rFonts w:ascii="Arial" w:hAnsi="Arial" w:cs="Arial"/>
                <w:b/>
                <w:sz w:val="20"/>
                <w:szCs w:val="20"/>
              </w:rPr>
              <w:fldChar w:fldCharType="separate"/>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Pr="00A1504F">
              <w:rPr>
                <w:rFonts w:ascii="Arial" w:hAnsi="Arial" w:cs="Arial"/>
                <w:b/>
                <w:sz w:val="20"/>
                <w:szCs w:val="20"/>
              </w:rPr>
              <w:fldChar w:fldCharType="end"/>
            </w:r>
          </w:p>
        </w:tc>
      </w:tr>
    </w:tbl>
    <w:p w14:paraId="0E80C16C" w14:textId="77777777" w:rsidR="00E726DB" w:rsidRPr="00B5559D" w:rsidRDefault="00166F28" w:rsidP="009945A5">
      <w:pPr>
        <w:tabs>
          <w:tab w:val="left" w:pos="1008"/>
        </w:tabs>
        <w:spacing w:before="120" w:after="0" w:line="280" w:lineRule="exact"/>
        <w:ind w:left="555" w:right="11"/>
        <w:jc w:val="both"/>
        <w:rPr>
          <w:rFonts w:ascii="Arial" w:hAnsi="Arial" w:cs="Arial"/>
        </w:rPr>
      </w:pPr>
      <w:r>
        <w:rPr>
          <w:rFonts w:ascii="Arial" w:hAnsi="Arial" w:cs="Arial"/>
          <w:b/>
          <w:sz w:val="20"/>
          <w:szCs w:val="20"/>
        </w:rPr>
        <w:t>5</w:t>
      </w:r>
      <w:r w:rsidR="0044503F" w:rsidRPr="00B7371A">
        <w:rPr>
          <w:rFonts w:ascii="Arial" w:hAnsi="Arial" w:cs="Arial"/>
          <w:b/>
          <w:sz w:val="20"/>
          <w:szCs w:val="20"/>
        </w:rPr>
        <w:t>.2</w:t>
      </w:r>
      <w:r w:rsidR="0044503F" w:rsidRPr="009945A5">
        <w:rPr>
          <w:rFonts w:ascii="Arial" w:hAnsi="Arial" w:cs="Arial"/>
          <w:sz w:val="20"/>
          <w:szCs w:val="20"/>
        </w:rPr>
        <w:t>.</w:t>
      </w:r>
      <w:r w:rsidR="0044503F" w:rsidRPr="007E779A">
        <w:rPr>
          <w:rFonts w:ascii="Arial" w:hAnsi="Arial" w:cs="Arial"/>
          <w:sz w:val="20"/>
          <w:szCs w:val="20"/>
        </w:rPr>
        <w:tab/>
      </w:r>
      <w:r w:rsidR="00E726DB" w:rsidRPr="00B5559D">
        <w:rPr>
          <w:rFonts w:ascii="Arial" w:hAnsi="Arial" w:cs="Arial"/>
        </w:rPr>
        <w:t xml:space="preserve">che </w:t>
      </w:r>
      <w:r w:rsidR="00982054" w:rsidRPr="00B5559D">
        <w:rPr>
          <w:rFonts w:ascii="Arial" w:hAnsi="Arial" w:cs="Arial"/>
        </w:rPr>
        <w:t>(</w:t>
      </w:r>
      <w:r w:rsidR="00982054" w:rsidRPr="00B5559D">
        <w:rPr>
          <w:rFonts w:ascii="Arial" w:hAnsi="Arial" w:cs="Arial"/>
          <w:i/>
        </w:rPr>
        <w:t>fornire le informazioni richieste solo se ricorre la fattispecie menzionata</w:t>
      </w:r>
      <w:r w:rsidR="00982054" w:rsidRPr="00B5559D">
        <w:rPr>
          <w:rFonts w:ascii="Arial" w:hAnsi="Arial" w:cs="Arial"/>
        </w:rPr>
        <w:t>)</w:t>
      </w:r>
      <w:r w:rsidR="00E726DB" w:rsidRPr="00B5559D">
        <w:rPr>
          <w:rFonts w:ascii="Arial" w:hAnsi="Arial" w:cs="Arial"/>
        </w:rPr>
        <w:t>:</w:t>
      </w:r>
    </w:p>
    <w:p w14:paraId="7C8906D3" w14:textId="77777777" w:rsidR="00E726DB" w:rsidRPr="00B5559D" w:rsidRDefault="00E726DB" w:rsidP="00EF373F">
      <w:pPr>
        <w:pStyle w:val="Paragrafoelenco"/>
        <w:numPr>
          <w:ilvl w:val="0"/>
          <w:numId w:val="7"/>
        </w:numPr>
        <w:spacing w:before="120" w:after="120" w:line="280" w:lineRule="exact"/>
        <w:ind w:left="1276" w:right="11" w:hanging="284"/>
        <w:jc w:val="both"/>
        <w:rPr>
          <w:rFonts w:ascii="Arial" w:hAnsi="Arial" w:cs="Arial"/>
        </w:rPr>
      </w:pPr>
      <w:r w:rsidRPr="00B5559D">
        <w:rPr>
          <w:rFonts w:ascii="Arial" w:hAnsi="Arial" w:cs="Arial"/>
        </w:rPr>
        <w:t xml:space="preserve">che nelle assemblee societarie svoltesi nell’ultimo esercizio sociale, antecedente alla data </w:t>
      </w:r>
      <w:r w:rsidR="00AD285E" w:rsidRPr="00B5559D">
        <w:rPr>
          <w:rFonts w:ascii="Arial" w:hAnsi="Arial" w:cs="Arial"/>
        </w:rPr>
        <w:t>della presente Dichiarazione</w:t>
      </w:r>
      <w:r w:rsidRPr="00B5559D">
        <w:rPr>
          <w:rFonts w:ascii="Arial" w:hAnsi="Arial" w:cs="Arial"/>
        </w:rPr>
        <w:t>, hanno esercitato il diritto di voto in base a procura irrevocabile o ne hanno avuto comunque diritto, le seguenti persone</w:t>
      </w:r>
      <w:r w:rsidR="00F222AC" w:rsidRPr="00B5559D">
        <w:rPr>
          <w:rFonts w:ascii="Arial" w:hAnsi="Arial" w:cs="Arial"/>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56"/>
        <w:gridCol w:w="2485"/>
        <w:gridCol w:w="3032"/>
      </w:tblGrid>
      <w:tr w:rsidR="00E726DB" w:rsidRPr="00AC5CF7" w14:paraId="30C5A23B" w14:textId="77777777" w:rsidTr="00E13691">
        <w:trPr>
          <w:trHeight w:val="515"/>
          <w:jc w:val="right"/>
        </w:trPr>
        <w:tc>
          <w:tcPr>
            <w:tcW w:w="2856" w:type="dxa"/>
          </w:tcPr>
          <w:p w14:paraId="2FD7CE81" w14:textId="77777777" w:rsidR="00E726DB" w:rsidRPr="00A1504F" w:rsidRDefault="00163DF7" w:rsidP="00181882">
            <w:pPr>
              <w:spacing w:before="120" w:after="120" w:line="280" w:lineRule="exact"/>
              <w:ind w:right="11"/>
              <w:jc w:val="both"/>
              <w:rPr>
                <w:rFonts w:ascii="Arial" w:hAnsi="Arial" w:cs="Arial"/>
                <w:b/>
                <w:sz w:val="20"/>
                <w:szCs w:val="20"/>
              </w:rPr>
            </w:pPr>
            <w:r w:rsidRPr="00A1504F">
              <w:rPr>
                <w:rFonts w:ascii="Arial" w:hAnsi="Arial" w:cs="Arial"/>
                <w:b/>
                <w:sz w:val="20"/>
                <w:szCs w:val="20"/>
              </w:rPr>
              <w:fldChar w:fldCharType="begin">
                <w:ffData>
                  <w:name w:val="Testo23"/>
                  <w:enabled/>
                  <w:calcOnExit w:val="0"/>
                  <w:textInput/>
                </w:ffData>
              </w:fldChar>
            </w:r>
            <w:r w:rsidR="00E726DB" w:rsidRPr="00A1504F">
              <w:rPr>
                <w:rFonts w:ascii="Arial" w:hAnsi="Arial" w:cs="Arial"/>
                <w:b/>
                <w:sz w:val="20"/>
                <w:szCs w:val="20"/>
              </w:rPr>
              <w:instrText xml:space="preserve"> FORMTEXT </w:instrText>
            </w:r>
            <w:r w:rsidRPr="00A1504F">
              <w:rPr>
                <w:rFonts w:ascii="Arial" w:hAnsi="Arial" w:cs="Arial"/>
                <w:b/>
                <w:sz w:val="20"/>
                <w:szCs w:val="20"/>
              </w:rPr>
            </w:r>
            <w:r w:rsidRPr="00A1504F">
              <w:rPr>
                <w:rFonts w:ascii="Arial" w:hAnsi="Arial" w:cs="Arial"/>
                <w:b/>
                <w:sz w:val="20"/>
                <w:szCs w:val="20"/>
              </w:rPr>
              <w:fldChar w:fldCharType="separate"/>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Pr="00A1504F">
              <w:rPr>
                <w:rFonts w:ascii="Arial" w:hAnsi="Arial" w:cs="Arial"/>
                <w:b/>
                <w:sz w:val="20"/>
                <w:szCs w:val="20"/>
              </w:rPr>
              <w:fldChar w:fldCharType="end"/>
            </w:r>
          </w:p>
        </w:tc>
        <w:tc>
          <w:tcPr>
            <w:tcW w:w="2485" w:type="dxa"/>
          </w:tcPr>
          <w:p w14:paraId="0519FC77" w14:textId="77777777" w:rsidR="00E726DB" w:rsidRPr="00A1504F" w:rsidRDefault="00E726DB" w:rsidP="00181882">
            <w:pPr>
              <w:spacing w:before="120" w:after="120" w:line="280" w:lineRule="exact"/>
              <w:ind w:right="11"/>
              <w:jc w:val="both"/>
              <w:rPr>
                <w:rFonts w:ascii="Arial" w:hAnsi="Arial" w:cs="Arial"/>
                <w:sz w:val="20"/>
                <w:szCs w:val="20"/>
              </w:rPr>
            </w:pPr>
            <w:r w:rsidRPr="00A1504F">
              <w:rPr>
                <w:rFonts w:ascii="Arial" w:hAnsi="Arial" w:cs="Arial"/>
                <w:sz w:val="20"/>
                <w:szCs w:val="20"/>
              </w:rPr>
              <w:t>Per conto di</w:t>
            </w:r>
          </w:p>
        </w:tc>
        <w:tc>
          <w:tcPr>
            <w:tcW w:w="3032" w:type="dxa"/>
          </w:tcPr>
          <w:p w14:paraId="50F70D4A" w14:textId="77777777" w:rsidR="00E726DB" w:rsidRPr="00A1504F" w:rsidRDefault="00163DF7" w:rsidP="00181882">
            <w:pPr>
              <w:spacing w:before="120" w:after="120" w:line="280" w:lineRule="exact"/>
              <w:ind w:right="11"/>
              <w:jc w:val="both"/>
              <w:rPr>
                <w:rFonts w:ascii="Arial" w:hAnsi="Arial" w:cs="Arial"/>
                <w:b/>
                <w:sz w:val="20"/>
                <w:szCs w:val="20"/>
              </w:rPr>
            </w:pPr>
            <w:r w:rsidRPr="00A1504F">
              <w:rPr>
                <w:rFonts w:ascii="Arial" w:hAnsi="Arial" w:cs="Arial"/>
                <w:b/>
                <w:sz w:val="20"/>
                <w:szCs w:val="20"/>
              </w:rPr>
              <w:fldChar w:fldCharType="begin">
                <w:ffData>
                  <w:name w:val="Testo109"/>
                  <w:enabled/>
                  <w:calcOnExit w:val="0"/>
                  <w:textInput/>
                </w:ffData>
              </w:fldChar>
            </w:r>
            <w:r w:rsidR="00E726DB" w:rsidRPr="00A1504F">
              <w:rPr>
                <w:rFonts w:ascii="Arial" w:hAnsi="Arial" w:cs="Arial"/>
                <w:b/>
                <w:sz w:val="20"/>
                <w:szCs w:val="20"/>
              </w:rPr>
              <w:instrText xml:space="preserve"> FORMTEXT </w:instrText>
            </w:r>
            <w:r w:rsidRPr="00A1504F">
              <w:rPr>
                <w:rFonts w:ascii="Arial" w:hAnsi="Arial" w:cs="Arial"/>
                <w:b/>
                <w:sz w:val="20"/>
                <w:szCs w:val="20"/>
              </w:rPr>
            </w:r>
            <w:r w:rsidRPr="00A1504F">
              <w:rPr>
                <w:rFonts w:ascii="Arial" w:hAnsi="Arial" w:cs="Arial"/>
                <w:b/>
                <w:sz w:val="20"/>
                <w:szCs w:val="20"/>
              </w:rPr>
              <w:fldChar w:fldCharType="separate"/>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Pr="00A1504F">
              <w:rPr>
                <w:rFonts w:ascii="Arial" w:hAnsi="Arial" w:cs="Arial"/>
                <w:b/>
                <w:sz w:val="20"/>
                <w:szCs w:val="20"/>
              </w:rPr>
              <w:fldChar w:fldCharType="end"/>
            </w:r>
          </w:p>
        </w:tc>
      </w:tr>
      <w:tr w:rsidR="00E726DB" w:rsidRPr="00AC5CF7" w14:paraId="4DC92CD5" w14:textId="77777777" w:rsidTr="00E13691">
        <w:trPr>
          <w:trHeight w:val="515"/>
          <w:jc w:val="right"/>
        </w:trPr>
        <w:tc>
          <w:tcPr>
            <w:tcW w:w="2856" w:type="dxa"/>
          </w:tcPr>
          <w:p w14:paraId="28ED7CD0" w14:textId="77777777" w:rsidR="00E726DB" w:rsidRPr="00A1504F" w:rsidRDefault="00163DF7" w:rsidP="00181882">
            <w:pPr>
              <w:spacing w:before="120" w:after="120" w:line="280" w:lineRule="exact"/>
              <w:ind w:right="11"/>
              <w:jc w:val="both"/>
              <w:rPr>
                <w:rFonts w:ascii="Arial" w:hAnsi="Arial" w:cs="Arial"/>
                <w:b/>
                <w:sz w:val="20"/>
                <w:szCs w:val="20"/>
              </w:rPr>
            </w:pPr>
            <w:r w:rsidRPr="00A1504F">
              <w:rPr>
                <w:rFonts w:ascii="Arial" w:hAnsi="Arial" w:cs="Arial"/>
                <w:b/>
                <w:sz w:val="20"/>
                <w:szCs w:val="20"/>
              </w:rPr>
              <w:lastRenderedPageBreak/>
              <w:fldChar w:fldCharType="begin">
                <w:ffData>
                  <w:name w:val="Testo27"/>
                  <w:enabled/>
                  <w:calcOnExit w:val="0"/>
                  <w:textInput/>
                </w:ffData>
              </w:fldChar>
            </w:r>
            <w:r w:rsidR="00E726DB" w:rsidRPr="00A1504F">
              <w:rPr>
                <w:rFonts w:ascii="Arial" w:hAnsi="Arial" w:cs="Arial"/>
                <w:b/>
                <w:sz w:val="20"/>
                <w:szCs w:val="20"/>
              </w:rPr>
              <w:instrText xml:space="preserve"> FORMTEXT </w:instrText>
            </w:r>
            <w:r w:rsidRPr="00A1504F">
              <w:rPr>
                <w:rFonts w:ascii="Arial" w:hAnsi="Arial" w:cs="Arial"/>
                <w:b/>
                <w:sz w:val="20"/>
                <w:szCs w:val="20"/>
              </w:rPr>
            </w:r>
            <w:r w:rsidRPr="00A1504F">
              <w:rPr>
                <w:rFonts w:ascii="Arial" w:hAnsi="Arial" w:cs="Arial"/>
                <w:b/>
                <w:sz w:val="20"/>
                <w:szCs w:val="20"/>
              </w:rPr>
              <w:fldChar w:fldCharType="separate"/>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Pr="00A1504F">
              <w:rPr>
                <w:rFonts w:ascii="Arial" w:hAnsi="Arial" w:cs="Arial"/>
                <w:b/>
                <w:sz w:val="20"/>
                <w:szCs w:val="20"/>
              </w:rPr>
              <w:fldChar w:fldCharType="end"/>
            </w:r>
          </w:p>
        </w:tc>
        <w:tc>
          <w:tcPr>
            <w:tcW w:w="2485" w:type="dxa"/>
          </w:tcPr>
          <w:p w14:paraId="39DA0710" w14:textId="77777777" w:rsidR="00E726DB" w:rsidRPr="00A1504F" w:rsidRDefault="00E726DB" w:rsidP="00181882">
            <w:pPr>
              <w:spacing w:before="120" w:after="120" w:line="280" w:lineRule="exact"/>
              <w:ind w:right="11"/>
              <w:jc w:val="both"/>
              <w:rPr>
                <w:rFonts w:ascii="Arial" w:hAnsi="Arial" w:cs="Arial"/>
                <w:sz w:val="20"/>
                <w:szCs w:val="20"/>
              </w:rPr>
            </w:pPr>
            <w:r w:rsidRPr="00A1504F">
              <w:rPr>
                <w:rFonts w:ascii="Arial" w:hAnsi="Arial" w:cs="Arial"/>
                <w:sz w:val="20"/>
                <w:szCs w:val="20"/>
              </w:rPr>
              <w:t>Per conto di</w:t>
            </w:r>
          </w:p>
        </w:tc>
        <w:tc>
          <w:tcPr>
            <w:tcW w:w="3032" w:type="dxa"/>
          </w:tcPr>
          <w:p w14:paraId="7C4DBFEF" w14:textId="77777777" w:rsidR="00E726DB" w:rsidRPr="00A1504F" w:rsidRDefault="00163DF7" w:rsidP="00181882">
            <w:pPr>
              <w:spacing w:before="120" w:after="120" w:line="280" w:lineRule="exact"/>
              <w:ind w:right="11"/>
              <w:jc w:val="both"/>
              <w:rPr>
                <w:rFonts w:ascii="Arial" w:hAnsi="Arial" w:cs="Arial"/>
                <w:b/>
                <w:sz w:val="20"/>
                <w:szCs w:val="20"/>
              </w:rPr>
            </w:pPr>
            <w:r w:rsidRPr="00A1504F">
              <w:rPr>
                <w:rFonts w:ascii="Arial" w:hAnsi="Arial" w:cs="Arial"/>
                <w:b/>
                <w:sz w:val="20"/>
                <w:szCs w:val="20"/>
              </w:rPr>
              <w:fldChar w:fldCharType="begin">
                <w:ffData>
                  <w:name w:val="Testo109"/>
                  <w:enabled/>
                  <w:calcOnExit w:val="0"/>
                  <w:textInput/>
                </w:ffData>
              </w:fldChar>
            </w:r>
            <w:r w:rsidR="00E726DB" w:rsidRPr="00A1504F">
              <w:rPr>
                <w:rFonts w:ascii="Arial" w:hAnsi="Arial" w:cs="Arial"/>
                <w:b/>
                <w:sz w:val="20"/>
                <w:szCs w:val="20"/>
              </w:rPr>
              <w:instrText xml:space="preserve"> FORMTEXT </w:instrText>
            </w:r>
            <w:r w:rsidRPr="00A1504F">
              <w:rPr>
                <w:rFonts w:ascii="Arial" w:hAnsi="Arial" w:cs="Arial"/>
                <w:b/>
                <w:sz w:val="20"/>
                <w:szCs w:val="20"/>
              </w:rPr>
            </w:r>
            <w:r w:rsidRPr="00A1504F">
              <w:rPr>
                <w:rFonts w:ascii="Arial" w:hAnsi="Arial" w:cs="Arial"/>
                <w:b/>
                <w:sz w:val="20"/>
                <w:szCs w:val="20"/>
              </w:rPr>
              <w:fldChar w:fldCharType="separate"/>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Pr="00A1504F">
              <w:rPr>
                <w:rFonts w:ascii="Arial" w:hAnsi="Arial" w:cs="Arial"/>
                <w:b/>
                <w:sz w:val="20"/>
                <w:szCs w:val="20"/>
              </w:rPr>
              <w:fldChar w:fldCharType="end"/>
            </w:r>
          </w:p>
        </w:tc>
      </w:tr>
      <w:tr w:rsidR="00E726DB" w:rsidRPr="00AC5CF7" w14:paraId="48E22631" w14:textId="77777777" w:rsidTr="00E13691">
        <w:trPr>
          <w:trHeight w:val="515"/>
          <w:jc w:val="right"/>
        </w:trPr>
        <w:tc>
          <w:tcPr>
            <w:tcW w:w="2856" w:type="dxa"/>
          </w:tcPr>
          <w:p w14:paraId="39C9CEB5" w14:textId="77777777" w:rsidR="00E726DB" w:rsidRPr="00A1504F" w:rsidRDefault="00163DF7" w:rsidP="00181882">
            <w:pPr>
              <w:spacing w:before="120" w:after="120" w:line="280" w:lineRule="exact"/>
              <w:ind w:right="11"/>
              <w:jc w:val="both"/>
              <w:rPr>
                <w:rFonts w:ascii="Arial" w:hAnsi="Arial" w:cs="Arial"/>
                <w:b/>
                <w:sz w:val="20"/>
                <w:szCs w:val="20"/>
              </w:rPr>
            </w:pPr>
            <w:r w:rsidRPr="00A1504F">
              <w:rPr>
                <w:rFonts w:ascii="Arial" w:hAnsi="Arial" w:cs="Arial"/>
                <w:b/>
                <w:sz w:val="20"/>
                <w:szCs w:val="20"/>
              </w:rPr>
              <w:fldChar w:fldCharType="begin">
                <w:ffData>
                  <w:name w:val="Testo27"/>
                  <w:enabled/>
                  <w:calcOnExit w:val="0"/>
                  <w:textInput/>
                </w:ffData>
              </w:fldChar>
            </w:r>
            <w:r w:rsidR="00E726DB" w:rsidRPr="00A1504F">
              <w:rPr>
                <w:rFonts w:ascii="Arial" w:hAnsi="Arial" w:cs="Arial"/>
                <w:b/>
                <w:sz w:val="20"/>
                <w:szCs w:val="20"/>
              </w:rPr>
              <w:instrText xml:space="preserve"> FORMTEXT </w:instrText>
            </w:r>
            <w:r w:rsidRPr="00A1504F">
              <w:rPr>
                <w:rFonts w:ascii="Arial" w:hAnsi="Arial" w:cs="Arial"/>
                <w:b/>
                <w:sz w:val="20"/>
                <w:szCs w:val="20"/>
              </w:rPr>
            </w:r>
            <w:r w:rsidRPr="00A1504F">
              <w:rPr>
                <w:rFonts w:ascii="Arial" w:hAnsi="Arial" w:cs="Arial"/>
                <w:b/>
                <w:sz w:val="20"/>
                <w:szCs w:val="20"/>
              </w:rPr>
              <w:fldChar w:fldCharType="separate"/>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Pr="00A1504F">
              <w:rPr>
                <w:rFonts w:ascii="Arial" w:hAnsi="Arial" w:cs="Arial"/>
                <w:b/>
                <w:sz w:val="20"/>
                <w:szCs w:val="20"/>
              </w:rPr>
              <w:fldChar w:fldCharType="end"/>
            </w:r>
          </w:p>
        </w:tc>
        <w:tc>
          <w:tcPr>
            <w:tcW w:w="2485" w:type="dxa"/>
          </w:tcPr>
          <w:p w14:paraId="0E0BBBBE" w14:textId="77777777" w:rsidR="00E726DB" w:rsidRPr="00A1504F" w:rsidRDefault="00E726DB" w:rsidP="00181882">
            <w:pPr>
              <w:spacing w:before="120" w:after="120" w:line="280" w:lineRule="exact"/>
              <w:ind w:right="11"/>
              <w:jc w:val="both"/>
              <w:rPr>
                <w:rFonts w:ascii="Arial" w:hAnsi="Arial" w:cs="Arial"/>
                <w:sz w:val="20"/>
                <w:szCs w:val="20"/>
              </w:rPr>
            </w:pPr>
            <w:r w:rsidRPr="00A1504F">
              <w:rPr>
                <w:rFonts w:ascii="Arial" w:hAnsi="Arial" w:cs="Arial"/>
                <w:sz w:val="20"/>
                <w:szCs w:val="20"/>
              </w:rPr>
              <w:t>Per conto di</w:t>
            </w:r>
          </w:p>
        </w:tc>
        <w:tc>
          <w:tcPr>
            <w:tcW w:w="3032" w:type="dxa"/>
          </w:tcPr>
          <w:p w14:paraId="732E0E29" w14:textId="77777777" w:rsidR="00E726DB" w:rsidRPr="00A1504F" w:rsidRDefault="00163DF7" w:rsidP="00181882">
            <w:pPr>
              <w:spacing w:before="120" w:after="120" w:line="280" w:lineRule="exact"/>
              <w:ind w:right="11"/>
              <w:jc w:val="both"/>
              <w:rPr>
                <w:rFonts w:ascii="Arial" w:hAnsi="Arial" w:cs="Arial"/>
                <w:b/>
                <w:sz w:val="20"/>
                <w:szCs w:val="20"/>
              </w:rPr>
            </w:pPr>
            <w:r w:rsidRPr="00A1504F">
              <w:rPr>
                <w:rFonts w:ascii="Arial" w:hAnsi="Arial" w:cs="Arial"/>
                <w:b/>
                <w:sz w:val="20"/>
                <w:szCs w:val="20"/>
              </w:rPr>
              <w:fldChar w:fldCharType="begin">
                <w:ffData>
                  <w:name w:val="Testo109"/>
                  <w:enabled/>
                  <w:calcOnExit w:val="0"/>
                  <w:textInput/>
                </w:ffData>
              </w:fldChar>
            </w:r>
            <w:r w:rsidR="00E726DB" w:rsidRPr="00A1504F">
              <w:rPr>
                <w:rFonts w:ascii="Arial" w:hAnsi="Arial" w:cs="Arial"/>
                <w:b/>
                <w:sz w:val="20"/>
                <w:szCs w:val="20"/>
              </w:rPr>
              <w:instrText xml:space="preserve"> FORMTEXT </w:instrText>
            </w:r>
            <w:r w:rsidRPr="00A1504F">
              <w:rPr>
                <w:rFonts w:ascii="Arial" w:hAnsi="Arial" w:cs="Arial"/>
                <w:b/>
                <w:sz w:val="20"/>
                <w:szCs w:val="20"/>
              </w:rPr>
            </w:r>
            <w:r w:rsidRPr="00A1504F">
              <w:rPr>
                <w:rFonts w:ascii="Arial" w:hAnsi="Arial" w:cs="Arial"/>
                <w:b/>
                <w:sz w:val="20"/>
                <w:szCs w:val="20"/>
              </w:rPr>
              <w:fldChar w:fldCharType="separate"/>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Pr="00A1504F">
              <w:rPr>
                <w:rFonts w:ascii="Arial" w:hAnsi="Arial" w:cs="Arial"/>
                <w:b/>
                <w:sz w:val="20"/>
                <w:szCs w:val="20"/>
              </w:rPr>
              <w:fldChar w:fldCharType="end"/>
            </w:r>
          </w:p>
        </w:tc>
      </w:tr>
      <w:tr w:rsidR="00E726DB" w:rsidRPr="00AC5CF7" w14:paraId="3522E53C" w14:textId="77777777" w:rsidTr="00E13691">
        <w:trPr>
          <w:trHeight w:val="515"/>
          <w:jc w:val="right"/>
        </w:trPr>
        <w:tc>
          <w:tcPr>
            <w:tcW w:w="2856" w:type="dxa"/>
          </w:tcPr>
          <w:p w14:paraId="26E003D6" w14:textId="77777777" w:rsidR="00E726DB" w:rsidRPr="00A1504F" w:rsidRDefault="00163DF7" w:rsidP="00181882">
            <w:pPr>
              <w:spacing w:before="120" w:after="120" w:line="280" w:lineRule="exact"/>
              <w:ind w:right="11"/>
              <w:jc w:val="both"/>
              <w:rPr>
                <w:rFonts w:ascii="Arial" w:hAnsi="Arial" w:cs="Arial"/>
                <w:b/>
                <w:sz w:val="20"/>
                <w:szCs w:val="20"/>
              </w:rPr>
            </w:pPr>
            <w:r w:rsidRPr="00A1504F">
              <w:rPr>
                <w:rFonts w:ascii="Arial" w:hAnsi="Arial" w:cs="Arial"/>
                <w:b/>
                <w:sz w:val="20"/>
                <w:szCs w:val="20"/>
              </w:rPr>
              <w:fldChar w:fldCharType="begin">
                <w:ffData>
                  <w:name w:val="Testo27"/>
                  <w:enabled/>
                  <w:calcOnExit w:val="0"/>
                  <w:textInput/>
                </w:ffData>
              </w:fldChar>
            </w:r>
            <w:r w:rsidR="00E726DB" w:rsidRPr="00A1504F">
              <w:rPr>
                <w:rFonts w:ascii="Arial" w:hAnsi="Arial" w:cs="Arial"/>
                <w:b/>
                <w:sz w:val="20"/>
                <w:szCs w:val="20"/>
              </w:rPr>
              <w:instrText xml:space="preserve"> FORMTEXT </w:instrText>
            </w:r>
            <w:r w:rsidRPr="00A1504F">
              <w:rPr>
                <w:rFonts w:ascii="Arial" w:hAnsi="Arial" w:cs="Arial"/>
                <w:b/>
                <w:sz w:val="20"/>
                <w:szCs w:val="20"/>
              </w:rPr>
            </w:r>
            <w:r w:rsidRPr="00A1504F">
              <w:rPr>
                <w:rFonts w:ascii="Arial" w:hAnsi="Arial" w:cs="Arial"/>
                <w:b/>
                <w:sz w:val="20"/>
                <w:szCs w:val="20"/>
              </w:rPr>
              <w:fldChar w:fldCharType="separate"/>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Pr="00A1504F">
              <w:rPr>
                <w:rFonts w:ascii="Arial" w:hAnsi="Arial" w:cs="Arial"/>
                <w:b/>
                <w:sz w:val="20"/>
                <w:szCs w:val="20"/>
              </w:rPr>
              <w:fldChar w:fldCharType="end"/>
            </w:r>
          </w:p>
        </w:tc>
        <w:tc>
          <w:tcPr>
            <w:tcW w:w="2485" w:type="dxa"/>
          </w:tcPr>
          <w:p w14:paraId="7B000101" w14:textId="77777777" w:rsidR="00E726DB" w:rsidRPr="00A1504F" w:rsidRDefault="00E726DB" w:rsidP="00181882">
            <w:pPr>
              <w:spacing w:before="120" w:after="120" w:line="280" w:lineRule="exact"/>
              <w:ind w:right="11"/>
              <w:jc w:val="both"/>
              <w:rPr>
                <w:rFonts w:ascii="Arial" w:hAnsi="Arial" w:cs="Arial"/>
                <w:sz w:val="20"/>
                <w:szCs w:val="20"/>
              </w:rPr>
            </w:pPr>
            <w:r w:rsidRPr="00A1504F">
              <w:rPr>
                <w:rFonts w:ascii="Arial" w:hAnsi="Arial" w:cs="Arial"/>
                <w:sz w:val="20"/>
                <w:szCs w:val="20"/>
              </w:rPr>
              <w:t>Per conto di</w:t>
            </w:r>
          </w:p>
        </w:tc>
        <w:tc>
          <w:tcPr>
            <w:tcW w:w="3032" w:type="dxa"/>
          </w:tcPr>
          <w:p w14:paraId="4A338284" w14:textId="77777777" w:rsidR="00E726DB" w:rsidRPr="00A1504F" w:rsidRDefault="00163DF7" w:rsidP="00181882">
            <w:pPr>
              <w:spacing w:before="120" w:after="120" w:line="280" w:lineRule="exact"/>
              <w:ind w:right="11"/>
              <w:jc w:val="both"/>
              <w:rPr>
                <w:rFonts w:ascii="Arial" w:hAnsi="Arial" w:cs="Arial"/>
                <w:b/>
                <w:sz w:val="20"/>
                <w:szCs w:val="20"/>
              </w:rPr>
            </w:pPr>
            <w:r w:rsidRPr="00A1504F">
              <w:rPr>
                <w:rFonts w:ascii="Arial" w:hAnsi="Arial" w:cs="Arial"/>
                <w:b/>
                <w:sz w:val="20"/>
                <w:szCs w:val="20"/>
              </w:rPr>
              <w:fldChar w:fldCharType="begin">
                <w:ffData>
                  <w:name w:val="Testo109"/>
                  <w:enabled/>
                  <w:calcOnExit w:val="0"/>
                  <w:textInput/>
                </w:ffData>
              </w:fldChar>
            </w:r>
            <w:r w:rsidR="00E726DB" w:rsidRPr="00A1504F">
              <w:rPr>
                <w:rFonts w:ascii="Arial" w:hAnsi="Arial" w:cs="Arial"/>
                <w:b/>
                <w:sz w:val="20"/>
                <w:szCs w:val="20"/>
              </w:rPr>
              <w:instrText xml:space="preserve"> FORMTEXT </w:instrText>
            </w:r>
            <w:r w:rsidRPr="00A1504F">
              <w:rPr>
                <w:rFonts w:ascii="Arial" w:hAnsi="Arial" w:cs="Arial"/>
                <w:b/>
                <w:sz w:val="20"/>
                <w:szCs w:val="20"/>
              </w:rPr>
            </w:r>
            <w:r w:rsidRPr="00A1504F">
              <w:rPr>
                <w:rFonts w:ascii="Arial" w:hAnsi="Arial" w:cs="Arial"/>
                <w:b/>
                <w:sz w:val="20"/>
                <w:szCs w:val="20"/>
              </w:rPr>
              <w:fldChar w:fldCharType="separate"/>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Pr="00A1504F">
              <w:rPr>
                <w:rFonts w:ascii="Arial" w:hAnsi="Arial" w:cs="Arial"/>
                <w:b/>
                <w:sz w:val="20"/>
                <w:szCs w:val="20"/>
              </w:rPr>
              <w:fldChar w:fldCharType="end"/>
            </w:r>
          </w:p>
        </w:tc>
      </w:tr>
      <w:tr w:rsidR="00E726DB" w:rsidRPr="00AC5CF7" w14:paraId="32426CEC" w14:textId="77777777" w:rsidTr="00E13691">
        <w:trPr>
          <w:trHeight w:val="515"/>
          <w:jc w:val="right"/>
        </w:trPr>
        <w:tc>
          <w:tcPr>
            <w:tcW w:w="2856" w:type="dxa"/>
          </w:tcPr>
          <w:p w14:paraId="16C0FC20" w14:textId="77777777" w:rsidR="00E726DB" w:rsidRPr="00A1504F" w:rsidRDefault="00163DF7" w:rsidP="00181882">
            <w:pPr>
              <w:spacing w:before="120" w:after="120" w:line="280" w:lineRule="exact"/>
              <w:ind w:right="11"/>
              <w:jc w:val="both"/>
              <w:rPr>
                <w:rFonts w:ascii="Arial" w:hAnsi="Arial" w:cs="Arial"/>
                <w:b/>
                <w:sz w:val="20"/>
                <w:szCs w:val="20"/>
              </w:rPr>
            </w:pPr>
            <w:r w:rsidRPr="00A1504F">
              <w:rPr>
                <w:rFonts w:ascii="Arial" w:hAnsi="Arial" w:cs="Arial"/>
                <w:b/>
                <w:sz w:val="20"/>
                <w:szCs w:val="20"/>
              </w:rPr>
              <w:fldChar w:fldCharType="begin">
                <w:ffData>
                  <w:name w:val="Testo27"/>
                  <w:enabled/>
                  <w:calcOnExit w:val="0"/>
                  <w:textInput/>
                </w:ffData>
              </w:fldChar>
            </w:r>
            <w:r w:rsidR="00E726DB" w:rsidRPr="00A1504F">
              <w:rPr>
                <w:rFonts w:ascii="Arial" w:hAnsi="Arial" w:cs="Arial"/>
                <w:b/>
                <w:sz w:val="20"/>
                <w:szCs w:val="20"/>
              </w:rPr>
              <w:instrText xml:space="preserve"> FORMTEXT </w:instrText>
            </w:r>
            <w:r w:rsidRPr="00A1504F">
              <w:rPr>
                <w:rFonts w:ascii="Arial" w:hAnsi="Arial" w:cs="Arial"/>
                <w:b/>
                <w:sz w:val="20"/>
                <w:szCs w:val="20"/>
              </w:rPr>
            </w:r>
            <w:r w:rsidRPr="00A1504F">
              <w:rPr>
                <w:rFonts w:ascii="Arial" w:hAnsi="Arial" w:cs="Arial"/>
                <w:b/>
                <w:sz w:val="20"/>
                <w:szCs w:val="20"/>
              </w:rPr>
              <w:fldChar w:fldCharType="separate"/>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Pr="00A1504F">
              <w:rPr>
                <w:rFonts w:ascii="Arial" w:hAnsi="Arial" w:cs="Arial"/>
                <w:b/>
                <w:sz w:val="20"/>
                <w:szCs w:val="20"/>
              </w:rPr>
              <w:fldChar w:fldCharType="end"/>
            </w:r>
          </w:p>
        </w:tc>
        <w:tc>
          <w:tcPr>
            <w:tcW w:w="2485" w:type="dxa"/>
          </w:tcPr>
          <w:p w14:paraId="04951C7D" w14:textId="77777777" w:rsidR="00E726DB" w:rsidRPr="00A1504F" w:rsidRDefault="00E726DB" w:rsidP="00181882">
            <w:pPr>
              <w:spacing w:before="120" w:after="120" w:line="280" w:lineRule="exact"/>
              <w:ind w:right="11"/>
              <w:jc w:val="both"/>
              <w:rPr>
                <w:rFonts w:ascii="Arial" w:hAnsi="Arial" w:cs="Arial"/>
                <w:sz w:val="20"/>
                <w:szCs w:val="20"/>
              </w:rPr>
            </w:pPr>
            <w:r w:rsidRPr="00A1504F">
              <w:rPr>
                <w:rFonts w:ascii="Arial" w:hAnsi="Arial" w:cs="Arial"/>
                <w:sz w:val="20"/>
                <w:szCs w:val="20"/>
              </w:rPr>
              <w:t>Per conto di</w:t>
            </w:r>
          </w:p>
        </w:tc>
        <w:tc>
          <w:tcPr>
            <w:tcW w:w="3032" w:type="dxa"/>
          </w:tcPr>
          <w:p w14:paraId="6772981D" w14:textId="77777777" w:rsidR="00E726DB" w:rsidRPr="00A1504F" w:rsidRDefault="00163DF7" w:rsidP="00181882">
            <w:pPr>
              <w:spacing w:before="120" w:after="120" w:line="280" w:lineRule="exact"/>
              <w:ind w:right="11"/>
              <w:jc w:val="both"/>
              <w:rPr>
                <w:rFonts w:ascii="Arial" w:hAnsi="Arial" w:cs="Arial"/>
                <w:b/>
                <w:sz w:val="20"/>
                <w:szCs w:val="20"/>
              </w:rPr>
            </w:pPr>
            <w:r w:rsidRPr="00A1504F">
              <w:rPr>
                <w:rFonts w:ascii="Arial" w:hAnsi="Arial" w:cs="Arial"/>
                <w:b/>
                <w:sz w:val="20"/>
                <w:szCs w:val="20"/>
              </w:rPr>
              <w:fldChar w:fldCharType="begin">
                <w:ffData>
                  <w:name w:val="Testo109"/>
                  <w:enabled/>
                  <w:calcOnExit w:val="0"/>
                  <w:textInput/>
                </w:ffData>
              </w:fldChar>
            </w:r>
            <w:r w:rsidR="00E726DB" w:rsidRPr="00A1504F">
              <w:rPr>
                <w:rFonts w:ascii="Arial" w:hAnsi="Arial" w:cs="Arial"/>
                <w:b/>
                <w:sz w:val="20"/>
                <w:szCs w:val="20"/>
              </w:rPr>
              <w:instrText xml:space="preserve"> FORMTEXT </w:instrText>
            </w:r>
            <w:r w:rsidRPr="00A1504F">
              <w:rPr>
                <w:rFonts w:ascii="Arial" w:hAnsi="Arial" w:cs="Arial"/>
                <w:b/>
                <w:sz w:val="20"/>
                <w:szCs w:val="20"/>
              </w:rPr>
            </w:r>
            <w:r w:rsidRPr="00A1504F">
              <w:rPr>
                <w:rFonts w:ascii="Arial" w:hAnsi="Arial" w:cs="Arial"/>
                <w:b/>
                <w:sz w:val="20"/>
                <w:szCs w:val="20"/>
              </w:rPr>
              <w:fldChar w:fldCharType="separate"/>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Pr="00A1504F">
              <w:rPr>
                <w:rFonts w:ascii="Arial" w:hAnsi="Arial" w:cs="Arial"/>
                <w:b/>
                <w:sz w:val="20"/>
                <w:szCs w:val="20"/>
              </w:rPr>
              <w:fldChar w:fldCharType="end"/>
            </w:r>
          </w:p>
        </w:tc>
      </w:tr>
      <w:tr w:rsidR="00E726DB" w:rsidRPr="00AC5CF7" w14:paraId="377D0288" w14:textId="77777777" w:rsidTr="00E13691">
        <w:trPr>
          <w:trHeight w:val="515"/>
          <w:jc w:val="right"/>
        </w:trPr>
        <w:tc>
          <w:tcPr>
            <w:tcW w:w="8373" w:type="dxa"/>
            <w:gridSpan w:val="3"/>
            <w:vAlign w:val="center"/>
          </w:tcPr>
          <w:p w14:paraId="39597227" w14:textId="77777777" w:rsidR="00E726DB" w:rsidRPr="00A1504F" w:rsidRDefault="00E726DB" w:rsidP="00181882">
            <w:pPr>
              <w:spacing w:before="120" w:after="120" w:line="280" w:lineRule="exact"/>
              <w:ind w:right="11"/>
              <w:jc w:val="both"/>
              <w:rPr>
                <w:rFonts w:ascii="Arial" w:hAnsi="Arial" w:cs="Arial"/>
                <w:b/>
                <w:sz w:val="20"/>
                <w:szCs w:val="20"/>
              </w:rPr>
            </w:pPr>
            <w:r w:rsidRPr="00A1504F">
              <w:rPr>
                <w:rFonts w:ascii="Arial" w:hAnsi="Arial" w:cs="Arial"/>
                <w:b/>
                <w:sz w:val="18"/>
                <w:szCs w:val="18"/>
              </w:rPr>
              <w:t>ALTRO (</w:t>
            </w:r>
            <w:r w:rsidRPr="00A1504F">
              <w:rPr>
                <w:rFonts w:ascii="Arial" w:hAnsi="Arial" w:cs="Arial"/>
                <w:b/>
                <w:i/>
                <w:sz w:val="18"/>
                <w:szCs w:val="18"/>
              </w:rPr>
              <w:t>indicare eventuali ulteriori nominativi, riportando, per ciascuno di essi, le informazioni di cui sopra</w:t>
            </w:r>
            <w:r w:rsidRPr="00A1504F">
              <w:rPr>
                <w:rFonts w:ascii="Arial" w:hAnsi="Arial" w:cs="Arial"/>
                <w:b/>
                <w:sz w:val="18"/>
                <w:szCs w:val="18"/>
              </w:rPr>
              <w:t>):</w:t>
            </w:r>
          </w:p>
        </w:tc>
      </w:tr>
      <w:tr w:rsidR="00E726DB" w:rsidRPr="00AC5CF7" w14:paraId="3EB6619E" w14:textId="77777777" w:rsidTr="00E13691">
        <w:trPr>
          <w:trHeight w:val="515"/>
          <w:jc w:val="right"/>
        </w:trPr>
        <w:tc>
          <w:tcPr>
            <w:tcW w:w="8373" w:type="dxa"/>
            <w:gridSpan w:val="3"/>
            <w:vAlign w:val="center"/>
          </w:tcPr>
          <w:p w14:paraId="51D6F65E" w14:textId="77777777" w:rsidR="00E726DB" w:rsidRPr="00A1504F" w:rsidRDefault="00163DF7" w:rsidP="00181882">
            <w:pPr>
              <w:spacing w:before="120" w:after="120" w:line="280" w:lineRule="exact"/>
              <w:ind w:right="11"/>
              <w:jc w:val="both"/>
              <w:rPr>
                <w:rFonts w:ascii="Arial" w:hAnsi="Arial" w:cs="Arial"/>
                <w:b/>
                <w:sz w:val="18"/>
                <w:szCs w:val="18"/>
              </w:rPr>
            </w:pPr>
            <w:r w:rsidRPr="00A1504F">
              <w:rPr>
                <w:rFonts w:ascii="Arial" w:hAnsi="Arial" w:cs="Arial"/>
                <w:b/>
                <w:sz w:val="20"/>
                <w:szCs w:val="20"/>
              </w:rPr>
              <w:fldChar w:fldCharType="begin">
                <w:ffData>
                  <w:name w:val="Testo27"/>
                  <w:enabled/>
                  <w:calcOnExit w:val="0"/>
                  <w:textInput/>
                </w:ffData>
              </w:fldChar>
            </w:r>
            <w:r w:rsidR="00E726DB" w:rsidRPr="00A1504F">
              <w:rPr>
                <w:rFonts w:ascii="Arial" w:hAnsi="Arial" w:cs="Arial"/>
                <w:b/>
                <w:sz w:val="20"/>
                <w:szCs w:val="20"/>
              </w:rPr>
              <w:instrText xml:space="preserve"> FORMTEXT </w:instrText>
            </w:r>
            <w:r w:rsidRPr="00A1504F">
              <w:rPr>
                <w:rFonts w:ascii="Arial" w:hAnsi="Arial" w:cs="Arial"/>
                <w:b/>
                <w:sz w:val="20"/>
                <w:szCs w:val="20"/>
              </w:rPr>
            </w:r>
            <w:r w:rsidRPr="00A1504F">
              <w:rPr>
                <w:rFonts w:ascii="Arial" w:hAnsi="Arial" w:cs="Arial"/>
                <w:b/>
                <w:sz w:val="20"/>
                <w:szCs w:val="20"/>
              </w:rPr>
              <w:fldChar w:fldCharType="separate"/>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Pr="00A1504F">
              <w:rPr>
                <w:rFonts w:ascii="Arial" w:hAnsi="Arial" w:cs="Arial"/>
                <w:b/>
                <w:sz w:val="20"/>
                <w:szCs w:val="20"/>
              </w:rPr>
              <w:fldChar w:fldCharType="end"/>
            </w:r>
          </w:p>
        </w:tc>
      </w:tr>
    </w:tbl>
    <w:p w14:paraId="75CBD2B2" w14:textId="77777777" w:rsidR="00785234" w:rsidRPr="00C916E1" w:rsidRDefault="00785234" w:rsidP="00C916E1">
      <w:pPr>
        <w:suppressAutoHyphens/>
        <w:autoSpaceDN w:val="0"/>
        <w:spacing w:after="0"/>
        <w:jc w:val="both"/>
        <w:rPr>
          <w:rFonts w:ascii="Arial" w:eastAsia="Times New Roman" w:hAnsi="Arial" w:cs="Arial"/>
          <w:b/>
          <w:bCs/>
          <w:lang w:eastAsia="it-IT"/>
        </w:rPr>
      </w:pPr>
    </w:p>
    <w:p w14:paraId="275EF0E0" w14:textId="77777777" w:rsidR="008F772B" w:rsidRDefault="00F81777" w:rsidP="00181882">
      <w:pPr>
        <w:tabs>
          <w:tab w:val="num" w:pos="2061"/>
        </w:tabs>
        <w:spacing w:before="120" w:after="0" w:line="280" w:lineRule="exact"/>
        <w:ind w:right="11"/>
        <w:jc w:val="both"/>
        <w:rPr>
          <w:rFonts w:ascii="Arial" w:hAnsi="Arial" w:cs="Arial"/>
          <w:b/>
          <w:sz w:val="20"/>
          <w:szCs w:val="20"/>
          <w:u w:val="single"/>
        </w:rPr>
      </w:pPr>
      <w:r w:rsidRPr="00941F54">
        <w:rPr>
          <w:rFonts w:ascii="Arial" w:hAnsi="Arial" w:cs="Arial"/>
          <w:b/>
          <w:sz w:val="20"/>
          <w:szCs w:val="20"/>
          <w:u w:val="single"/>
        </w:rPr>
        <w:t xml:space="preserve">DICHIARAZIONI </w:t>
      </w:r>
      <w:r>
        <w:rPr>
          <w:rFonts w:ascii="Arial" w:hAnsi="Arial" w:cs="Arial"/>
          <w:b/>
          <w:sz w:val="20"/>
          <w:szCs w:val="20"/>
          <w:u w:val="single"/>
        </w:rPr>
        <w:t xml:space="preserve">DA RENDERE IN CASO DI PARTECIPAZIONE COME RAGGRUPPAMENTO TEMPORANEO/GEIE O CONSORZIO </w:t>
      </w:r>
    </w:p>
    <w:p w14:paraId="004B7EBF" w14:textId="77777777" w:rsidR="00F81777" w:rsidRPr="00982943" w:rsidRDefault="00F81777" w:rsidP="00201282">
      <w:pPr>
        <w:numPr>
          <w:ilvl w:val="0"/>
          <w:numId w:val="1"/>
        </w:numPr>
        <w:tabs>
          <w:tab w:val="num" w:pos="560"/>
        </w:tabs>
        <w:spacing w:before="120" w:after="0" w:line="280" w:lineRule="exact"/>
        <w:ind w:left="555" w:right="11" w:hanging="357"/>
        <w:jc w:val="both"/>
        <w:rPr>
          <w:rFonts w:ascii="Arial" w:hAnsi="Arial" w:cs="Arial"/>
        </w:rPr>
      </w:pPr>
      <w:r w:rsidRPr="00982943">
        <w:rPr>
          <w:rFonts w:ascii="Arial" w:hAnsi="Arial" w:cs="Arial"/>
          <w:i/>
        </w:rPr>
        <w:t>[</w:t>
      </w:r>
      <w:r w:rsidRPr="00982943">
        <w:rPr>
          <w:rFonts w:ascii="Arial" w:hAnsi="Arial" w:cs="Arial"/>
          <w:b/>
          <w:i/>
        </w:rPr>
        <w:t>da compilare nel caso in cui la presente dichiarazione sia resa da Cooperativa o Consorzio tra Cooperative</w:t>
      </w:r>
      <w:r w:rsidRPr="00982943">
        <w:rPr>
          <w:rFonts w:ascii="Arial" w:hAnsi="Arial" w:cs="Arial"/>
          <w:i/>
        </w:rPr>
        <w:t>]</w:t>
      </w:r>
      <w:r w:rsidRPr="00982943">
        <w:rPr>
          <w:rFonts w:ascii="Arial" w:hAnsi="Arial" w:cs="Arial"/>
        </w:rPr>
        <w:t xml:space="preserve"> che </w:t>
      </w:r>
      <w:r w:rsidR="007E779A" w:rsidRPr="00982943">
        <w:rPr>
          <w:rFonts w:ascii="Arial" w:hAnsi="Arial" w:cs="Arial"/>
        </w:rPr>
        <w:t xml:space="preserve">l’operatore economico </w:t>
      </w:r>
      <w:r w:rsidRPr="00982943">
        <w:rPr>
          <w:rFonts w:ascii="Arial" w:hAnsi="Arial" w:cs="Arial"/>
        </w:rPr>
        <w:t xml:space="preserve">in quanto costituente cooperativa, è iscritta nell’apposito Albo delle Società Cooperative di cui al D.M. 23/06/2004 al n. </w:t>
      </w:r>
      <w:r w:rsidRPr="00982943">
        <w:rPr>
          <w:rFonts w:ascii="Arial" w:hAnsi="Arial" w:cs="Arial"/>
        </w:rPr>
        <w:fldChar w:fldCharType="begin">
          <w:ffData>
            <w:name w:val="Testo590"/>
            <w:enabled/>
            <w:calcOnExit w:val="0"/>
            <w:textInput/>
          </w:ffData>
        </w:fldChar>
      </w:r>
      <w:r w:rsidRPr="00982943">
        <w:rPr>
          <w:rFonts w:ascii="Arial" w:hAnsi="Arial" w:cs="Arial"/>
        </w:rPr>
        <w:instrText xml:space="preserve"> FORMTEXT </w:instrText>
      </w:r>
      <w:r w:rsidRPr="00982943">
        <w:rPr>
          <w:rFonts w:ascii="Arial" w:hAnsi="Arial" w:cs="Arial"/>
        </w:rPr>
      </w:r>
      <w:r w:rsidRPr="00982943">
        <w:rPr>
          <w:rFonts w:ascii="Arial" w:hAnsi="Arial" w:cs="Arial"/>
        </w:rPr>
        <w:fldChar w:fldCharType="separate"/>
      </w:r>
      <w:r w:rsidRPr="00982943">
        <w:rPr>
          <w:rFonts w:ascii="Arial" w:hAnsi="Arial" w:cs="Arial"/>
          <w:noProof/>
        </w:rPr>
        <w:t> </w:t>
      </w:r>
      <w:r w:rsidRPr="00982943">
        <w:rPr>
          <w:rFonts w:ascii="Arial" w:hAnsi="Arial" w:cs="Arial"/>
          <w:noProof/>
        </w:rPr>
        <w:t> </w:t>
      </w:r>
      <w:r w:rsidRPr="00982943">
        <w:rPr>
          <w:rFonts w:ascii="Arial" w:hAnsi="Arial" w:cs="Arial"/>
          <w:noProof/>
        </w:rPr>
        <w:t> </w:t>
      </w:r>
      <w:r w:rsidRPr="00982943">
        <w:rPr>
          <w:rFonts w:ascii="Arial" w:hAnsi="Arial" w:cs="Arial"/>
          <w:noProof/>
        </w:rPr>
        <w:t> </w:t>
      </w:r>
      <w:r w:rsidRPr="00982943">
        <w:rPr>
          <w:rFonts w:ascii="Arial" w:hAnsi="Arial" w:cs="Arial"/>
          <w:noProof/>
        </w:rPr>
        <w:t> </w:t>
      </w:r>
      <w:r w:rsidRPr="00982943">
        <w:rPr>
          <w:rFonts w:ascii="Arial" w:hAnsi="Arial" w:cs="Arial"/>
        </w:rPr>
        <w:fldChar w:fldCharType="end"/>
      </w:r>
      <w:r w:rsidRPr="00982943">
        <w:rPr>
          <w:rFonts w:ascii="Arial" w:hAnsi="Arial" w:cs="Arial"/>
        </w:rPr>
        <w:t>;</w:t>
      </w:r>
    </w:p>
    <w:p w14:paraId="6B4A0FCB" w14:textId="77777777" w:rsidR="000E6E98" w:rsidRDefault="00F81777" w:rsidP="00201282">
      <w:pPr>
        <w:numPr>
          <w:ilvl w:val="0"/>
          <w:numId w:val="1"/>
        </w:numPr>
        <w:tabs>
          <w:tab w:val="num" w:pos="560"/>
        </w:tabs>
        <w:spacing w:before="120" w:after="0" w:line="280" w:lineRule="exact"/>
        <w:ind w:left="555" w:right="11" w:hanging="357"/>
        <w:jc w:val="both"/>
        <w:rPr>
          <w:rFonts w:ascii="Arial" w:hAnsi="Arial" w:cs="Arial"/>
        </w:rPr>
      </w:pPr>
      <w:r w:rsidRPr="005036E4">
        <w:rPr>
          <w:rFonts w:ascii="Arial" w:hAnsi="Arial" w:cs="Arial"/>
          <w:i/>
          <w:sz w:val="20"/>
          <w:szCs w:val="20"/>
        </w:rPr>
        <w:t>[</w:t>
      </w:r>
      <w:r w:rsidRPr="00982943">
        <w:rPr>
          <w:rFonts w:ascii="Arial" w:hAnsi="Arial" w:cs="Arial"/>
          <w:b/>
          <w:i/>
        </w:rPr>
        <w:t>da compilare nel caso in cui la presente dichiarazione sia resa dall'</w:t>
      </w:r>
      <w:r w:rsidR="006A1944" w:rsidRPr="00982943">
        <w:rPr>
          <w:rFonts w:ascii="Arial" w:hAnsi="Arial" w:cs="Arial"/>
          <w:b/>
          <w:i/>
        </w:rPr>
        <w:t xml:space="preserve">operatore economico </w:t>
      </w:r>
      <w:r w:rsidRPr="00982943">
        <w:rPr>
          <w:rFonts w:ascii="Arial" w:hAnsi="Arial" w:cs="Arial"/>
          <w:b/>
          <w:i/>
        </w:rPr>
        <w:t>mandatari</w:t>
      </w:r>
      <w:r w:rsidR="006C5C86" w:rsidRPr="00982943">
        <w:rPr>
          <w:rFonts w:ascii="Arial" w:hAnsi="Arial" w:cs="Arial"/>
          <w:b/>
          <w:i/>
        </w:rPr>
        <w:t>o</w:t>
      </w:r>
      <w:r w:rsidRPr="00982943">
        <w:rPr>
          <w:rFonts w:ascii="Arial" w:hAnsi="Arial" w:cs="Arial"/>
          <w:b/>
          <w:i/>
        </w:rPr>
        <w:t xml:space="preserve"> di un Raggr</w:t>
      </w:r>
      <w:r w:rsidR="008F772B">
        <w:rPr>
          <w:rFonts w:ascii="Arial" w:hAnsi="Arial" w:cs="Arial"/>
          <w:b/>
          <w:i/>
        </w:rPr>
        <w:t>uppamento temporaneo costituito</w:t>
      </w:r>
      <w:r w:rsidRPr="00982943">
        <w:rPr>
          <w:rFonts w:ascii="Arial" w:hAnsi="Arial" w:cs="Arial"/>
          <w:b/>
          <w:i/>
        </w:rPr>
        <w:t xml:space="preserve"> o dal Consorzio di cui </w:t>
      </w:r>
      <w:r w:rsidR="00982943" w:rsidRPr="00982943">
        <w:rPr>
          <w:rFonts w:ascii="Arial" w:hAnsi="Arial" w:cs="Arial"/>
          <w:b/>
          <w:i/>
        </w:rPr>
        <w:t xml:space="preserve">65, comma 2, </w:t>
      </w:r>
      <w:r w:rsidR="00B87588">
        <w:rPr>
          <w:rFonts w:ascii="Arial" w:hAnsi="Arial" w:cs="Arial"/>
          <w:b/>
          <w:i/>
        </w:rPr>
        <w:t xml:space="preserve">lett </w:t>
      </w:r>
      <w:r w:rsidR="008F772B">
        <w:rPr>
          <w:rFonts w:ascii="Arial" w:hAnsi="Arial" w:cs="Arial"/>
          <w:b/>
          <w:i/>
        </w:rPr>
        <w:t>b), c),</w:t>
      </w:r>
      <w:r w:rsidR="00982943" w:rsidRPr="00982943">
        <w:rPr>
          <w:rFonts w:ascii="Arial" w:hAnsi="Arial" w:cs="Arial"/>
          <w:b/>
          <w:i/>
        </w:rPr>
        <w:t xml:space="preserve"> d) del </w:t>
      </w:r>
      <w:proofErr w:type="gramStart"/>
      <w:r w:rsidR="00982943" w:rsidRPr="00982943">
        <w:rPr>
          <w:rFonts w:ascii="Arial" w:hAnsi="Arial" w:cs="Arial"/>
          <w:b/>
          <w:i/>
        </w:rPr>
        <w:t>D.Lgs</w:t>
      </w:r>
      <w:proofErr w:type="gramEnd"/>
      <w:r w:rsidR="00982943" w:rsidRPr="00982943">
        <w:rPr>
          <w:rFonts w:ascii="Arial" w:hAnsi="Arial" w:cs="Arial"/>
          <w:b/>
          <w:i/>
        </w:rPr>
        <w:t>.36/2023</w:t>
      </w:r>
      <w:r w:rsidR="00982943">
        <w:rPr>
          <w:rFonts w:ascii="Arial" w:hAnsi="Arial" w:cs="Arial"/>
          <w:b/>
          <w:i/>
        </w:rPr>
        <w:t xml:space="preserve"> </w:t>
      </w:r>
      <w:r w:rsidRPr="00982943">
        <w:rPr>
          <w:rFonts w:ascii="Arial" w:hAnsi="Arial" w:cs="Arial"/>
          <w:b/>
          <w:i/>
        </w:rPr>
        <w:t>o dal Consorzio ordinario</w:t>
      </w:r>
      <w:r w:rsidR="008F772B">
        <w:rPr>
          <w:rFonts w:ascii="Arial" w:hAnsi="Arial" w:cs="Arial"/>
          <w:b/>
          <w:i/>
        </w:rPr>
        <w:t xml:space="preserve"> costituito</w:t>
      </w:r>
      <w:r w:rsidRPr="00982943">
        <w:rPr>
          <w:rFonts w:ascii="Arial" w:hAnsi="Arial" w:cs="Arial"/>
          <w:i/>
        </w:rPr>
        <w:t>]</w:t>
      </w:r>
      <w:r w:rsidR="008F772B">
        <w:rPr>
          <w:rFonts w:ascii="Arial" w:hAnsi="Arial" w:cs="Arial"/>
        </w:rPr>
        <w:t xml:space="preserve"> che il Raggruppamento</w:t>
      </w:r>
      <w:r w:rsidRPr="00982943">
        <w:rPr>
          <w:rFonts w:ascii="Arial" w:hAnsi="Arial" w:cs="Arial"/>
        </w:rPr>
        <w:t xml:space="preserve">/Consorzio è stato costituito con atto </w:t>
      </w:r>
      <w:r w:rsidRPr="00982943">
        <w:rPr>
          <w:rFonts w:ascii="Arial" w:hAnsi="Arial" w:cs="Arial"/>
          <w:i/>
          <w:iCs/>
        </w:rPr>
        <w:t>(specificare gli estremi del contratto di mandato o del contratto di consorzio)</w:t>
      </w:r>
      <w:r w:rsidRPr="00982943">
        <w:rPr>
          <w:rFonts w:ascii="Arial" w:hAnsi="Arial" w:cs="Arial"/>
          <w:iCs/>
        </w:rPr>
        <w:t xml:space="preserve">: </w:t>
      </w:r>
    </w:p>
    <w:p w14:paraId="134CD79C" w14:textId="77777777" w:rsidR="000E6E98" w:rsidRPr="000E6E98" w:rsidRDefault="000E6E98" w:rsidP="000E6E98">
      <w:pPr>
        <w:spacing w:after="0" w:line="240" w:lineRule="auto"/>
        <w:ind w:left="556" w:right="11"/>
        <w:jc w:val="both"/>
        <w:rPr>
          <w:rFonts w:ascii="Arial" w:hAnsi="Arial" w:cs="Arial"/>
        </w:rPr>
      </w:pPr>
    </w:p>
    <w:tbl>
      <w:tblPr>
        <w:tblW w:w="932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27"/>
      </w:tblGrid>
      <w:tr w:rsidR="00F81777" w:rsidRPr="005036E4" w14:paraId="1F4C3E6D" w14:textId="77777777" w:rsidTr="00FE1869">
        <w:trPr>
          <w:trHeight w:val="622"/>
        </w:trPr>
        <w:tc>
          <w:tcPr>
            <w:tcW w:w="9327" w:type="dxa"/>
          </w:tcPr>
          <w:p w14:paraId="05F83D17" w14:textId="77777777" w:rsidR="00F81777" w:rsidRPr="005036E4" w:rsidRDefault="00F81777" w:rsidP="00181882">
            <w:pPr>
              <w:spacing w:before="120" w:after="0" w:line="280" w:lineRule="exact"/>
              <w:ind w:right="11"/>
              <w:jc w:val="both"/>
              <w:rPr>
                <w:rFonts w:ascii="Arial" w:hAnsi="Arial" w:cs="Arial"/>
                <w:b/>
                <w:sz w:val="20"/>
                <w:szCs w:val="20"/>
              </w:rPr>
            </w:pPr>
            <w:r w:rsidRPr="005036E4">
              <w:rPr>
                <w:rFonts w:ascii="Arial" w:hAnsi="Arial" w:cs="Arial"/>
                <w:b/>
                <w:sz w:val="20"/>
                <w:szCs w:val="20"/>
              </w:rPr>
              <w:fldChar w:fldCharType="begin">
                <w:ffData>
                  <w:name w:val="Testo656"/>
                  <w:enabled/>
                  <w:calcOnExit w:val="0"/>
                  <w:textInput/>
                </w:ffData>
              </w:fldChar>
            </w:r>
            <w:r w:rsidRPr="005036E4">
              <w:rPr>
                <w:rFonts w:ascii="Arial" w:hAnsi="Arial" w:cs="Arial"/>
                <w:b/>
                <w:sz w:val="20"/>
                <w:szCs w:val="20"/>
              </w:rPr>
              <w:instrText xml:space="preserve"> FORMTEXT </w:instrText>
            </w:r>
            <w:r w:rsidRPr="005036E4">
              <w:rPr>
                <w:rFonts w:ascii="Arial" w:hAnsi="Arial" w:cs="Arial"/>
                <w:b/>
                <w:sz w:val="20"/>
                <w:szCs w:val="20"/>
              </w:rPr>
            </w:r>
            <w:r w:rsidRPr="005036E4">
              <w:rPr>
                <w:rFonts w:ascii="Arial" w:hAnsi="Arial" w:cs="Arial"/>
                <w:b/>
                <w:sz w:val="20"/>
                <w:szCs w:val="20"/>
              </w:rPr>
              <w:fldChar w:fldCharType="separate"/>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sz w:val="20"/>
                <w:szCs w:val="20"/>
              </w:rPr>
              <w:fldChar w:fldCharType="end"/>
            </w:r>
          </w:p>
        </w:tc>
      </w:tr>
    </w:tbl>
    <w:p w14:paraId="4B038F5F" w14:textId="77777777" w:rsidR="00FE1869" w:rsidRPr="00F00A60" w:rsidRDefault="00FE1869" w:rsidP="000C3878">
      <w:pPr>
        <w:spacing w:before="120" w:after="120" w:line="280" w:lineRule="exact"/>
        <w:ind w:left="555" w:right="11"/>
        <w:jc w:val="both"/>
        <w:rPr>
          <w:rFonts w:ascii="Arial" w:hAnsi="Arial" w:cs="Arial"/>
          <w:i/>
        </w:rPr>
      </w:pPr>
      <w:r w:rsidRPr="00F00A60">
        <w:rPr>
          <w:rFonts w:ascii="Arial" w:hAnsi="Arial" w:cs="Arial"/>
          <w:i/>
        </w:rPr>
        <w:t>NB: l’operatore economico dovrà caricare in Piattaforma le copie dell’atto costitutivo, nonché dello statuto vigente, corredato dal relativo verbale di assemblea, dichiarate conformi all’originale ex articoli 38 e 47 del D.P.R. n. 445/2000, sottoscritte digitalmente</w:t>
      </w:r>
    </w:p>
    <w:p w14:paraId="62A01D0E" w14:textId="2E2F3AFA" w:rsidR="003A2745" w:rsidRPr="008F772B" w:rsidRDefault="00F81777" w:rsidP="008F772B">
      <w:pPr>
        <w:numPr>
          <w:ilvl w:val="0"/>
          <w:numId w:val="1"/>
        </w:numPr>
        <w:tabs>
          <w:tab w:val="num" w:pos="560"/>
        </w:tabs>
        <w:spacing w:before="120" w:after="0" w:line="280" w:lineRule="exact"/>
        <w:ind w:left="555" w:right="11" w:hanging="357"/>
        <w:jc w:val="both"/>
        <w:rPr>
          <w:rFonts w:ascii="Arial" w:hAnsi="Arial" w:cs="Arial"/>
        </w:rPr>
      </w:pPr>
      <w:r w:rsidRPr="00B87588">
        <w:rPr>
          <w:rFonts w:ascii="Arial" w:hAnsi="Arial" w:cs="Arial"/>
          <w:i/>
        </w:rPr>
        <w:t>[</w:t>
      </w:r>
      <w:r w:rsidRPr="00B87588">
        <w:rPr>
          <w:rFonts w:ascii="Arial" w:hAnsi="Arial" w:cs="Arial"/>
          <w:b/>
          <w:i/>
        </w:rPr>
        <w:t xml:space="preserve">da compilare nel caso in cui la presente dichiarazione sia resa </w:t>
      </w:r>
      <w:r w:rsidR="006C5C86" w:rsidRPr="00B87588">
        <w:rPr>
          <w:rFonts w:ascii="Arial" w:hAnsi="Arial" w:cs="Arial"/>
          <w:b/>
          <w:i/>
        </w:rPr>
        <w:t>dall’operatore economico mandatario/mandante</w:t>
      </w:r>
      <w:r w:rsidRPr="00B87588">
        <w:rPr>
          <w:rFonts w:ascii="Arial" w:hAnsi="Arial" w:cs="Arial"/>
          <w:b/>
          <w:i/>
        </w:rPr>
        <w:t xml:space="preserve"> di un Raggruppamento temporaneo di Imprese costituito/</w:t>
      </w:r>
      <w:r w:rsidR="006C5C86" w:rsidRPr="00B87588">
        <w:rPr>
          <w:rFonts w:ascii="Arial" w:hAnsi="Arial" w:cs="Arial"/>
          <w:b/>
          <w:i/>
        </w:rPr>
        <w:t>costituendo</w:t>
      </w:r>
      <w:r w:rsidRPr="00B87588">
        <w:rPr>
          <w:rFonts w:ascii="Arial" w:hAnsi="Arial" w:cs="Arial"/>
          <w:i/>
        </w:rPr>
        <w:t xml:space="preserve">] </w:t>
      </w:r>
      <w:r w:rsidRPr="00B87588">
        <w:rPr>
          <w:rFonts w:ascii="Arial" w:hAnsi="Arial" w:cs="Arial"/>
        </w:rPr>
        <w:t>di partec</w:t>
      </w:r>
      <w:r w:rsidR="005F38A9">
        <w:rPr>
          <w:rFonts w:ascii="Arial" w:hAnsi="Arial" w:cs="Arial"/>
        </w:rPr>
        <w:t xml:space="preserve">ipare alla procedura in </w:t>
      </w:r>
      <w:r w:rsidR="00FB1494">
        <w:rPr>
          <w:rFonts w:ascii="Arial" w:hAnsi="Arial" w:cs="Arial"/>
        </w:rPr>
        <w:t>oggetto con</w:t>
      </w:r>
      <w:r w:rsidR="00B87588" w:rsidRPr="008F772B">
        <w:rPr>
          <w:rFonts w:ascii="Arial" w:hAnsi="Arial" w:cs="Arial"/>
        </w:rPr>
        <w:t xml:space="preserve"> i seguenti operatori economici </w:t>
      </w:r>
      <w:r w:rsidR="00B87588" w:rsidRPr="008F772B">
        <w:rPr>
          <w:rFonts w:ascii="Arial" w:hAnsi="Arial" w:cs="Arial"/>
          <w:i/>
        </w:rPr>
        <w:t>(indicare denominazione, Codice fiscale/Partita IVA e sede legale):</w:t>
      </w:r>
    </w:p>
    <w:p w14:paraId="3387915B" w14:textId="77777777" w:rsidR="005F38A9" w:rsidRPr="00B87588" w:rsidRDefault="005F38A9" w:rsidP="005F38A9">
      <w:pPr>
        <w:spacing w:after="0" w:line="240" w:lineRule="auto"/>
        <w:jc w:val="both"/>
        <w:rPr>
          <w:rFonts w:ascii="Arial" w:hAnsi="Arial" w:cs="Arial"/>
          <w:i/>
        </w:rPr>
      </w:pPr>
    </w:p>
    <w:tbl>
      <w:tblPr>
        <w:tblW w:w="9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90"/>
        <w:gridCol w:w="3402"/>
        <w:gridCol w:w="2835"/>
      </w:tblGrid>
      <w:tr w:rsidR="00B87588" w:rsidRPr="005036E4" w14:paraId="48A05197" w14:textId="77777777" w:rsidTr="00AB727A">
        <w:trPr>
          <w:jc w:val="center"/>
        </w:trPr>
        <w:tc>
          <w:tcPr>
            <w:tcW w:w="3090" w:type="dxa"/>
            <w:shd w:val="clear" w:color="auto" w:fill="00529E"/>
            <w:vAlign w:val="center"/>
          </w:tcPr>
          <w:p w14:paraId="72E01FC8" w14:textId="77777777" w:rsidR="00B87588" w:rsidRPr="00AB727A" w:rsidRDefault="00B87588" w:rsidP="00B87588">
            <w:pPr>
              <w:pStyle w:val="sche3"/>
              <w:spacing w:before="120" w:after="120" w:line="280" w:lineRule="exact"/>
              <w:ind w:right="11"/>
              <w:rPr>
                <w:rFonts w:ascii="Arial" w:hAnsi="Arial" w:cs="Arial"/>
                <w:b/>
                <w:bCs/>
                <w:color w:val="FFFFFF"/>
                <w:sz w:val="18"/>
                <w:szCs w:val="18"/>
                <w:lang w:val="it-IT"/>
              </w:rPr>
            </w:pPr>
            <w:r w:rsidRPr="00AB727A">
              <w:rPr>
                <w:rFonts w:ascii="Arial" w:hAnsi="Arial" w:cs="Arial"/>
                <w:b/>
                <w:bCs/>
                <w:color w:val="FFFFFF"/>
                <w:sz w:val="18"/>
                <w:szCs w:val="18"/>
                <w:lang w:val="it-IT"/>
              </w:rPr>
              <w:t>Denominazione</w:t>
            </w:r>
          </w:p>
        </w:tc>
        <w:tc>
          <w:tcPr>
            <w:tcW w:w="3402" w:type="dxa"/>
            <w:shd w:val="clear" w:color="auto" w:fill="00529E"/>
            <w:vAlign w:val="center"/>
          </w:tcPr>
          <w:p w14:paraId="1B301FB0" w14:textId="77777777" w:rsidR="00B87588" w:rsidRPr="00AB727A" w:rsidRDefault="00B87588" w:rsidP="00B87588">
            <w:pPr>
              <w:pStyle w:val="sche3"/>
              <w:spacing w:before="120" w:after="120" w:line="280" w:lineRule="exact"/>
              <w:ind w:right="11"/>
              <w:rPr>
                <w:rFonts w:ascii="Arial" w:hAnsi="Arial" w:cs="Arial"/>
                <w:b/>
                <w:bCs/>
                <w:color w:val="FFFFFF"/>
                <w:sz w:val="18"/>
                <w:szCs w:val="18"/>
                <w:lang w:val="it-IT"/>
              </w:rPr>
            </w:pPr>
            <w:r w:rsidRPr="00AB727A">
              <w:rPr>
                <w:rFonts w:ascii="Arial" w:hAnsi="Arial" w:cs="Arial"/>
                <w:b/>
                <w:bCs/>
                <w:color w:val="FFFFFF"/>
                <w:sz w:val="18"/>
                <w:szCs w:val="18"/>
                <w:lang w:val="it-IT"/>
              </w:rPr>
              <w:t>Codice fiscale/Partita IVA</w:t>
            </w:r>
          </w:p>
        </w:tc>
        <w:tc>
          <w:tcPr>
            <w:tcW w:w="2835" w:type="dxa"/>
            <w:shd w:val="clear" w:color="auto" w:fill="00529E"/>
            <w:vAlign w:val="center"/>
          </w:tcPr>
          <w:p w14:paraId="203C694C" w14:textId="77777777" w:rsidR="00B87588" w:rsidRPr="00AB727A" w:rsidRDefault="00B87588" w:rsidP="00B87588">
            <w:pPr>
              <w:pStyle w:val="sche3"/>
              <w:spacing w:before="120" w:after="120" w:line="280" w:lineRule="exact"/>
              <w:ind w:right="11"/>
              <w:rPr>
                <w:rFonts w:ascii="Arial" w:hAnsi="Arial" w:cs="Arial"/>
                <w:b/>
                <w:bCs/>
                <w:color w:val="FFFFFF"/>
                <w:sz w:val="18"/>
                <w:szCs w:val="18"/>
                <w:lang w:val="it-IT"/>
              </w:rPr>
            </w:pPr>
            <w:r w:rsidRPr="00AB727A">
              <w:rPr>
                <w:rFonts w:ascii="Arial" w:hAnsi="Arial" w:cs="Arial"/>
                <w:b/>
                <w:bCs/>
                <w:color w:val="FFFFFF"/>
                <w:sz w:val="18"/>
                <w:szCs w:val="18"/>
                <w:lang w:val="it-IT"/>
              </w:rPr>
              <w:t>Indirizzo sede</w:t>
            </w:r>
          </w:p>
        </w:tc>
      </w:tr>
      <w:tr w:rsidR="00B87588" w:rsidRPr="005036E4" w14:paraId="6F63A98F" w14:textId="77777777" w:rsidTr="00AB727A">
        <w:trPr>
          <w:jc w:val="center"/>
        </w:trPr>
        <w:tc>
          <w:tcPr>
            <w:tcW w:w="3090" w:type="dxa"/>
          </w:tcPr>
          <w:p w14:paraId="4966E48C" w14:textId="77777777" w:rsidR="00B87588" w:rsidRPr="005036E4" w:rsidRDefault="00B87588" w:rsidP="00B87588">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3402" w:type="dxa"/>
          </w:tcPr>
          <w:p w14:paraId="0B5AAEC5" w14:textId="77777777" w:rsidR="00B87588" w:rsidRPr="005036E4" w:rsidRDefault="00B87588" w:rsidP="00B87588">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2835" w:type="dxa"/>
          </w:tcPr>
          <w:p w14:paraId="30EF823A" w14:textId="77777777" w:rsidR="00B87588" w:rsidRPr="005036E4" w:rsidRDefault="00B87588" w:rsidP="00B87588">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r w:rsidR="00B87588" w:rsidRPr="005036E4" w14:paraId="19952821" w14:textId="77777777" w:rsidTr="00AB727A">
        <w:trPr>
          <w:jc w:val="center"/>
        </w:trPr>
        <w:tc>
          <w:tcPr>
            <w:tcW w:w="3090" w:type="dxa"/>
          </w:tcPr>
          <w:p w14:paraId="5D6CBF85" w14:textId="77777777" w:rsidR="00B87588" w:rsidRPr="005036E4" w:rsidRDefault="00B87588" w:rsidP="00B87588">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3402" w:type="dxa"/>
          </w:tcPr>
          <w:p w14:paraId="2FFC32CD" w14:textId="77777777" w:rsidR="00B87588" w:rsidRPr="005036E4" w:rsidRDefault="00B87588" w:rsidP="00B87588">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2835" w:type="dxa"/>
          </w:tcPr>
          <w:p w14:paraId="7935A202" w14:textId="77777777" w:rsidR="00B87588" w:rsidRPr="005036E4" w:rsidRDefault="00B87588" w:rsidP="00B87588">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r w:rsidR="00B87588" w:rsidRPr="005036E4" w14:paraId="17DC9F1D" w14:textId="77777777" w:rsidTr="00AB727A">
        <w:trPr>
          <w:jc w:val="center"/>
        </w:trPr>
        <w:tc>
          <w:tcPr>
            <w:tcW w:w="3090" w:type="dxa"/>
          </w:tcPr>
          <w:p w14:paraId="0A314824" w14:textId="77777777" w:rsidR="00B87588" w:rsidRPr="005036E4" w:rsidRDefault="00B87588" w:rsidP="00B87588">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3402" w:type="dxa"/>
          </w:tcPr>
          <w:p w14:paraId="1FA951DD" w14:textId="77777777" w:rsidR="00B87588" w:rsidRPr="005036E4" w:rsidRDefault="00B87588" w:rsidP="00B87588">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2835" w:type="dxa"/>
          </w:tcPr>
          <w:p w14:paraId="3DB65B62" w14:textId="77777777" w:rsidR="00B87588" w:rsidRPr="005036E4" w:rsidRDefault="00B87588" w:rsidP="00B87588">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r w:rsidR="00B87588" w:rsidRPr="005036E4" w14:paraId="094D19CC" w14:textId="77777777" w:rsidTr="00AB727A">
        <w:trPr>
          <w:jc w:val="center"/>
        </w:trPr>
        <w:tc>
          <w:tcPr>
            <w:tcW w:w="3090" w:type="dxa"/>
          </w:tcPr>
          <w:p w14:paraId="05D0CD37" w14:textId="77777777" w:rsidR="00B87588" w:rsidRPr="005036E4" w:rsidRDefault="00B87588" w:rsidP="00B87588">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3402" w:type="dxa"/>
          </w:tcPr>
          <w:p w14:paraId="365D7ADE" w14:textId="77777777" w:rsidR="00B87588" w:rsidRPr="005036E4" w:rsidRDefault="00B87588" w:rsidP="00B87588">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2835" w:type="dxa"/>
          </w:tcPr>
          <w:p w14:paraId="3B3F5FDB" w14:textId="77777777" w:rsidR="00B87588" w:rsidRPr="005036E4" w:rsidRDefault="00B87588" w:rsidP="00B87588">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r w:rsidR="00B87588" w:rsidRPr="005036E4" w14:paraId="37009F3D" w14:textId="77777777" w:rsidTr="00AB727A">
        <w:trPr>
          <w:jc w:val="center"/>
        </w:trPr>
        <w:tc>
          <w:tcPr>
            <w:tcW w:w="3090" w:type="dxa"/>
          </w:tcPr>
          <w:p w14:paraId="6DE3544A" w14:textId="77777777" w:rsidR="00B87588" w:rsidRPr="005036E4" w:rsidRDefault="00B87588" w:rsidP="00B87588">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3402" w:type="dxa"/>
          </w:tcPr>
          <w:p w14:paraId="45258907" w14:textId="77777777" w:rsidR="00B87588" w:rsidRPr="005036E4" w:rsidRDefault="00B87588" w:rsidP="00B87588">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2835" w:type="dxa"/>
          </w:tcPr>
          <w:p w14:paraId="4C06ABFB" w14:textId="77777777" w:rsidR="00B87588" w:rsidRPr="005036E4" w:rsidRDefault="00B87588" w:rsidP="00B87588">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r w:rsidR="00B87588" w:rsidRPr="005036E4" w14:paraId="4732AE0F" w14:textId="77777777" w:rsidTr="00AB727A">
        <w:trPr>
          <w:jc w:val="center"/>
        </w:trPr>
        <w:tc>
          <w:tcPr>
            <w:tcW w:w="3090" w:type="dxa"/>
          </w:tcPr>
          <w:p w14:paraId="2DE9C5F2" w14:textId="77777777" w:rsidR="00B87588" w:rsidRPr="005036E4" w:rsidRDefault="00B87588" w:rsidP="00B87588">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3402" w:type="dxa"/>
          </w:tcPr>
          <w:p w14:paraId="7C5BA622" w14:textId="77777777" w:rsidR="00B87588" w:rsidRPr="005036E4" w:rsidRDefault="00B87588" w:rsidP="00B87588">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2835" w:type="dxa"/>
          </w:tcPr>
          <w:p w14:paraId="630162A8" w14:textId="77777777" w:rsidR="00B87588" w:rsidRPr="005036E4" w:rsidRDefault="00B87588" w:rsidP="00B87588">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r w:rsidR="00B87588" w:rsidRPr="005036E4" w14:paraId="4F234BB8" w14:textId="77777777" w:rsidTr="00AB727A">
        <w:trPr>
          <w:jc w:val="center"/>
        </w:trPr>
        <w:tc>
          <w:tcPr>
            <w:tcW w:w="9327" w:type="dxa"/>
            <w:gridSpan w:val="3"/>
          </w:tcPr>
          <w:p w14:paraId="7E4C45EB" w14:textId="77777777" w:rsidR="00B87588" w:rsidRPr="005036E4" w:rsidRDefault="00B87588" w:rsidP="00B87588">
            <w:pPr>
              <w:pStyle w:val="sche3"/>
              <w:spacing w:before="120" w:after="120" w:line="280" w:lineRule="exact"/>
              <w:ind w:right="11"/>
              <w:rPr>
                <w:rFonts w:ascii="Arial" w:hAnsi="Arial" w:cs="Arial"/>
                <w:b/>
                <w:lang w:val="it-IT"/>
              </w:rPr>
            </w:pPr>
            <w:r w:rsidRPr="005036E4">
              <w:rPr>
                <w:rFonts w:ascii="Arial" w:hAnsi="Arial" w:cs="Arial"/>
                <w:b/>
                <w:lang w:val="it-IT"/>
              </w:rPr>
              <w:lastRenderedPageBreak/>
              <w:t>ALTRO (</w:t>
            </w:r>
            <w:r>
              <w:rPr>
                <w:rFonts w:ascii="Arial" w:hAnsi="Arial" w:cs="Arial"/>
                <w:b/>
                <w:i/>
                <w:lang w:val="it-IT"/>
              </w:rPr>
              <w:t>indicare eventuali ulteriori soggetti, specificando, per ciascuno di essi, le informazioni di cui sopra</w:t>
            </w:r>
            <w:r w:rsidRPr="005036E4">
              <w:rPr>
                <w:rFonts w:ascii="Arial" w:hAnsi="Arial" w:cs="Arial"/>
                <w:b/>
                <w:i/>
                <w:lang w:val="it-IT"/>
              </w:rPr>
              <w:t>)</w:t>
            </w:r>
          </w:p>
        </w:tc>
      </w:tr>
      <w:tr w:rsidR="00B87588" w:rsidRPr="005036E4" w14:paraId="215A4E93" w14:textId="77777777" w:rsidTr="00AB727A">
        <w:trPr>
          <w:jc w:val="center"/>
        </w:trPr>
        <w:tc>
          <w:tcPr>
            <w:tcW w:w="9327" w:type="dxa"/>
            <w:gridSpan w:val="3"/>
          </w:tcPr>
          <w:p w14:paraId="181CBBB8" w14:textId="77777777" w:rsidR="00B87588" w:rsidRPr="005036E4" w:rsidRDefault="00B87588" w:rsidP="00B87588">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bl>
    <w:p w14:paraId="208510E1" w14:textId="77777777" w:rsidR="000E6E98" w:rsidRDefault="00F81777" w:rsidP="008F772B">
      <w:pPr>
        <w:numPr>
          <w:ilvl w:val="0"/>
          <w:numId w:val="1"/>
        </w:numPr>
        <w:tabs>
          <w:tab w:val="num" w:pos="560"/>
        </w:tabs>
        <w:spacing w:before="120" w:after="0" w:line="280" w:lineRule="exact"/>
        <w:ind w:left="555" w:right="11" w:hanging="357"/>
        <w:jc w:val="both"/>
        <w:rPr>
          <w:rFonts w:ascii="Arial" w:hAnsi="Arial" w:cs="Arial"/>
          <w:b/>
        </w:rPr>
      </w:pPr>
      <w:r w:rsidRPr="00982943">
        <w:rPr>
          <w:rFonts w:ascii="Arial" w:hAnsi="Arial" w:cs="Arial"/>
          <w:i/>
        </w:rPr>
        <w:t>[</w:t>
      </w:r>
      <w:r w:rsidRPr="00982943">
        <w:rPr>
          <w:rFonts w:ascii="Arial" w:hAnsi="Arial" w:cs="Arial"/>
          <w:b/>
          <w:i/>
        </w:rPr>
        <w:t>da compilare nel caso in cui la presente dichiarazione sia resa dal Consorzio ordinario</w:t>
      </w:r>
      <w:r w:rsidR="006C5C86" w:rsidRPr="00982943">
        <w:rPr>
          <w:rFonts w:ascii="Arial" w:hAnsi="Arial" w:cs="Arial"/>
          <w:b/>
          <w:i/>
        </w:rPr>
        <w:t xml:space="preserve"> costituito/costituendo</w:t>
      </w:r>
      <w:r w:rsidRPr="00982943">
        <w:rPr>
          <w:rFonts w:ascii="Arial" w:hAnsi="Arial" w:cs="Arial"/>
          <w:i/>
          <w:u w:val="single"/>
        </w:rPr>
        <w:t>]</w:t>
      </w:r>
      <w:r w:rsidRPr="00982943">
        <w:rPr>
          <w:rFonts w:ascii="Arial" w:hAnsi="Arial" w:cs="Arial"/>
        </w:rPr>
        <w:t xml:space="preserve"> che fanno parte del Consorzio </w:t>
      </w:r>
      <w:r w:rsidR="006C5C86" w:rsidRPr="00982943">
        <w:rPr>
          <w:rFonts w:ascii="Arial" w:hAnsi="Arial" w:cs="Arial"/>
        </w:rPr>
        <w:t xml:space="preserve">i seguenti operatori economici </w:t>
      </w:r>
      <w:r w:rsidRPr="00982943">
        <w:rPr>
          <w:rFonts w:ascii="Arial" w:hAnsi="Arial" w:cs="Arial"/>
          <w:i/>
          <w:iCs/>
        </w:rPr>
        <w:t>(</w:t>
      </w:r>
      <w:r w:rsidRPr="00982943">
        <w:rPr>
          <w:rFonts w:ascii="Arial" w:hAnsi="Arial" w:cs="Arial"/>
          <w:i/>
        </w:rPr>
        <w:t>indicare denominazione, Codice fiscale/Partita IVA e indirizzo sede legale</w:t>
      </w:r>
      <w:r w:rsidRPr="00982943">
        <w:rPr>
          <w:rFonts w:ascii="Arial" w:hAnsi="Arial" w:cs="Arial"/>
        </w:rPr>
        <w:t>)</w:t>
      </w:r>
      <w:r w:rsidRPr="00982943">
        <w:rPr>
          <w:rFonts w:ascii="Arial" w:hAnsi="Arial" w:cs="Arial"/>
          <w:iCs/>
        </w:rPr>
        <w:t xml:space="preserve">: </w:t>
      </w:r>
    </w:p>
    <w:p w14:paraId="2BE55969" w14:textId="77777777" w:rsidR="00932B3F" w:rsidRPr="00932B3F" w:rsidRDefault="00932B3F" w:rsidP="00932B3F">
      <w:pPr>
        <w:spacing w:after="0" w:line="240" w:lineRule="auto"/>
        <w:ind w:left="556" w:right="11"/>
        <w:jc w:val="both"/>
        <w:rPr>
          <w:rFonts w:ascii="Arial" w:hAnsi="Arial" w:cs="Arial"/>
          <w:b/>
        </w:rPr>
      </w:pPr>
    </w:p>
    <w:tbl>
      <w:tblPr>
        <w:tblW w:w="933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6"/>
        <w:gridCol w:w="3402"/>
        <w:gridCol w:w="3122"/>
      </w:tblGrid>
      <w:tr w:rsidR="00F81777" w:rsidRPr="005036E4" w14:paraId="4ADFD14E" w14:textId="77777777" w:rsidTr="00A56CE2">
        <w:tc>
          <w:tcPr>
            <w:tcW w:w="2806" w:type="dxa"/>
            <w:shd w:val="clear" w:color="auto" w:fill="00529E"/>
            <w:vAlign w:val="center"/>
          </w:tcPr>
          <w:p w14:paraId="18A3EA89" w14:textId="77777777" w:rsidR="00F81777" w:rsidRPr="00AB727A" w:rsidRDefault="00F81777" w:rsidP="00181882">
            <w:pPr>
              <w:pStyle w:val="sche3"/>
              <w:spacing w:before="120" w:after="120" w:line="280" w:lineRule="exact"/>
              <w:ind w:right="11"/>
              <w:rPr>
                <w:rFonts w:ascii="Arial" w:hAnsi="Arial" w:cs="Arial"/>
                <w:b/>
                <w:bCs/>
                <w:color w:val="FFFFFF"/>
                <w:sz w:val="18"/>
                <w:szCs w:val="18"/>
                <w:lang w:val="it-IT"/>
              </w:rPr>
            </w:pPr>
            <w:r w:rsidRPr="00AB727A">
              <w:rPr>
                <w:rFonts w:ascii="Arial" w:hAnsi="Arial" w:cs="Arial"/>
                <w:b/>
                <w:bCs/>
                <w:color w:val="FFFFFF"/>
                <w:sz w:val="18"/>
                <w:szCs w:val="18"/>
                <w:lang w:val="it-IT"/>
              </w:rPr>
              <w:t>Denominazione</w:t>
            </w:r>
          </w:p>
        </w:tc>
        <w:tc>
          <w:tcPr>
            <w:tcW w:w="3402" w:type="dxa"/>
            <w:shd w:val="clear" w:color="auto" w:fill="00529E"/>
            <w:vAlign w:val="center"/>
          </w:tcPr>
          <w:p w14:paraId="636957FE" w14:textId="77777777" w:rsidR="00F81777" w:rsidRPr="00AB727A" w:rsidRDefault="00F81777" w:rsidP="00181882">
            <w:pPr>
              <w:pStyle w:val="sche3"/>
              <w:spacing w:before="120" w:after="120" w:line="280" w:lineRule="exact"/>
              <w:ind w:right="11"/>
              <w:rPr>
                <w:rFonts w:ascii="Arial" w:hAnsi="Arial" w:cs="Arial"/>
                <w:b/>
                <w:bCs/>
                <w:color w:val="FFFFFF"/>
                <w:sz w:val="18"/>
                <w:szCs w:val="18"/>
                <w:lang w:val="it-IT"/>
              </w:rPr>
            </w:pPr>
            <w:r w:rsidRPr="00AB727A">
              <w:rPr>
                <w:rFonts w:ascii="Arial" w:hAnsi="Arial" w:cs="Arial"/>
                <w:b/>
                <w:bCs/>
                <w:color w:val="FFFFFF"/>
                <w:sz w:val="18"/>
                <w:szCs w:val="18"/>
                <w:lang w:val="it-IT"/>
              </w:rPr>
              <w:t>Codice fiscale/Partita IVA</w:t>
            </w:r>
          </w:p>
        </w:tc>
        <w:tc>
          <w:tcPr>
            <w:tcW w:w="3122" w:type="dxa"/>
            <w:shd w:val="clear" w:color="auto" w:fill="00529E"/>
            <w:vAlign w:val="center"/>
          </w:tcPr>
          <w:p w14:paraId="5B619D63" w14:textId="77777777" w:rsidR="00F81777" w:rsidRPr="00AB727A" w:rsidRDefault="00F81777" w:rsidP="00181882">
            <w:pPr>
              <w:pStyle w:val="sche3"/>
              <w:spacing w:before="120" w:after="120" w:line="280" w:lineRule="exact"/>
              <w:ind w:right="11"/>
              <w:rPr>
                <w:rFonts w:ascii="Arial" w:hAnsi="Arial" w:cs="Arial"/>
                <w:b/>
                <w:bCs/>
                <w:color w:val="FFFFFF"/>
                <w:sz w:val="18"/>
                <w:szCs w:val="18"/>
                <w:lang w:val="it-IT"/>
              </w:rPr>
            </w:pPr>
            <w:r w:rsidRPr="00AB727A">
              <w:rPr>
                <w:rFonts w:ascii="Arial" w:hAnsi="Arial" w:cs="Arial"/>
                <w:b/>
                <w:bCs/>
                <w:color w:val="FFFFFF"/>
                <w:sz w:val="18"/>
                <w:szCs w:val="18"/>
                <w:lang w:val="it-IT"/>
              </w:rPr>
              <w:t>Indirizzo sede</w:t>
            </w:r>
          </w:p>
        </w:tc>
      </w:tr>
      <w:tr w:rsidR="00F81777" w:rsidRPr="005036E4" w14:paraId="0C882A8B" w14:textId="77777777" w:rsidTr="00BB5298">
        <w:tc>
          <w:tcPr>
            <w:tcW w:w="2806" w:type="dxa"/>
          </w:tcPr>
          <w:p w14:paraId="076D7E39"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lang w:val="it-IT"/>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3402" w:type="dxa"/>
          </w:tcPr>
          <w:p w14:paraId="0E8FFEDE"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lang w:val="it-IT"/>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3122" w:type="dxa"/>
          </w:tcPr>
          <w:p w14:paraId="453139EE"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lang w:val="it-IT"/>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r w:rsidR="00F81777" w:rsidRPr="005036E4" w14:paraId="18F355DF" w14:textId="77777777" w:rsidTr="00BB5298">
        <w:tc>
          <w:tcPr>
            <w:tcW w:w="2806" w:type="dxa"/>
          </w:tcPr>
          <w:p w14:paraId="5ED4CA1F"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lang w:val="it-IT"/>
              </w:rPr>
              <w:instrText xml:space="preserve"> FORMTEX</w:instrText>
            </w:r>
            <w:r w:rsidRPr="005036E4">
              <w:rPr>
                <w:rFonts w:ascii="Arial" w:hAnsi="Arial" w:cs="Arial"/>
                <w:b/>
              </w:rPr>
              <w:instrText xml:space="preserve">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3402" w:type="dxa"/>
          </w:tcPr>
          <w:p w14:paraId="245AE6DF"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3122" w:type="dxa"/>
          </w:tcPr>
          <w:p w14:paraId="4E57CA29"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r w:rsidR="00F81777" w:rsidRPr="005036E4" w14:paraId="3F57EFC1" w14:textId="77777777" w:rsidTr="00BB5298">
        <w:tc>
          <w:tcPr>
            <w:tcW w:w="2806" w:type="dxa"/>
          </w:tcPr>
          <w:p w14:paraId="4A3210B8"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3402" w:type="dxa"/>
          </w:tcPr>
          <w:p w14:paraId="7DB85255"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3122" w:type="dxa"/>
          </w:tcPr>
          <w:p w14:paraId="233B91DF"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r w:rsidR="00F81777" w:rsidRPr="005036E4" w14:paraId="1817E958" w14:textId="77777777" w:rsidTr="00BB5298">
        <w:tc>
          <w:tcPr>
            <w:tcW w:w="2806" w:type="dxa"/>
          </w:tcPr>
          <w:p w14:paraId="2B958D7D"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3402" w:type="dxa"/>
          </w:tcPr>
          <w:p w14:paraId="2361CE1A"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3122" w:type="dxa"/>
          </w:tcPr>
          <w:p w14:paraId="7A2C7F2D"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r w:rsidR="00F81777" w:rsidRPr="005036E4" w14:paraId="4C56FC64" w14:textId="77777777" w:rsidTr="00BB5298">
        <w:tc>
          <w:tcPr>
            <w:tcW w:w="2806" w:type="dxa"/>
          </w:tcPr>
          <w:p w14:paraId="685FA284"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3402" w:type="dxa"/>
          </w:tcPr>
          <w:p w14:paraId="37EAA215"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3122" w:type="dxa"/>
          </w:tcPr>
          <w:p w14:paraId="3F58CA55"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r w:rsidR="00F81777" w:rsidRPr="005036E4" w14:paraId="407FF1FC" w14:textId="77777777" w:rsidTr="00BB5298">
        <w:tc>
          <w:tcPr>
            <w:tcW w:w="9330" w:type="dxa"/>
            <w:gridSpan w:val="3"/>
          </w:tcPr>
          <w:p w14:paraId="401D562E" w14:textId="77777777" w:rsidR="00F81777" w:rsidRPr="005036E4" w:rsidRDefault="00F81777" w:rsidP="00BB5298">
            <w:pPr>
              <w:pStyle w:val="sche3"/>
              <w:spacing w:line="280" w:lineRule="exact"/>
              <w:ind w:right="11"/>
              <w:rPr>
                <w:rFonts w:ascii="Arial" w:hAnsi="Arial" w:cs="Arial"/>
                <w:b/>
                <w:lang w:val="it-IT"/>
              </w:rPr>
            </w:pPr>
            <w:r w:rsidRPr="005036E4">
              <w:rPr>
                <w:rFonts w:ascii="Arial" w:hAnsi="Arial" w:cs="Arial"/>
                <w:b/>
                <w:lang w:val="it-IT"/>
              </w:rPr>
              <w:t>ALTRO (</w:t>
            </w:r>
            <w:r w:rsidR="006C5C86">
              <w:rPr>
                <w:rFonts w:ascii="Arial" w:hAnsi="Arial" w:cs="Arial"/>
                <w:b/>
                <w:i/>
                <w:lang w:val="it-IT"/>
              </w:rPr>
              <w:t>indicare eventuali ulteriori soggetti, specificando, per ciascuno di essi, le informazioni di cui sopra</w:t>
            </w:r>
            <w:r w:rsidRPr="005036E4">
              <w:rPr>
                <w:rFonts w:ascii="Arial" w:hAnsi="Arial" w:cs="Arial"/>
                <w:b/>
                <w:i/>
                <w:lang w:val="it-IT"/>
              </w:rPr>
              <w:t>)</w:t>
            </w:r>
            <w:r w:rsidRPr="005036E4">
              <w:rPr>
                <w:rFonts w:ascii="Arial" w:hAnsi="Arial" w:cs="Arial"/>
                <w:b/>
                <w:lang w:val="it-IT"/>
              </w:rPr>
              <w:t>:</w:t>
            </w:r>
          </w:p>
        </w:tc>
      </w:tr>
      <w:tr w:rsidR="00F81777" w:rsidRPr="005036E4" w14:paraId="69309DFF" w14:textId="77777777" w:rsidTr="00542EE4">
        <w:trPr>
          <w:trHeight w:val="488"/>
        </w:trPr>
        <w:tc>
          <w:tcPr>
            <w:tcW w:w="9330" w:type="dxa"/>
            <w:gridSpan w:val="3"/>
          </w:tcPr>
          <w:p w14:paraId="07733122" w14:textId="77777777" w:rsidR="00FE1869" w:rsidRPr="003E24F1" w:rsidRDefault="00F81777" w:rsidP="00773531">
            <w:pPr>
              <w:pStyle w:val="sche3"/>
              <w:ind w:right="11"/>
              <w:rPr>
                <w:rFonts w:ascii="Arial" w:hAnsi="Arial" w:cs="Arial"/>
                <w:b/>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bl>
    <w:p w14:paraId="092A25C5" w14:textId="3BD0A0A5" w:rsidR="00542EE4" w:rsidRDefault="00F81777" w:rsidP="00542EE4">
      <w:pPr>
        <w:numPr>
          <w:ilvl w:val="0"/>
          <w:numId w:val="1"/>
        </w:numPr>
        <w:tabs>
          <w:tab w:val="num" w:pos="560"/>
        </w:tabs>
        <w:spacing w:before="120" w:after="0" w:line="280" w:lineRule="exact"/>
        <w:ind w:right="11"/>
        <w:jc w:val="both"/>
        <w:rPr>
          <w:rFonts w:ascii="Arial" w:hAnsi="Arial" w:cs="Arial"/>
        </w:rPr>
      </w:pPr>
      <w:r w:rsidRPr="005036E4">
        <w:rPr>
          <w:rFonts w:ascii="Arial" w:hAnsi="Arial" w:cs="Arial"/>
          <w:i/>
          <w:sz w:val="20"/>
          <w:szCs w:val="20"/>
        </w:rPr>
        <w:t>[</w:t>
      </w:r>
      <w:r w:rsidRPr="00982943">
        <w:rPr>
          <w:rFonts w:ascii="Arial" w:hAnsi="Arial" w:cs="Arial"/>
          <w:b/>
          <w:i/>
        </w:rPr>
        <w:t xml:space="preserve">da compilare nel caso in cui la presente dichiarazione sia resa </w:t>
      </w:r>
      <w:r w:rsidR="006C5C86" w:rsidRPr="00982943">
        <w:rPr>
          <w:rFonts w:ascii="Arial" w:hAnsi="Arial" w:cs="Arial"/>
          <w:b/>
          <w:i/>
        </w:rPr>
        <w:t>dall’operatore economico mandatario/mandante</w:t>
      </w:r>
      <w:r w:rsidRPr="00982943">
        <w:rPr>
          <w:rFonts w:ascii="Arial" w:hAnsi="Arial" w:cs="Arial"/>
          <w:b/>
          <w:i/>
        </w:rPr>
        <w:t xml:space="preserve"> di un Raggruppamento temporaneo </w:t>
      </w:r>
      <w:r w:rsidR="006C5C86" w:rsidRPr="00982943">
        <w:rPr>
          <w:rFonts w:ascii="Arial" w:hAnsi="Arial" w:cs="Arial"/>
          <w:b/>
          <w:i/>
        </w:rPr>
        <w:t xml:space="preserve">costituito/costituendo </w:t>
      </w:r>
      <w:r w:rsidRPr="00982943">
        <w:rPr>
          <w:rFonts w:ascii="Arial" w:hAnsi="Arial" w:cs="Arial"/>
          <w:b/>
          <w:i/>
        </w:rPr>
        <w:t xml:space="preserve">o </w:t>
      </w:r>
      <w:r w:rsidR="006C5C86" w:rsidRPr="005F38A9">
        <w:rPr>
          <w:rFonts w:ascii="Arial" w:hAnsi="Arial" w:cs="Arial"/>
          <w:b/>
          <w:i/>
        </w:rPr>
        <w:t>dall’operatore economico consorziato di un Consorzio ordinario costituito/costituendo</w:t>
      </w:r>
      <w:r w:rsidRPr="00982943">
        <w:rPr>
          <w:rFonts w:ascii="Arial" w:hAnsi="Arial" w:cs="Arial"/>
          <w:i/>
          <w:u w:val="single"/>
        </w:rPr>
        <w:t>]</w:t>
      </w:r>
      <w:r w:rsidR="002166D3" w:rsidRPr="00982943">
        <w:rPr>
          <w:rFonts w:ascii="Arial" w:hAnsi="Arial" w:cs="Arial"/>
          <w:i/>
        </w:rPr>
        <w:t>:</w:t>
      </w:r>
      <w:r w:rsidR="00F91F6B" w:rsidRPr="00982943">
        <w:rPr>
          <w:rFonts w:ascii="Arial" w:hAnsi="Arial" w:cs="Arial"/>
        </w:rPr>
        <w:t xml:space="preserve"> </w:t>
      </w:r>
      <w:r w:rsidR="00FB1494" w:rsidRPr="00FB1494">
        <w:rPr>
          <w:rFonts w:ascii="Arial" w:hAnsi="Arial" w:cs="Arial"/>
        </w:rPr>
        <w:t>che nell’ambito del RTI/Consorzio ordinario:</w:t>
      </w:r>
    </w:p>
    <w:p w14:paraId="2DEB408C" w14:textId="227E9748" w:rsidR="00FB1494" w:rsidRPr="00FB1494" w:rsidRDefault="00FB1494" w:rsidP="00FB1494">
      <w:pPr>
        <w:pStyle w:val="Paragrafoelenco"/>
        <w:numPr>
          <w:ilvl w:val="0"/>
          <w:numId w:val="7"/>
        </w:numPr>
        <w:tabs>
          <w:tab w:val="left" w:pos="426"/>
        </w:tabs>
        <w:spacing w:before="120" w:after="0" w:line="280" w:lineRule="exact"/>
        <w:ind w:left="851" w:hanging="284"/>
        <w:jc w:val="both"/>
        <w:rPr>
          <w:rFonts w:ascii="Arial" w:hAnsi="Arial" w:cs="Arial"/>
        </w:rPr>
      </w:pPr>
      <w:r w:rsidRPr="00FB1494">
        <w:rPr>
          <w:rFonts w:ascii="Arial" w:hAnsi="Arial" w:cs="Arial"/>
        </w:rPr>
        <w:t>le categorie dei lavori che saranno eseguite da ciascun operatore economico riunito o consorziato sono le seguenti [</w:t>
      </w:r>
      <w:r w:rsidRPr="00FB1494">
        <w:rPr>
          <w:rFonts w:ascii="Arial" w:hAnsi="Arial" w:cs="Arial"/>
          <w:i/>
          <w:iCs/>
        </w:rPr>
        <w:t>indicare la quota percentuale di esecuzione riferita a ciascuna categoria assunta</w:t>
      </w:r>
      <w:r w:rsidRPr="00FB1494">
        <w:rPr>
          <w:rFonts w:ascii="Arial" w:hAnsi="Arial" w:cs="Arial"/>
        </w:rPr>
        <w:t>]:</w:t>
      </w:r>
    </w:p>
    <w:p w14:paraId="18F21889" w14:textId="77777777" w:rsidR="00FB1494" w:rsidRPr="00FB1494" w:rsidRDefault="00FB1494" w:rsidP="00FB1494">
      <w:pPr>
        <w:pStyle w:val="Paragrafoelenco"/>
        <w:tabs>
          <w:tab w:val="left" w:pos="426"/>
        </w:tabs>
        <w:spacing w:after="0" w:line="240" w:lineRule="auto"/>
        <w:ind w:left="851"/>
        <w:jc w:val="both"/>
        <w:rPr>
          <w:rFonts w:ascii="Arial" w:hAnsi="Arial" w:cs="Arial"/>
        </w:rPr>
      </w:pPr>
    </w:p>
    <w:tbl>
      <w:tblPr>
        <w:tblW w:w="907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985"/>
        <w:gridCol w:w="2409"/>
        <w:gridCol w:w="2410"/>
      </w:tblGrid>
      <w:tr w:rsidR="00FB1494" w:rsidRPr="00411B4F" w14:paraId="45342C39" w14:textId="77777777" w:rsidTr="00627E41">
        <w:tc>
          <w:tcPr>
            <w:tcW w:w="2268" w:type="dxa"/>
            <w:shd w:val="clear" w:color="auto" w:fill="1F497D" w:themeFill="text2"/>
          </w:tcPr>
          <w:p w14:paraId="5F109520" w14:textId="77777777" w:rsidR="00FB1494" w:rsidRPr="00C2103E" w:rsidRDefault="00FB1494" w:rsidP="00627E41">
            <w:pPr>
              <w:tabs>
                <w:tab w:val="left" w:pos="426"/>
              </w:tabs>
              <w:spacing w:after="0" w:line="240" w:lineRule="auto"/>
              <w:rPr>
                <w:rFonts w:ascii="Arial" w:hAnsi="Arial" w:cs="Arial"/>
                <w:b/>
                <w:color w:val="FFFFFF" w:themeColor="background1"/>
                <w:sz w:val="17"/>
                <w:szCs w:val="17"/>
              </w:rPr>
            </w:pPr>
            <w:r w:rsidRPr="00C2103E">
              <w:rPr>
                <w:rFonts w:ascii="Arial" w:hAnsi="Arial" w:cs="Arial"/>
                <w:b/>
                <w:color w:val="FFFFFF" w:themeColor="background1"/>
                <w:sz w:val="17"/>
                <w:szCs w:val="17"/>
              </w:rPr>
              <w:t>Operatore economico</w:t>
            </w:r>
          </w:p>
        </w:tc>
        <w:tc>
          <w:tcPr>
            <w:tcW w:w="1985" w:type="dxa"/>
            <w:shd w:val="clear" w:color="auto" w:fill="1F497D" w:themeFill="text2"/>
          </w:tcPr>
          <w:p w14:paraId="1A35C56B" w14:textId="77777777" w:rsidR="00FB1494" w:rsidRDefault="00FB1494" w:rsidP="00627E41">
            <w:pPr>
              <w:tabs>
                <w:tab w:val="left" w:pos="426"/>
              </w:tabs>
              <w:spacing w:after="0" w:line="240" w:lineRule="auto"/>
              <w:jc w:val="center"/>
              <w:rPr>
                <w:rFonts w:ascii="Arial" w:hAnsi="Arial" w:cs="Arial"/>
                <w:b/>
                <w:color w:val="FFFFFF" w:themeColor="background1"/>
                <w:sz w:val="17"/>
                <w:szCs w:val="17"/>
              </w:rPr>
            </w:pPr>
            <w:r w:rsidRPr="00C2103E">
              <w:rPr>
                <w:rFonts w:ascii="Arial" w:hAnsi="Arial" w:cs="Arial"/>
                <w:b/>
                <w:color w:val="FFFFFF" w:themeColor="background1"/>
                <w:sz w:val="17"/>
                <w:szCs w:val="17"/>
              </w:rPr>
              <w:t xml:space="preserve">Ruolo </w:t>
            </w:r>
          </w:p>
          <w:p w14:paraId="1BE356B7" w14:textId="77777777" w:rsidR="00FB1494" w:rsidRPr="00C2103E" w:rsidRDefault="00FB1494" w:rsidP="00627E41">
            <w:pPr>
              <w:tabs>
                <w:tab w:val="left" w:pos="426"/>
              </w:tabs>
              <w:spacing w:after="0" w:line="240" w:lineRule="auto"/>
              <w:jc w:val="center"/>
              <w:rPr>
                <w:rFonts w:ascii="Arial" w:hAnsi="Arial" w:cs="Arial"/>
                <w:b/>
                <w:color w:val="FFFFFF" w:themeColor="background1"/>
                <w:sz w:val="17"/>
                <w:szCs w:val="17"/>
              </w:rPr>
            </w:pPr>
            <w:r w:rsidRPr="00C2103E">
              <w:rPr>
                <w:rFonts w:ascii="Arial" w:hAnsi="Arial" w:cs="Arial"/>
                <w:b/>
                <w:color w:val="FFFFFF" w:themeColor="background1"/>
                <w:sz w:val="17"/>
                <w:szCs w:val="17"/>
              </w:rPr>
              <w:t>mandataria/</w:t>
            </w:r>
          </w:p>
          <w:p w14:paraId="7B8270D6" w14:textId="77777777" w:rsidR="00FB1494" w:rsidRPr="00C2103E" w:rsidRDefault="00FB1494" w:rsidP="00627E41">
            <w:pPr>
              <w:tabs>
                <w:tab w:val="left" w:pos="426"/>
              </w:tabs>
              <w:spacing w:after="0" w:line="240" w:lineRule="auto"/>
              <w:jc w:val="center"/>
              <w:rPr>
                <w:rFonts w:ascii="Arial" w:hAnsi="Arial" w:cs="Arial"/>
                <w:b/>
                <w:color w:val="FFFFFF" w:themeColor="background1"/>
                <w:sz w:val="17"/>
                <w:szCs w:val="17"/>
              </w:rPr>
            </w:pPr>
            <w:r w:rsidRPr="00C2103E">
              <w:rPr>
                <w:rFonts w:ascii="Arial" w:hAnsi="Arial" w:cs="Arial"/>
                <w:b/>
                <w:color w:val="FFFFFF" w:themeColor="background1"/>
                <w:sz w:val="17"/>
                <w:szCs w:val="17"/>
              </w:rPr>
              <w:t>mandante</w:t>
            </w:r>
          </w:p>
        </w:tc>
        <w:tc>
          <w:tcPr>
            <w:tcW w:w="2409" w:type="dxa"/>
            <w:shd w:val="clear" w:color="auto" w:fill="1F497D" w:themeFill="text2"/>
          </w:tcPr>
          <w:p w14:paraId="562FB116" w14:textId="77777777" w:rsidR="00FB1494" w:rsidRPr="00C2103E" w:rsidRDefault="00FB1494" w:rsidP="00627E41">
            <w:pPr>
              <w:tabs>
                <w:tab w:val="left" w:pos="426"/>
              </w:tabs>
              <w:spacing w:after="0" w:line="240" w:lineRule="auto"/>
              <w:jc w:val="center"/>
              <w:rPr>
                <w:rFonts w:ascii="Arial" w:hAnsi="Arial" w:cs="Arial"/>
                <w:b/>
                <w:color w:val="FFFFFF" w:themeColor="background1"/>
                <w:sz w:val="17"/>
                <w:szCs w:val="17"/>
              </w:rPr>
            </w:pPr>
            <w:r w:rsidRPr="00C2103E">
              <w:rPr>
                <w:rFonts w:ascii="Arial" w:hAnsi="Arial" w:cs="Arial"/>
                <w:b/>
                <w:color w:val="FFFFFF" w:themeColor="background1"/>
                <w:sz w:val="17"/>
                <w:szCs w:val="17"/>
              </w:rPr>
              <w:t>Categoria SOA</w:t>
            </w:r>
            <w:r w:rsidRPr="00C2103E">
              <w:rPr>
                <w:rFonts w:ascii="Arial" w:hAnsi="Arial" w:cs="Arial"/>
                <w:sz w:val="17"/>
                <w:szCs w:val="17"/>
              </w:rPr>
              <w:t xml:space="preserve"> </w:t>
            </w:r>
            <w:r w:rsidRPr="00C2103E">
              <w:rPr>
                <w:rFonts w:ascii="Arial" w:hAnsi="Arial" w:cs="Arial"/>
                <w:b/>
                <w:color w:val="FFFFFF" w:themeColor="background1"/>
                <w:sz w:val="17"/>
                <w:szCs w:val="17"/>
              </w:rPr>
              <w:t>che ciascun soggetto associato intende eseguire</w:t>
            </w:r>
          </w:p>
        </w:tc>
        <w:tc>
          <w:tcPr>
            <w:tcW w:w="2410" w:type="dxa"/>
            <w:shd w:val="clear" w:color="auto" w:fill="1F497D" w:themeFill="text2"/>
          </w:tcPr>
          <w:p w14:paraId="7EA96FD5" w14:textId="0AB58160" w:rsidR="00FB1494" w:rsidRPr="00C2103E" w:rsidRDefault="00FB1494" w:rsidP="00627E41">
            <w:pPr>
              <w:tabs>
                <w:tab w:val="left" w:pos="426"/>
              </w:tabs>
              <w:jc w:val="center"/>
              <w:rPr>
                <w:rFonts w:ascii="Arial" w:hAnsi="Arial" w:cs="Arial"/>
                <w:b/>
                <w:color w:val="FFFFFF" w:themeColor="background1"/>
                <w:sz w:val="17"/>
                <w:szCs w:val="17"/>
              </w:rPr>
            </w:pPr>
            <w:r>
              <w:rPr>
                <w:rFonts w:ascii="Arial" w:hAnsi="Arial" w:cs="Arial"/>
                <w:b/>
                <w:color w:val="FFFFFF" w:themeColor="background1"/>
                <w:sz w:val="17"/>
                <w:szCs w:val="17"/>
              </w:rPr>
              <w:t>Q</w:t>
            </w:r>
            <w:r w:rsidRPr="00C2103E">
              <w:rPr>
                <w:rFonts w:ascii="Arial" w:hAnsi="Arial" w:cs="Arial"/>
                <w:b/>
                <w:color w:val="FFFFFF" w:themeColor="background1"/>
                <w:sz w:val="17"/>
                <w:szCs w:val="17"/>
              </w:rPr>
              <w:t>uota % di esecuzione</w:t>
            </w:r>
            <w:r>
              <w:rPr>
                <w:rFonts w:ascii="Arial" w:hAnsi="Arial" w:cs="Arial"/>
                <w:b/>
                <w:color w:val="FFFFFF" w:themeColor="background1"/>
                <w:sz w:val="17"/>
                <w:szCs w:val="17"/>
              </w:rPr>
              <w:t xml:space="preserve"> </w:t>
            </w:r>
          </w:p>
        </w:tc>
      </w:tr>
      <w:tr w:rsidR="00FB1494" w:rsidRPr="00411B4F" w14:paraId="4AE5CB63" w14:textId="77777777" w:rsidTr="00627E41">
        <w:trPr>
          <w:trHeight w:hRule="exact" w:val="510"/>
        </w:trPr>
        <w:tc>
          <w:tcPr>
            <w:tcW w:w="2268" w:type="dxa"/>
            <w:vAlign w:val="center"/>
          </w:tcPr>
          <w:p w14:paraId="7D916BA2" w14:textId="77777777" w:rsidR="00FB1494" w:rsidRPr="00411B4F" w:rsidRDefault="00FB1494" w:rsidP="00627E41">
            <w:pPr>
              <w:tabs>
                <w:tab w:val="left" w:pos="426"/>
              </w:tabs>
              <w:spacing w:after="120"/>
              <w:rPr>
                <w:rFonts w:ascii="Arial" w:hAnsi="Arial" w:cs="Arial"/>
                <w:sz w:val="20"/>
                <w:szCs w:val="20"/>
              </w:rPr>
            </w:pPr>
            <w:r w:rsidRPr="00411B4F">
              <w:rPr>
                <w:rFonts w:ascii="Arial" w:hAnsi="Arial" w:cs="Arial"/>
                <w:b/>
                <w:sz w:val="20"/>
                <w:szCs w:val="20"/>
              </w:rPr>
              <w:fldChar w:fldCharType="begin">
                <w:ffData>
                  <w:name w:val="Testo656"/>
                  <w:enabled/>
                  <w:calcOnExit w:val="0"/>
                  <w:textInput/>
                </w:ffData>
              </w:fldChar>
            </w:r>
            <w:r w:rsidRPr="00411B4F">
              <w:rPr>
                <w:rFonts w:ascii="Arial" w:hAnsi="Arial" w:cs="Arial"/>
                <w:b/>
                <w:sz w:val="20"/>
                <w:szCs w:val="20"/>
              </w:rPr>
              <w:instrText xml:space="preserve"> FORMTEXT </w:instrText>
            </w:r>
            <w:r w:rsidRPr="00411B4F">
              <w:rPr>
                <w:rFonts w:ascii="Arial" w:hAnsi="Arial" w:cs="Arial"/>
                <w:b/>
                <w:sz w:val="20"/>
                <w:szCs w:val="20"/>
              </w:rPr>
            </w:r>
            <w:r w:rsidRPr="00411B4F">
              <w:rPr>
                <w:rFonts w:ascii="Arial" w:hAnsi="Arial" w:cs="Arial"/>
                <w:b/>
                <w:sz w:val="20"/>
                <w:szCs w:val="20"/>
              </w:rPr>
              <w:fldChar w:fldCharType="separate"/>
            </w:r>
            <w:r w:rsidRPr="00411B4F">
              <w:rPr>
                <w:rFonts w:ascii="Arial" w:hAnsi="Arial" w:cs="Arial"/>
                <w:b/>
                <w:noProof/>
                <w:sz w:val="20"/>
                <w:szCs w:val="20"/>
              </w:rPr>
              <w:t> </w:t>
            </w:r>
            <w:r w:rsidRPr="00411B4F">
              <w:rPr>
                <w:rFonts w:ascii="Arial" w:hAnsi="Arial" w:cs="Arial"/>
                <w:b/>
                <w:noProof/>
                <w:sz w:val="20"/>
                <w:szCs w:val="20"/>
              </w:rPr>
              <w:t> </w:t>
            </w:r>
            <w:r w:rsidRPr="00411B4F">
              <w:rPr>
                <w:rFonts w:ascii="Arial" w:hAnsi="Arial" w:cs="Arial"/>
                <w:b/>
                <w:noProof/>
                <w:sz w:val="20"/>
                <w:szCs w:val="20"/>
              </w:rPr>
              <w:t> </w:t>
            </w:r>
            <w:r w:rsidRPr="00411B4F">
              <w:rPr>
                <w:rFonts w:ascii="Arial" w:hAnsi="Arial" w:cs="Arial"/>
                <w:b/>
                <w:noProof/>
                <w:sz w:val="20"/>
                <w:szCs w:val="20"/>
              </w:rPr>
              <w:t> </w:t>
            </w:r>
            <w:r w:rsidRPr="00411B4F">
              <w:rPr>
                <w:rFonts w:ascii="Arial" w:hAnsi="Arial" w:cs="Arial"/>
                <w:b/>
                <w:noProof/>
                <w:sz w:val="20"/>
                <w:szCs w:val="20"/>
              </w:rPr>
              <w:t> </w:t>
            </w:r>
            <w:r w:rsidRPr="00411B4F">
              <w:rPr>
                <w:rFonts w:ascii="Arial" w:hAnsi="Arial" w:cs="Arial"/>
                <w:b/>
                <w:sz w:val="20"/>
                <w:szCs w:val="20"/>
              </w:rPr>
              <w:fldChar w:fldCharType="end"/>
            </w:r>
          </w:p>
        </w:tc>
        <w:tc>
          <w:tcPr>
            <w:tcW w:w="1985" w:type="dxa"/>
            <w:vAlign w:val="center"/>
          </w:tcPr>
          <w:p w14:paraId="4EDB1964" w14:textId="77777777" w:rsidR="00FB1494" w:rsidRPr="00411B4F" w:rsidRDefault="00FB1494" w:rsidP="00627E41">
            <w:pPr>
              <w:tabs>
                <w:tab w:val="left" w:pos="426"/>
              </w:tabs>
              <w:spacing w:after="120"/>
              <w:rPr>
                <w:rFonts w:ascii="Arial" w:hAnsi="Arial" w:cs="Arial"/>
                <w:sz w:val="20"/>
                <w:szCs w:val="20"/>
              </w:rPr>
            </w:pPr>
            <w:r w:rsidRPr="00411B4F">
              <w:rPr>
                <w:rFonts w:ascii="Arial" w:hAnsi="Arial" w:cs="Arial"/>
                <w:b/>
                <w:sz w:val="20"/>
                <w:szCs w:val="20"/>
              </w:rPr>
              <w:fldChar w:fldCharType="begin">
                <w:ffData>
                  <w:name w:val="Testo656"/>
                  <w:enabled/>
                  <w:calcOnExit w:val="0"/>
                  <w:textInput/>
                </w:ffData>
              </w:fldChar>
            </w:r>
            <w:r w:rsidRPr="00411B4F">
              <w:rPr>
                <w:rFonts w:ascii="Arial" w:hAnsi="Arial" w:cs="Arial"/>
                <w:b/>
                <w:sz w:val="20"/>
                <w:szCs w:val="20"/>
              </w:rPr>
              <w:instrText xml:space="preserve"> FORMTEXT </w:instrText>
            </w:r>
            <w:r w:rsidRPr="00411B4F">
              <w:rPr>
                <w:rFonts w:ascii="Arial" w:hAnsi="Arial" w:cs="Arial"/>
                <w:b/>
                <w:sz w:val="20"/>
                <w:szCs w:val="20"/>
              </w:rPr>
            </w:r>
            <w:r w:rsidRPr="00411B4F">
              <w:rPr>
                <w:rFonts w:ascii="Arial" w:hAnsi="Arial" w:cs="Arial"/>
                <w:b/>
                <w:sz w:val="20"/>
                <w:szCs w:val="20"/>
              </w:rPr>
              <w:fldChar w:fldCharType="separate"/>
            </w:r>
            <w:r w:rsidRPr="00411B4F">
              <w:rPr>
                <w:rFonts w:ascii="Arial" w:hAnsi="Arial" w:cs="Arial"/>
                <w:b/>
                <w:noProof/>
                <w:sz w:val="20"/>
                <w:szCs w:val="20"/>
              </w:rPr>
              <w:t> </w:t>
            </w:r>
            <w:r w:rsidRPr="00411B4F">
              <w:rPr>
                <w:rFonts w:ascii="Arial" w:hAnsi="Arial" w:cs="Arial"/>
                <w:b/>
                <w:noProof/>
                <w:sz w:val="20"/>
                <w:szCs w:val="20"/>
              </w:rPr>
              <w:t> </w:t>
            </w:r>
            <w:r w:rsidRPr="00411B4F">
              <w:rPr>
                <w:rFonts w:ascii="Arial" w:hAnsi="Arial" w:cs="Arial"/>
                <w:b/>
                <w:noProof/>
                <w:sz w:val="20"/>
                <w:szCs w:val="20"/>
              </w:rPr>
              <w:t> </w:t>
            </w:r>
            <w:r w:rsidRPr="00411B4F">
              <w:rPr>
                <w:rFonts w:ascii="Arial" w:hAnsi="Arial" w:cs="Arial"/>
                <w:b/>
                <w:noProof/>
                <w:sz w:val="20"/>
                <w:szCs w:val="20"/>
              </w:rPr>
              <w:t> </w:t>
            </w:r>
            <w:r w:rsidRPr="00411B4F">
              <w:rPr>
                <w:rFonts w:ascii="Arial" w:hAnsi="Arial" w:cs="Arial"/>
                <w:b/>
                <w:noProof/>
                <w:sz w:val="20"/>
                <w:szCs w:val="20"/>
              </w:rPr>
              <w:t> </w:t>
            </w:r>
            <w:r w:rsidRPr="00411B4F">
              <w:rPr>
                <w:rFonts w:ascii="Arial" w:hAnsi="Arial" w:cs="Arial"/>
                <w:b/>
                <w:sz w:val="20"/>
                <w:szCs w:val="20"/>
              </w:rPr>
              <w:fldChar w:fldCharType="end"/>
            </w:r>
          </w:p>
        </w:tc>
        <w:tc>
          <w:tcPr>
            <w:tcW w:w="2409" w:type="dxa"/>
            <w:vAlign w:val="center"/>
          </w:tcPr>
          <w:p w14:paraId="4669EEC3" w14:textId="77777777" w:rsidR="00FB1494" w:rsidRPr="00411B4F" w:rsidRDefault="00FB1494" w:rsidP="00627E41">
            <w:pPr>
              <w:rPr>
                <w:rFonts w:ascii="Arial" w:hAnsi="Arial" w:cs="Arial"/>
                <w:sz w:val="20"/>
                <w:szCs w:val="20"/>
              </w:rPr>
            </w:pPr>
            <w:r w:rsidRPr="00411B4F">
              <w:rPr>
                <w:rFonts w:ascii="Arial" w:hAnsi="Arial" w:cs="Arial"/>
                <w:b/>
                <w:sz w:val="20"/>
                <w:szCs w:val="20"/>
              </w:rPr>
              <w:fldChar w:fldCharType="begin">
                <w:ffData>
                  <w:name w:val="Testo656"/>
                  <w:enabled/>
                  <w:calcOnExit w:val="0"/>
                  <w:textInput/>
                </w:ffData>
              </w:fldChar>
            </w:r>
            <w:r w:rsidRPr="00411B4F">
              <w:rPr>
                <w:rFonts w:ascii="Arial" w:hAnsi="Arial" w:cs="Arial"/>
                <w:b/>
                <w:sz w:val="20"/>
                <w:szCs w:val="20"/>
              </w:rPr>
              <w:instrText xml:space="preserve"> FORMTEXT </w:instrText>
            </w:r>
            <w:r w:rsidRPr="00411B4F">
              <w:rPr>
                <w:rFonts w:ascii="Arial" w:hAnsi="Arial" w:cs="Arial"/>
                <w:b/>
                <w:sz w:val="20"/>
                <w:szCs w:val="20"/>
              </w:rPr>
            </w:r>
            <w:r w:rsidRPr="00411B4F">
              <w:rPr>
                <w:rFonts w:ascii="Arial" w:hAnsi="Arial" w:cs="Arial"/>
                <w:b/>
                <w:sz w:val="20"/>
                <w:szCs w:val="20"/>
              </w:rPr>
              <w:fldChar w:fldCharType="separate"/>
            </w:r>
            <w:r w:rsidRPr="00411B4F">
              <w:rPr>
                <w:rFonts w:ascii="Arial" w:hAnsi="Arial" w:cs="Arial"/>
                <w:b/>
                <w:noProof/>
                <w:sz w:val="20"/>
                <w:szCs w:val="20"/>
              </w:rPr>
              <w:t> </w:t>
            </w:r>
            <w:r w:rsidRPr="00411B4F">
              <w:rPr>
                <w:rFonts w:ascii="Arial" w:hAnsi="Arial" w:cs="Arial"/>
                <w:b/>
                <w:noProof/>
                <w:sz w:val="20"/>
                <w:szCs w:val="20"/>
              </w:rPr>
              <w:t> </w:t>
            </w:r>
            <w:r w:rsidRPr="00411B4F">
              <w:rPr>
                <w:rFonts w:ascii="Arial" w:hAnsi="Arial" w:cs="Arial"/>
                <w:b/>
                <w:noProof/>
                <w:sz w:val="20"/>
                <w:szCs w:val="20"/>
              </w:rPr>
              <w:t> </w:t>
            </w:r>
            <w:r w:rsidRPr="00411B4F">
              <w:rPr>
                <w:rFonts w:ascii="Arial" w:hAnsi="Arial" w:cs="Arial"/>
                <w:b/>
                <w:noProof/>
                <w:sz w:val="20"/>
                <w:szCs w:val="20"/>
              </w:rPr>
              <w:t> </w:t>
            </w:r>
            <w:r w:rsidRPr="00411B4F">
              <w:rPr>
                <w:rFonts w:ascii="Arial" w:hAnsi="Arial" w:cs="Arial"/>
                <w:b/>
                <w:noProof/>
                <w:sz w:val="20"/>
                <w:szCs w:val="20"/>
              </w:rPr>
              <w:t> </w:t>
            </w:r>
            <w:r w:rsidRPr="00411B4F">
              <w:rPr>
                <w:rFonts w:ascii="Arial" w:hAnsi="Arial" w:cs="Arial"/>
                <w:b/>
                <w:sz w:val="20"/>
                <w:szCs w:val="20"/>
              </w:rPr>
              <w:fldChar w:fldCharType="end"/>
            </w:r>
          </w:p>
        </w:tc>
        <w:tc>
          <w:tcPr>
            <w:tcW w:w="2410" w:type="dxa"/>
            <w:vAlign w:val="center"/>
          </w:tcPr>
          <w:p w14:paraId="68F99C15" w14:textId="77777777" w:rsidR="00FB1494" w:rsidRPr="00411B4F" w:rsidRDefault="00FB1494" w:rsidP="00627E41">
            <w:pPr>
              <w:tabs>
                <w:tab w:val="left" w:pos="426"/>
              </w:tabs>
              <w:spacing w:after="120"/>
              <w:rPr>
                <w:rFonts w:ascii="Arial" w:hAnsi="Arial" w:cs="Arial"/>
                <w:sz w:val="20"/>
                <w:szCs w:val="20"/>
              </w:rPr>
            </w:pPr>
            <w:r w:rsidRPr="00411B4F">
              <w:rPr>
                <w:rFonts w:ascii="Arial" w:hAnsi="Arial" w:cs="Arial"/>
                <w:b/>
                <w:sz w:val="20"/>
                <w:szCs w:val="20"/>
              </w:rPr>
              <w:fldChar w:fldCharType="begin">
                <w:ffData>
                  <w:name w:val="Testo656"/>
                  <w:enabled/>
                  <w:calcOnExit w:val="0"/>
                  <w:textInput/>
                </w:ffData>
              </w:fldChar>
            </w:r>
            <w:r w:rsidRPr="00411B4F">
              <w:rPr>
                <w:rFonts w:ascii="Arial" w:hAnsi="Arial" w:cs="Arial"/>
                <w:b/>
                <w:sz w:val="20"/>
                <w:szCs w:val="20"/>
              </w:rPr>
              <w:instrText xml:space="preserve"> FORMTEXT </w:instrText>
            </w:r>
            <w:r w:rsidRPr="00411B4F">
              <w:rPr>
                <w:rFonts w:ascii="Arial" w:hAnsi="Arial" w:cs="Arial"/>
                <w:b/>
                <w:sz w:val="20"/>
                <w:szCs w:val="20"/>
              </w:rPr>
            </w:r>
            <w:r w:rsidRPr="00411B4F">
              <w:rPr>
                <w:rFonts w:ascii="Arial" w:hAnsi="Arial" w:cs="Arial"/>
                <w:b/>
                <w:sz w:val="20"/>
                <w:szCs w:val="20"/>
              </w:rPr>
              <w:fldChar w:fldCharType="separate"/>
            </w:r>
            <w:r w:rsidRPr="00411B4F">
              <w:rPr>
                <w:rFonts w:ascii="Arial" w:hAnsi="Arial" w:cs="Arial"/>
                <w:b/>
                <w:noProof/>
                <w:sz w:val="20"/>
                <w:szCs w:val="20"/>
              </w:rPr>
              <w:t> </w:t>
            </w:r>
            <w:r w:rsidRPr="00411B4F">
              <w:rPr>
                <w:rFonts w:ascii="Arial" w:hAnsi="Arial" w:cs="Arial"/>
                <w:b/>
                <w:noProof/>
                <w:sz w:val="20"/>
                <w:szCs w:val="20"/>
              </w:rPr>
              <w:t> </w:t>
            </w:r>
            <w:r w:rsidRPr="00411B4F">
              <w:rPr>
                <w:rFonts w:ascii="Arial" w:hAnsi="Arial" w:cs="Arial"/>
                <w:b/>
                <w:noProof/>
                <w:sz w:val="20"/>
                <w:szCs w:val="20"/>
              </w:rPr>
              <w:t> </w:t>
            </w:r>
            <w:r w:rsidRPr="00411B4F">
              <w:rPr>
                <w:rFonts w:ascii="Arial" w:hAnsi="Arial" w:cs="Arial"/>
                <w:b/>
                <w:noProof/>
                <w:sz w:val="20"/>
                <w:szCs w:val="20"/>
              </w:rPr>
              <w:t> </w:t>
            </w:r>
            <w:r w:rsidRPr="00411B4F">
              <w:rPr>
                <w:rFonts w:ascii="Arial" w:hAnsi="Arial" w:cs="Arial"/>
                <w:b/>
                <w:noProof/>
                <w:sz w:val="20"/>
                <w:szCs w:val="20"/>
              </w:rPr>
              <w:t> </w:t>
            </w:r>
            <w:r w:rsidRPr="00411B4F">
              <w:rPr>
                <w:rFonts w:ascii="Arial" w:hAnsi="Arial" w:cs="Arial"/>
                <w:b/>
                <w:sz w:val="20"/>
                <w:szCs w:val="20"/>
              </w:rPr>
              <w:fldChar w:fldCharType="end"/>
            </w:r>
          </w:p>
        </w:tc>
      </w:tr>
      <w:tr w:rsidR="00FB1494" w:rsidRPr="00411B4F" w14:paraId="49EC7301" w14:textId="77777777" w:rsidTr="00627E41">
        <w:trPr>
          <w:trHeight w:hRule="exact" w:val="510"/>
        </w:trPr>
        <w:tc>
          <w:tcPr>
            <w:tcW w:w="2268" w:type="dxa"/>
            <w:vAlign w:val="center"/>
          </w:tcPr>
          <w:p w14:paraId="6CB8752C" w14:textId="77777777" w:rsidR="00FB1494" w:rsidRPr="00411B4F" w:rsidRDefault="00FB1494" w:rsidP="00627E41">
            <w:pPr>
              <w:tabs>
                <w:tab w:val="left" w:pos="426"/>
              </w:tabs>
              <w:spacing w:after="120"/>
              <w:rPr>
                <w:rFonts w:ascii="Arial" w:hAnsi="Arial" w:cs="Arial"/>
                <w:b/>
                <w:sz w:val="20"/>
                <w:szCs w:val="20"/>
              </w:rPr>
            </w:pPr>
            <w:r w:rsidRPr="00411B4F">
              <w:rPr>
                <w:rFonts w:ascii="Arial" w:hAnsi="Arial" w:cs="Arial"/>
                <w:b/>
                <w:sz w:val="20"/>
                <w:szCs w:val="20"/>
              </w:rPr>
              <w:fldChar w:fldCharType="begin">
                <w:ffData>
                  <w:name w:val="Testo656"/>
                  <w:enabled/>
                  <w:calcOnExit w:val="0"/>
                  <w:textInput/>
                </w:ffData>
              </w:fldChar>
            </w:r>
            <w:r w:rsidRPr="00411B4F">
              <w:rPr>
                <w:rFonts w:ascii="Arial" w:hAnsi="Arial" w:cs="Arial"/>
                <w:b/>
                <w:sz w:val="20"/>
                <w:szCs w:val="20"/>
              </w:rPr>
              <w:instrText xml:space="preserve"> FORMTEXT </w:instrText>
            </w:r>
            <w:r w:rsidRPr="00411B4F">
              <w:rPr>
                <w:rFonts w:ascii="Arial" w:hAnsi="Arial" w:cs="Arial"/>
                <w:b/>
                <w:sz w:val="20"/>
                <w:szCs w:val="20"/>
              </w:rPr>
            </w:r>
            <w:r w:rsidRPr="00411B4F">
              <w:rPr>
                <w:rFonts w:ascii="Arial" w:hAnsi="Arial" w:cs="Arial"/>
                <w:b/>
                <w:sz w:val="20"/>
                <w:szCs w:val="20"/>
              </w:rPr>
              <w:fldChar w:fldCharType="separate"/>
            </w:r>
            <w:r w:rsidRPr="00411B4F">
              <w:rPr>
                <w:rFonts w:ascii="Arial" w:hAnsi="Arial" w:cs="Arial"/>
                <w:b/>
                <w:noProof/>
                <w:sz w:val="20"/>
                <w:szCs w:val="20"/>
              </w:rPr>
              <w:t> </w:t>
            </w:r>
            <w:r w:rsidRPr="00411B4F">
              <w:rPr>
                <w:rFonts w:ascii="Arial" w:hAnsi="Arial" w:cs="Arial"/>
                <w:b/>
                <w:noProof/>
                <w:sz w:val="20"/>
                <w:szCs w:val="20"/>
              </w:rPr>
              <w:t> </w:t>
            </w:r>
            <w:r w:rsidRPr="00411B4F">
              <w:rPr>
                <w:rFonts w:ascii="Arial" w:hAnsi="Arial" w:cs="Arial"/>
                <w:b/>
                <w:noProof/>
                <w:sz w:val="20"/>
                <w:szCs w:val="20"/>
              </w:rPr>
              <w:t> </w:t>
            </w:r>
            <w:r w:rsidRPr="00411B4F">
              <w:rPr>
                <w:rFonts w:ascii="Arial" w:hAnsi="Arial" w:cs="Arial"/>
                <w:b/>
                <w:noProof/>
                <w:sz w:val="20"/>
                <w:szCs w:val="20"/>
              </w:rPr>
              <w:t> </w:t>
            </w:r>
            <w:r w:rsidRPr="00411B4F">
              <w:rPr>
                <w:rFonts w:ascii="Arial" w:hAnsi="Arial" w:cs="Arial"/>
                <w:b/>
                <w:noProof/>
                <w:sz w:val="20"/>
                <w:szCs w:val="20"/>
              </w:rPr>
              <w:t> </w:t>
            </w:r>
            <w:r w:rsidRPr="00411B4F">
              <w:rPr>
                <w:rFonts w:ascii="Arial" w:hAnsi="Arial" w:cs="Arial"/>
                <w:b/>
                <w:sz w:val="20"/>
                <w:szCs w:val="20"/>
              </w:rPr>
              <w:fldChar w:fldCharType="end"/>
            </w:r>
          </w:p>
        </w:tc>
        <w:tc>
          <w:tcPr>
            <w:tcW w:w="1985" w:type="dxa"/>
            <w:vAlign w:val="center"/>
          </w:tcPr>
          <w:p w14:paraId="7B73FB83" w14:textId="77777777" w:rsidR="00FB1494" w:rsidRPr="00411B4F" w:rsidRDefault="00FB1494" w:rsidP="00627E41">
            <w:pPr>
              <w:tabs>
                <w:tab w:val="left" w:pos="426"/>
              </w:tabs>
              <w:spacing w:after="120"/>
              <w:rPr>
                <w:rFonts w:ascii="Arial" w:hAnsi="Arial" w:cs="Arial"/>
                <w:b/>
                <w:sz w:val="20"/>
                <w:szCs w:val="20"/>
              </w:rPr>
            </w:pPr>
            <w:r w:rsidRPr="00411B4F">
              <w:rPr>
                <w:rFonts w:ascii="Arial" w:hAnsi="Arial" w:cs="Arial"/>
                <w:b/>
                <w:sz w:val="20"/>
                <w:szCs w:val="20"/>
              </w:rPr>
              <w:fldChar w:fldCharType="begin">
                <w:ffData>
                  <w:name w:val="Testo656"/>
                  <w:enabled/>
                  <w:calcOnExit w:val="0"/>
                  <w:textInput/>
                </w:ffData>
              </w:fldChar>
            </w:r>
            <w:r w:rsidRPr="00411B4F">
              <w:rPr>
                <w:rFonts w:ascii="Arial" w:hAnsi="Arial" w:cs="Arial"/>
                <w:b/>
                <w:sz w:val="20"/>
                <w:szCs w:val="20"/>
              </w:rPr>
              <w:instrText xml:space="preserve"> FORMTEXT </w:instrText>
            </w:r>
            <w:r w:rsidRPr="00411B4F">
              <w:rPr>
                <w:rFonts w:ascii="Arial" w:hAnsi="Arial" w:cs="Arial"/>
                <w:b/>
                <w:sz w:val="20"/>
                <w:szCs w:val="20"/>
              </w:rPr>
            </w:r>
            <w:r w:rsidRPr="00411B4F">
              <w:rPr>
                <w:rFonts w:ascii="Arial" w:hAnsi="Arial" w:cs="Arial"/>
                <w:b/>
                <w:sz w:val="20"/>
                <w:szCs w:val="20"/>
              </w:rPr>
              <w:fldChar w:fldCharType="separate"/>
            </w:r>
            <w:r w:rsidRPr="00411B4F">
              <w:rPr>
                <w:rFonts w:ascii="Arial" w:hAnsi="Arial" w:cs="Arial"/>
                <w:b/>
                <w:noProof/>
                <w:sz w:val="20"/>
                <w:szCs w:val="20"/>
              </w:rPr>
              <w:t> </w:t>
            </w:r>
            <w:r w:rsidRPr="00411B4F">
              <w:rPr>
                <w:rFonts w:ascii="Arial" w:hAnsi="Arial" w:cs="Arial"/>
                <w:b/>
                <w:noProof/>
                <w:sz w:val="20"/>
                <w:szCs w:val="20"/>
              </w:rPr>
              <w:t> </w:t>
            </w:r>
            <w:r w:rsidRPr="00411B4F">
              <w:rPr>
                <w:rFonts w:ascii="Arial" w:hAnsi="Arial" w:cs="Arial"/>
                <w:b/>
                <w:noProof/>
                <w:sz w:val="20"/>
                <w:szCs w:val="20"/>
              </w:rPr>
              <w:t> </w:t>
            </w:r>
            <w:r w:rsidRPr="00411B4F">
              <w:rPr>
                <w:rFonts w:ascii="Arial" w:hAnsi="Arial" w:cs="Arial"/>
                <w:b/>
                <w:noProof/>
                <w:sz w:val="20"/>
                <w:szCs w:val="20"/>
              </w:rPr>
              <w:t> </w:t>
            </w:r>
            <w:r w:rsidRPr="00411B4F">
              <w:rPr>
                <w:rFonts w:ascii="Arial" w:hAnsi="Arial" w:cs="Arial"/>
                <w:b/>
                <w:noProof/>
                <w:sz w:val="20"/>
                <w:szCs w:val="20"/>
              </w:rPr>
              <w:t> </w:t>
            </w:r>
            <w:r w:rsidRPr="00411B4F">
              <w:rPr>
                <w:rFonts w:ascii="Arial" w:hAnsi="Arial" w:cs="Arial"/>
                <w:b/>
                <w:sz w:val="20"/>
                <w:szCs w:val="20"/>
              </w:rPr>
              <w:fldChar w:fldCharType="end"/>
            </w:r>
          </w:p>
        </w:tc>
        <w:tc>
          <w:tcPr>
            <w:tcW w:w="2409" w:type="dxa"/>
            <w:vAlign w:val="center"/>
          </w:tcPr>
          <w:p w14:paraId="2B84CB66" w14:textId="77777777" w:rsidR="00FB1494" w:rsidRPr="00411B4F" w:rsidRDefault="00FB1494" w:rsidP="00627E41">
            <w:pPr>
              <w:rPr>
                <w:rFonts w:ascii="Arial" w:hAnsi="Arial" w:cs="Arial"/>
                <w:b/>
                <w:sz w:val="20"/>
                <w:szCs w:val="20"/>
              </w:rPr>
            </w:pPr>
            <w:r w:rsidRPr="00411B4F">
              <w:rPr>
                <w:rFonts w:ascii="Arial" w:hAnsi="Arial" w:cs="Arial"/>
                <w:b/>
                <w:sz w:val="20"/>
                <w:szCs w:val="20"/>
              </w:rPr>
              <w:fldChar w:fldCharType="begin">
                <w:ffData>
                  <w:name w:val="Testo656"/>
                  <w:enabled/>
                  <w:calcOnExit w:val="0"/>
                  <w:textInput/>
                </w:ffData>
              </w:fldChar>
            </w:r>
            <w:r w:rsidRPr="00411B4F">
              <w:rPr>
                <w:rFonts w:ascii="Arial" w:hAnsi="Arial" w:cs="Arial"/>
                <w:b/>
                <w:sz w:val="20"/>
                <w:szCs w:val="20"/>
              </w:rPr>
              <w:instrText xml:space="preserve"> FORMTEXT </w:instrText>
            </w:r>
            <w:r w:rsidRPr="00411B4F">
              <w:rPr>
                <w:rFonts w:ascii="Arial" w:hAnsi="Arial" w:cs="Arial"/>
                <w:b/>
                <w:sz w:val="20"/>
                <w:szCs w:val="20"/>
              </w:rPr>
            </w:r>
            <w:r w:rsidRPr="00411B4F">
              <w:rPr>
                <w:rFonts w:ascii="Arial" w:hAnsi="Arial" w:cs="Arial"/>
                <w:b/>
                <w:sz w:val="20"/>
                <w:szCs w:val="20"/>
              </w:rPr>
              <w:fldChar w:fldCharType="separate"/>
            </w:r>
            <w:r w:rsidRPr="00411B4F">
              <w:rPr>
                <w:rFonts w:ascii="Arial" w:hAnsi="Arial" w:cs="Arial"/>
                <w:b/>
                <w:noProof/>
                <w:sz w:val="20"/>
                <w:szCs w:val="20"/>
              </w:rPr>
              <w:t> </w:t>
            </w:r>
            <w:r w:rsidRPr="00411B4F">
              <w:rPr>
                <w:rFonts w:ascii="Arial" w:hAnsi="Arial" w:cs="Arial"/>
                <w:b/>
                <w:noProof/>
                <w:sz w:val="20"/>
                <w:szCs w:val="20"/>
              </w:rPr>
              <w:t> </w:t>
            </w:r>
            <w:r w:rsidRPr="00411B4F">
              <w:rPr>
                <w:rFonts w:ascii="Arial" w:hAnsi="Arial" w:cs="Arial"/>
                <w:b/>
                <w:noProof/>
                <w:sz w:val="20"/>
                <w:szCs w:val="20"/>
              </w:rPr>
              <w:t> </w:t>
            </w:r>
            <w:r w:rsidRPr="00411B4F">
              <w:rPr>
                <w:rFonts w:ascii="Arial" w:hAnsi="Arial" w:cs="Arial"/>
                <w:b/>
                <w:noProof/>
                <w:sz w:val="20"/>
                <w:szCs w:val="20"/>
              </w:rPr>
              <w:t> </w:t>
            </w:r>
            <w:r w:rsidRPr="00411B4F">
              <w:rPr>
                <w:rFonts w:ascii="Arial" w:hAnsi="Arial" w:cs="Arial"/>
                <w:b/>
                <w:noProof/>
                <w:sz w:val="20"/>
                <w:szCs w:val="20"/>
              </w:rPr>
              <w:t> </w:t>
            </w:r>
            <w:r w:rsidRPr="00411B4F">
              <w:rPr>
                <w:rFonts w:ascii="Arial" w:hAnsi="Arial" w:cs="Arial"/>
                <w:b/>
                <w:sz w:val="20"/>
                <w:szCs w:val="20"/>
              </w:rPr>
              <w:fldChar w:fldCharType="end"/>
            </w:r>
          </w:p>
        </w:tc>
        <w:tc>
          <w:tcPr>
            <w:tcW w:w="2410" w:type="dxa"/>
            <w:vAlign w:val="center"/>
          </w:tcPr>
          <w:p w14:paraId="207BD6CE" w14:textId="77777777" w:rsidR="00FB1494" w:rsidRPr="00411B4F" w:rsidRDefault="00FB1494" w:rsidP="00627E41">
            <w:pPr>
              <w:tabs>
                <w:tab w:val="left" w:pos="426"/>
              </w:tabs>
              <w:spacing w:after="120"/>
              <w:rPr>
                <w:rFonts w:ascii="Arial" w:hAnsi="Arial" w:cs="Arial"/>
                <w:b/>
                <w:sz w:val="20"/>
                <w:szCs w:val="20"/>
              </w:rPr>
            </w:pPr>
            <w:r w:rsidRPr="00411B4F">
              <w:rPr>
                <w:rFonts w:ascii="Arial" w:hAnsi="Arial" w:cs="Arial"/>
                <w:b/>
                <w:sz w:val="20"/>
                <w:szCs w:val="20"/>
              </w:rPr>
              <w:fldChar w:fldCharType="begin">
                <w:ffData>
                  <w:name w:val="Testo656"/>
                  <w:enabled/>
                  <w:calcOnExit w:val="0"/>
                  <w:textInput/>
                </w:ffData>
              </w:fldChar>
            </w:r>
            <w:r w:rsidRPr="00411B4F">
              <w:rPr>
                <w:rFonts w:ascii="Arial" w:hAnsi="Arial" w:cs="Arial"/>
                <w:b/>
                <w:sz w:val="20"/>
                <w:szCs w:val="20"/>
              </w:rPr>
              <w:instrText xml:space="preserve"> FORMTEXT </w:instrText>
            </w:r>
            <w:r w:rsidRPr="00411B4F">
              <w:rPr>
                <w:rFonts w:ascii="Arial" w:hAnsi="Arial" w:cs="Arial"/>
                <w:b/>
                <w:sz w:val="20"/>
                <w:szCs w:val="20"/>
              </w:rPr>
            </w:r>
            <w:r w:rsidRPr="00411B4F">
              <w:rPr>
                <w:rFonts w:ascii="Arial" w:hAnsi="Arial" w:cs="Arial"/>
                <w:b/>
                <w:sz w:val="20"/>
                <w:szCs w:val="20"/>
              </w:rPr>
              <w:fldChar w:fldCharType="separate"/>
            </w:r>
            <w:r w:rsidRPr="00411B4F">
              <w:rPr>
                <w:rFonts w:ascii="Arial" w:hAnsi="Arial" w:cs="Arial"/>
                <w:b/>
                <w:noProof/>
                <w:sz w:val="20"/>
                <w:szCs w:val="20"/>
              </w:rPr>
              <w:t> </w:t>
            </w:r>
            <w:r w:rsidRPr="00411B4F">
              <w:rPr>
                <w:rFonts w:ascii="Arial" w:hAnsi="Arial" w:cs="Arial"/>
                <w:b/>
                <w:noProof/>
                <w:sz w:val="20"/>
                <w:szCs w:val="20"/>
              </w:rPr>
              <w:t> </w:t>
            </w:r>
            <w:r w:rsidRPr="00411B4F">
              <w:rPr>
                <w:rFonts w:ascii="Arial" w:hAnsi="Arial" w:cs="Arial"/>
                <w:b/>
                <w:noProof/>
                <w:sz w:val="20"/>
                <w:szCs w:val="20"/>
              </w:rPr>
              <w:t> </w:t>
            </w:r>
            <w:r w:rsidRPr="00411B4F">
              <w:rPr>
                <w:rFonts w:ascii="Arial" w:hAnsi="Arial" w:cs="Arial"/>
                <w:b/>
                <w:noProof/>
                <w:sz w:val="20"/>
                <w:szCs w:val="20"/>
              </w:rPr>
              <w:t> </w:t>
            </w:r>
            <w:r w:rsidRPr="00411B4F">
              <w:rPr>
                <w:rFonts w:ascii="Arial" w:hAnsi="Arial" w:cs="Arial"/>
                <w:b/>
                <w:noProof/>
                <w:sz w:val="20"/>
                <w:szCs w:val="20"/>
              </w:rPr>
              <w:t> </w:t>
            </w:r>
            <w:r w:rsidRPr="00411B4F">
              <w:rPr>
                <w:rFonts w:ascii="Arial" w:hAnsi="Arial" w:cs="Arial"/>
                <w:b/>
                <w:sz w:val="20"/>
                <w:szCs w:val="20"/>
              </w:rPr>
              <w:fldChar w:fldCharType="end"/>
            </w:r>
          </w:p>
        </w:tc>
      </w:tr>
      <w:tr w:rsidR="00FB1494" w:rsidRPr="00411B4F" w14:paraId="2F7010C0" w14:textId="77777777" w:rsidTr="00627E41">
        <w:trPr>
          <w:trHeight w:hRule="exact" w:val="510"/>
        </w:trPr>
        <w:tc>
          <w:tcPr>
            <w:tcW w:w="2268" w:type="dxa"/>
            <w:vAlign w:val="center"/>
          </w:tcPr>
          <w:p w14:paraId="0F04C2DC" w14:textId="77777777" w:rsidR="00FB1494" w:rsidRPr="00411B4F" w:rsidRDefault="00FB1494" w:rsidP="00627E41">
            <w:pPr>
              <w:tabs>
                <w:tab w:val="left" w:pos="426"/>
              </w:tabs>
              <w:spacing w:after="120"/>
              <w:rPr>
                <w:rFonts w:ascii="Arial" w:hAnsi="Arial" w:cs="Arial"/>
                <w:sz w:val="20"/>
                <w:szCs w:val="20"/>
              </w:rPr>
            </w:pPr>
            <w:r w:rsidRPr="00411B4F">
              <w:rPr>
                <w:rFonts w:ascii="Arial" w:hAnsi="Arial" w:cs="Arial"/>
                <w:b/>
                <w:sz w:val="20"/>
                <w:szCs w:val="20"/>
              </w:rPr>
              <w:fldChar w:fldCharType="begin">
                <w:ffData>
                  <w:name w:val="Testo656"/>
                  <w:enabled/>
                  <w:calcOnExit w:val="0"/>
                  <w:textInput/>
                </w:ffData>
              </w:fldChar>
            </w:r>
            <w:r w:rsidRPr="00411B4F">
              <w:rPr>
                <w:rFonts w:ascii="Arial" w:hAnsi="Arial" w:cs="Arial"/>
                <w:b/>
                <w:sz w:val="20"/>
                <w:szCs w:val="20"/>
              </w:rPr>
              <w:instrText xml:space="preserve"> FORMTEXT </w:instrText>
            </w:r>
            <w:r w:rsidRPr="00411B4F">
              <w:rPr>
                <w:rFonts w:ascii="Arial" w:hAnsi="Arial" w:cs="Arial"/>
                <w:b/>
                <w:sz w:val="20"/>
                <w:szCs w:val="20"/>
              </w:rPr>
            </w:r>
            <w:r w:rsidRPr="00411B4F">
              <w:rPr>
                <w:rFonts w:ascii="Arial" w:hAnsi="Arial" w:cs="Arial"/>
                <w:b/>
                <w:sz w:val="20"/>
                <w:szCs w:val="20"/>
              </w:rPr>
              <w:fldChar w:fldCharType="separate"/>
            </w:r>
            <w:r w:rsidRPr="00411B4F">
              <w:rPr>
                <w:rFonts w:ascii="Arial" w:hAnsi="Arial" w:cs="Arial"/>
                <w:b/>
                <w:noProof/>
                <w:sz w:val="20"/>
                <w:szCs w:val="20"/>
              </w:rPr>
              <w:t> </w:t>
            </w:r>
            <w:r w:rsidRPr="00411B4F">
              <w:rPr>
                <w:rFonts w:ascii="Arial" w:hAnsi="Arial" w:cs="Arial"/>
                <w:b/>
                <w:noProof/>
                <w:sz w:val="20"/>
                <w:szCs w:val="20"/>
              </w:rPr>
              <w:t> </w:t>
            </w:r>
            <w:r w:rsidRPr="00411B4F">
              <w:rPr>
                <w:rFonts w:ascii="Arial" w:hAnsi="Arial" w:cs="Arial"/>
                <w:b/>
                <w:noProof/>
                <w:sz w:val="20"/>
                <w:szCs w:val="20"/>
              </w:rPr>
              <w:t> </w:t>
            </w:r>
            <w:r w:rsidRPr="00411B4F">
              <w:rPr>
                <w:rFonts w:ascii="Arial" w:hAnsi="Arial" w:cs="Arial"/>
                <w:b/>
                <w:noProof/>
                <w:sz w:val="20"/>
                <w:szCs w:val="20"/>
              </w:rPr>
              <w:t> </w:t>
            </w:r>
            <w:r w:rsidRPr="00411B4F">
              <w:rPr>
                <w:rFonts w:ascii="Arial" w:hAnsi="Arial" w:cs="Arial"/>
                <w:b/>
                <w:noProof/>
                <w:sz w:val="20"/>
                <w:szCs w:val="20"/>
              </w:rPr>
              <w:t> </w:t>
            </w:r>
            <w:r w:rsidRPr="00411B4F">
              <w:rPr>
                <w:rFonts w:ascii="Arial" w:hAnsi="Arial" w:cs="Arial"/>
                <w:b/>
                <w:sz w:val="20"/>
                <w:szCs w:val="20"/>
              </w:rPr>
              <w:fldChar w:fldCharType="end"/>
            </w:r>
          </w:p>
        </w:tc>
        <w:tc>
          <w:tcPr>
            <w:tcW w:w="1985" w:type="dxa"/>
            <w:vAlign w:val="center"/>
          </w:tcPr>
          <w:p w14:paraId="44B42F10" w14:textId="77777777" w:rsidR="00FB1494" w:rsidRPr="00411B4F" w:rsidRDefault="00FB1494" w:rsidP="00627E41">
            <w:pPr>
              <w:tabs>
                <w:tab w:val="left" w:pos="426"/>
              </w:tabs>
              <w:spacing w:after="120"/>
              <w:rPr>
                <w:rFonts w:ascii="Arial" w:hAnsi="Arial" w:cs="Arial"/>
                <w:sz w:val="20"/>
                <w:szCs w:val="20"/>
              </w:rPr>
            </w:pPr>
            <w:r w:rsidRPr="00411B4F">
              <w:rPr>
                <w:rFonts w:ascii="Arial" w:hAnsi="Arial" w:cs="Arial"/>
                <w:b/>
                <w:sz w:val="20"/>
                <w:szCs w:val="20"/>
              </w:rPr>
              <w:fldChar w:fldCharType="begin">
                <w:ffData>
                  <w:name w:val="Testo656"/>
                  <w:enabled/>
                  <w:calcOnExit w:val="0"/>
                  <w:textInput/>
                </w:ffData>
              </w:fldChar>
            </w:r>
            <w:r w:rsidRPr="00411B4F">
              <w:rPr>
                <w:rFonts w:ascii="Arial" w:hAnsi="Arial" w:cs="Arial"/>
                <w:b/>
                <w:sz w:val="20"/>
                <w:szCs w:val="20"/>
              </w:rPr>
              <w:instrText xml:space="preserve"> FORMTEXT </w:instrText>
            </w:r>
            <w:r w:rsidRPr="00411B4F">
              <w:rPr>
                <w:rFonts w:ascii="Arial" w:hAnsi="Arial" w:cs="Arial"/>
                <w:b/>
                <w:sz w:val="20"/>
                <w:szCs w:val="20"/>
              </w:rPr>
            </w:r>
            <w:r w:rsidRPr="00411B4F">
              <w:rPr>
                <w:rFonts w:ascii="Arial" w:hAnsi="Arial" w:cs="Arial"/>
                <w:b/>
                <w:sz w:val="20"/>
                <w:szCs w:val="20"/>
              </w:rPr>
              <w:fldChar w:fldCharType="separate"/>
            </w:r>
            <w:r w:rsidRPr="00411B4F">
              <w:rPr>
                <w:rFonts w:ascii="Arial" w:hAnsi="Arial" w:cs="Arial"/>
                <w:b/>
                <w:noProof/>
                <w:sz w:val="20"/>
                <w:szCs w:val="20"/>
              </w:rPr>
              <w:t> </w:t>
            </w:r>
            <w:r w:rsidRPr="00411B4F">
              <w:rPr>
                <w:rFonts w:ascii="Arial" w:hAnsi="Arial" w:cs="Arial"/>
                <w:b/>
                <w:noProof/>
                <w:sz w:val="20"/>
                <w:szCs w:val="20"/>
              </w:rPr>
              <w:t> </w:t>
            </w:r>
            <w:r w:rsidRPr="00411B4F">
              <w:rPr>
                <w:rFonts w:ascii="Arial" w:hAnsi="Arial" w:cs="Arial"/>
                <w:b/>
                <w:noProof/>
                <w:sz w:val="20"/>
                <w:szCs w:val="20"/>
              </w:rPr>
              <w:t> </w:t>
            </w:r>
            <w:r w:rsidRPr="00411B4F">
              <w:rPr>
                <w:rFonts w:ascii="Arial" w:hAnsi="Arial" w:cs="Arial"/>
                <w:b/>
                <w:noProof/>
                <w:sz w:val="20"/>
                <w:szCs w:val="20"/>
              </w:rPr>
              <w:t> </w:t>
            </w:r>
            <w:r w:rsidRPr="00411B4F">
              <w:rPr>
                <w:rFonts w:ascii="Arial" w:hAnsi="Arial" w:cs="Arial"/>
                <w:b/>
                <w:noProof/>
                <w:sz w:val="20"/>
                <w:szCs w:val="20"/>
              </w:rPr>
              <w:t> </w:t>
            </w:r>
            <w:r w:rsidRPr="00411B4F">
              <w:rPr>
                <w:rFonts w:ascii="Arial" w:hAnsi="Arial" w:cs="Arial"/>
                <w:b/>
                <w:sz w:val="20"/>
                <w:szCs w:val="20"/>
              </w:rPr>
              <w:fldChar w:fldCharType="end"/>
            </w:r>
          </w:p>
        </w:tc>
        <w:tc>
          <w:tcPr>
            <w:tcW w:w="2409" w:type="dxa"/>
            <w:vAlign w:val="center"/>
          </w:tcPr>
          <w:p w14:paraId="4F7E5B0B" w14:textId="77777777" w:rsidR="00FB1494" w:rsidRPr="00411B4F" w:rsidRDefault="00FB1494" w:rsidP="00627E41">
            <w:pPr>
              <w:rPr>
                <w:rFonts w:ascii="Arial" w:hAnsi="Arial" w:cs="Arial"/>
                <w:sz w:val="20"/>
                <w:szCs w:val="20"/>
              </w:rPr>
            </w:pPr>
            <w:r w:rsidRPr="00411B4F">
              <w:rPr>
                <w:rFonts w:ascii="Arial" w:hAnsi="Arial" w:cs="Arial"/>
                <w:b/>
                <w:sz w:val="20"/>
                <w:szCs w:val="20"/>
              </w:rPr>
              <w:fldChar w:fldCharType="begin">
                <w:ffData>
                  <w:name w:val="Testo656"/>
                  <w:enabled/>
                  <w:calcOnExit w:val="0"/>
                  <w:textInput/>
                </w:ffData>
              </w:fldChar>
            </w:r>
            <w:r w:rsidRPr="00411B4F">
              <w:rPr>
                <w:rFonts w:ascii="Arial" w:hAnsi="Arial" w:cs="Arial"/>
                <w:b/>
                <w:sz w:val="20"/>
                <w:szCs w:val="20"/>
              </w:rPr>
              <w:instrText xml:space="preserve"> FORMTEXT </w:instrText>
            </w:r>
            <w:r w:rsidRPr="00411B4F">
              <w:rPr>
                <w:rFonts w:ascii="Arial" w:hAnsi="Arial" w:cs="Arial"/>
                <w:b/>
                <w:sz w:val="20"/>
                <w:szCs w:val="20"/>
              </w:rPr>
            </w:r>
            <w:r w:rsidRPr="00411B4F">
              <w:rPr>
                <w:rFonts w:ascii="Arial" w:hAnsi="Arial" w:cs="Arial"/>
                <w:b/>
                <w:sz w:val="20"/>
                <w:szCs w:val="20"/>
              </w:rPr>
              <w:fldChar w:fldCharType="separate"/>
            </w:r>
            <w:r w:rsidRPr="00411B4F">
              <w:rPr>
                <w:rFonts w:ascii="Arial" w:hAnsi="Arial" w:cs="Arial"/>
                <w:b/>
                <w:noProof/>
                <w:sz w:val="20"/>
                <w:szCs w:val="20"/>
              </w:rPr>
              <w:t> </w:t>
            </w:r>
            <w:r w:rsidRPr="00411B4F">
              <w:rPr>
                <w:rFonts w:ascii="Arial" w:hAnsi="Arial" w:cs="Arial"/>
                <w:b/>
                <w:noProof/>
                <w:sz w:val="20"/>
                <w:szCs w:val="20"/>
              </w:rPr>
              <w:t> </w:t>
            </w:r>
            <w:r w:rsidRPr="00411B4F">
              <w:rPr>
                <w:rFonts w:ascii="Arial" w:hAnsi="Arial" w:cs="Arial"/>
                <w:b/>
                <w:noProof/>
                <w:sz w:val="20"/>
                <w:szCs w:val="20"/>
              </w:rPr>
              <w:t> </w:t>
            </w:r>
            <w:r w:rsidRPr="00411B4F">
              <w:rPr>
                <w:rFonts w:ascii="Arial" w:hAnsi="Arial" w:cs="Arial"/>
                <w:b/>
                <w:noProof/>
                <w:sz w:val="20"/>
                <w:szCs w:val="20"/>
              </w:rPr>
              <w:t> </w:t>
            </w:r>
            <w:r w:rsidRPr="00411B4F">
              <w:rPr>
                <w:rFonts w:ascii="Arial" w:hAnsi="Arial" w:cs="Arial"/>
                <w:b/>
                <w:noProof/>
                <w:sz w:val="20"/>
                <w:szCs w:val="20"/>
              </w:rPr>
              <w:t> </w:t>
            </w:r>
            <w:r w:rsidRPr="00411B4F">
              <w:rPr>
                <w:rFonts w:ascii="Arial" w:hAnsi="Arial" w:cs="Arial"/>
                <w:b/>
                <w:sz w:val="20"/>
                <w:szCs w:val="20"/>
              </w:rPr>
              <w:fldChar w:fldCharType="end"/>
            </w:r>
          </w:p>
        </w:tc>
        <w:tc>
          <w:tcPr>
            <w:tcW w:w="2410" w:type="dxa"/>
            <w:vAlign w:val="center"/>
          </w:tcPr>
          <w:p w14:paraId="3D7793DB" w14:textId="77777777" w:rsidR="00FB1494" w:rsidRPr="00411B4F" w:rsidRDefault="00FB1494" w:rsidP="00627E41">
            <w:pPr>
              <w:tabs>
                <w:tab w:val="left" w:pos="426"/>
              </w:tabs>
              <w:spacing w:after="120"/>
              <w:rPr>
                <w:rFonts w:ascii="Arial" w:hAnsi="Arial" w:cs="Arial"/>
                <w:sz w:val="20"/>
                <w:szCs w:val="20"/>
              </w:rPr>
            </w:pPr>
            <w:r w:rsidRPr="00411B4F">
              <w:rPr>
                <w:rFonts w:ascii="Arial" w:hAnsi="Arial" w:cs="Arial"/>
                <w:b/>
                <w:sz w:val="20"/>
                <w:szCs w:val="20"/>
              </w:rPr>
              <w:fldChar w:fldCharType="begin">
                <w:ffData>
                  <w:name w:val="Testo656"/>
                  <w:enabled/>
                  <w:calcOnExit w:val="0"/>
                  <w:textInput/>
                </w:ffData>
              </w:fldChar>
            </w:r>
            <w:r w:rsidRPr="00411B4F">
              <w:rPr>
                <w:rFonts w:ascii="Arial" w:hAnsi="Arial" w:cs="Arial"/>
                <w:b/>
                <w:sz w:val="20"/>
                <w:szCs w:val="20"/>
              </w:rPr>
              <w:instrText xml:space="preserve"> FORMTEXT </w:instrText>
            </w:r>
            <w:r w:rsidRPr="00411B4F">
              <w:rPr>
                <w:rFonts w:ascii="Arial" w:hAnsi="Arial" w:cs="Arial"/>
                <w:b/>
                <w:sz w:val="20"/>
                <w:szCs w:val="20"/>
              </w:rPr>
            </w:r>
            <w:r w:rsidRPr="00411B4F">
              <w:rPr>
                <w:rFonts w:ascii="Arial" w:hAnsi="Arial" w:cs="Arial"/>
                <w:b/>
                <w:sz w:val="20"/>
                <w:szCs w:val="20"/>
              </w:rPr>
              <w:fldChar w:fldCharType="separate"/>
            </w:r>
            <w:r w:rsidRPr="00411B4F">
              <w:rPr>
                <w:rFonts w:ascii="Arial" w:hAnsi="Arial" w:cs="Arial"/>
                <w:b/>
                <w:noProof/>
                <w:sz w:val="20"/>
                <w:szCs w:val="20"/>
              </w:rPr>
              <w:t> </w:t>
            </w:r>
            <w:r w:rsidRPr="00411B4F">
              <w:rPr>
                <w:rFonts w:ascii="Arial" w:hAnsi="Arial" w:cs="Arial"/>
                <w:b/>
                <w:noProof/>
                <w:sz w:val="20"/>
                <w:szCs w:val="20"/>
              </w:rPr>
              <w:t> </w:t>
            </w:r>
            <w:r w:rsidRPr="00411B4F">
              <w:rPr>
                <w:rFonts w:ascii="Arial" w:hAnsi="Arial" w:cs="Arial"/>
                <w:b/>
                <w:noProof/>
                <w:sz w:val="20"/>
                <w:szCs w:val="20"/>
              </w:rPr>
              <w:t> </w:t>
            </w:r>
            <w:r w:rsidRPr="00411B4F">
              <w:rPr>
                <w:rFonts w:ascii="Arial" w:hAnsi="Arial" w:cs="Arial"/>
                <w:b/>
                <w:noProof/>
                <w:sz w:val="20"/>
                <w:szCs w:val="20"/>
              </w:rPr>
              <w:t> </w:t>
            </w:r>
            <w:r w:rsidRPr="00411B4F">
              <w:rPr>
                <w:rFonts w:ascii="Arial" w:hAnsi="Arial" w:cs="Arial"/>
                <w:b/>
                <w:noProof/>
                <w:sz w:val="20"/>
                <w:szCs w:val="20"/>
              </w:rPr>
              <w:t> </w:t>
            </w:r>
            <w:r w:rsidRPr="00411B4F">
              <w:rPr>
                <w:rFonts w:ascii="Arial" w:hAnsi="Arial" w:cs="Arial"/>
                <w:b/>
                <w:sz w:val="20"/>
                <w:szCs w:val="20"/>
              </w:rPr>
              <w:fldChar w:fldCharType="end"/>
            </w:r>
          </w:p>
        </w:tc>
      </w:tr>
    </w:tbl>
    <w:p w14:paraId="25D375BC" w14:textId="77777777" w:rsidR="00542EE4" w:rsidRPr="00542EE4" w:rsidRDefault="00542EE4" w:rsidP="00FB1494">
      <w:pPr>
        <w:spacing w:after="0" w:line="240" w:lineRule="auto"/>
        <w:ind w:right="11"/>
        <w:jc w:val="both"/>
        <w:rPr>
          <w:rFonts w:ascii="Arial" w:hAnsi="Arial" w:cs="Arial"/>
        </w:rPr>
      </w:pPr>
    </w:p>
    <w:p w14:paraId="754BB1E0" w14:textId="58C11B42" w:rsidR="009168F9" w:rsidRPr="000F4EFC" w:rsidRDefault="000F4EFC" w:rsidP="000F4EFC">
      <w:pPr>
        <w:pStyle w:val="Paragrafoelenco"/>
        <w:numPr>
          <w:ilvl w:val="0"/>
          <w:numId w:val="7"/>
        </w:numPr>
        <w:tabs>
          <w:tab w:val="left" w:pos="426"/>
        </w:tabs>
        <w:spacing w:before="120" w:after="0" w:line="280" w:lineRule="exact"/>
        <w:ind w:left="851" w:hanging="284"/>
        <w:jc w:val="both"/>
        <w:rPr>
          <w:rFonts w:ascii="Arial" w:hAnsi="Arial" w:cs="Arial"/>
        </w:rPr>
      </w:pPr>
      <w:r w:rsidRPr="000F4EFC">
        <w:rPr>
          <w:rFonts w:ascii="Arial" w:hAnsi="Arial" w:cs="Arial"/>
        </w:rPr>
        <w:t>di impegnarsi ad eseguire i lavori nella</w:t>
      </w:r>
      <w:r w:rsidR="00542EE4">
        <w:rPr>
          <w:rFonts w:ascii="Arial" w:hAnsi="Arial" w:cs="Arial"/>
        </w:rPr>
        <w:t xml:space="preserve"> percentuale corrispondente alla</w:t>
      </w:r>
      <w:r w:rsidRPr="000F4EFC">
        <w:rPr>
          <w:rFonts w:ascii="Arial" w:hAnsi="Arial" w:cs="Arial"/>
        </w:rPr>
        <w:t xml:space="preserve"> quot</w:t>
      </w:r>
      <w:r w:rsidR="00542EE4">
        <w:rPr>
          <w:rFonts w:ascii="Arial" w:hAnsi="Arial" w:cs="Arial"/>
        </w:rPr>
        <w:t>a</w:t>
      </w:r>
      <w:r w:rsidRPr="000F4EFC">
        <w:rPr>
          <w:rFonts w:ascii="Arial" w:hAnsi="Arial" w:cs="Arial"/>
        </w:rPr>
        <w:t xml:space="preserve"> indicat</w:t>
      </w:r>
      <w:r w:rsidR="00542EE4">
        <w:rPr>
          <w:rFonts w:ascii="Arial" w:hAnsi="Arial" w:cs="Arial"/>
        </w:rPr>
        <w:t>a</w:t>
      </w:r>
      <w:r w:rsidRPr="000F4EFC">
        <w:rPr>
          <w:rFonts w:ascii="Arial" w:hAnsi="Arial" w:cs="Arial"/>
        </w:rPr>
        <w:t xml:space="preserve"> e per la quale possiede i necessari requisiti di qualificazione (</w:t>
      </w:r>
      <w:r w:rsidRPr="000F4EFC">
        <w:rPr>
          <w:rFonts w:ascii="Arial" w:hAnsi="Arial" w:cs="Arial"/>
          <w:i/>
        </w:rPr>
        <w:t>NB: A pena di esclusione, non sanabile le quote dichiarate non possono eccedere la qualificazione posseduta dalla singola impresa nella rispettiva categoria</w:t>
      </w:r>
      <w:r w:rsidRPr="000F4EFC">
        <w:rPr>
          <w:rFonts w:ascii="Arial" w:hAnsi="Arial" w:cs="Arial"/>
        </w:rPr>
        <w:t>).</w:t>
      </w:r>
    </w:p>
    <w:p w14:paraId="73F3D0DD" w14:textId="77777777" w:rsidR="00B87588" w:rsidRPr="00C7360A" w:rsidRDefault="00F31A62" w:rsidP="00932B3F">
      <w:pPr>
        <w:pStyle w:val="Paragrafoelenco"/>
        <w:numPr>
          <w:ilvl w:val="0"/>
          <w:numId w:val="7"/>
        </w:numPr>
        <w:tabs>
          <w:tab w:val="left" w:pos="426"/>
        </w:tabs>
        <w:spacing w:before="120" w:after="0" w:line="280" w:lineRule="exact"/>
        <w:ind w:left="851" w:hanging="284"/>
        <w:jc w:val="both"/>
        <w:rPr>
          <w:rFonts w:ascii="Arial" w:hAnsi="Arial" w:cs="Arial"/>
        </w:rPr>
      </w:pPr>
      <w:r w:rsidRPr="00774F8F">
        <w:rPr>
          <w:rFonts w:ascii="Arial" w:hAnsi="Arial" w:cs="Arial"/>
        </w:rPr>
        <w:t>di assumere nell’ambito del raggruppamento tem</w:t>
      </w:r>
      <w:r w:rsidR="00774F8F">
        <w:rPr>
          <w:rFonts w:ascii="Arial" w:hAnsi="Arial" w:cs="Arial"/>
        </w:rPr>
        <w:t xml:space="preserve">poraneo / consorzio ordinario, </w:t>
      </w:r>
      <w:r w:rsidRPr="00774F8F">
        <w:rPr>
          <w:rFonts w:ascii="Arial" w:hAnsi="Arial" w:cs="Arial"/>
        </w:rPr>
        <w:t>u</w:t>
      </w:r>
      <w:r w:rsidR="004160C5">
        <w:rPr>
          <w:rFonts w:ascii="Arial" w:hAnsi="Arial" w:cs="Arial"/>
        </w:rPr>
        <w:t xml:space="preserve">na quota di partecipazione del </w:t>
      </w:r>
      <w:r w:rsidR="00774F8F" w:rsidRPr="00774F8F">
        <w:rPr>
          <w:rFonts w:ascii="Arial" w:hAnsi="Arial" w:cs="Arial"/>
          <w:b/>
        </w:rPr>
        <w:fldChar w:fldCharType="begin">
          <w:ffData>
            <w:name w:val="Testo656"/>
            <w:enabled/>
            <w:calcOnExit w:val="0"/>
            <w:textInput/>
          </w:ffData>
        </w:fldChar>
      </w:r>
      <w:r w:rsidR="00774F8F" w:rsidRPr="00774F8F">
        <w:rPr>
          <w:rFonts w:ascii="Arial" w:hAnsi="Arial" w:cs="Arial"/>
          <w:b/>
        </w:rPr>
        <w:instrText xml:space="preserve"> FORMTEXT </w:instrText>
      </w:r>
      <w:r w:rsidR="00774F8F" w:rsidRPr="00774F8F">
        <w:rPr>
          <w:rFonts w:ascii="Arial" w:hAnsi="Arial" w:cs="Arial"/>
          <w:b/>
        </w:rPr>
      </w:r>
      <w:r w:rsidR="00774F8F" w:rsidRPr="00774F8F">
        <w:rPr>
          <w:rFonts w:ascii="Arial" w:hAnsi="Arial" w:cs="Arial"/>
          <w:b/>
        </w:rPr>
        <w:fldChar w:fldCharType="separate"/>
      </w:r>
      <w:r w:rsidR="00774F8F" w:rsidRPr="00774F8F">
        <w:rPr>
          <w:rFonts w:ascii="Arial" w:hAnsi="Arial" w:cs="Arial"/>
          <w:b/>
        </w:rPr>
        <w:t> </w:t>
      </w:r>
      <w:r w:rsidR="00774F8F" w:rsidRPr="00774F8F">
        <w:rPr>
          <w:rFonts w:ascii="Arial" w:hAnsi="Arial" w:cs="Arial"/>
          <w:b/>
        </w:rPr>
        <w:t> </w:t>
      </w:r>
      <w:r w:rsidR="00774F8F" w:rsidRPr="00774F8F">
        <w:rPr>
          <w:rFonts w:ascii="Arial" w:hAnsi="Arial" w:cs="Arial"/>
          <w:b/>
        </w:rPr>
        <w:t> </w:t>
      </w:r>
      <w:r w:rsidR="00774F8F" w:rsidRPr="00774F8F">
        <w:rPr>
          <w:rFonts w:ascii="Arial" w:hAnsi="Arial" w:cs="Arial"/>
          <w:b/>
        </w:rPr>
        <w:t> </w:t>
      </w:r>
      <w:r w:rsidR="00774F8F" w:rsidRPr="00774F8F">
        <w:rPr>
          <w:rFonts w:ascii="Arial" w:hAnsi="Arial" w:cs="Arial"/>
          <w:b/>
        </w:rPr>
        <w:t> </w:t>
      </w:r>
      <w:r w:rsidR="00774F8F" w:rsidRPr="00774F8F">
        <w:rPr>
          <w:rFonts w:ascii="Arial" w:hAnsi="Arial" w:cs="Arial"/>
        </w:rPr>
        <w:fldChar w:fldCharType="end"/>
      </w:r>
      <w:r w:rsidR="00BB5298">
        <w:rPr>
          <w:rFonts w:ascii="Arial" w:hAnsi="Arial" w:cs="Arial"/>
        </w:rPr>
        <w:t xml:space="preserve"> </w:t>
      </w:r>
      <w:r w:rsidR="00B233AA">
        <w:rPr>
          <w:rFonts w:ascii="Arial" w:hAnsi="Arial" w:cs="Arial"/>
        </w:rPr>
        <w:t>%</w:t>
      </w:r>
      <w:r w:rsidR="00774F8F">
        <w:rPr>
          <w:rFonts w:ascii="Arial" w:hAnsi="Arial" w:cs="Arial"/>
        </w:rPr>
        <w:t xml:space="preserve"> [</w:t>
      </w:r>
      <w:r w:rsidR="00774F8F" w:rsidRPr="00FD6C4E">
        <w:rPr>
          <w:rFonts w:ascii="Arial" w:hAnsi="Arial" w:cs="Arial"/>
          <w:i/>
        </w:rPr>
        <w:t>indicare la percentuale dell’incidenza di tutti i lavori assunti dall’impresa che sottoscrive la dichiarazione rispetto al totale in appalto</w:t>
      </w:r>
      <w:r w:rsidR="00FD6C4E">
        <w:rPr>
          <w:rFonts w:ascii="Arial" w:hAnsi="Arial" w:cs="Arial"/>
        </w:rPr>
        <w:t>]</w:t>
      </w:r>
    </w:p>
    <w:p w14:paraId="6BA09D1A" w14:textId="63302777" w:rsidR="00603DDF" w:rsidRPr="008062CF" w:rsidRDefault="00B71278" w:rsidP="00201282">
      <w:pPr>
        <w:numPr>
          <w:ilvl w:val="0"/>
          <w:numId w:val="1"/>
        </w:numPr>
        <w:tabs>
          <w:tab w:val="num" w:pos="560"/>
        </w:tabs>
        <w:spacing w:before="120" w:after="0" w:line="280" w:lineRule="exact"/>
        <w:ind w:left="555" w:right="11" w:hanging="357"/>
        <w:jc w:val="both"/>
        <w:rPr>
          <w:rFonts w:ascii="Arial" w:hAnsi="Arial" w:cs="Arial"/>
        </w:rPr>
      </w:pPr>
      <w:r w:rsidRPr="008062CF">
        <w:rPr>
          <w:rFonts w:ascii="Arial" w:hAnsi="Arial" w:cs="Arial"/>
          <w:i/>
        </w:rPr>
        <w:lastRenderedPageBreak/>
        <w:t>[</w:t>
      </w:r>
      <w:r w:rsidRPr="008062CF">
        <w:rPr>
          <w:rFonts w:ascii="Arial" w:hAnsi="Arial" w:cs="Arial"/>
          <w:b/>
          <w:i/>
        </w:rPr>
        <w:t xml:space="preserve">nel caso in cui la presente dichiarazione sia resa </w:t>
      </w:r>
      <w:r w:rsidR="006C5C86" w:rsidRPr="008062CF">
        <w:rPr>
          <w:rFonts w:ascii="Arial" w:hAnsi="Arial" w:cs="Arial"/>
          <w:b/>
          <w:i/>
        </w:rPr>
        <w:t>dall’operatore economico mandatario/mandante</w:t>
      </w:r>
      <w:r w:rsidRPr="008062CF">
        <w:rPr>
          <w:rFonts w:ascii="Arial" w:hAnsi="Arial" w:cs="Arial"/>
          <w:b/>
          <w:i/>
        </w:rPr>
        <w:t xml:space="preserve"> di un Raggruppamento temporaneo di Imprese</w:t>
      </w:r>
      <w:r w:rsidR="006C5C86" w:rsidRPr="008062CF">
        <w:rPr>
          <w:rFonts w:ascii="Arial" w:hAnsi="Arial" w:cs="Arial"/>
          <w:b/>
          <w:i/>
        </w:rPr>
        <w:t xml:space="preserve"> </w:t>
      </w:r>
      <w:r w:rsidR="00FB1494" w:rsidRPr="008062CF">
        <w:rPr>
          <w:rFonts w:ascii="Arial" w:hAnsi="Arial" w:cs="Arial"/>
          <w:b/>
          <w:i/>
        </w:rPr>
        <w:t>costituendo</w:t>
      </w:r>
      <w:r w:rsidR="00FB1494" w:rsidRPr="008062CF">
        <w:rPr>
          <w:rFonts w:ascii="Arial" w:hAnsi="Arial" w:cs="Arial"/>
          <w:i/>
          <w:u w:val="single"/>
        </w:rPr>
        <w:t>]</w:t>
      </w:r>
      <w:r w:rsidR="00FB1494" w:rsidRPr="008062CF">
        <w:rPr>
          <w:rFonts w:ascii="Arial" w:hAnsi="Arial" w:cs="Arial"/>
          <w:i/>
        </w:rPr>
        <w:t xml:space="preserve"> </w:t>
      </w:r>
      <w:r w:rsidR="00FB1494">
        <w:rPr>
          <w:rFonts w:ascii="Arial" w:hAnsi="Arial" w:cs="Arial"/>
          <w:i/>
        </w:rPr>
        <w:t>di</w:t>
      </w:r>
      <w:r w:rsidRPr="008062CF">
        <w:rPr>
          <w:rFonts w:ascii="Arial" w:hAnsi="Arial" w:cs="Arial"/>
        </w:rPr>
        <w:t xml:space="preserve"> assumere l’impegno, in caso di aggiudicazione, ad uniformarsi alla disciplina vigente con riguardo ai Raggruppamenti temporanei di Imprese/GEIE;</w:t>
      </w:r>
    </w:p>
    <w:p w14:paraId="0BB7E12A" w14:textId="1113266F" w:rsidR="009B53F6" w:rsidRDefault="00F81777" w:rsidP="00201282">
      <w:pPr>
        <w:numPr>
          <w:ilvl w:val="0"/>
          <w:numId w:val="1"/>
        </w:numPr>
        <w:tabs>
          <w:tab w:val="num" w:pos="560"/>
        </w:tabs>
        <w:spacing w:before="120" w:after="0" w:line="280" w:lineRule="exact"/>
        <w:ind w:left="555" w:right="11" w:hanging="357"/>
        <w:jc w:val="both"/>
        <w:rPr>
          <w:rFonts w:ascii="Arial" w:hAnsi="Arial" w:cs="Arial"/>
        </w:rPr>
      </w:pPr>
      <w:r w:rsidRPr="00E32B40">
        <w:rPr>
          <w:rFonts w:ascii="Arial" w:hAnsi="Arial" w:cs="Arial"/>
          <w:i/>
          <w:sz w:val="20"/>
          <w:szCs w:val="20"/>
        </w:rPr>
        <w:t>[</w:t>
      </w:r>
      <w:r w:rsidRPr="008062CF">
        <w:rPr>
          <w:rFonts w:ascii="Arial" w:hAnsi="Arial" w:cs="Arial"/>
          <w:b/>
          <w:i/>
        </w:rPr>
        <w:t xml:space="preserve">da compilare nel caso in cui la presente dichiarazione sia resa </w:t>
      </w:r>
      <w:r w:rsidR="006C5C86" w:rsidRPr="008062CF">
        <w:rPr>
          <w:rFonts w:ascii="Arial" w:hAnsi="Arial" w:cs="Arial"/>
          <w:b/>
          <w:i/>
        </w:rPr>
        <w:t>dall’operatore economico mandante</w:t>
      </w:r>
      <w:r w:rsidRPr="008062CF">
        <w:rPr>
          <w:rFonts w:ascii="Arial" w:hAnsi="Arial" w:cs="Arial"/>
          <w:b/>
          <w:i/>
        </w:rPr>
        <w:t xml:space="preserve"> di un Raggruppamento temporaneo </w:t>
      </w:r>
      <w:r w:rsidR="00FB1494" w:rsidRPr="008062CF">
        <w:rPr>
          <w:rFonts w:ascii="Arial" w:hAnsi="Arial" w:cs="Arial"/>
          <w:b/>
          <w:i/>
        </w:rPr>
        <w:t>costituendo</w:t>
      </w:r>
      <w:r w:rsidR="00FB1494" w:rsidRPr="008062CF">
        <w:rPr>
          <w:rFonts w:ascii="Arial" w:hAnsi="Arial" w:cs="Arial"/>
          <w:i/>
          <w:u w:val="single"/>
        </w:rPr>
        <w:t>]</w:t>
      </w:r>
      <w:r w:rsidR="00FB1494" w:rsidRPr="008062CF">
        <w:rPr>
          <w:rFonts w:ascii="Arial" w:hAnsi="Arial" w:cs="Arial"/>
        </w:rPr>
        <w:t xml:space="preserve"> </w:t>
      </w:r>
      <w:r w:rsidR="00FB1494">
        <w:rPr>
          <w:rFonts w:ascii="Arial" w:hAnsi="Arial" w:cs="Arial"/>
        </w:rPr>
        <w:t>che</w:t>
      </w:r>
      <w:r w:rsidRPr="008062CF">
        <w:rPr>
          <w:rFonts w:ascii="Arial" w:hAnsi="Arial" w:cs="Arial"/>
        </w:rPr>
        <w:t xml:space="preserve">, in caso di aggiudicazione, sarà conferito mandato </w:t>
      </w:r>
      <w:r w:rsidR="008E6876">
        <w:rPr>
          <w:rFonts w:ascii="Arial" w:hAnsi="Arial" w:cs="Arial"/>
        </w:rPr>
        <w:t xml:space="preserve">collettivo </w:t>
      </w:r>
      <w:r w:rsidRPr="008062CF">
        <w:rPr>
          <w:rFonts w:ascii="Arial" w:hAnsi="Arial" w:cs="Arial"/>
        </w:rPr>
        <w:t>speciale con rappresentanza o funzioni di capogruppo</w:t>
      </w:r>
      <w:r w:rsidR="008E6876" w:rsidRPr="008E6876">
        <w:rPr>
          <w:sz w:val="18"/>
          <w:szCs w:val="18"/>
        </w:rPr>
        <w:t xml:space="preserve"> </w:t>
      </w:r>
      <w:r w:rsidR="008E6876" w:rsidRPr="008E6876">
        <w:rPr>
          <w:rFonts w:ascii="Arial" w:hAnsi="Arial" w:cs="Arial"/>
        </w:rPr>
        <w:t>ai sensi dell’art. 68, co. 5</w:t>
      </w:r>
      <w:r w:rsidR="008E6876">
        <w:rPr>
          <w:rFonts w:ascii="Arial" w:hAnsi="Arial" w:cs="Arial"/>
        </w:rPr>
        <w:t xml:space="preserve"> </w:t>
      </w:r>
      <w:r w:rsidR="00002DD0">
        <w:rPr>
          <w:rFonts w:ascii="Arial" w:hAnsi="Arial" w:cs="Arial"/>
        </w:rPr>
        <w:t xml:space="preserve">del </w:t>
      </w:r>
      <w:proofErr w:type="gramStart"/>
      <w:r w:rsidR="00002DD0">
        <w:rPr>
          <w:rFonts w:ascii="Arial" w:hAnsi="Arial" w:cs="Arial"/>
        </w:rPr>
        <w:t>D.Lgs</w:t>
      </w:r>
      <w:proofErr w:type="gramEnd"/>
      <w:r w:rsidR="00002DD0">
        <w:rPr>
          <w:rFonts w:ascii="Arial" w:hAnsi="Arial" w:cs="Arial"/>
        </w:rPr>
        <w:t>.</w:t>
      </w:r>
      <w:r w:rsidR="008E6876">
        <w:rPr>
          <w:rFonts w:ascii="Arial" w:hAnsi="Arial" w:cs="Arial"/>
        </w:rPr>
        <w:t>36/</w:t>
      </w:r>
      <w:proofErr w:type="gramStart"/>
      <w:r w:rsidR="008E6876">
        <w:rPr>
          <w:rFonts w:ascii="Arial" w:hAnsi="Arial" w:cs="Arial"/>
        </w:rPr>
        <w:t>2023</w:t>
      </w:r>
      <w:r w:rsidRPr="008062CF">
        <w:rPr>
          <w:rFonts w:ascii="Arial" w:hAnsi="Arial" w:cs="Arial"/>
        </w:rPr>
        <w:t xml:space="preserve"> </w:t>
      </w:r>
      <w:r w:rsidR="00E51C3B">
        <w:rPr>
          <w:rFonts w:ascii="Arial" w:hAnsi="Arial" w:cs="Arial"/>
        </w:rPr>
        <w:t xml:space="preserve"> </w:t>
      </w:r>
      <w:r w:rsidR="006C5C86" w:rsidRPr="008062CF">
        <w:rPr>
          <w:rFonts w:ascii="Arial" w:hAnsi="Arial" w:cs="Arial"/>
        </w:rPr>
        <w:t>al</w:t>
      </w:r>
      <w:proofErr w:type="gramEnd"/>
      <w:r w:rsidR="006C5C86" w:rsidRPr="008062CF">
        <w:rPr>
          <w:rFonts w:ascii="Arial" w:hAnsi="Arial" w:cs="Arial"/>
        </w:rPr>
        <w:t xml:space="preserve"> seguente operatore economico</w:t>
      </w:r>
      <w:r w:rsidR="006C5C86" w:rsidRPr="008062CF" w:rsidDel="006C5C86">
        <w:rPr>
          <w:rFonts w:ascii="Arial" w:hAnsi="Arial" w:cs="Arial"/>
        </w:rPr>
        <w:t xml:space="preserve"> </w:t>
      </w:r>
      <w:r w:rsidRPr="008062CF">
        <w:rPr>
          <w:rFonts w:ascii="Arial" w:hAnsi="Arial" w:cs="Arial"/>
        </w:rPr>
        <w:t>(</w:t>
      </w:r>
      <w:r w:rsidRPr="008062CF">
        <w:rPr>
          <w:rFonts w:ascii="Arial" w:hAnsi="Arial" w:cs="Arial"/>
          <w:i/>
        </w:rPr>
        <w:t>indicare denominazione</w:t>
      </w:r>
      <w:r w:rsidR="00FE1869">
        <w:rPr>
          <w:rFonts w:ascii="Arial" w:hAnsi="Arial" w:cs="Arial"/>
          <w:i/>
        </w:rPr>
        <w:t xml:space="preserve"> della </w:t>
      </w:r>
      <w:proofErr w:type="gramStart"/>
      <w:r w:rsidR="00FE1869">
        <w:rPr>
          <w:rFonts w:ascii="Arial" w:hAnsi="Arial" w:cs="Arial"/>
          <w:i/>
        </w:rPr>
        <w:t>mandataria</w:t>
      </w:r>
      <w:r w:rsidRPr="008062CF">
        <w:rPr>
          <w:rFonts w:ascii="Arial" w:hAnsi="Arial" w:cs="Arial"/>
        </w:rPr>
        <w:t>)</w:t>
      </w:r>
      <w:r w:rsidR="00E51C3B">
        <w:rPr>
          <w:rFonts w:ascii="Arial" w:hAnsi="Arial" w:cs="Arial"/>
        </w:rPr>
        <w:t xml:space="preserve"> </w:t>
      </w:r>
      <w:r w:rsidR="006A39B4" w:rsidRPr="006A39B4">
        <w:rPr>
          <w:rFonts w:ascii="Open Sans" w:eastAsia="Times New Roman" w:hAnsi="Open Sans" w:cs="Open Sans"/>
          <w:lang w:eastAsia="it-IT"/>
        </w:rPr>
        <w:t xml:space="preserve"> </w:t>
      </w:r>
      <w:r w:rsidR="006A39B4" w:rsidRPr="006A39B4">
        <w:rPr>
          <w:rFonts w:ascii="Arial" w:hAnsi="Arial" w:cs="Arial"/>
        </w:rPr>
        <w:t>il</w:t>
      </w:r>
      <w:proofErr w:type="gramEnd"/>
      <w:r w:rsidR="006A39B4" w:rsidRPr="006A39B4">
        <w:rPr>
          <w:rFonts w:ascii="Arial" w:hAnsi="Arial" w:cs="Arial"/>
        </w:rPr>
        <w:t xml:space="preserve"> quale stipulerà il contratto in nome e per</w:t>
      </w:r>
      <w:r w:rsidR="00BB0DFD">
        <w:rPr>
          <w:rFonts w:ascii="Arial" w:hAnsi="Arial" w:cs="Arial"/>
        </w:rPr>
        <w:t xml:space="preserve"> conto proprio e delle mandanti:</w:t>
      </w:r>
    </w:p>
    <w:p w14:paraId="2845BF55" w14:textId="77777777" w:rsidR="00E77424" w:rsidRPr="00E77424" w:rsidRDefault="00E77424" w:rsidP="00E77424">
      <w:pPr>
        <w:spacing w:after="0" w:line="240" w:lineRule="auto"/>
        <w:ind w:left="556" w:right="11"/>
        <w:jc w:val="both"/>
        <w:rPr>
          <w:rFonts w:ascii="Arial" w:hAnsi="Arial" w:cs="Arial"/>
        </w:rPr>
      </w:pPr>
    </w:p>
    <w:tbl>
      <w:tblPr>
        <w:tblW w:w="808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80"/>
      </w:tblGrid>
      <w:tr w:rsidR="00F81777" w:rsidRPr="005036E4" w14:paraId="5AA69A3C" w14:textId="77777777" w:rsidTr="00656D39">
        <w:tc>
          <w:tcPr>
            <w:tcW w:w="8080" w:type="dxa"/>
            <w:shd w:val="clear" w:color="auto" w:fill="00529E"/>
            <w:vAlign w:val="center"/>
          </w:tcPr>
          <w:p w14:paraId="16C9E6C4" w14:textId="77777777" w:rsidR="00F81777" w:rsidRPr="005036E4" w:rsidRDefault="00F81777" w:rsidP="00181882">
            <w:pPr>
              <w:pStyle w:val="sche3"/>
              <w:spacing w:before="120" w:after="120" w:line="280" w:lineRule="exact"/>
              <w:ind w:right="11"/>
              <w:rPr>
                <w:rFonts w:ascii="Arial" w:hAnsi="Arial" w:cs="Arial"/>
                <w:b/>
                <w:bCs/>
                <w:color w:val="FFFFFF"/>
                <w:lang w:val="it-IT"/>
              </w:rPr>
            </w:pPr>
            <w:r w:rsidRPr="005036E4">
              <w:rPr>
                <w:rFonts w:ascii="Arial" w:hAnsi="Arial" w:cs="Arial"/>
                <w:b/>
                <w:bCs/>
                <w:color w:val="FFFFFF"/>
                <w:lang w:val="it-IT"/>
              </w:rPr>
              <w:t>Denominazione</w:t>
            </w:r>
          </w:p>
        </w:tc>
      </w:tr>
      <w:tr w:rsidR="00F81777" w:rsidRPr="005036E4" w14:paraId="437398E5" w14:textId="77777777" w:rsidTr="00656D39">
        <w:trPr>
          <w:trHeight w:val="519"/>
        </w:trPr>
        <w:tc>
          <w:tcPr>
            <w:tcW w:w="8080" w:type="dxa"/>
          </w:tcPr>
          <w:p w14:paraId="4477D001" w14:textId="77777777" w:rsidR="0079403C" w:rsidRPr="002C5B62" w:rsidRDefault="00F81777" w:rsidP="00181882">
            <w:pPr>
              <w:pStyle w:val="sche3"/>
              <w:spacing w:before="120" w:after="120" w:line="280" w:lineRule="exact"/>
              <w:ind w:right="11"/>
              <w:rPr>
                <w:rFonts w:ascii="Arial" w:hAnsi="Arial" w:cs="Arial"/>
                <w:b/>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bl>
    <w:p w14:paraId="44BD5D90" w14:textId="77777777" w:rsidR="00F81777" w:rsidRPr="000E6E98" w:rsidRDefault="00F81777" w:rsidP="00201282">
      <w:pPr>
        <w:numPr>
          <w:ilvl w:val="0"/>
          <w:numId w:val="1"/>
        </w:numPr>
        <w:tabs>
          <w:tab w:val="num" w:pos="560"/>
        </w:tabs>
        <w:spacing w:before="120" w:after="0" w:line="280" w:lineRule="exact"/>
        <w:ind w:left="555" w:right="11" w:hanging="357"/>
        <w:jc w:val="both"/>
        <w:rPr>
          <w:rFonts w:ascii="Arial" w:hAnsi="Arial" w:cs="Arial"/>
          <w:b/>
        </w:rPr>
      </w:pPr>
      <w:r w:rsidRPr="00FD66FF">
        <w:rPr>
          <w:rFonts w:ascii="Arial" w:hAnsi="Arial" w:cs="Arial"/>
          <w:i/>
          <w:sz w:val="20"/>
          <w:szCs w:val="20"/>
          <w:u w:val="single"/>
        </w:rPr>
        <w:t>[</w:t>
      </w:r>
      <w:r w:rsidRPr="008062CF">
        <w:rPr>
          <w:rFonts w:ascii="Arial" w:hAnsi="Arial" w:cs="Arial"/>
          <w:b/>
          <w:i/>
        </w:rPr>
        <w:t xml:space="preserve">da compilare nel caso in cui la presente dichiarazione sia resa dal Consorzio di cui all’art. </w:t>
      </w:r>
      <w:r w:rsidR="008062CF" w:rsidRPr="008062CF">
        <w:rPr>
          <w:rFonts w:ascii="Arial" w:hAnsi="Arial" w:cs="Arial"/>
          <w:b/>
          <w:i/>
        </w:rPr>
        <w:t xml:space="preserve">65, comma 2, lettera b), c), d) del </w:t>
      </w:r>
      <w:proofErr w:type="gramStart"/>
      <w:r w:rsidR="008062CF" w:rsidRPr="008062CF">
        <w:rPr>
          <w:rFonts w:ascii="Arial" w:hAnsi="Arial" w:cs="Arial"/>
          <w:b/>
          <w:i/>
        </w:rPr>
        <w:t>D.Lgs</w:t>
      </w:r>
      <w:proofErr w:type="gramEnd"/>
      <w:r w:rsidR="008062CF" w:rsidRPr="008062CF">
        <w:rPr>
          <w:rFonts w:ascii="Arial" w:hAnsi="Arial" w:cs="Arial"/>
          <w:b/>
          <w:i/>
        </w:rPr>
        <w:t>.36/2023</w:t>
      </w:r>
      <w:proofErr w:type="gramStart"/>
      <w:r w:rsidRPr="008062CF">
        <w:rPr>
          <w:rFonts w:ascii="Arial" w:hAnsi="Arial" w:cs="Arial"/>
          <w:i/>
        </w:rPr>
        <w:t>]</w:t>
      </w:r>
      <w:r w:rsidRPr="008062CF">
        <w:rPr>
          <w:rFonts w:ascii="Arial" w:hAnsi="Arial" w:cs="Arial"/>
        </w:rPr>
        <w:t xml:space="preserve"> </w:t>
      </w:r>
      <w:r w:rsidR="00E51C3B">
        <w:rPr>
          <w:rFonts w:ascii="Arial" w:hAnsi="Arial" w:cs="Arial"/>
        </w:rPr>
        <w:t xml:space="preserve"> </w:t>
      </w:r>
      <w:r w:rsidRPr="008062CF">
        <w:rPr>
          <w:rFonts w:ascii="Arial" w:hAnsi="Arial" w:cs="Arial"/>
        </w:rPr>
        <w:t>che</w:t>
      </w:r>
      <w:proofErr w:type="gramEnd"/>
      <w:r w:rsidRPr="008062CF">
        <w:rPr>
          <w:rFonts w:ascii="Arial" w:hAnsi="Arial" w:cs="Arial"/>
        </w:rPr>
        <w:t xml:space="preserve"> fanno parte del Consorzio</w:t>
      </w:r>
      <w:r w:rsidR="00E51C3B">
        <w:rPr>
          <w:rFonts w:ascii="Arial" w:hAnsi="Arial" w:cs="Arial"/>
        </w:rPr>
        <w:t xml:space="preserve">             </w:t>
      </w:r>
      <w:r w:rsidRPr="008062CF">
        <w:rPr>
          <w:rFonts w:ascii="Arial" w:hAnsi="Arial" w:cs="Arial"/>
        </w:rPr>
        <w:t xml:space="preserve"> </w:t>
      </w:r>
      <w:r w:rsidR="006C5C86" w:rsidRPr="008062CF">
        <w:rPr>
          <w:rFonts w:ascii="Arial" w:hAnsi="Arial" w:cs="Arial"/>
        </w:rPr>
        <w:t xml:space="preserve">i seguenti operatori economici </w:t>
      </w:r>
      <w:r w:rsidRPr="008062CF">
        <w:rPr>
          <w:rFonts w:ascii="Arial" w:hAnsi="Arial" w:cs="Arial"/>
          <w:i/>
          <w:iCs/>
        </w:rPr>
        <w:t>(</w:t>
      </w:r>
      <w:r w:rsidRPr="008062CF">
        <w:rPr>
          <w:rFonts w:ascii="Arial" w:hAnsi="Arial" w:cs="Arial"/>
          <w:i/>
        </w:rPr>
        <w:t>indicare denominazione, Codice fiscale/Partita IVA e indirizzo sede legale</w:t>
      </w:r>
      <w:r w:rsidRPr="008062CF">
        <w:rPr>
          <w:rFonts w:ascii="Arial" w:hAnsi="Arial" w:cs="Arial"/>
        </w:rPr>
        <w:t>)</w:t>
      </w:r>
      <w:r w:rsidRPr="008062CF">
        <w:rPr>
          <w:rFonts w:ascii="Arial" w:hAnsi="Arial" w:cs="Arial"/>
          <w:iCs/>
        </w:rPr>
        <w:t xml:space="preserve">: </w:t>
      </w:r>
    </w:p>
    <w:p w14:paraId="2FBB2505" w14:textId="77777777" w:rsidR="000E6E98" w:rsidRPr="008062CF" w:rsidRDefault="000E6E98" w:rsidP="000E6E98">
      <w:pPr>
        <w:spacing w:after="0" w:line="240" w:lineRule="auto"/>
        <w:ind w:left="556" w:right="11"/>
        <w:jc w:val="both"/>
        <w:rPr>
          <w:rFonts w:ascii="Arial" w:hAnsi="Arial" w:cs="Arial"/>
          <w:b/>
        </w:rPr>
      </w:pPr>
    </w:p>
    <w:tbl>
      <w:tblPr>
        <w:tblW w:w="918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7"/>
        <w:gridCol w:w="3402"/>
        <w:gridCol w:w="2976"/>
      </w:tblGrid>
      <w:tr w:rsidR="00F81777" w:rsidRPr="005036E4" w14:paraId="47B16F3E" w14:textId="77777777" w:rsidTr="00325635">
        <w:trPr>
          <w:trHeight w:val="444"/>
        </w:trPr>
        <w:tc>
          <w:tcPr>
            <w:tcW w:w="2807" w:type="dxa"/>
            <w:shd w:val="clear" w:color="auto" w:fill="00529E"/>
            <w:vAlign w:val="center"/>
          </w:tcPr>
          <w:p w14:paraId="39880423" w14:textId="77777777" w:rsidR="00F81777" w:rsidRPr="005036E4" w:rsidRDefault="00F81777" w:rsidP="00181882">
            <w:pPr>
              <w:pStyle w:val="sche3"/>
              <w:spacing w:before="120" w:after="120" w:line="280" w:lineRule="exact"/>
              <w:ind w:right="11"/>
              <w:rPr>
                <w:rFonts w:ascii="Arial" w:hAnsi="Arial" w:cs="Arial"/>
                <w:b/>
                <w:bCs/>
                <w:color w:val="FFFFFF"/>
                <w:lang w:val="it-IT"/>
              </w:rPr>
            </w:pPr>
            <w:r w:rsidRPr="005036E4">
              <w:rPr>
                <w:rFonts w:ascii="Arial" w:hAnsi="Arial" w:cs="Arial"/>
                <w:b/>
                <w:bCs/>
                <w:color w:val="FFFFFF"/>
                <w:lang w:val="it-IT"/>
              </w:rPr>
              <w:t>Denominazione</w:t>
            </w:r>
          </w:p>
        </w:tc>
        <w:tc>
          <w:tcPr>
            <w:tcW w:w="3402" w:type="dxa"/>
            <w:shd w:val="clear" w:color="auto" w:fill="00529E"/>
            <w:vAlign w:val="center"/>
          </w:tcPr>
          <w:p w14:paraId="32138BF5" w14:textId="77777777" w:rsidR="00F81777" w:rsidRPr="005036E4" w:rsidRDefault="00F81777" w:rsidP="00181882">
            <w:pPr>
              <w:pStyle w:val="sche3"/>
              <w:spacing w:before="120" w:after="120" w:line="280" w:lineRule="exact"/>
              <w:ind w:right="11"/>
              <w:rPr>
                <w:rFonts w:ascii="Arial" w:hAnsi="Arial" w:cs="Arial"/>
                <w:b/>
                <w:bCs/>
                <w:color w:val="FFFFFF"/>
                <w:lang w:val="it-IT"/>
              </w:rPr>
            </w:pPr>
            <w:r w:rsidRPr="005036E4">
              <w:rPr>
                <w:rFonts w:ascii="Arial" w:hAnsi="Arial" w:cs="Arial"/>
                <w:b/>
                <w:bCs/>
                <w:color w:val="FFFFFF"/>
                <w:lang w:val="it-IT"/>
              </w:rPr>
              <w:t>Codice fiscale/Partita IVA</w:t>
            </w:r>
          </w:p>
        </w:tc>
        <w:tc>
          <w:tcPr>
            <w:tcW w:w="2976" w:type="dxa"/>
            <w:shd w:val="clear" w:color="auto" w:fill="00529E"/>
            <w:vAlign w:val="center"/>
          </w:tcPr>
          <w:p w14:paraId="32ECF64B" w14:textId="77777777" w:rsidR="00F81777" w:rsidRPr="005036E4" w:rsidRDefault="00F81777" w:rsidP="00181882">
            <w:pPr>
              <w:pStyle w:val="sche3"/>
              <w:spacing w:before="120" w:after="120" w:line="280" w:lineRule="exact"/>
              <w:ind w:right="11"/>
              <w:rPr>
                <w:rFonts w:ascii="Arial" w:hAnsi="Arial" w:cs="Arial"/>
                <w:b/>
                <w:bCs/>
                <w:color w:val="FFFFFF"/>
                <w:lang w:val="it-IT"/>
              </w:rPr>
            </w:pPr>
            <w:r w:rsidRPr="005036E4">
              <w:rPr>
                <w:rFonts w:ascii="Arial" w:hAnsi="Arial" w:cs="Arial"/>
                <w:b/>
                <w:bCs/>
                <w:color w:val="FFFFFF"/>
                <w:lang w:val="it-IT"/>
              </w:rPr>
              <w:t>Indirizzo sede</w:t>
            </w:r>
          </w:p>
        </w:tc>
      </w:tr>
      <w:tr w:rsidR="00F81777" w:rsidRPr="005036E4" w14:paraId="471200BF" w14:textId="77777777" w:rsidTr="00603DDF">
        <w:tc>
          <w:tcPr>
            <w:tcW w:w="2807" w:type="dxa"/>
          </w:tcPr>
          <w:p w14:paraId="7D0568BF"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lang w:val="it-IT"/>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3402" w:type="dxa"/>
          </w:tcPr>
          <w:p w14:paraId="539075AD"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lang w:val="it-IT"/>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2976" w:type="dxa"/>
          </w:tcPr>
          <w:p w14:paraId="67FF4549"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lang w:val="it-IT"/>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r w:rsidR="00F81777" w:rsidRPr="005036E4" w14:paraId="7A2E35EF" w14:textId="77777777" w:rsidTr="00603DDF">
        <w:tc>
          <w:tcPr>
            <w:tcW w:w="2807" w:type="dxa"/>
          </w:tcPr>
          <w:p w14:paraId="18B38990"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lang w:val="it-IT"/>
              </w:rPr>
              <w:instrText xml:space="preserve"> FORMTEX</w:instrText>
            </w:r>
            <w:r w:rsidRPr="005036E4">
              <w:rPr>
                <w:rFonts w:ascii="Arial" w:hAnsi="Arial" w:cs="Arial"/>
                <w:b/>
              </w:rPr>
              <w:instrText xml:space="preserve">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3402" w:type="dxa"/>
          </w:tcPr>
          <w:p w14:paraId="3AB11B8D"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2976" w:type="dxa"/>
          </w:tcPr>
          <w:p w14:paraId="377AB994"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r w:rsidR="00F81777" w:rsidRPr="005036E4" w14:paraId="03B1B04B" w14:textId="77777777" w:rsidTr="00603DDF">
        <w:tc>
          <w:tcPr>
            <w:tcW w:w="2807" w:type="dxa"/>
          </w:tcPr>
          <w:p w14:paraId="59D8037D"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3402" w:type="dxa"/>
          </w:tcPr>
          <w:p w14:paraId="4F0AC161"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2976" w:type="dxa"/>
          </w:tcPr>
          <w:p w14:paraId="6AA98073"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r w:rsidR="00F81777" w:rsidRPr="005036E4" w14:paraId="21ED860E" w14:textId="77777777" w:rsidTr="00603DDF">
        <w:tc>
          <w:tcPr>
            <w:tcW w:w="2807" w:type="dxa"/>
          </w:tcPr>
          <w:p w14:paraId="52C4F208"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3402" w:type="dxa"/>
          </w:tcPr>
          <w:p w14:paraId="6885ED01"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2976" w:type="dxa"/>
          </w:tcPr>
          <w:p w14:paraId="74E21FDE"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r w:rsidR="00F81777" w:rsidRPr="005036E4" w14:paraId="21610D06" w14:textId="77777777" w:rsidTr="00603DDF">
        <w:tc>
          <w:tcPr>
            <w:tcW w:w="2807" w:type="dxa"/>
          </w:tcPr>
          <w:p w14:paraId="303C8B0C"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3402" w:type="dxa"/>
          </w:tcPr>
          <w:p w14:paraId="1DAF1B89"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2976" w:type="dxa"/>
          </w:tcPr>
          <w:p w14:paraId="61C017E1"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r w:rsidR="00F81777" w:rsidRPr="005036E4" w14:paraId="5231464D" w14:textId="77777777" w:rsidTr="00603DDF">
        <w:tc>
          <w:tcPr>
            <w:tcW w:w="2807" w:type="dxa"/>
          </w:tcPr>
          <w:p w14:paraId="233D6371"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3402" w:type="dxa"/>
          </w:tcPr>
          <w:p w14:paraId="051CABBD"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2976" w:type="dxa"/>
          </w:tcPr>
          <w:p w14:paraId="37F5224A"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r w:rsidR="00F81777" w:rsidRPr="005036E4" w14:paraId="357F6594" w14:textId="77777777" w:rsidTr="00603DDF">
        <w:tc>
          <w:tcPr>
            <w:tcW w:w="9185" w:type="dxa"/>
            <w:gridSpan w:val="3"/>
          </w:tcPr>
          <w:p w14:paraId="4762D482"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lang w:val="it-IT"/>
              </w:rPr>
              <w:t>ALTRO (</w:t>
            </w:r>
            <w:r w:rsidR="006C5C86">
              <w:rPr>
                <w:rFonts w:ascii="Arial" w:hAnsi="Arial" w:cs="Arial"/>
                <w:b/>
                <w:i/>
                <w:lang w:val="it-IT"/>
              </w:rPr>
              <w:t>indicare eventuali ulteriori soggetti, specificando, per ciascuno di essi, le informazioni di cui sopra</w:t>
            </w:r>
            <w:r w:rsidRPr="005036E4">
              <w:rPr>
                <w:rFonts w:ascii="Arial" w:hAnsi="Arial" w:cs="Arial"/>
                <w:b/>
                <w:i/>
                <w:lang w:val="it-IT"/>
              </w:rPr>
              <w:t>)</w:t>
            </w:r>
            <w:r w:rsidRPr="005036E4">
              <w:rPr>
                <w:rFonts w:ascii="Arial" w:hAnsi="Arial" w:cs="Arial"/>
                <w:b/>
                <w:lang w:val="it-IT"/>
              </w:rPr>
              <w:t>:</w:t>
            </w:r>
          </w:p>
        </w:tc>
      </w:tr>
      <w:tr w:rsidR="00F81777" w:rsidRPr="005036E4" w14:paraId="14311BF7" w14:textId="77777777" w:rsidTr="00325635">
        <w:trPr>
          <w:trHeight w:val="479"/>
        </w:trPr>
        <w:tc>
          <w:tcPr>
            <w:tcW w:w="9185" w:type="dxa"/>
            <w:gridSpan w:val="3"/>
          </w:tcPr>
          <w:p w14:paraId="7368BD3F" w14:textId="77777777" w:rsidR="00F81777" w:rsidRPr="005036E4" w:rsidRDefault="00F81777" w:rsidP="00325635">
            <w:pPr>
              <w:pStyle w:val="sche3"/>
              <w:spacing w:before="120"/>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bl>
    <w:p w14:paraId="3B0A92CB" w14:textId="77777777" w:rsidR="00982054" w:rsidRPr="008062CF" w:rsidRDefault="00982054" w:rsidP="00181882">
      <w:pPr>
        <w:spacing w:before="120" w:after="0" w:line="280" w:lineRule="exact"/>
        <w:ind w:left="546" w:right="11"/>
        <w:jc w:val="both"/>
        <w:rPr>
          <w:rFonts w:ascii="Arial" w:hAnsi="Arial" w:cs="Arial"/>
        </w:rPr>
      </w:pPr>
      <w:r w:rsidRPr="008062CF">
        <w:rPr>
          <w:rFonts w:ascii="Arial" w:hAnsi="Arial" w:cs="Arial"/>
        </w:rPr>
        <w:t>e che il Consorzio (</w:t>
      </w:r>
      <w:r w:rsidRPr="008062CF">
        <w:rPr>
          <w:rFonts w:ascii="Arial" w:hAnsi="Arial" w:cs="Arial"/>
          <w:i/>
        </w:rPr>
        <w:t>selezionare la casella corrispondente e fornire le informazioni eventualmente richieste)</w:t>
      </w:r>
      <w:r w:rsidRPr="008062CF">
        <w:rPr>
          <w:rFonts w:ascii="Arial" w:hAnsi="Arial" w:cs="Arial"/>
        </w:rPr>
        <w:t>:</w:t>
      </w:r>
      <w:r w:rsidR="00F81777" w:rsidRPr="008062CF">
        <w:rPr>
          <w:rFonts w:ascii="Arial" w:hAnsi="Arial" w:cs="Arial"/>
        </w:rPr>
        <w:t xml:space="preserve"> </w:t>
      </w:r>
    </w:p>
    <w:p w14:paraId="1FAE5B34" w14:textId="62F7F5E5" w:rsidR="00982054" w:rsidRPr="008062CF" w:rsidRDefault="00982054" w:rsidP="00181882">
      <w:pPr>
        <w:pStyle w:val="Paragrafoelenco"/>
        <w:spacing w:before="120" w:after="0" w:line="280" w:lineRule="exact"/>
        <w:ind w:left="993" w:right="11" w:hanging="426"/>
        <w:jc w:val="both"/>
        <w:rPr>
          <w:rFonts w:ascii="Arial" w:hAnsi="Arial" w:cs="Arial"/>
        </w:rPr>
      </w:pPr>
      <w:r w:rsidRPr="008062CF">
        <w:rPr>
          <w:rFonts w:ascii="Arial" w:hAnsi="Arial" w:cs="Arial"/>
        </w:rPr>
        <w:fldChar w:fldCharType="begin">
          <w:ffData>
            <w:name w:val="Controllo44"/>
            <w:enabled/>
            <w:calcOnExit w:val="0"/>
            <w:checkBox>
              <w:sizeAuto/>
              <w:default w:val="0"/>
              <w:checked w:val="0"/>
            </w:checkBox>
          </w:ffData>
        </w:fldChar>
      </w:r>
      <w:r w:rsidRPr="008062CF">
        <w:rPr>
          <w:rFonts w:ascii="Arial" w:hAnsi="Arial" w:cs="Arial"/>
        </w:rPr>
        <w:instrText xml:space="preserve"> FORMCHECKBOX </w:instrText>
      </w:r>
      <w:r w:rsidRPr="008062CF">
        <w:rPr>
          <w:rFonts w:ascii="Arial" w:hAnsi="Arial" w:cs="Arial"/>
        </w:rPr>
      </w:r>
      <w:r w:rsidRPr="008062CF">
        <w:rPr>
          <w:rFonts w:ascii="Arial" w:hAnsi="Arial" w:cs="Arial"/>
        </w:rPr>
        <w:fldChar w:fldCharType="separate"/>
      </w:r>
      <w:r w:rsidRPr="008062CF">
        <w:rPr>
          <w:rFonts w:ascii="Arial" w:hAnsi="Arial" w:cs="Arial"/>
        </w:rPr>
        <w:fldChar w:fldCharType="end"/>
      </w:r>
      <w:r w:rsidRPr="008062CF">
        <w:rPr>
          <w:rFonts w:ascii="Arial" w:hAnsi="Arial" w:cs="Arial"/>
        </w:rPr>
        <w:tab/>
        <w:t xml:space="preserve">concorre </w:t>
      </w:r>
      <w:r w:rsidR="007E302A" w:rsidRPr="007E302A">
        <w:rPr>
          <w:rFonts w:ascii="Arial" w:hAnsi="Arial" w:cs="Arial"/>
        </w:rPr>
        <w:t>in nome e per conto proprio</w:t>
      </w:r>
      <w:r w:rsidR="00E750AC">
        <w:rPr>
          <w:rFonts w:ascii="Arial" w:hAnsi="Arial" w:cs="Arial"/>
        </w:rPr>
        <w:t>,</w:t>
      </w:r>
      <w:r w:rsidRPr="008062CF">
        <w:rPr>
          <w:rFonts w:ascii="Arial" w:hAnsi="Arial" w:cs="Arial"/>
        </w:rPr>
        <w:t xml:space="preserve"> </w:t>
      </w:r>
      <w:r w:rsidR="002C5B62" w:rsidRPr="002C5B62">
        <w:rPr>
          <w:rFonts w:ascii="Arial" w:hAnsi="Arial" w:cs="Arial"/>
        </w:rPr>
        <w:t>con la propria organizzazione</w:t>
      </w:r>
      <w:r w:rsidR="00193DC1">
        <w:rPr>
          <w:rFonts w:ascii="Arial" w:hAnsi="Arial" w:cs="Arial"/>
        </w:rPr>
        <w:t xml:space="preserve"> consortile</w:t>
      </w:r>
      <w:r w:rsidR="002C5B62" w:rsidRPr="002C5B62">
        <w:rPr>
          <w:rFonts w:ascii="Arial" w:hAnsi="Arial" w:cs="Arial"/>
        </w:rPr>
        <w:t xml:space="preserve"> </w:t>
      </w:r>
      <w:r w:rsidRPr="008062CF">
        <w:rPr>
          <w:rFonts w:ascii="Arial" w:hAnsi="Arial" w:cs="Arial"/>
        </w:rPr>
        <w:t>(</w:t>
      </w:r>
      <w:r w:rsidRPr="003E24F1">
        <w:rPr>
          <w:rFonts w:ascii="Arial" w:hAnsi="Arial" w:cs="Arial"/>
          <w:i/>
        </w:rPr>
        <w:t xml:space="preserve">selezione consentita </w:t>
      </w:r>
      <w:r w:rsidRPr="00CF47DB">
        <w:rPr>
          <w:rFonts w:ascii="Arial" w:hAnsi="Arial" w:cs="Arial"/>
          <w:i/>
        </w:rPr>
        <w:t>solo</w:t>
      </w:r>
      <w:r w:rsidRPr="00CB1B31">
        <w:rPr>
          <w:rFonts w:ascii="Arial" w:hAnsi="Arial" w:cs="Arial"/>
          <w:i/>
          <w:u w:val="single"/>
        </w:rPr>
        <w:t xml:space="preserve"> </w:t>
      </w:r>
      <w:r w:rsidRPr="003E24F1">
        <w:rPr>
          <w:rFonts w:ascii="Arial" w:hAnsi="Arial" w:cs="Arial"/>
          <w:i/>
        </w:rPr>
        <w:t xml:space="preserve">nell’ipotesi di partecipazione come Consorzio </w:t>
      </w:r>
      <w:r w:rsidR="00CF47DB">
        <w:rPr>
          <w:rFonts w:ascii="Arial" w:hAnsi="Arial" w:cs="Arial"/>
          <w:i/>
        </w:rPr>
        <w:t xml:space="preserve">stabile </w:t>
      </w:r>
      <w:r w:rsidRPr="003E24F1">
        <w:rPr>
          <w:rFonts w:ascii="Arial" w:hAnsi="Arial" w:cs="Arial"/>
          <w:i/>
        </w:rPr>
        <w:t xml:space="preserve">di cui all’art. </w:t>
      </w:r>
      <w:r w:rsidR="008062CF" w:rsidRPr="003E24F1">
        <w:rPr>
          <w:rFonts w:ascii="Arial" w:hAnsi="Arial" w:cs="Arial"/>
          <w:i/>
        </w:rPr>
        <w:t>65</w:t>
      </w:r>
      <w:r w:rsidR="00CF2823">
        <w:rPr>
          <w:rFonts w:ascii="Arial" w:hAnsi="Arial" w:cs="Arial"/>
          <w:i/>
        </w:rPr>
        <w:t xml:space="preserve">, comma 2, lettera d) del </w:t>
      </w:r>
      <w:proofErr w:type="gramStart"/>
      <w:r w:rsidR="00CF2823">
        <w:rPr>
          <w:rFonts w:ascii="Arial" w:hAnsi="Arial" w:cs="Arial"/>
          <w:i/>
        </w:rPr>
        <w:t>D.Lgs</w:t>
      </w:r>
      <w:proofErr w:type="gramEnd"/>
      <w:r w:rsidR="00CF2823">
        <w:rPr>
          <w:rFonts w:ascii="Arial" w:hAnsi="Arial" w:cs="Arial"/>
          <w:i/>
        </w:rPr>
        <w:t>.</w:t>
      </w:r>
      <w:r w:rsidR="008062CF" w:rsidRPr="003E24F1">
        <w:rPr>
          <w:rFonts w:ascii="Arial" w:hAnsi="Arial" w:cs="Arial"/>
          <w:i/>
        </w:rPr>
        <w:t>36/2023</w:t>
      </w:r>
      <w:r w:rsidRPr="008062CF">
        <w:rPr>
          <w:rFonts w:ascii="Arial" w:hAnsi="Arial" w:cs="Arial"/>
        </w:rPr>
        <w:t>);</w:t>
      </w:r>
    </w:p>
    <w:p w14:paraId="7EED8B1D" w14:textId="5683E3C4" w:rsidR="009E4B4E" w:rsidRDefault="00982054" w:rsidP="008E7C6D">
      <w:pPr>
        <w:pStyle w:val="Paragrafoelenco"/>
        <w:spacing w:before="120" w:after="120" w:line="280" w:lineRule="exact"/>
        <w:ind w:left="992" w:right="11" w:hanging="425"/>
        <w:jc w:val="both"/>
        <w:rPr>
          <w:rFonts w:ascii="Arial" w:hAnsi="Arial" w:cs="Arial"/>
        </w:rPr>
      </w:pPr>
      <w:r w:rsidRPr="008062CF">
        <w:rPr>
          <w:rFonts w:ascii="Arial" w:hAnsi="Arial" w:cs="Arial"/>
        </w:rPr>
        <w:fldChar w:fldCharType="begin">
          <w:ffData>
            <w:name w:val="Controllo44"/>
            <w:enabled/>
            <w:calcOnExit w:val="0"/>
            <w:checkBox>
              <w:sizeAuto/>
              <w:default w:val="0"/>
              <w:checked w:val="0"/>
            </w:checkBox>
          </w:ffData>
        </w:fldChar>
      </w:r>
      <w:r w:rsidRPr="008062CF">
        <w:rPr>
          <w:rFonts w:ascii="Arial" w:hAnsi="Arial" w:cs="Arial"/>
        </w:rPr>
        <w:instrText xml:space="preserve"> FORMCHECKBOX </w:instrText>
      </w:r>
      <w:r w:rsidRPr="008062CF">
        <w:rPr>
          <w:rFonts w:ascii="Arial" w:hAnsi="Arial" w:cs="Arial"/>
        </w:rPr>
      </w:r>
      <w:r w:rsidRPr="008062CF">
        <w:rPr>
          <w:rFonts w:ascii="Arial" w:hAnsi="Arial" w:cs="Arial"/>
        </w:rPr>
        <w:fldChar w:fldCharType="separate"/>
      </w:r>
      <w:r w:rsidRPr="008062CF">
        <w:rPr>
          <w:rFonts w:ascii="Arial" w:hAnsi="Arial" w:cs="Arial"/>
        </w:rPr>
        <w:fldChar w:fldCharType="end"/>
      </w:r>
      <w:r w:rsidRPr="008062CF">
        <w:rPr>
          <w:rFonts w:ascii="Arial" w:hAnsi="Arial" w:cs="Arial"/>
        </w:rPr>
        <w:tab/>
        <w:t xml:space="preserve">concorre </w:t>
      </w:r>
      <w:r w:rsidR="00CF47DB" w:rsidRPr="00CF47DB">
        <w:rPr>
          <w:rFonts w:ascii="Arial" w:hAnsi="Arial" w:cs="Arial"/>
        </w:rPr>
        <w:t xml:space="preserve">per le seguenti Consorziate esecutrici </w:t>
      </w:r>
      <w:r w:rsidRPr="008062CF">
        <w:rPr>
          <w:rFonts w:ascii="Arial" w:hAnsi="Arial" w:cs="Arial"/>
        </w:rPr>
        <w:t>(</w:t>
      </w:r>
      <w:r w:rsidRPr="008062CF">
        <w:rPr>
          <w:rFonts w:ascii="Arial" w:hAnsi="Arial" w:cs="Arial"/>
          <w:i/>
        </w:rPr>
        <w:t>indicare denominazione, Codice fiscale/Partita IVA, sede legale</w:t>
      </w:r>
      <w:r w:rsidRPr="008062CF">
        <w:rPr>
          <w:rFonts w:ascii="Arial" w:hAnsi="Arial" w:cs="Arial"/>
        </w:rPr>
        <w:t>):</w:t>
      </w:r>
      <w:r w:rsidR="009E4B4E">
        <w:rPr>
          <w:rFonts w:ascii="Arial" w:hAnsi="Arial" w:cs="Arial"/>
        </w:rPr>
        <w:t xml:space="preserve">    </w:t>
      </w:r>
    </w:p>
    <w:p w14:paraId="2548B770" w14:textId="77777777" w:rsidR="00FB1494" w:rsidRPr="008E7C6D" w:rsidRDefault="00FB1494" w:rsidP="008E7C6D">
      <w:pPr>
        <w:pStyle w:val="Paragrafoelenco"/>
        <w:spacing w:before="120" w:after="120" w:line="280" w:lineRule="exact"/>
        <w:ind w:left="992" w:right="11" w:hanging="425"/>
        <w:jc w:val="both"/>
        <w:rPr>
          <w:rFonts w:ascii="Arial" w:hAnsi="Arial" w:cs="Arial"/>
        </w:rPr>
      </w:pPr>
    </w:p>
    <w:tbl>
      <w:tblPr>
        <w:tblW w:w="4407" w:type="pct"/>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1398"/>
        <w:gridCol w:w="1313"/>
        <w:gridCol w:w="1796"/>
        <w:gridCol w:w="2618"/>
      </w:tblGrid>
      <w:tr w:rsidR="00AC56B5" w:rsidRPr="005036E4" w14:paraId="66642F92" w14:textId="77777777" w:rsidTr="00CF47DB">
        <w:trPr>
          <w:trHeight w:val="699"/>
        </w:trPr>
        <w:tc>
          <w:tcPr>
            <w:tcW w:w="898" w:type="pct"/>
            <w:shd w:val="clear" w:color="auto" w:fill="00529E"/>
          </w:tcPr>
          <w:p w14:paraId="79FEE4B2" w14:textId="77777777" w:rsidR="00AC56B5" w:rsidRPr="00E77424" w:rsidRDefault="00AC56B5" w:rsidP="00542EE4">
            <w:pPr>
              <w:pStyle w:val="sche3"/>
              <w:ind w:right="11"/>
              <w:jc w:val="left"/>
              <w:rPr>
                <w:rFonts w:ascii="Arial" w:hAnsi="Arial" w:cs="Arial"/>
                <w:b/>
                <w:bCs/>
                <w:color w:val="FFFFFF"/>
                <w:sz w:val="18"/>
                <w:szCs w:val="18"/>
                <w:lang w:val="it-IT"/>
              </w:rPr>
            </w:pPr>
            <w:r w:rsidRPr="00E77424">
              <w:rPr>
                <w:rFonts w:ascii="Arial" w:hAnsi="Arial" w:cs="Arial"/>
                <w:b/>
                <w:bCs/>
                <w:color w:val="FFFFFF"/>
                <w:sz w:val="18"/>
                <w:szCs w:val="18"/>
                <w:lang w:val="it-IT"/>
              </w:rPr>
              <w:lastRenderedPageBreak/>
              <w:t>Denominazione</w:t>
            </w:r>
          </w:p>
        </w:tc>
        <w:tc>
          <w:tcPr>
            <w:tcW w:w="805" w:type="pct"/>
            <w:shd w:val="clear" w:color="auto" w:fill="00529E"/>
          </w:tcPr>
          <w:p w14:paraId="429888F5" w14:textId="77777777" w:rsidR="00AC56B5" w:rsidRPr="00E77424" w:rsidRDefault="00AC56B5" w:rsidP="00542EE4">
            <w:pPr>
              <w:pStyle w:val="sche3"/>
              <w:ind w:right="11"/>
              <w:jc w:val="left"/>
              <w:rPr>
                <w:rFonts w:ascii="Arial" w:hAnsi="Arial" w:cs="Arial"/>
                <w:b/>
                <w:bCs/>
                <w:color w:val="FFFFFF"/>
                <w:sz w:val="18"/>
                <w:szCs w:val="18"/>
                <w:lang w:val="it-IT"/>
              </w:rPr>
            </w:pPr>
            <w:r w:rsidRPr="00E77424">
              <w:rPr>
                <w:rFonts w:ascii="Arial" w:hAnsi="Arial" w:cs="Arial"/>
                <w:b/>
                <w:bCs/>
                <w:color w:val="FFFFFF"/>
                <w:sz w:val="18"/>
                <w:szCs w:val="18"/>
                <w:lang w:val="it-IT"/>
              </w:rPr>
              <w:t>Codice fiscale/Partita IVA</w:t>
            </w:r>
          </w:p>
        </w:tc>
        <w:tc>
          <w:tcPr>
            <w:tcW w:w="756" w:type="pct"/>
            <w:shd w:val="clear" w:color="auto" w:fill="00529E"/>
          </w:tcPr>
          <w:p w14:paraId="70CB086D" w14:textId="77777777" w:rsidR="00AC56B5" w:rsidRPr="00E77424" w:rsidRDefault="00AC56B5" w:rsidP="00542EE4">
            <w:pPr>
              <w:pStyle w:val="sche3"/>
              <w:ind w:right="11"/>
              <w:jc w:val="left"/>
              <w:rPr>
                <w:rFonts w:ascii="Arial" w:hAnsi="Arial" w:cs="Arial"/>
                <w:b/>
                <w:bCs/>
                <w:color w:val="FFFFFF"/>
                <w:sz w:val="18"/>
                <w:szCs w:val="18"/>
                <w:lang w:val="it-IT"/>
              </w:rPr>
            </w:pPr>
            <w:r w:rsidRPr="00E77424">
              <w:rPr>
                <w:rFonts w:ascii="Arial" w:hAnsi="Arial" w:cs="Arial"/>
                <w:b/>
                <w:bCs/>
                <w:color w:val="FFFFFF"/>
                <w:sz w:val="18"/>
                <w:szCs w:val="18"/>
                <w:lang w:val="it-IT"/>
              </w:rPr>
              <w:t>Sede legale</w:t>
            </w:r>
          </w:p>
        </w:tc>
        <w:tc>
          <w:tcPr>
            <w:tcW w:w="1034" w:type="pct"/>
            <w:shd w:val="clear" w:color="auto" w:fill="00529E"/>
          </w:tcPr>
          <w:p w14:paraId="380F2D3E" w14:textId="77777777" w:rsidR="00AC56B5" w:rsidRPr="00E77424" w:rsidRDefault="00CB1B31" w:rsidP="00CB1B31">
            <w:pPr>
              <w:pStyle w:val="sche3"/>
              <w:ind w:left="270" w:right="11" w:hanging="283"/>
              <w:rPr>
                <w:rFonts w:ascii="Arial" w:hAnsi="Arial" w:cs="Arial"/>
                <w:b/>
                <w:bCs/>
                <w:color w:val="FFFFFF"/>
                <w:sz w:val="18"/>
                <w:szCs w:val="18"/>
                <w:lang w:val="it-IT"/>
              </w:rPr>
            </w:pPr>
            <w:r>
              <w:rPr>
                <w:rFonts w:ascii="Arial" w:hAnsi="Arial" w:cs="Arial"/>
                <w:b/>
                <w:bCs/>
                <w:color w:val="FFFFFF"/>
                <w:sz w:val="18"/>
                <w:szCs w:val="18"/>
                <w:lang w:val="it-IT"/>
              </w:rPr>
              <w:t xml:space="preserve">*** </w:t>
            </w:r>
            <w:r w:rsidR="00AC56B5" w:rsidRPr="00E77424">
              <w:rPr>
                <w:rFonts w:ascii="Arial" w:hAnsi="Arial" w:cs="Arial"/>
                <w:b/>
                <w:bCs/>
                <w:color w:val="FFFFFF"/>
                <w:sz w:val="18"/>
                <w:szCs w:val="18"/>
                <w:lang w:val="it-IT"/>
              </w:rPr>
              <w:t>Categoria e class</w:t>
            </w:r>
            <w:r w:rsidR="00AC56B5">
              <w:rPr>
                <w:rFonts w:ascii="Arial" w:hAnsi="Arial" w:cs="Arial"/>
                <w:b/>
                <w:bCs/>
                <w:color w:val="FFFFFF"/>
                <w:sz w:val="18"/>
                <w:szCs w:val="18"/>
                <w:lang w:val="it-IT"/>
              </w:rPr>
              <w:t>ifica</w:t>
            </w:r>
            <w:r w:rsidR="00AC56B5" w:rsidRPr="00E77424">
              <w:rPr>
                <w:rFonts w:ascii="Arial" w:hAnsi="Arial" w:cs="Arial"/>
                <w:b/>
                <w:bCs/>
                <w:color w:val="FFFFFF"/>
                <w:sz w:val="18"/>
                <w:szCs w:val="18"/>
                <w:lang w:val="it-IT"/>
              </w:rPr>
              <w:t xml:space="preserve"> SOA posseduta</w:t>
            </w:r>
          </w:p>
          <w:p w14:paraId="39476FE0" w14:textId="77777777" w:rsidR="00AC56B5" w:rsidRPr="00E77424" w:rsidRDefault="00AC56B5" w:rsidP="00AC56B5">
            <w:pPr>
              <w:pStyle w:val="sche3"/>
              <w:ind w:right="11"/>
              <w:rPr>
                <w:rFonts w:ascii="Arial" w:hAnsi="Arial" w:cs="Arial"/>
                <w:b/>
                <w:bCs/>
                <w:color w:val="FFFFFF"/>
                <w:sz w:val="18"/>
                <w:szCs w:val="18"/>
                <w:lang w:val="it-IT"/>
              </w:rPr>
            </w:pPr>
          </w:p>
        </w:tc>
        <w:tc>
          <w:tcPr>
            <w:tcW w:w="1508" w:type="pct"/>
            <w:shd w:val="clear" w:color="auto" w:fill="00529E"/>
          </w:tcPr>
          <w:p w14:paraId="049BC1BD" w14:textId="77777777" w:rsidR="00AC56B5" w:rsidRPr="00E77424" w:rsidRDefault="00AC56B5" w:rsidP="00CB1B31">
            <w:pPr>
              <w:pStyle w:val="sche3"/>
              <w:ind w:left="176" w:right="11" w:hanging="176"/>
              <w:rPr>
                <w:rFonts w:ascii="Arial" w:hAnsi="Arial" w:cs="Arial"/>
                <w:b/>
                <w:bCs/>
                <w:color w:val="FFFFFF"/>
                <w:sz w:val="18"/>
                <w:szCs w:val="18"/>
                <w:lang w:val="it-IT"/>
              </w:rPr>
            </w:pPr>
            <w:r w:rsidRPr="00E77424">
              <w:rPr>
                <w:rFonts w:ascii="Arial" w:hAnsi="Arial" w:cs="Arial"/>
                <w:b/>
                <w:bCs/>
                <w:color w:val="FFFFFF"/>
                <w:sz w:val="18"/>
                <w:szCs w:val="18"/>
                <w:lang w:val="it-IT"/>
              </w:rPr>
              <w:t>*</w:t>
            </w:r>
            <w:r>
              <w:rPr>
                <w:rFonts w:ascii="Arial" w:hAnsi="Arial" w:cs="Arial"/>
                <w:b/>
                <w:bCs/>
                <w:color w:val="FFFFFF"/>
                <w:sz w:val="18"/>
                <w:szCs w:val="18"/>
                <w:lang w:val="it-IT"/>
              </w:rPr>
              <w:t>*</w:t>
            </w:r>
            <w:r w:rsidRPr="00E77424">
              <w:rPr>
                <w:rFonts w:ascii="Arial" w:hAnsi="Arial" w:cs="Arial"/>
                <w:b/>
                <w:bCs/>
                <w:color w:val="FFFFFF"/>
                <w:sz w:val="18"/>
                <w:szCs w:val="18"/>
                <w:lang w:val="it-IT"/>
              </w:rPr>
              <w:t>* quota % d</w:t>
            </w:r>
            <w:r>
              <w:rPr>
                <w:rFonts w:ascii="Arial" w:hAnsi="Arial" w:cs="Arial"/>
                <w:b/>
                <w:bCs/>
                <w:color w:val="FFFFFF"/>
                <w:sz w:val="18"/>
                <w:szCs w:val="18"/>
                <w:lang w:val="it-IT"/>
              </w:rPr>
              <w:t xml:space="preserve">i esecuzione </w:t>
            </w:r>
            <w:r w:rsidRPr="00E77424">
              <w:rPr>
                <w:rFonts w:ascii="Arial" w:hAnsi="Arial" w:cs="Arial"/>
                <w:b/>
                <w:bCs/>
                <w:color w:val="FFFFFF"/>
                <w:sz w:val="18"/>
                <w:szCs w:val="18"/>
                <w:lang w:val="it-IT"/>
              </w:rPr>
              <w:t>di ciascuna consorziata designata</w:t>
            </w:r>
          </w:p>
        </w:tc>
      </w:tr>
      <w:tr w:rsidR="00AC56B5" w:rsidRPr="005036E4" w14:paraId="7CCA804D" w14:textId="77777777" w:rsidTr="00CB1B31">
        <w:trPr>
          <w:trHeight w:val="469"/>
        </w:trPr>
        <w:tc>
          <w:tcPr>
            <w:tcW w:w="898" w:type="pct"/>
          </w:tcPr>
          <w:p w14:paraId="2C81F1EC" w14:textId="77777777" w:rsidR="00AC56B5" w:rsidRPr="005036E4" w:rsidRDefault="00AC56B5" w:rsidP="00542EE4">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805" w:type="pct"/>
          </w:tcPr>
          <w:p w14:paraId="102AA435" w14:textId="77777777" w:rsidR="00AC56B5" w:rsidRPr="005036E4" w:rsidRDefault="00AC56B5" w:rsidP="00542EE4">
            <w:pPr>
              <w:pStyle w:val="sche3"/>
              <w:spacing w:before="120" w:after="120" w:line="280" w:lineRule="exact"/>
              <w:ind w:right="11"/>
              <w:rPr>
                <w:rFonts w:ascii="Arial" w:hAnsi="Arial" w:cs="Arial"/>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756" w:type="pct"/>
          </w:tcPr>
          <w:p w14:paraId="4EEA44F1" w14:textId="77777777" w:rsidR="00AC56B5" w:rsidRPr="005036E4" w:rsidRDefault="00AC56B5" w:rsidP="00542EE4">
            <w:pPr>
              <w:pStyle w:val="sche3"/>
              <w:spacing w:before="120" w:after="120" w:line="280" w:lineRule="exact"/>
              <w:ind w:right="11"/>
              <w:rPr>
                <w:rFonts w:ascii="Arial" w:hAnsi="Arial" w:cs="Arial"/>
                <w:b/>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1034" w:type="pct"/>
          </w:tcPr>
          <w:p w14:paraId="0C63BA87" w14:textId="77777777" w:rsidR="00AC56B5" w:rsidRPr="005036E4" w:rsidRDefault="00AC56B5" w:rsidP="00542EE4">
            <w:pPr>
              <w:pStyle w:val="sche3"/>
              <w:spacing w:before="120" w:after="120" w:line="280" w:lineRule="exact"/>
              <w:ind w:right="11"/>
              <w:rPr>
                <w:rFonts w:ascii="Arial" w:hAnsi="Arial" w:cs="Arial"/>
                <w:b/>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1508" w:type="pct"/>
          </w:tcPr>
          <w:p w14:paraId="68F792E0" w14:textId="77777777" w:rsidR="00AC56B5" w:rsidRPr="005036E4" w:rsidRDefault="00AC56B5" w:rsidP="00542EE4">
            <w:pPr>
              <w:pStyle w:val="sche3"/>
              <w:spacing w:before="120" w:after="120" w:line="280" w:lineRule="exact"/>
              <w:ind w:right="11"/>
              <w:rPr>
                <w:rFonts w:ascii="Arial" w:hAnsi="Arial" w:cs="Arial"/>
                <w:b/>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r w:rsidR="00AC56B5" w:rsidRPr="005036E4" w14:paraId="4CF5406B" w14:textId="77777777" w:rsidTr="00CB1B31">
        <w:trPr>
          <w:trHeight w:val="485"/>
        </w:trPr>
        <w:tc>
          <w:tcPr>
            <w:tcW w:w="898" w:type="pct"/>
          </w:tcPr>
          <w:p w14:paraId="7FA8FD82" w14:textId="77777777" w:rsidR="00AC56B5" w:rsidRPr="005036E4" w:rsidRDefault="00AC56B5" w:rsidP="00542EE4">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805" w:type="pct"/>
          </w:tcPr>
          <w:p w14:paraId="11126807" w14:textId="77777777" w:rsidR="00AC56B5" w:rsidRPr="005036E4" w:rsidRDefault="00AC56B5" w:rsidP="00542EE4">
            <w:pPr>
              <w:spacing w:before="120" w:after="120" w:line="280" w:lineRule="exact"/>
              <w:ind w:right="11"/>
              <w:jc w:val="both"/>
              <w:rPr>
                <w:rFonts w:ascii="Arial" w:hAnsi="Arial" w:cs="Arial"/>
                <w:sz w:val="20"/>
                <w:szCs w:val="20"/>
              </w:rPr>
            </w:pPr>
            <w:r w:rsidRPr="005036E4">
              <w:rPr>
                <w:rFonts w:ascii="Arial" w:hAnsi="Arial" w:cs="Arial"/>
                <w:b/>
                <w:sz w:val="20"/>
                <w:szCs w:val="20"/>
              </w:rPr>
              <w:fldChar w:fldCharType="begin">
                <w:ffData>
                  <w:name w:val="Testo656"/>
                  <w:enabled/>
                  <w:calcOnExit w:val="0"/>
                  <w:textInput/>
                </w:ffData>
              </w:fldChar>
            </w:r>
            <w:r w:rsidRPr="005036E4">
              <w:rPr>
                <w:rFonts w:ascii="Arial" w:hAnsi="Arial" w:cs="Arial"/>
                <w:b/>
                <w:sz w:val="20"/>
                <w:szCs w:val="20"/>
              </w:rPr>
              <w:instrText xml:space="preserve"> FORMTEXT </w:instrText>
            </w:r>
            <w:r w:rsidRPr="005036E4">
              <w:rPr>
                <w:rFonts w:ascii="Arial" w:hAnsi="Arial" w:cs="Arial"/>
                <w:b/>
                <w:sz w:val="20"/>
                <w:szCs w:val="20"/>
              </w:rPr>
            </w:r>
            <w:r w:rsidRPr="005036E4">
              <w:rPr>
                <w:rFonts w:ascii="Arial" w:hAnsi="Arial" w:cs="Arial"/>
                <w:b/>
                <w:sz w:val="20"/>
                <w:szCs w:val="20"/>
              </w:rPr>
              <w:fldChar w:fldCharType="separate"/>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sz w:val="20"/>
                <w:szCs w:val="20"/>
              </w:rPr>
              <w:fldChar w:fldCharType="end"/>
            </w:r>
          </w:p>
        </w:tc>
        <w:tc>
          <w:tcPr>
            <w:tcW w:w="756" w:type="pct"/>
          </w:tcPr>
          <w:p w14:paraId="0A2D9B81" w14:textId="77777777" w:rsidR="00AC56B5" w:rsidRPr="005036E4" w:rsidRDefault="00AC56B5" w:rsidP="00542EE4">
            <w:pPr>
              <w:spacing w:before="120" w:after="120" w:line="280" w:lineRule="exact"/>
              <w:ind w:right="11"/>
              <w:jc w:val="both"/>
              <w:rPr>
                <w:rFonts w:ascii="Arial" w:hAnsi="Arial" w:cs="Arial"/>
                <w:b/>
                <w:sz w:val="20"/>
                <w:szCs w:val="20"/>
              </w:rPr>
            </w:pPr>
            <w:r w:rsidRPr="005036E4">
              <w:rPr>
                <w:rFonts w:ascii="Arial" w:hAnsi="Arial" w:cs="Arial"/>
                <w:b/>
                <w:sz w:val="20"/>
                <w:szCs w:val="20"/>
              </w:rPr>
              <w:fldChar w:fldCharType="begin">
                <w:ffData>
                  <w:name w:val="Testo656"/>
                  <w:enabled/>
                  <w:calcOnExit w:val="0"/>
                  <w:textInput/>
                </w:ffData>
              </w:fldChar>
            </w:r>
            <w:r w:rsidRPr="005036E4">
              <w:rPr>
                <w:rFonts w:ascii="Arial" w:hAnsi="Arial" w:cs="Arial"/>
                <w:b/>
                <w:sz w:val="20"/>
                <w:szCs w:val="20"/>
              </w:rPr>
              <w:instrText xml:space="preserve"> FORMTEXT </w:instrText>
            </w:r>
            <w:r w:rsidRPr="005036E4">
              <w:rPr>
                <w:rFonts w:ascii="Arial" w:hAnsi="Arial" w:cs="Arial"/>
                <w:b/>
                <w:sz w:val="20"/>
                <w:szCs w:val="20"/>
              </w:rPr>
            </w:r>
            <w:r w:rsidRPr="005036E4">
              <w:rPr>
                <w:rFonts w:ascii="Arial" w:hAnsi="Arial" w:cs="Arial"/>
                <w:b/>
                <w:sz w:val="20"/>
                <w:szCs w:val="20"/>
              </w:rPr>
              <w:fldChar w:fldCharType="separate"/>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sz w:val="20"/>
                <w:szCs w:val="20"/>
              </w:rPr>
              <w:fldChar w:fldCharType="end"/>
            </w:r>
          </w:p>
        </w:tc>
        <w:tc>
          <w:tcPr>
            <w:tcW w:w="1034" w:type="pct"/>
          </w:tcPr>
          <w:p w14:paraId="12B357DE" w14:textId="77777777" w:rsidR="00AC56B5" w:rsidRPr="005036E4" w:rsidRDefault="00AC56B5" w:rsidP="00542EE4">
            <w:pPr>
              <w:spacing w:before="120" w:after="120" w:line="280" w:lineRule="exact"/>
              <w:ind w:right="11"/>
              <w:jc w:val="both"/>
              <w:rPr>
                <w:rFonts w:ascii="Arial" w:hAnsi="Arial" w:cs="Arial"/>
                <w:b/>
                <w:sz w:val="20"/>
                <w:szCs w:val="20"/>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1508" w:type="pct"/>
          </w:tcPr>
          <w:p w14:paraId="053E9560" w14:textId="77777777" w:rsidR="00AC56B5" w:rsidRPr="005036E4" w:rsidRDefault="00AC56B5" w:rsidP="00542EE4">
            <w:pPr>
              <w:spacing w:before="120" w:after="120" w:line="280" w:lineRule="exact"/>
              <w:ind w:right="11"/>
              <w:jc w:val="both"/>
              <w:rPr>
                <w:rFonts w:ascii="Arial" w:hAnsi="Arial" w:cs="Arial"/>
                <w:b/>
                <w:sz w:val="20"/>
                <w:szCs w:val="20"/>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r w:rsidR="00AC56B5" w:rsidRPr="005036E4" w14:paraId="082E6D06" w14:textId="77777777" w:rsidTr="00CB1B31">
        <w:trPr>
          <w:trHeight w:val="485"/>
        </w:trPr>
        <w:tc>
          <w:tcPr>
            <w:tcW w:w="898" w:type="pct"/>
          </w:tcPr>
          <w:p w14:paraId="77B519B7" w14:textId="77777777" w:rsidR="00AC56B5" w:rsidRPr="005036E4" w:rsidRDefault="00AC56B5" w:rsidP="00542EE4">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805" w:type="pct"/>
          </w:tcPr>
          <w:p w14:paraId="79A8814E" w14:textId="77777777" w:rsidR="00AC56B5" w:rsidRPr="005036E4" w:rsidRDefault="00AC56B5" w:rsidP="00542EE4">
            <w:pPr>
              <w:spacing w:before="120" w:after="120" w:line="280" w:lineRule="exact"/>
              <w:ind w:right="11"/>
              <w:jc w:val="both"/>
              <w:rPr>
                <w:rFonts w:ascii="Arial" w:hAnsi="Arial" w:cs="Arial"/>
                <w:sz w:val="20"/>
                <w:szCs w:val="20"/>
              </w:rPr>
            </w:pPr>
            <w:r w:rsidRPr="005036E4">
              <w:rPr>
                <w:rFonts w:ascii="Arial" w:hAnsi="Arial" w:cs="Arial"/>
                <w:b/>
                <w:sz w:val="20"/>
                <w:szCs w:val="20"/>
              </w:rPr>
              <w:fldChar w:fldCharType="begin">
                <w:ffData>
                  <w:name w:val="Testo656"/>
                  <w:enabled/>
                  <w:calcOnExit w:val="0"/>
                  <w:textInput/>
                </w:ffData>
              </w:fldChar>
            </w:r>
            <w:r w:rsidRPr="005036E4">
              <w:rPr>
                <w:rFonts w:ascii="Arial" w:hAnsi="Arial" w:cs="Arial"/>
                <w:b/>
                <w:sz w:val="20"/>
                <w:szCs w:val="20"/>
              </w:rPr>
              <w:instrText xml:space="preserve"> FORMTEXT </w:instrText>
            </w:r>
            <w:r w:rsidRPr="005036E4">
              <w:rPr>
                <w:rFonts w:ascii="Arial" w:hAnsi="Arial" w:cs="Arial"/>
                <w:b/>
                <w:sz w:val="20"/>
                <w:szCs w:val="20"/>
              </w:rPr>
            </w:r>
            <w:r w:rsidRPr="005036E4">
              <w:rPr>
                <w:rFonts w:ascii="Arial" w:hAnsi="Arial" w:cs="Arial"/>
                <w:b/>
                <w:sz w:val="20"/>
                <w:szCs w:val="20"/>
              </w:rPr>
              <w:fldChar w:fldCharType="separate"/>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sz w:val="20"/>
                <w:szCs w:val="20"/>
              </w:rPr>
              <w:fldChar w:fldCharType="end"/>
            </w:r>
          </w:p>
        </w:tc>
        <w:tc>
          <w:tcPr>
            <w:tcW w:w="756" w:type="pct"/>
          </w:tcPr>
          <w:p w14:paraId="5075890B" w14:textId="77777777" w:rsidR="00AC56B5" w:rsidRPr="005036E4" w:rsidRDefault="00AC56B5" w:rsidP="00542EE4">
            <w:pPr>
              <w:spacing w:before="120" w:after="120" w:line="280" w:lineRule="exact"/>
              <w:ind w:right="11"/>
              <w:jc w:val="both"/>
              <w:rPr>
                <w:rFonts w:ascii="Arial" w:hAnsi="Arial" w:cs="Arial"/>
                <w:b/>
                <w:sz w:val="20"/>
                <w:szCs w:val="20"/>
              </w:rPr>
            </w:pPr>
            <w:r w:rsidRPr="005036E4">
              <w:rPr>
                <w:rFonts w:ascii="Arial" w:hAnsi="Arial" w:cs="Arial"/>
                <w:b/>
                <w:sz w:val="20"/>
                <w:szCs w:val="20"/>
              </w:rPr>
              <w:fldChar w:fldCharType="begin">
                <w:ffData>
                  <w:name w:val="Testo656"/>
                  <w:enabled/>
                  <w:calcOnExit w:val="0"/>
                  <w:textInput/>
                </w:ffData>
              </w:fldChar>
            </w:r>
            <w:r w:rsidRPr="005036E4">
              <w:rPr>
                <w:rFonts w:ascii="Arial" w:hAnsi="Arial" w:cs="Arial"/>
                <w:b/>
                <w:sz w:val="20"/>
                <w:szCs w:val="20"/>
              </w:rPr>
              <w:instrText xml:space="preserve"> FORMTEXT </w:instrText>
            </w:r>
            <w:r w:rsidRPr="005036E4">
              <w:rPr>
                <w:rFonts w:ascii="Arial" w:hAnsi="Arial" w:cs="Arial"/>
                <w:b/>
                <w:sz w:val="20"/>
                <w:szCs w:val="20"/>
              </w:rPr>
            </w:r>
            <w:r w:rsidRPr="005036E4">
              <w:rPr>
                <w:rFonts w:ascii="Arial" w:hAnsi="Arial" w:cs="Arial"/>
                <w:b/>
                <w:sz w:val="20"/>
                <w:szCs w:val="20"/>
              </w:rPr>
              <w:fldChar w:fldCharType="separate"/>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sz w:val="20"/>
                <w:szCs w:val="20"/>
              </w:rPr>
              <w:fldChar w:fldCharType="end"/>
            </w:r>
          </w:p>
        </w:tc>
        <w:tc>
          <w:tcPr>
            <w:tcW w:w="1034" w:type="pct"/>
          </w:tcPr>
          <w:p w14:paraId="481740A4" w14:textId="77777777" w:rsidR="00AC56B5" w:rsidRPr="005036E4" w:rsidRDefault="00AC56B5" w:rsidP="00542EE4">
            <w:pPr>
              <w:spacing w:before="120" w:after="120" w:line="280" w:lineRule="exact"/>
              <w:ind w:right="11"/>
              <w:jc w:val="both"/>
              <w:rPr>
                <w:rFonts w:ascii="Arial" w:hAnsi="Arial" w:cs="Arial"/>
                <w:b/>
                <w:sz w:val="20"/>
                <w:szCs w:val="20"/>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1508" w:type="pct"/>
          </w:tcPr>
          <w:p w14:paraId="3F179EA8" w14:textId="77777777" w:rsidR="00AC56B5" w:rsidRPr="005036E4" w:rsidRDefault="00AC56B5" w:rsidP="00542EE4">
            <w:pPr>
              <w:spacing w:before="120" w:after="120" w:line="280" w:lineRule="exact"/>
              <w:ind w:right="11"/>
              <w:jc w:val="both"/>
              <w:rPr>
                <w:rFonts w:ascii="Arial" w:hAnsi="Arial" w:cs="Arial"/>
                <w:b/>
                <w:sz w:val="20"/>
                <w:szCs w:val="20"/>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r w:rsidR="00AC56B5" w:rsidRPr="005036E4" w14:paraId="5C6AF45F" w14:textId="77777777" w:rsidTr="00CB1B31">
        <w:trPr>
          <w:trHeight w:val="469"/>
        </w:trPr>
        <w:tc>
          <w:tcPr>
            <w:tcW w:w="898" w:type="pct"/>
          </w:tcPr>
          <w:p w14:paraId="7819386C" w14:textId="77777777" w:rsidR="00AC56B5" w:rsidRPr="005036E4" w:rsidRDefault="00AC56B5" w:rsidP="00542EE4">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805" w:type="pct"/>
          </w:tcPr>
          <w:p w14:paraId="7A967EBE" w14:textId="77777777" w:rsidR="00AC56B5" w:rsidRPr="005036E4" w:rsidRDefault="00AC56B5" w:rsidP="00542EE4">
            <w:pPr>
              <w:spacing w:before="120" w:after="120" w:line="280" w:lineRule="exact"/>
              <w:ind w:right="11"/>
              <w:jc w:val="both"/>
              <w:rPr>
                <w:rFonts w:ascii="Arial" w:hAnsi="Arial" w:cs="Arial"/>
                <w:sz w:val="20"/>
                <w:szCs w:val="20"/>
              </w:rPr>
            </w:pPr>
            <w:r w:rsidRPr="005036E4">
              <w:rPr>
                <w:rFonts w:ascii="Arial" w:hAnsi="Arial" w:cs="Arial"/>
                <w:b/>
                <w:sz w:val="20"/>
                <w:szCs w:val="20"/>
              </w:rPr>
              <w:fldChar w:fldCharType="begin">
                <w:ffData>
                  <w:name w:val="Testo656"/>
                  <w:enabled/>
                  <w:calcOnExit w:val="0"/>
                  <w:textInput/>
                </w:ffData>
              </w:fldChar>
            </w:r>
            <w:r w:rsidRPr="005036E4">
              <w:rPr>
                <w:rFonts w:ascii="Arial" w:hAnsi="Arial" w:cs="Arial"/>
                <w:b/>
                <w:sz w:val="20"/>
                <w:szCs w:val="20"/>
              </w:rPr>
              <w:instrText xml:space="preserve"> FORMTEXT </w:instrText>
            </w:r>
            <w:r w:rsidRPr="005036E4">
              <w:rPr>
                <w:rFonts w:ascii="Arial" w:hAnsi="Arial" w:cs="Arial"/>
                <w:b/>
                <w:sz w:val="20"/>
                <w:szCs w:val="20"/>
              </w:rPr>
            </w:r>
            <w:r w:rsidRPr="005036E4">
              <w:rPr>
                <w:rFonts w:ascii="Arial" w:hAnsi="Arial" w:cs="Arial"/>
                <w:b/>
                <w:sz w:val="20"/>
                <w:szCs w:val="20"/>
              </w:rPr>
              <w:fldChar w:fldCharType="separate"/>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sz w:val="20"/>
                <w:szCs w:val="20"/>
              </w:rPr>
              <w:fldChar w:fldCharType="end"/>
            </w:r>
          </w:p>
        </w:tc>
        <w:tc>
          <w:tcPr>
            <w:tcW w:w="756" w:type="pct"/>
          </w:tcPr>
          <w:p w14:paraId="7A89346F" w14:textId="77777777" w:rsidR="00AC56B5" w:rsidRPr="005036E4" w:rsidRDefault="00AC56B5" w:rsidP="00542EE4">
            <w:pPr>
              <w:spacing w:before="120" w:after="120" w:line="280" w:lineRule="exact"/>
              <w:ind w:right="11"/>
              <w:jc w:val="both"/>
              <w:rPr>
                <w:rFonts w:ascii="Arial" w:hAnsi="Arial" w:cs="Arial"/>
                <w:b/>
                <w:sz w:val="20"/>
                <w:szCs w:val="20"/>
              </w:rPr>
            </w:pPr>
            <w:r w:rsidRPr="005036E4">
              <w:rPr>
                <w:rFonts w:ascii="Arial" w:hAnsi="Arial" w:cs="Arial"/>
                <w:b/>
                <w:sz w:val="20"/>
                <w:szCs w:val="20"/>
              </w:rPr>
              <w:fldChar w:fldCharType="begin">
                <w:ffData>
                  <w:name w:val="Testo656"/>
                  <w:enabled/>
                  <w:calcOnExit w:val="0"/>
                  <w:textInput/>
                </w:ffData>
              </w:fldChar>
            </w:r>
            <w:r w:rsidRPr="005036E4">
              <w:rPr>
                <w:rFonts w:ascii="Arial" w:hAnsi="Arial" w:cs="Arial"/>
                <w:b/>
                <w:sz w:val="20"/>
                <w:szCs w:val="20"/>
              </w:rPr>
              <w:instrText xml:space="preserve"> FORMTEXT </w:instrText>
            </w:r>
            <w:r w:rsidRPr="005036E4">
              <w:rPr>
                <w:rFonts w:ascii="Arial" w:hAnsi="Arial" w:cs="Arial"/>
                <w:b/>
                <w:sz w:val="20"/>
                <w:szCs w:val="20"/>
              </w:rPr>
            </w:r>
            <w:r w:rsidRPr="005036E4">
              <w:rPr>
                <w:rFonts w:ascii="Arial" w:hAnsi="Arial" w:cs="Arial"/>
                <w:b/>
                <w:sz w:val="20"/>
                <w:szCs w:val="20"/>
              </w:rPr>
              <w:fldChar w:fldCharType="separate"/>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sz w:val="20"/>
                <w:szCs w:val="20"/>
              </w:rPr>
              <w:fldChar w:fldCharType="end"/>
            </w:r>
          </w:p>
        </w:tc>
        <w:tc>
          <w:tcPr>
            <w:tcW w:w="1034" w:type="pct"/>
          </w:tcPr>
          <w:p w14:paraId="7CAD7870" w14:textId="77777777" w:rsidR="00AC56B5" w:rsidRPr="005036E4" w:rsidRDefault="00AC56B5" w:rsidP="00542EE4">
            <w:pPr>
              <w:spacing w:before="120" w:after="120" w:line="280" w:lineRule="exact"/>
              <w:ind w:right="11"/>
              <w:jc w:val="both"/>
              <w:rPr>
                <w:rFonts w:ascii="Arial" w:hAnsi="Arial" w:cs="Arial"/>
                <w:b/>
                <w:sz w:val="20"/>
                <w:szCs w:val="20"/>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1508" w:type="pct"/>
          </w:tcPr>
          <w:p w14:paraId="25F2531B" w14:textId="77777777" w:rsidR="00AC56B5" w:rsidRPr="005036E4" w:rsidRDefault="00AC56B5" w:rsidP="00542EE4">
            <w:pPr>
              <w:spacing w:before="120" w:after="120" w:line="280" w:lineRule="exact"/>
              <w:ind w:right="11"/>
              <w:jc w:val="both"/>
              <w:rPr>
                <w:rFonts w:ascii="Arial" w:hAnsi="Arial" w:cs="Arial"/>
                <w:b/>
                <w:sz w:val="20"/>
                <w:szCs w:val="20"/>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r w:rsidR="00AC56B5" w:rsidRPr="005036E4" w14:paraId="4088F26A" w14:textId="77777777" w:rsidTr="00CB1B31">
        <w:trPr>
          <w:trHeight w:val="485"/>
        </w:trPr>
        <w:tc>
          <w:tcPr>
            <w:tcW w:w="898" w:type="pct"/>
          </w:tcPr>
          <w:p w14:paraId="0E2DB7E2" w14:textId="77777777" w:rsidR="00AC56B5" w:rsidRPr="005036E4" w:rsidRDefault="00AC56B5" w:rsidP="00542EE4">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805" w:type="pct"/>
          </w:tcPr>
          <w:p w14:paraId="0AF404A3" w14:textId="77777777" w:rsidR="00AC56B5" w:rsidRPr="005036E4" w:rsidRDefault="00AC56B5" w:rsidP="00542EE4">
            <w:pPr>
              <w:spacing w:before="120" w:after="120" w:line="280" w:lineRule="exact"/>
              <w:ind w:right="11"/>
              <w:jc w:val="both"/>
              <w:rPr>
                <w:rFonts w:ascii="Arial" w:hAnsi="Arial" w:cs="Arial"/>
                <w:sz w:val="20"/>
                <w:szCs w:val="20"/>
              </w:rPr>
            </w:pPr>
            <w:r w:rsidRPr="005036E4">
              <w:rPr>
                <w:rFonts w:ascii="Arial" w:hAnsi="Arial" w:cs="Arial"/>
                <w:b/>
                <w:sz w:val="20"/>
                <w:szCs w:val="20"/>
              </w:rPr>
              <w:fldChar w:fldCharType="begin">
                <w:ffData>
                  <w:name w:val="Testo656"/>
                  <w:enabled/>
                  <w:calcOnExit w:val="0"/>
                  <w:textInput/>
                </w:ffData>
              </w:fldChar>
            </w:r>
            <w:r w:rsidRPr="005036E4">
              <w:rPr>
                <w:rFonts w:ascii="Arial" w:hAnsi="Arial" w:cs="Arial"/>
                <w:b/>
                <w:sz w:val="20"/>
                <w:szCs w:val="20"/>
              </w:rPr>
              <w:instrText xml:space="preserve"> FORMTEXT </w:instrText>
            </w:r>
            <w:r w:rsidRPr="005036E4">
              <w:rPr>
                <w:rFonts w:ascii="Arial" w:hAnsi="Arial" w:cs="Arial"/>
                <w:b/>
                <w:sz w:val="20"/>
                <w:szCs w:val="20"/>
              </w:rPr>
            </w:r>
            <w:r w:rsidRPr="005036E4">
              <w:rPr>
                <w:rFonts w:ascii="Arial" w:hAnsi="Arial" w:cs="Arial"/>
                <w:b/>
                <w:sz w:val="20"/>
                <w:szCs w:val="20"/>
              </w:rPr>
              <w:fldChar w:fldCharType="separate"/>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sz w:val="20"/>
                <w:szCs w:val="20"/>
              </w:rPr>
              <w:fldChar w:fldCharType="end"/>
            </w:r>
          </w:p>
        </w:tc>
        <w:tc>
          <w:tcPr>
            <w:tcW w:w="756" w:type="pct"/>
          </w:tcPr>
          <w:p w14:paraId="4E62A925" w14:textId="77777777" w:rsidR="00AC56B5" w:rsidRPr="005036E4" w:rsidRDefault="00AC56B5" w:rsidP="00542EE4">
            <w:pPr>
              <w:spacing w:before="120" w:after="120" w:line="280" w:lineRule="exact"/>
              <w:ind w:right="11"/>
              <w:jc w:val="both"/>
              <w:rPr>
                <w:rFonts w:ascii="Arial" w:hAnsi="Arial" w:cs="Arial"/>
                <w:b/>
                <w:sz w:val="20"/>
                <w:szCs w:val="20"/>
              </w:rPr>
            </w:pPr>
            <w:r w:rsidRPr="005036E4">
              <w:rPr>
                <w:rFonts w:ascii="Arial" w:hAnsi="Arial" w:cs="Arial"/>
                <w:b/>
                <w:sz w:val="20"/>
                <w:szCs w:val="20"/>
              </w:rPr>
              <w:fldChar w:fldCharType="begin">
                <w:ffData>
                  <w:name w:val="Testo656"/>
                  <w:enabled/>
                  <w:calcOnExit w:val="0"/>
                  <w:textInput/>
                </w:ffData>
              </w:fldChar>
            </w:r>
            <w:r w:rsidRPr="005036E4">
              <w:rPr>
                <w:rFonts w:ascii="Arial" w:hAnsi="Arial" w:cs="Arial"/>
                <w:b/>
                <w:sz w:val="20"/>
                <w:szCs w:val="20"/>
              </w:rPr>
              <w:instrText xml:space="preserve"> FORMTEXT </w:instrText>
            </w:r>
            <w:r w:rsidRPr="005036E4">
              <w:rPr>
                <w:rFonts w:ascii="Arial" w:hAnsi="Arial" w:cs="Arial"/>
                <w:b/>
                <w:sz w:val="20"/>
                <w:szCs w:val="20"/>
              </w:rPr>
            </w:r>
            <w:r w:rsidRPr="005036E4">
              <w:rPr>
                <w:rFonts w:ascii="Arial" w:hAnsi="Arial" w:cs="Arial"/>
                <w:b/>
                <w:sz w:val="20"/>
                <w:szCs w:val="20"/>
              </w:rPr>
              <w:fldChar w:fldCharType="separate"/>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sz w:val="20"/>
                <w:szCs w:val="20"/>
              </w:rPr>
              <w:fldChar w:fldCharType="end"/>
            </w:r>
          </w:p>
        </w:tc>
        <w:tc>
          <w:tcPr>
            <w:tcW w:w="1034" w:type="pct"/>
          </w:tcPr>
          <w:p w14:paraId="39FFD8AB" w14:textId="77777777" w:rsidR="00AC56B5" w:rsidRPr="005036E4" w:rsidRDefault="00AC56B5" w:rsidP="00542EE4">
            <w:pPr>
              <w:spacing w:before="120" w:after="120" w:line="280" w:lineRule="exact"/>
              <w:ind w:right="11"/>
              <w:jc w:val="both"/>
              <w:rPr>
                <w:rFonts w:ascii="Arial" w:hAnsi="Arial" w:cs="Arial"/>
                <w:b/>
                <w:sz w:val="20"/>
                <w:szCs w:val="20"/>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1508" w:type="pct"/>
          </w:tcPr>
          <w:p w14:paraId="2727E500" w14:textId="77777777" w:rsidR="00AC56B5" w:rsidRPr="005036E4" w:rsidRDefault="00AC56B5" w:rsidP="00542EE4">
            <w:pPr>
              <w:spacing w:before="120" w:after="120" w:line="280" w:lineRule="exact"/>
              <w:ind w:right="11"/>
              <w:jc w:val="both"/>
              <w:rPr>
                <w:rFonts w:ascii="Arial" w:hAnsi="Arial" w:cs="Arial"/>
                <w:b/>
                <w:sz w:val="20"/>
                <w:szCs w:val="20"/>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r w:rsidR="00AC56B5" w:rsidRPr="005036E4" w14:paraId="0B4CF4D6" w14:textId="77777777" w:rsidTr="00CB1B31">
        <w:trPr>
          <w:trHeight w:val="485"/>
        </w:trPr>
        <w:tc>
          <w:tcPr>
            <w:tcW w:w="898" w:type="pct"/>
          </w:tcPr>
          <w:p w14:paraId="60C895F0" w14:textId="77777777" w:rsidR="00AC56B5" w:rsidRPr="005036E4" w:rsidRDefault="00AC56B5" w:rsidP="00542EE4">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805" w:type="pct"/>
          </w:tcPr>
          <w:p w14:paraId="0A2CF254" w14:textId="77777777" w:rsidR="00AC56B5" w:rsidRPr="005036E4" w:rsidRDefault="00AC56B5" w:rsidP="00542EE4">
            <w:pPr>
              <w:spacing w:before="120" w:after="120" w:line="280" w:lineRule="exact"/>
              <w:ind w:right="11"/>
              <w:jc w:val="both"/>
              <w:rPr>
                <w:rFonts w:ascii="Arial" w:hAnsi="Arial" w:cs="Arial"/>
                <w:sz w:val="20"/>
                <w:szCs w:val="20"/>
              </w:rPr>
            </w:pPr>
            <w:r w:rsidRPr="005036E4">
              <w:rPr>
                <w:rFonts w:ascii="Arial" w:hAnsi="Arial" w:cs="Arial"/>
                <w:b/>
                <w:sz w:val="20"/>
                <w:szCs w:val="20"/>
              </w:rPr>
              <w:fldChar w:fldCharType="begin">
                <w:ffData>
                  <w:name w:val="Testo656"/>
                  <w:enabled/>
                  <w:calcOnExit w:val="0"/>
                  <w:textInput/>
                </w:ffData>
              </w:fldChar>
            </w:r>
            <w:r w:rsidRPr="005036E4">
              <w:rPr>
                <w:rFonts w:ascii="Arial" w:hAnsi="Arial" w:cs="Arial"/>
                <w:b/>
                <w:sz w:val="20"/>
                <w:szCs w:val="20"/>
              </w:rPr>
              <w:instrText xml:space="preserve"> FORMTEXT </w:instrText>
            </w:r>
            <w:r w:rsidRPr="005036E4">
              <w:rPr>
                <w:rFonts w:ascii="Arial" w:hAnsi="Arial" w:cs="Arial"/>
                <w:b/>
                <w:sz w:val="20"/>
                <w:szCs w:val="20"/>
              </w:rPr>
            </w:r>
            <w:r w:rsidRPr="005036E4">
              <w:rPr>
                <w:rFonts w:ascii="Arial" w:hAnsi="Arial" w:cs="Arial"/>
                <w:b/>
                <w:sz w:val="20"/>
                <w:szCs w:val="20"/>
              </w:rPr>
              <w:fldChar w:fldCharType="separate"/>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sz w:val="20"/>
                <w:szCs w:val="20"/>
              </w:rPr>
              <w:fldChar w:fldCharType="end"/>
            </w:r>
          </w:p>
        </w:tc>
        <w:tc>
          <w:tcPr>
            <w:tcW w:w="756" w:type="pct"/>
          </w:tcPr>
          <w:p w14:paraId="795947B2" w14:textId="77777777" w:rsidR="00AC56B5" w:rsidRPr="005036E4" w:rsidRDefault="00AC56B5" w:rsidP="00542EE4">
            <w:pPr>
              <w:spacing w:before="120" w:after="120" w:line="280" w:lineRule="exact"/>
              <w:ind w:right="11"/>
              <w:jc w:val="both"/>
              <w:rPr>
                <w:rFonts w:ascii="Arial" w:hAnsi="Arial" w:cs="Arial"/>
                <w:b/>
                <w:sz w:val="20"/>
                <w:szCs w:val="20"/>
              </w:rPr>
            </w:pPr>
            <w:r w:rsidRPr="005036E4">
              <w:rPr>
                <w:rFonts w:ascii="Arial" w:hAnsi="Arial" w:cs="Arial"/>
                <w:b/>
                <w:sz w:val="20"/>
                <w:szCs w:val="20"/>
              </w:rPr>
              <w:fldChar w:fldCharType="begin">
                <w:ffData>
                  <w:name w:val="Testo656"/>
                  <w:enabled/>
                  <w:calcOnExit w:val="0"/>
                  <w:textInput/>
                </w:ffData>
              </w:fldChar>
            </w:r>
            <w:r w:rsidRPr="005036E4">
              <w:rPr>
                <w:rFonts w:ascii="Arial" w:hAnsi="Arial" w:cs="Arial"/>
                <w:b/>
                <w:sz w:val="20"/>
                <w:szCs w:val="20"/>
              </w:rPr>
              <w:instrText xml:space="preserve"> FORMTEXT </w:instrText>
            </w:r>
            <w:r w:rsidRPr="005036E4">
              <w:rPr>
                <w:rFonts w:ascii="Arial" w:hAnsi="Arial" w:cs="Arial"/>
                <w:b/>
                <w:sz w:val="20"/>
                <w:szCs w:val="20"/>
              </w:rPr>
            </w:r>
            <w:r w:rsidRPr="005036E4">
              <w:rPr>
                <w:rFonts w:ascii="Arial" w:hAnsi="Arial" w:cs="Arial"/>
                <w:b/>
                <w:sz w:val="20"/>
                <w:szCs w:val="20"/>
              </w:rPr>
              <w:fldChar w:fldCharType="separate"/>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sz w:val="20"/>
                <w:szCs w:val="20"/>
              </w:rPr>
              <w:fldChar w:fldCharType="end"/>
            </w:r>
          </w:p>
        </w:tc>
        <w:tc>
          <w:tcPr>
            <w:tcW w:w="1034" w:type="pct"/>
          </w:tcPr>
          <w:p w14:paraId="712066EE" w14:textId="77777777" w:rsidR="00AC56B5" w:rsidRPr="005036E4" w:rsidRDefault="00AC56B5" w:rsidP="00542EE4">
            <w:pPr>
              <w:spacing w:before="120" w:after="120" w:line="280" w:lineRule="exact"/>
              <w:ind w:right="11"/>
              <w:jc w:val="both"/>
              <w:rPr>
                <w:rFonts w:ascii="Arial" w:hAnsi="Arial" w:cs="Arial"/>
                <w:b/>
                <w:sz w:val="20"/>
                <w:szCs w:val="20"/>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1508" w:type="pct"/>
          </w:tcPr>
          <w:p w14:paraId="0319AEA0" w14:textId="77777777" w:rsidR="00AC56B5" w:rsidRPr="005036E4" w:rsidRDefault="00AC56B5" w:rsidP="00542EE4">
            <w:pPr>
              <w:spacing w:before="120" w:after="120" w:line="280" w:lineRule="exact"/>
              <w:ind w:right="11"/>
              <w:jc w:val="both"/>
              <w:rPr>
                <w:rFonts w:ascii="Arial" w:hAnsi="Arial" w:cs="Arial"/>
                <w:b/>
                <w:sz w:val="20"/>
                <w:szCs w:val="20"/>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bl>
    <w:p w14:paraId="6A6E2890" w14:textId="12F15497" w:rsidR="003E1F2E" w:rsidRPr="00CF47DB" w:rsidRDefault="00AC56B5" w:rsidP="00247389">
      <w:pPr>
        <w:pStyle w:val="Paragrafoelenco"/>
        <w:spacing w:before="120" w:after="0" w:line="240" w:lineRule="exact"/>
        <w:ind w:left="851"/>
        <w:jc w:val="both"/>
        <w:rPr>
          <w:rFonts w:ascii="Arial" w:hAnsi="Arial" w:cs="Arial"/>
        </w:rPr>
      </w:pPr>
      <w:r w:rsidRPr="00CB1B31">
        <w:rPr>
          <w:rFonts w:ascii="Arial" w:hAnsi="Arial" w:cs="Arial"/>
        </w:rPr>
        <w:t>[</w:t>
      </w:r>
      <w:r w:rsidRPr="00CB1B31">
        <w:rPr>
          <w:rFonts w:ascii="Arial" w:hAnsi="Arial" w:cs="Arial"/>
          <w:b/>
        </w:rPr>
        <w:t>***</w:t>
      </w:r>
      <w:r w:rsidR="004E4327" w:rsidRPr="00CB1B31">
        <w:rPr>
          <w:rFonts w:ascii="Arial" w:hAnsi="Arial" w:cs="Arial"/>
          <w:b/>
        </w:rPr>
        <w:t xml:space="preserve"> </w:t>
      </w:r>
      <w:r w:rsidRPr="00247389">
        <w:rPr>
          <w:rFonts w:ascii="Arial" w:hAnsi="Arial" w:cs="Arial"/>
          <w:b/>
          <w:sz w:val="18"/>
          <w:szCs w:val="18"/>
          <w:u w:val="single"/>
        </w:rPr>
        <w:t>NB</w:t>
      </w:r>
      <w:r w:rsidRPr="00247389">
        <w:rPr>
          <w:rFonts w:ascii="Arial" w:hAnsi="Arial" w:cs="Arial"/>
          <w:sz w:val="18"/>
          <w:szCs w:val="18"/>
        </w:rPr>
        <w:t xml:space="preserve">: </w:t>
      </w:r>
      <w:r w:rsidRPr="00247389">
        <w:rPr>
          <w:rFonts w:ascii="Arial" w:hAnsi="Arial" w:cs="Arial"/>
          <w:b/>
          <w:i/>
          <w:sz w:val="18"/>
          <w:szCs w:val="18"/>
        </w:rPr>
        <w:t>a presci</w:t>
      </w:r>
      <w:r w:rsidR="00CB1B31" w:rsidRPr="00247389">
        <w:rPr>
          <w:rFonts w:ascii="Arial" w:hAnsi="Arial" w:cs="Arial"/>
          <w:b/>
          <w:i/>
          <w:sz w:val="18"/>
          <w:szCs w:val="18"/>
        </w:rPr>
        <w:t xml:space="preserve">ndere dalla qualificazione del </w:t>
      </w:r>
      <w:r w:rsidRPr="00247389">
        <w:rPr>
          <w:rFonts w:ascii="Arial" w:hAnsi="Arial" w:cs="Arial"/>
          <w:b/>
          <w:i/>
          <w:sz w:val="18"/>
          <w:szCs w:val="18"/>
        </w:rPr>
        <w:t>Consorzio, la consorziata esecutrice designata per l’esecuzione dei lavori, dovrà possedere in proprio la qualificazione con classifica adeguata ai lavori appaltati, indicando la quota di esecuzione dei lavori corrispondente alla classifica posseduta</w:t>
      </w:r>
      <w:r w:rsidRPr="00AC56B5">
        <w:rPr>
          <w:rFonts w:ascii="Arial" w:hAnsi="Arial" w:cs="Arial"/>
        </w:rPr>
        <w:t>]</w:t>
      </w:r>
    </w:p>
    <w:p w14:paraId="1F171F70" w14:textId="77777777" w:rsidR="00C52FD5" w:rsidRPr="00656D39" w:rsidRDefault="00C52FD5" w:rsidP="00A0026E">
      <w:pPr>
        <w:spacing w:before="120" w:after="0" w:line="280" w:lineRule="exact"/>
        <w:ind w:right="11" w:firstLine="555"/>
        <w:jc w:val="both"/>
        <w:rPr>
          <w:rFonts w:ascii="Arial" w:hAnsi="Arial" w:cs="Arial"/>
          <w:color w:val="000000"/>
          <w:sz w:val="20"/>
          <w:szCs w:val="20"/>
        </w:rPr>
      </w:pPr>
      <w:r w:rsidRPr="00656D39">
        <w:rPr>
          <w:rFonts w:ascii="Arial" w:hAnsi="Arial" w:cs="Arial"/>
          <w:color w:val="000000"/>
        </w:rPr>
        <w:t>(</w:t>
      </w:r>
      <w:r w:rsidR="00BB5298">
        <w:rPr>
          <w:rFonts w:ascii="Arial" w:hAnsi="Arial" w:cs="Arial"/>
          <w:i/>
          <w:color w:val="000000"/>
          <w:sz w:val="20"/>
          <w:szCs w:val="20"/>
        </w:rPr>
        <w:t>selezionare</w:t>
      </w:r>
      <w:r w:rsidRPr="00656D39">
        <w:rPr>
          <w:rFonts w:ascii="Arial" w:hAnsi="Arial" w:cs="Arial"/>
          <w:i/>
          <w:color w:val="000000"/>
          <w:sz w:val="20"/>
          <w:szCs w:val="20"/>
        </w:rPr>
        <w:t xml:space="preserve"> la casella che interessa</w:t>
      </w:r>
      <w:r w:rsidRPr="00656D39">
        <w:rPr>
          <w:rFonts w:ascii="Arial" w:hAnsi="Arial" w:cs="Arial"/>
          <w:color w:val="000000"/>
          <w:sz w:val="20"/>
          <w:szCs w:val="20"/>
        </w:rPr>
        <w:t>):</w:t>
      </w:r>
    </w:p>
    <w:p w14:paraId="551DE095" w14:textId="77777777" w:rsidR="00A248F1" w:rsidRPr="00C27BED" w:rsidRDefault="00C27BED" w:rsidP="00693423">
      <w:pPr>
        <w:numPr>
          <w:ilvl w:val="0"/>
          <w:numId w:val="1"/>
        </w:numPr>
        <w:tabs>
          <w:tab w:val="num" w:pos="560"/>
        </w:tabs>
        <w:spacing w:before="120" w:after="0" w:line="280" w:lineRule="exact"/>
        <w:ind w:left="555" w:right="11" w:hanging="357"/>
        <w:jc w:val="both"/>
        <w:rPr>
          <w:rFonts w:ascii="Arial" w:hAnsi="Arial" w:cs="Arial"/>
          <w:color w:val="000000"/>
        </w:rPr>
      </w:pPr>
      <w:r w:rsidRPr="00C27BED">
        <w:rPr>
          <w:rFonts w:ascii="Arial" w:hAnsi="Arial" w:cs="Arial"/>
          <w:b/>
          <w:color w:val="000000"/>
        </w:rPr>
        <w:fldChar w:fldCharType="begin">
          <w:ffData>
            <w:name w:val="Controllo64"/>
            <w:enabled/>
            <w:calcOnExit w:val="0"/>
            <w:checkBox>
              <w:sizeAuto/>
              <w:default w:val="0"/>
            </w:checkBox>
          </w:ffData>
        </w:fldChar>
      </w:r>
      <w:r w:rsidRPr="00C27BED">
        <w:rPr>
          <w:rFonts w:ascii="Arial" w:hAnsi="Arial" w:cs="Arial"/>
          <w:b/>
          <w:color w:val="000000"/>
        </w:rPr>
        <w:instrText xml:space="preserve"> FORMCHECKBOX </w:instrText>
      </w:r>
      <w:r w:rsidRPr="00C27BED">
        <w:rPr>
          <w:rFonts w:ascii="Arial" w:hAnsi="Arial" w:cs="Arial"/>
          <w:b/>
          <w:color w:val="000000"/>
        </w:rPr>
      </w:r>
      <w:r w:rsidRPr="00C27BED">
        <w:rPr>
          <w:rFonts w:ascii="Arial" w:hAnsi="Arial" w:cs="Arial"/>
          <w:b/>
          <w:color w:val="000000"/>
        </w:rPr>
        <w:fldChar w:fldCharType="separate"/>
      </w:r>
      <w:r w:rsidRPr="00C27BED">
        <w:rPr>
          <w:rFonts w:ascii="Arial" w:hAnsi="Arial" w:cs="Arial"/>
          <w:color w:val="000000"/>
        </w:rPr>
        <w:fldChar w:fldCharType="end"/>
      </w:r>
      <w:r w:rsidRPr="00C27BED">
        <w:rPr>
          <w:rFonts w:ascii="Arial" w:hAnsi="Arial" w:cs="Arial"/>
          <w:color w:val="000000"/>
        </w:rPr>
        <w:t xml:space="preserve"> </w:t>
      </w:r>
      <w:r w:rsidR="00A248F1" w:rsidRPr="00C27BED">
        <w:rPr>
          <w:rFonts w:ascii="Arial" w:hAnsi="Arial" w:cs="Arial"/>
          <w:color w:val="000000"/>
        </w:rPr>
        <w:t xml:space="preserve">che, con riferimento alla presente gara, non ha presentato offerta in più di un </w:t>
      </w:r>
      <w:r>
        <w:rPr>
          <w:rFonts w:ascii="Arial" w:hAnsi="Arial" w:cs="Arial"/>
          <w:color w:val="000000"/>
        </w:rPr>
        <w:t xml:space="preserve">  </w:t>
      </w:r>
      <w:r w:rsidR="00A248F1" w:rsidRPr="00C27BED">
        <w:rPr>
          <w:rFonts w:ascii="Arial" w:hAnsi="Arial" w:cs="Arial"/>
          <w:color w:val="000000"/>
        </w:rPr>
        <w:t>Raggruppamento temporaneo o Consorzio</w:t>
      </w:r>
      <w:r w:rsidR="000F4EFC">
        <w:rPr>
          <w:rFonts w:ascii="Arial" w:hAnsi="Arial" w:cs="Arial"/>
          <w:color w:val="000000"/>
        </w:rPr>
        <w:t xml:space="preserve"> ordinario</w:t>
      </w:r>
      <w:r w:rsidR="00A248F1" w:rsidRPr="00C27BED">
        <w:rPr>
          <w:rFonts w:ascii="Arial" w:hAnsi="Arial" w:cs="Arial"/>
          <w:color w:val="000000"/>
        </w:rPr>
        <w:t>, ovvero singolarmente e quale componente</w:t>
      </w:r>
      <w:r w:rsidR="000F4EFC">
        <w:rPr>
          <w:rFonts w:ascii="Arial" w:hAnsi="Arial" w:cs="Arial"/>
          <w:color w:val="000000"/>
        </w:rPr>
        <w:t xml:space="preserve"> di un Raggruppamento/Consorzio ordinario</w:t>
      </w:r>
      <w:r w:rsidR="00A248F1" w:rsidRPr="00C27BED">
        <w:rPr>
          <w:rFonts w:ascii="Arial" w:hAnsi="Arial" w:cs="Arial"/>
          <w:color w:val="000000"/>
        </w:rPr>
        <w:t>;</w:t>
      </w:r>
    </w:p>
    <w:p w14:paraId="763D863F" w14:textId="77777777" w:rsidR="00A248F1" w:rsidRPr="004E4327" w:rsidRDefault="00A248F1" w:rsidP="00A248F1">
      <w:pPr>
        <w:spacing w:before="120" w:after="0" w:line="280" w:lineRule="exact"/>
        <w:ind w:left="555" w:right="11"/>
        <w:jc w:val="both"/>
        <w:rPr>
          <w:rFonts w:ascii="Arial" w:hAnsi="Arial" w:cs="Arial"/>
          <w:b/>
          <w:i/>
          <w:color w:val="000000"/>
        </w:rPr>
      </w:pPr>
      <w:r w:rsidRPr="004E4327">
        <w:rPr>
          <w:rFonts w:ascii="Arial" w:hAnsi="Arial" w:cs="Arial"/>
          <w:b/>
          <w:i/>
          <w:color w:val="000000"/>
        </w:rPr>
        <w:t>oppure</w:t>
      </w:r>
      <w:r w:rsidR="00BB5298" w:rsidRPr="004E4327">
        <w:rPr>
          <w:rFonts w:ascii="Arial" w:hAnsi="Arial" w:cs="Arial"/>
          <w:b/>
          <w:i/>
          <w:color w:val="000000"/>
        </w:rPr>
        <w:t>,</w:t>
      </w:r>
    </w:p>
    <w:p w14:paraId="31542216" w14:textId="77777777" w:rsidR="009D1919" w:rsidRPr="00C27BED" w:rsidRDefault="00A248F1" w:rsidP="00CF2823">
      <w:pPr>
        <w:spacing w:before="120" w:after="0" w:line="280" w:lineRule="exact"/>
        <w:ind w:left="993" w:right="11" w:hanging="438"/>
        <w:jc w:val="both"/>
        <w:rPr>
          <w:rFonts w:ascii="Arial" w:hAnsi="Arial" w:cs="Arial"/>
          <w:color w:val="000000"/>
        </w:rPr>
      </w:pPr>
      <w:r w:rsidRPr="00C27BED">
        <w:rPr>
          <w:rFonts w:ascii="Arial" w:hAnsi="Arial" w:cs="Arial"/>
          <w:b/>
          <w:color w:val="000000"/>
        </w:rPr>
        <w:fldChar w:fldCharType="begin">
          <w:ffData>
            <w:name w:val="Controllo64"/>
            <w:enabled/>
            <w:calcOnExit w:val="0"/>
            <w:checkBox>
              <w:sizeAuto/>
              <w:default w:val="0"/>
            </w:checkBox>
          </w:ffData>
        </w:fldChar>
      </w:r>
      <w:r w:rsidRPr="00C27BED">
        <w:rPr>
          <w:rFonts w:ascii="Arial" w:hAnsi="Arial" w:cs="Arial"/>
          <w:b/>
          <w:color w:val="000000"/>
        </w:rPr>
        <w:instrText xml:space="preserve"> FORMCHECKBOX </w:instrText>
      </w:r>
      <w:r w:rsidRPr="00C27BED">
        <w:rPr>
          <w:rFonts w:ascii="Arial" w:hAnsi="Arial" w:cs="Arial"/>
          <w:b/>
          <w:color w:val="000000"/>
        </w:rPr>
      </w:r>
      <w:r w:rsidRPr="00C27BED">
        <w:rPr>
          <w:rFonts w:ascii="Arial" w:hAnsi="Arial" w:cs="Arial"/>
          <w:b/>
          <w:color w:val="000000"/>
        </w:rPr>
        <w:fldChar w:fldCharType="separate"/>
      </w:r>
      <w:r w:rsidRPr="00C27BED">
        <w:rPr>
          <w:rFonts w:ascii="Arial" w:hAnsi="Arial" w:cs="Arial"/>
          <w:color w:val="000000"/>
        </w:rPr>
        <w:fldChar w:fldCharType="end"/>
      </w:r>
      <w:r w:rsidRPr="00C27BED">
        <w:rPr>
          <w:rFonts w:ascii="Arial" w:hAnsi="Arial" w:cs="Arial"/>
          <w:color w:val="000000"/>
        </w:rPr>
        <w:t xml:space="preserve"> </w:t>
      </w:r>
      <w:r w:rsidR="00CF2823">
        <w:rPr>
          <w:rFonts w:ascii="Arial" w:hAnsi="Arial" w:cs="Arial"/>
          <w:color w:val="000000"/>
        </w:rPr>
        <w:t xml:space="preserve"> </w:t>
      </w:r>
      <w:r w:rsidRPr="00C27BED">
        <w:rPr>
          <w:rFonts w:ascii="Arial" w:hAnsi="Arial" w:cs="Arial"/>
          <w:color w:val="000000"/>
        </w:rPr>
        <w:t>di non partecipare in più di un Consorzio ovvero singolarmente e quale componente di un Consorzio;</w:t>
      </w:r>
    </w:p>
    <w:p w14:paraId="03AC81EF" w14:textId="77777777" w:rsidR="00E01697" w:rsidRPr="004E4327" w:rsidRDefault="00E01697" w:rsidP="00C27BED">
      <w:pPr>
        <w:spacing w:before="120" w:after="0" w:line="280" w:lineRule="exact"/>
        <w:ind w:left="555" w:right="11"/>
        <w:jc w:val="both"/>
        <w:rPr>
          <w:rFonts w:ascii="Arial" w:hAnsi="Arial" w:cs="Arial"/>
          <w:b/>
          <w:i/>
          <w:color w:val="000000"/>
        </w:rPr>
      </w:pPr>
      <w:r w:rsidRPr="004E4327">
        <w:rPr>
          <w:rFonts w:ascii="Arial" w:hAnsi="Arial" w:cs="Arial"/>
          <w:b/>
          <w:i/>
          <w:color w:val="000000"/>
          <w:lang w:eastAsia="it-IT"/>
        </w:rPr>
        <w:t>oppure</w:t>
      </w:r>
      <w:r w:rsidR="00BB5298" w:rsidRPr="004E4327">
        <w:rPr>
          <w:rFonts w:ascii="Arial" w:hAnsi="Arial" w:cs="Arial"/>
          <w:b/>
          <w:i/>
          <w:color w:val="000000"/>
          <w:lang w:eastAsia="it-IT"/>
        </w:rPr>
        <w:t>,</w:t>
      </w:r>
    </w:p>
    <w:p w14:paraId="0C015C6F" w14:textId="77777777" w:rsidR="003779D3" w:rsidRPr="00C27BED" w:rsidRDefault="00C52FD5" w:rsidP="00CF2823">
      <w:pPr>
        <w:spacing w:before="120" w:after="0" w:line="280" w:lineRule="exact"/>
        <w:ind w:left="851" w:right="11" w:hanging="296"/>
        <w:jc w:val="both"/>
        <w:rPr>
          <w:rFonts w:ascii="Arial" w:hAnsi="Arial" w:cs="Arial"/>
          <w:color w:val="000000"/>
        </w:rPr>
      </w:pPr>
      <w:r w:rsidRPr="00C27BED">
        <w:rPr>
          <w:rFonts w:ascii="Arial" w:hAnsi="Arial" w:cs="Arial"/>
          <w:b/>
        </w:rPr>
        <w:fldChar w:fldCharType="begin">
          <w:ffData>
            <w:name w:val="Controllo64"/>
            <w:enabled/>
            <w:calcOnExit w:val="0"/>
            <w:checkBox>
              <w:sizeAuto/>
              <w:default w:val="0"/>
            </w:checkBox>
          </w:ffData>
        </w:fldChar>
      </w:r>
      <w:r w:rsidRPr="00C27BED">
        <w:rPr>
          <w:rFonts w:ascii="Arial" w:hAnsi="Arial" w:cs="Arial"/>
          <w:b/>
        </w:rPr>
        <w:instrText xml:space="preserve"> FORMCHECKBOX </w:instrText>
      </w:r>
      <w:r w:rsidRPr="00C27BED">
        <w:rPr>
          <w:rFonts w:ascii="Arial" w:hAnsi="Arial" w:cs="Arial"/>
          <w:b/>
        </w:rPr>
      </w:r>
      <w:r w:rsidRPr="00C27BED">
        <w:rPr>
          <w:rFonts w:ascii="Arial" w:hAnsi="Arial" w:cs="Arial"/>
          <w:b/>
        </w:rPr>
        <w:fldChar w:fldCharType="separate"/>
      </w:r>
      <w:r w:rsidRPr="00C27BED">
        <w:rPr>
          <w:rFonts w:ascii="Arial" w:hAnsi="Arial" w:cs="Arial"/>
          <w:b/>
        </w:rPr>
        <w:fldChar w:fldCharType="end"/>
      </w:r>
      <w:r w:rsidRPr="00C27BED">
        <w:rPr>
          <w:rFonts w:ascii="Arial" w:hAnsi="Arial" w:cs="Arial"/>
          <w:b/>
        </w:rPr>
        <w:t xml:space="preserve"> </w:t>
      </w:r>
      <w:r w:rsidRPr="00C27BED">
        <w:rPr>
          <w:rFonts w:ascii="Arial" w:hAnsi="Arial" w:cs="Arial"/>
          <w:color w:val="000000"/>
        </w:rPr>
        <w:t xml:space="preserve">di partecipare alla presente </w:t>
      </w:r>
      <w:r w:rsidR="00E01697" w:rsidRPr="00C27BED">
        <w:rPr>
          <w:rFonts w:ascii="Arial" w:hAnsi="Arial" w:cs="Arial"/>
          <w:color w:val="000000"/>
        </w:rPr>
        <w:t>procedura di affidamento</w:t>
      </w:r>
      <w:r w:rsidRPr="00C27BED">
        <w:rPr>
          <w:rFonts w:ascii="Arial" w:hAnsi="Arial" w:cs="Arial"/>
          <w:color w:val="000000"/>
        </w:rPr>
        <w:t xml:space="preserve"> in </w:t>
      </w:r>
      <w:r w:rsidR="00E01697" w:rsidRPr="00C27BED">
        <w:rPr>
          <w:rFonts w:ascii="Arial" w:hAnsi="Arial" w:cs="Arial"/>
          <w:color w:val="000000"/>
        </w:rPr>
        <w:t xml:space="preserve">altra forma singola o associata </w:t>
      </w:r>
      <w:r w:rsidRPr="00C27BED">
        <w:rPr>
          <w:rFonts w:ascii="Arial" w:hAnsi="Arial" w:cs="Arial"/>
          <w:color w:val="000000"/>
        </w:rPr>
        <w:t>(</w:t>
      </w:r>
      <w:r w:rsidRPr="000F4EFC">
        <w:rPr>
          <w:rFonts w:ascii="Arial" w:hAnsi="Arial" w:cs="Arial"/>
          <w:i/>
          <w:color w:val="000000"/>
        </w:rPr>
        <w:t xml:space="preserve">indicare </w:t>
      </w:r>
      <w:r w:rsidR="00E01697" w:rsidRPr="000F4EFC">
        <w:rPr>
          <w:rFonts w:ascii="Arial" w:hAnsi="Arial" w:cs="Arial"/>
          <w:i/>
          <w:color w:val="000000"/>
        </w:rPr>
        <w:t xml:space="preserve">le diverse </w:t>
      </w:r>
      <w:r w:rsidRPr="000F4EFC">
        <w:rPr>
          <w:rFonts w:ascii="Arial" w:hAnsi="Arial" w:cs="Arial"/>
          <w:i/>
          <w:color w:val="000000"/>
        </w:rPr>
        <w:t>forme</w:t>
      </w:r>
      <w:r w:rsidR="00E01697" w:rsidRPr="000F4EFC">
        <w:rPr>
          <w:rFonts w:ascii="Arial" w:hAnsi="Arial" w:cs="Arial"/>
          <w:i/>
          <w:color w:val="000000"/>
        </w:rPr>
        <w:t xml:space="preserve"> di partecipazione</w:t>
      </w:r>
      <w:r w:rsidRPr="00C27BED">
        <w:rPr>
          <w:rFonts w:ascii="Arial" w:hAnsi="Arial" w:cs="Arial"/>
          <w:color w:val="000000"/>
        </w:rPr>
        <w:t xml:space="preserve">) </w:t>
      </w:r>
      <w:r w:rsidR="00E01697" w:rsidRPr="00C27BED">
        <w:rPr>
          <w:rFonts w:ascii="Arial" w:hAnsi="Arial" w:cs="Arial"/>
          <w:color w:val="000000"/>
        </w:rPr>
        <w:t xml:space="preserve"> </w:t>
      </w:r>
      <w:r w:rsidRPr="00C27BED">
        <w:rPr>
          <w:rFonts w:ascii="Arial" w:hAnsi="Arial" w:cs="Arial"/>
          <w:b/>
          <w:color w:val="000000"/>
        </w:rPr>
        <w:fldChar w:fldCharType="begin">
          <w:ffData>
            <w:name w:val="Testo656"/>
            <w:enabled/>
            <w:calcOnExit w:val="0"/>
            <w:textInput/>
          </w:ffData>
        </w:fldChar>
      </w:r>
      <w:r w:rsidRPr="00C27BED">
        <w:rPr>
          <w:rFonts w:ascii="Arial" w:hAnsi="Arial" w:cs="Arial"/>
          <w:b/>
          <w:color w:val="000000"/>
        </w:rPr>
        <w:instrText xml:space="preserve"> FORMTEXT </w:instrText>
      </w:r>
      <w:r w:rsidRPr="00C27BED">
        <w:rPr>
          <w:rFonts w:ascii="Arial" w:hAnsi="Arial" w:cs="Arial"/>
          <w:b/>
          <w:color w:val="000000"/>
        </w:rPr>
      </w:r>
      <w:r w:rsidRPr="00C27BED">
        <w:rPr>
          <w:rFonts w:ascii="Arial" w:hAnsi="Arial" w:cs="Arial"/>
          <w:b/>
          <w:color w:val="000000"/>
        </w:rPr>
        <w:fldChar w:fldCharType="separate"/>
      </w:r>
      <w:r w:rsidRPr="00C27BED">
        <w:rPr>
          <w:rFonts w:ascii="Arial" w:hAnsi="Arial" w:cs="Arial"/>
          <w:b/>
          <w:color w:val="000000"/>
        </w:rPr>
        <w:t> </w:t>
      </w:r>
      <w:r w:rsidRPr="00C27BED">
        <w:rPr>
          <w:rFonts w:ascii="Arial" w:hAnsi="Arial" w:cs="Arial"/>
          <w:b/>
          <w:color w:val="000000"/>
        </w:rPr>
        <w:t> </w:t>
      </w:r>
      <w:r w:rsidRPr="00C27BED">
        <w:rPr>
          <w:rFonts w:ascii="Arial" w:hAnsi="Arial" w:cs="Arial"/>
          <w:b/>
          <w:color w:val="000000"/>
        </w:rPr>
        <w:t> </w:t>
      </w:r>
      <w:r w:rsidRPr="00C27BED">
        <w:rPr>
          <w:rFonts w:ascii="Arial" w:hAnsi="Arial" w:cs="Arial"/>
          <w:b/>
          <w:color w:val="000000"/>
        </w:rPr>
        <w:t> </w:t>
      </w:r>
      <w:r w:rsidRPr="00C27BED">
        <w:rPr>
          <w:rFonts w:ascii="Arial" w:hAnsi="Arial" w:cs="Arial"/>
          <w:b/>
          <w:color w:val="000000"/>
        </w:rPr>
        <w:t> </w:t>
      </w:r>
      <w:r w:rsidRPr="00C27BED">
        <w:rPr>
          <w:rFonts w:ascii="Arial" w:hAnsi="Arial" w:cs="Arial"/>
          <w:color w:val="000000"/>
        </w:rPr>
        <w:fldChar w:fldCharType="end"/>
      </w:r>
      <w:r w:rsidR="00E01697" w:rsidRPr="00C27BED">
        <w:rPr>
          <w:rFonts w:ascii="Arial" w:hAnsi="Arial" w:cs="Arial"/>
          <w:color w:val="000000"/>
        </w:rPr>
        <w:t xml:space="preserve">, </w:t>
      </w:r>
      <w:r w:rsidR="003779D3" w:rsidRPr="00C27BED">
        <w:rPr>
          <w:rFonts w:ascii="Arial" w:hAnsi="Arial" w:cs="Arial"/>
          <w:color w:val="000000"/>
        </w:rPr>
        <w:t>ma che non sono integrati i presup</w:t>
      </w:r>
      <w:r w:rsidR="00E01697" w:rsidRPr="00C27BED">
        <w:rPr>
          <w:rFonts w:ascii="Arial" w:hAnsi="Arial" w:cs="Arial"/>
          <w:color w:val="000000"/>
        </w:rPr>
        <w:t xml:space="preserve">posti di cui all’articolo 95, comma </w:t>
      </w:r>
      <w:r w:rsidR="003779D3" w:rsidRPr="00C27BED">
        <w:rPr>
          <w:rFonts w:ascii="Arial" w:hAnsi="Arial" w:cs="Arial"/>
          <w:color w:val="000000"/>
        </w:rPr>
        <w:t>1</w:t>
      </w:r>
      <w:r w:rsidR="00E01697" w:rsidRPr="00C27BED">
        <w:rPr>
          <w:rFonts w:ascii="Arial" w:hAnsi="Arial" w:cs="Arial"/>
          <w:color w:val="000000"/>
        </w:rPr>
        <w:t xml:space="preserve">, lett. d) del </w:t>
      </w:r>
      <w:proofErr w:type="gramStart"/>
      <w:r w:rsidR="00E01697" w:rsidRPr="00C27BED">
        <w:rPr>
          <w:rFonts w:ascii="Arial" w:hAnsi="Arial" w:cs="Arial"/>
          <w:color w:val="000000"/>
        </w:rPr>
        <w:t>D.Lgs</w:t>
      </w:r>
      <w:proofErr w:type="gramEnd"/>
      <w:r w:rsidR="00E01697" w:rsidRPr="00C27BED">
        <w:rPr>
          <w:rFonts w:ascii="Arial" w:hAnsi="Arial" w:cs="Arial"/>
          <w:color w:val="000000"/>
        </w:rPr>
        <w:t>.</w:t>
      </w:r>
      <w:r w:rsidR="003779D3" w:rsidRPr="00C27BED">
        <w:rPr>
          <w:rFonts w:ascii="Arial" w:hAnsi="Arial" w:cs="Arial"/>
          <w:color w:val="000000"/>
        </w:rPr>
        <w:t>36/2023. Resta salva la facoltà di cui all’articolo 97;</w:t>
      </w:r>
    </w:p>
    <w:p w14:paraId="2B43C10D" w14:textId="77777777" w:rsidR="00E01697" w:rsidRPr="004E4327" w:rsidRDefault="00E01697" w:rsidP="00E01697">
      <w:pPr>
        <w:spacing w:before="120" w:after="0" w:line="280" w:lineRule="exact"/>
        <w:ind w:left="555" w:right="11"/>
        <w:jc w:val="both"/>
        <w:rPr>
          <w:rFonts w:ascii="Arial" w:hAnsi="Arial" w:cs="Arial"/>
          <w:b/>
          <w:i/>
          <w:color w:val="000000"/>
        </w:rPr>
      </w:pPr>
      <w:r w:rsidRPr="004E4327">
        <w:rPr>
          <w:rFonts w:ascii="Arial" w:hAnsi="Arial" w:cs="Arial"/>
          <w:b/>
          <w:i/>
          <w:color w:val="000000"/>
        </w:rPr>
        <w:t>oppure</w:t>
      </w:r>
      <w:r w:rsidR="00BB5298" w:rsidRPr="004E4327">
        <w:rPr>
          <w:rFonts w:ascii="Arial" w:hAnsi="Arial" w:cs="Arial"/>
          <w:b/>
          <w:i/>
          <w:color w:val="000000"/>
        </w:rPr>
        <w:t>,</w:t>
      </w:r>
    </w:p>
    <w:p w14:paraId="6151E870" w14:textId="77777777" w:rsidR="00B0027F" w:rsidRDefault="00E01697" w:rsidP="00CF2823">
      <w:pPr>
        <w:spacing w:before="120" w:after="0" w:line="280" w:lineRule="exact"/>
        <w:ind w:left="851" w:right="11" w:hanging="296"/>
        <w:jc w:val="both"/>
        <w:rPr>
          <w:rFonts w:ascii="Arial" w:hAnsi="Arial" w:cs="Arial"/>
          <w:color w:val="000000"/>
        </w:rPr>
      </w:pPr>
      <w:r w:rsidRPr="00C27BED">
        <w:rPr>
          <w:rFonts w:ascii="Arial" w:hAnsi="Arial" w:cs="Arial"/>
          <w:b/>
          <w:color w:val="000000"/>
        </w:rPr>
        <w:fldChar w:fldCharType="begin">
          <w:ffData>
            <w:name w:val="Controllo64"/>
            <w:enabled/>
            <w:calcOnExit w:val="0"/>
            <w:checkBox>
              <w:sizeAuto/>
              <w:default w:val="0"/>
            </w:checkBox>
          </w:ffData>
        </w:fldChar>
      </w:r>
      <w:r w:rsidRPr="00C27BED">
        <w:rPr>
          <w:rFonts w:ascii="Arial" w:hAnsi="Arial" w:cs="Arial"/>
          <w:b/>
          <w:color w:val="000000"/>
        </w:rPr>
        <w:instrText xml:space="preserve"> FORMCHECKBOX </w:instrText>
      </w:r>
      <w:r w:rsidRPr="00C27BED">
        <w:rPr>
          <w:rFonts w:ascii="Arial" w:hAnsi="Arial" w:cs="Arial"/>
          <w:b/>
          <w:color w:val="000000"/>
        </w:rPr>
      </w:r>
      <w:r w:rsidRPr="00C27BED">
        <w:rPr>
          <w:rFonts w:ascii="Arial" w:hAnsi="Arial" w:cs="Arial"/>
          <w:b/>
          <w:color w:val="000000"/>
        </w:rPr>
        <w:fldChar w:fldCharType="separate"/>
      </w:r>
      <w:r w:rsidRPr="00C27BED">
        <w:rPr>
          <w:rFonts w:ascii="Arial" w:hAnsi="Arial" w:cs="Arial"/>
          <w:color w:val="000000"/>
        </w:rPr>
        <w:fldChar w:fldCharType="end"/>
      </w:r>
      <w:r w:rsidRPr="00C27BED">
        <w:rPr>
          <w:rFonts w:ascii="Arial" w:hAnsi="Arial" w:cs="Arial"/>
          <w:color w:val="000000"/>
        </w:rPr>
        <w:t xml:space="preserve"> d</w:t>
      </w:r>
      <w:r w:rsidR="003779D3" w:rsidRPr="00C27BED">
        <w:rPr>
          <w:rFonts w:ascii="Arial" w:hAnsi="Arial" w:cs="Arial"/>
          <w:color w:val="000000"/>
        </w:rPr>
        <w:t>i partecipare alla presente procedura in altra forma singola o associata (</w:t>
      </w:r>
      <w:r w:rsidR="003779D3" w:rsidRPr="000F4EFC">
        <w:rPr>
          <w:rFonts w:ascii="Arial" w:hAnsi="Arial" w:cs="Arial"/>
          <w:i/>
          <w:color w:val="000000"/>
        </w:rPr>
        <w:t>indicare le diverse forme di partecipazione</w:t>
      </w:r>
      <w:r w:rsidR="003779D3" w:rsidRPr="00C27BED">
        <w:rPr>
          <w:rFonts w:ascii="Arial" w:hAnsi="Arial" w:cs="Arial"/>
          <w:color w:val="000000"/>
        </w:rPr>
        <w:t xml:space="preserve">) </w:t>
      </w:r>
      <w:r w:rsidR="00C27BED" w:rsidRPr="00C27BED">
        <w:rPr>
          <w:rFonts w:ascii="Arial" w:hAnsi="Arial" w:cs="Arial"/>
          <w:b/>
          <w:color w:val="000000"/>
        </w:rPr>
        <w:fldChar w:fldCharType="begin">
          <w:ffData>
            <w:name w:val="Testo656"/>
            <w:enabled/>
            <w:calcOnExit w:val="0"/>
            <w:textInput/>
          </w:ffData>
        </w:fldChar>
      </w:r>
      <w:r w:rsidR="00C27BED" w:rsidRPr="00C27BED">
        <w:rPr>
          <w:rFonts w:ascii="Arial" w:hAnsi="Arial" w:cs="Arial"/>
          <w:b/>
          <w:color w:val="000000"/>
        </w:rPr>
        <w:instrText xml:space="preserve"> FORMTEXT </w:instrText>
      </w:r>
      <w:r w:rsidR="00C27BED" w:rsidRPr="00C27BED">
        <w:rPr>
          <w:rFonts w:ascii="Arial" w:hAnsi="Arial" w:cs="Arial"/>
          <w:b/>
          <w:color w:val="000000"/>
        </w:rPr>
      </w:r>
      <w:r w:rsidR="00C27BED" w:rsidRPr="00C27BED">
        <w:rPr>
          <w:rFonts w:ascii="Arial" w:hAnsi="Arial" w:cs="Arial"/>
          <w:b/>
          <w:color w:val="000000"/>
        </w:rPr>
        <w:fldChar w:fldCharType="separate"/>
      </w:r>
      <w:r w:rsidR="00C27BED" w:rsidRPr="00C27BED">
        <w:rPr>
          <w:rFonts w:ascii="Arial" w:hAnsi="Arial" w:cs="Arial"/>
          <w:b/>
          <w:color w:val="000000"/>
        </w:rPr>
        <w:t> </w:t>
      </w:r>
      <w:r w:rsidR="00C27BED" w:rsidRPr="00C27BED">
        <w:rPr>
          <w:rFonts w:ascii="Arial" w:hAnsi="Arial" w:cs="Arial"/>
          <w:b/>
          <w:color w:val="000000"/>
        </w:rPr>
        <w:t> </w:t>
      </w:r>
      <w:r w:rsidR="00C27BED" w:rsidRPr="00C27BED">
        <w:rPr>
          <w:rFonts w:ascii="Arial" w:hAnsi="Arial" w:cs="Arial"/>
          <w:b/>
          <w:color w:val="000000"/>
        </w:rPr>
        <w:t> </w:t>
      </w:r>
      <w:r w:rsidR="00C27BED" w:rsidRPr="00C27BED">
        <w:rPr>
          <w:rFonts w:ascii="Arial" w:hAnsi="Arial" w:cs="Arial"/>
          <w:b/>
          <w:color w:val="000000"/>
        </w:rPr>
        <w:t> </w:t>
      </w:r>
      <w:r w:rsidR="00C27BED" w:rsidRPr="00C27BED">
        <w:rPr>
          <w:rFonts w:ascii="Arial" w:hAnsi="Arial" w:cs="Arial"/>
          <w:b/>
          <w:color w:val="000000"/>
        </w:rPr>
        <w:t> </w:t>
      </w:r>
      <w:r w:rsidR="00C27BED" w:rsidRPr="00C27BED">
        <w:rPr>
          <w:rFonts w:ascii="Arial" w:hAnsi="Arial" w:cs="Arial"/>
          <w:color w:val="000000"/>
        </w:rPr>
        <w:fldChar w:fldCharType="end"/>
      </w:r>
      <w:r w:rsidR="00C27BED">
        <w:rPr>
          <w:rFonts w:ascii="Arial" w:hAnsi="Arial" w:cs="Arial"/>
          <w:color w:val="000000"/>
        </w:rPr>
        <w:t xml:space="preserve"> </w:t>
      </w:r>
      <w:r w:rsidR="003779D3" w:rsidRPr="00C27BED">
        <w:rPr>
          <w:rFonts w:ascii="Arial" w:hAnsi="Arial" w:cs="Arial"/>
          <w:color w:val="000000"/>
        </w:rPr>
        <w:t>e che sono integrati i presup</w:t>
      </w:r>
      <w:r w:rsidRPr="00C27BED">
        <w:rPr>
          <w:rFonts w:ascii="Arial" w:hAnsi="Arial" w:cs="Arial"/>
          <w:color w:val="000000"/>
        </w:rPr>
        <w:t xml:space="preserve">posti di cui all’articolo 95, comma </w:t>
      </w:r>
      <w:r w:rsidR="003779D3" w:rsidRPr="00C27BED">
        <w:rPr>
          <w:rFonts w:ascii="Arial" w:hAnsi="Arial" w:cs="Arial"/>
          <w:color w:val="000000"/>
        </w:rPr>
        <w:t>1</w:t>
      </w:r>
      <w:r w:rsidRPr="00C27BED">
        <w:rPr>
          <w:rFonts w:ascii="Arial" w:hAnsi="Arial" w:cs="Arial"/>
          <w:color w:val="000000"/>
        </w:rPr>
        <w:t>,</w:t>
      </w:r>
      <w:r w:rsidR="003779D3" w:rsidRPr="00C27BED">
        <w:rPr>
          <w:rFonts w:ascii="Arial" w:hAnsi="Arial" w:cs="Arial"/>
          <w:color w:val="000000"/>
        </w:rPr>
        <w:t xml:space="preserve"> lett. d) del D.Lgs. 36/2023 ma la circostanza non ha influito sulla gara, né è idonea a incidere sulla capacità di rispettare gli obblighi contrattuali per le seguenti ragioni: </w:t>
      </w:r>
      <w:r w:rsidRPr="00C27BED">
        <w:rPr>
          <w:rFonts w:ascii="Arial" w:hAnsi="Arial" w:cs="Arial"/>
          <w:color w:val="000000"/>
        </w:rPr>
        <w:fldChar w:fldCharType="begin">
          <w:ffData>
            <w:name w:val="Testo656"/>
            <w:enabled/>
            <w:calcOnExit w:val="0"/>
            <w:textInput/>
          </w:ffData>
        </w:fldChar>
      </w:r>
      <w:r w:rsidRPr="00C27BED">
        <w:rPr>
          <w:rFonts w:ascii="Arial" w:hAnsi="Arial" w:cs="Arial"/>
          <w:color w:val="000000"/>
        </w:rPr>
        <w:instrText xml:space="preserve"> FORMTEXT </w:instrText>
      </w:r>
      <w:r w:rsidRPr="00C27BED">
        <w:rPr>
          <w:rFonts w:ascii="Arial" w:hAnsi="Arial" w:cs="Arial"/>
          <w:color w:val="000000"/>
        </w:rPr>
      </w:r>
      <w:r w:rsidRPr="00C27BED">
        <w:rPr>
          <w:rFonts w:ascii="Arial" w:hAnsi="Arial" w:cs="Arial"/>
          <w:color w:val="000000"/>
        </w:rPr>
        <w:fldChar w:fldCharType="separate"/>
      </w:r>
      <w:r w:rsidRPr="00C27BED">
        <w:rPr>
          <w:rFonts w:ascii="Arial" w:hAnsi="Arial" w:cs="Arial"/>
          <w:color w:val="000000"/>
        </w:rPr>
        <w:t> </w:t>
      </w:r>
      <w:r w:rsidRPr="00C27BED">
        <w:rPr>
          <w:rFonts w:ascii="Arial" w:hAnsi="Arial" w:cs="Arial"/>
          <w:color w:val="000000"/>
        </w:rPr>
        <w:t> </w:t>
      </w:r>
      <w:r w:rsidRPr="00C27BED">
        <w:rPr>
          <w:rFonts w:ascii="Arial" w:hAnsi="Arial" w:cs="Arial"/>
          <w:color w:val="000000"/>
        </w:rPr>
        <w:t> </w:t>
      </w:r>
      <w:r w:rsidRPr="00C27BED">
        <w:rPr>
          <w:rFonts w:ascii="Arial" w:hAnsi="Arial" w:cs="Arial"/>
          <w:color w:val="000000"/>
        </w:rPr>
        <w:t> </w:t>
      </w:r>
      <w:r w:rsidRPr="00C27BED">
        <w:rPr>
          <w:rFonts w:ascii="Arial" w:hAnsi="Arial" w:cs="Arial"/>
          <w:color w:val="000000"/>
        </w:rPr>
        <w:t> </w:t>
      </w:r>
      <w:r w:rsidRPr="00C27BED">
        <w:rPr>
          <w:rFonts w:ascii="Arial" w:hAnsi="Arial" w:cs="Arial"/>
          <w:color w:val="000000"/>
        </w:rPr>
        <w:fldChar w:fldCharType="end"/>
      </w:r>
      <w:r w:rsidRPr="00C27BED">
        <w:rPr>
          <w:rFonts w:ascii="Arial" w:hAnsi="Arial" w:cs="Arial"/>
          <w:color w:val="000000"/>
        </w:rPr>
        <w:t xml:space="preserve"> </w:t>
      </w:r>
      <w:r w:rsidR="003779D3" w:rsidRPr="00C27BED">
        <w:rPr>
          <w:rFonts w:ascii="Arial" w:hAnsi="Arial" w:cs="Arial"/>
          <w:color w:val="000000"/>
        </w:rPr>
        <w:t>Resta salva la facoltà di cui all’articolo 97;</w:t>
      </w:r>
    </w:p>
    <w:p w14:paraId="54E40A93" w14:textId="4F46D782" w:rsidR="00BF7AF8" w:rsidRPr="00BF7AF8" w:rsidRDefault="001E4055" w:rsidP="00201282">
      <w:pPr>
        <w:numPr>
          <w:ilvl w:val="0"/>
          <w:numId w:val="1"/>
        </w:numPr>
        <w:tabs>
          <w:tab w:val="num" w:pos="560"/>
        </w:tabs>
        <w:spacing w:before="120" w:after="0" w:line="280" w:lineRule="exact"/>
        <w:ind w:left="555" w:right="11" w:hanging="357"/>
        <w:jc w:val="both"/>
        <w:rPr>
          <w:rFonts w:ascii="Arial" w:hAnsi="Arial" w:cs="Arial"/>
        </w:rPr>
      </w:pPr>
      <w:r w:rsidRPr="00C27BED">
        <w:rPr>
          <w:rFonts w:ascii="Arial" w:hAnsi="Arial" w:cs="Arial"/>
        </w:rPr>
        <w:t>[</w:t>
      </w:r>
      <w:r w:rsidRPr="00C27BED">
        <w:rPr>
          <w:rFonts w:ascii="Arial" w:hAnsi="Arial" w:cs="Arial"/>
          <w:b/>
        </w:rPr>
        <w:t xml:space="preserve">Per </w:t>
      </w:r>
      <w:r w:rsidR="00486E92" w:rsidRPr="00C27BED">
        <w:rPr>
          <w:rFonts w:ascii="Arial" w:hAnsi="Arial" w:cs="Arial"/>
          <w:b/>
        </w:rPr>
        <w:t xml:space="preserve">l’operatore economico </w:t>
      </w:r>
      <w:r w:rsidRPr="00C27BED">
        <w:rPr>
          <w:rFonts w:ascii="Arial" w:hAnsi="Arial" w:cs="Arial"/>
          <w:b/>
        </w:rPr>
        <w:t>non resident</w:t>
      </w:r>
      <w:r w:rsidR="008724B7" w:rsidRPr="00C27BED">
        <w:rPr>
          <w:rFonts w:ascii="Arial" w:hAnsi="Arial" w:cs="Arial"/>
          <w:b/>
        </w:rPr>
        <w:t>e</w:t>
      </w:r>
      <w:r w:rsidRPr="00C27BED">
        <w:rPr>
          <w:rFonts w:ascii="Arial" w:hAnsi="Arial" w:cs="Arial"/>
          <w:b/>
        </w:rPr>
        <w:t xml:space="preserve"> e priv</w:t>
      </w:r>
      <w:r w:rsidR="008724B7" w:rsidRPr="00C27BED">
        <w:rPr>
          <w:rFonts w:ascii="Arial" w:hAnsi="Arial" w:cs="Arial"/>
          <w:b/>
        </w:rPr>
        <w:t>a</w:t>
      </w:r>
      <w:r w:rsidRPr="00C27BED">
        <w:rPr>
          <w:rFonts w:ascii="Arial" w:hAnsi="Arial" w:cs="Arial"/>
          <w:b/>
        </w:rPr>
        <w:t xml:space="preserve"> di stabile organizzazione in </w:t>
      </w:r>
      <w:proofErr w:type="gramStart"/>
      <w:r w:rsidRPr="00C27BED">
        <w:rPr>
          <w:rFonts w:ascii="Arial" w:hAnsi="Arial" w:cs="Arial"/>
          <w:b/>
        </w:rPr>
        <w:t>Italia</w:t>
      </w:r>
      <w:r w:rsidRPr="00C27BED">
        <w:rPr>
          <w:rFonts w:ascii="Arial" w:hAnsi="Arial" w:cs="Arial"/>
        </w:rPr>
        <w:t xml:space="preserve">] </w:t>
      </w:r>
      <w:r w:rsidR="00E51C3B">
        <w:rPr>
          <w:rFonts w:ascii="Arial" w:hAnsi="Arial" w:cs="Arial"/>
        </w:rPr>
        <w:t xml:space="preserve">  </w:t>
      </w:r>
      <w:proofErr w:type="gramEnd"/>
      <w:r w:rsidR="00E51C3B">
        <w:rPr>
          <w:rFonts w:ascii="Arial" w:hAnsi="Arial" w:cs="Arial"/>
        </w:rPr>
        <w:t xml:space="preserve">            </w:t>
      </w:r>
      <w:r w:rsidRPr="00C27BED">
        <w:rPr>
          <w:rFonts w:ascii="Arial" w:hAnsi="Arial" w:cs="Arial"/>
        </w:rPr>
        <w:t>di impegnarsi ad uniformarsi, in caso di aggiudicazione, alla disciplina di cui agli articoli 17, comma 2, e 53, comma 3 del D.P.R. 633/1972 e a comunicare a</w:t>
      </w:r>
      <w:r w:rsidR="00C41B6D" w:rsidRPr="00C27BED">
        <w:rPr>
          <w:rFonts w:ascii="Arial" w:hAnsi="Arial" w:cs="Arial"/>
        </w:rPr>
        <w:t>lla Stazione appaltante</w:t>
      </w:r>
      <w:r w:rsidRPr="00C27BED">
        <w:rPr>
          <w:rFonts w:ascii="Arial" w:hAnsi="Arial" w:cs="Arial"/>
        </w:rPr>
        <w:t xml:space="preserve"> la nomina del proprio rappresentante fiscale, nelle forme di legge; </w:t>
      </w:r>
    </w:p>
    <w:p w14:paraId="4B76985F" w14:textId="77777777" w:rsidR="00C63016" w:rsidRPr="00C27BED" w:rsidRDefault="00BB5298" w:rsidP="00201282">
      <w:pPr>
        <w:numPr>
          <w:ilvl w:val="0"/>
          <w:numId w:val="1"/>
        </w:numPr>
        <w:tabs>
          <w:tab w:val="num" w:pos="560"/>
        </w:tabs>
        <w:spacing w:before="120" w:after="0" w:line="280" w:lineRule="exact"/>
        <w:ind w:left="555" w:right="11" w:hanging="357"/>
        <w:jc w:val="both"/>
        <w:rPr>
          <w:rFonts w:ascii="Arial" w:hAnsi="Arial" w:cs="Arial"/>
        </w:rPr>
      </w:pPr>
      <w:r w:rsidRPr="00C27BED">
        <w:rPr>
          <w:rFonts w:ascii="Arial" w:hAnsi="Arial" w:cs="Arial"/>
        </w:rPr>
        <w:t xml:space="preserve"> </w:t>
      </w:r>
      <w:r w:rsidR="008724B7" w:rsidRPr="00C27BED">
        <w:rPr>
          <w:rFonts w:ascii="Arial" w:hAnsi="Arial" w:cs="Arial"/>
        </w:rPr>
        <w:t>[</w:t>
      </w:r>
      <w:r w:rsidR="008724B7" w:rsidRPr="00C27BED">
        <w:rPr>
          <w:rFonts w:ascii="Arial" w:hAnsi="Arial" w:cs="Arial"/>
          <w:b/>
        </w:rPr>
        <w:t xml:space="preserve">per </w:t>
      </w:r>
      <w:r w:rsidR="00486E92" w:rsidRPr="00C27BED">
        <w:rPr>
          <w:rFonts w:ascii="Arial" w:hAnsi="Arial" w:cs="Arial"/>
          <w:b/>
        </w:rPr>
        <w:t xml:space="preserve">l’operatore economico ammesso </w:t>
      </w:r>
      <w:r w:rsidR="008724B7" w:rsidRPr="00C27BED">
        <w:rPr>
          <w:rFonts w:ascii="Arial" w:hAnsi="Arial" w:cs="Arial"/>
          <w:b/>
        </w:rPr>
        <w:t>al concordato preventivo con continuità aziendale di cui all’art. 186 bis del R.D. 16 marzo 1942, n. 267</w:t>
      </w:r>
      <w:r w:rsidR="008724B7" w:rsidRPr="00C27BED">
        <w:rPr>
          <w:rFonts w:ascii="Arial" w:hAnsi="Arial" w:cs="Arial"/>
        </w:rPr>
        <w:t xml:space="preserve">] ad integrazione di quanto indicato nella parte III, sez. C, </w:t>
      </w:r>
      <w:r w:rsidR="00377B42" w:rsidRPr="00C27BED">
        <w:rPr>
          <w:rFonts w:ascii="Arial" w:hAnsi="Arial" w:cs="Arial"/>
        </w:rPr>
        <w:t xml:space="preserve">art. 94, comma 5, </w:t>
      </w:r>
      <w:r w:rsidR="008724B7" w:rsidRPr="00C27BED">
        <w:rPr>
          <w:rFonts w:ascii="Arial" w:hAnsi="Arial" w:cs="Arial"/>
        </w:rPr>
        <w:t xml:space="preserve">lett. d) del DGUE, </w:t>
      </w:r>
      <w:r w:rsidR="00C63016" w:rsidRPr="00C27BED">
        <w:rPr>
          <w:rFonts w:ascii="Arial" w:hAnsi="Arial" w:cs="Arial"/>
        </w:rPr>
        <w:t>che:</w:t>
      </w:r>
    </w:p>
    <w:p w14:paraId="1FC04EBA" w14:textId="77777777" w:rsidR="00C63016" w:rsidRPr="00C27BED" w:rsidRDefault="00C63016" w:rsidP="00EF373F">
      <w:pPr>
        <w:pStyle w:val="Paragrafoelenco"/>
        <w:numPr>
          <w:ilvl w:val="0"/>
          <w:numId w:val="3"/>
        </w:numPr>
        <w:spacing w:before="120" w:after="0" w:line="280" w:lineRule="exact"/>
        <w:ind w:right="11"/>
        <w:jc w:val="both"/>
        <w:rPr>
          <w:rFonts w:ascii="Arial" w:hAnsi="Arial" w:cs="Arial"/>
        </w:rPr>
      </w:pPr>
      <w:r w:rsidRPr="00C27BED">
        <w:rPr>
          <w:rFonts w:ascii="Arial" w:hAnsi="Arial" w:cs="Arial"/>
        </w:rPr>
        <w:t>gli</w:t>
      </w:r>
      <w:r w:rsidR="008724B7" w:rsidRPr="00C27BED">
        <w:rPr>
          <w:rFonts w:ascii="Arial" w:hAnsi="Arial" w:cs="Arial"/>
        </w:rPr>
        <w:t xml:space="preserve"> estremi del provvedimento di ammissione </w:t>
      </w:r>
      <w:r w:rsidRPr="00C27BED">
        <w:rPr>
          <w:rFonts w:ascii="Arial" w:hAnsi="Arial" w:cs="Arial"/>
        </w:rPr>
        <w:t>rilasciato dal Tribunale</w:t>
      </w:r>
      <w:r w:rsidR="00F51E58" w:rsidRPr="00C27BED">
        <w:rPr>
          <w:rFonts w:ascii="Arial" w:hAnsi="Arial" w:cs="Arial"/>
        </w:rPr>
        <w:t xml:space="preserve"> competente</w:t>
      </w:r>
      <w:r w:rsidRPr="00C27BED">
        <w:rPr>
          <w:rFonts w:ascii="Arial" w:hAnsi="Arial" w:cs="Arial"/>
        </w:rPr>
        <w:t xml:space="preserve"> di </w:t>
      </w:r>
      <w:r w:rsidRPr="00C27BED">
        <w:rPr>
          <w:rFonts w:ascii="Arial" w:hAnsi="Arial" w:cs="Arial"/>
        </w:rPr>
        <w:fldChar w:fldCharType="begin">
          <w:ffData>
            <w:name w:val="Testo656"/>
            <w:enabled/>
            <w:calcOnExit w:val="0"/>
            <w:textInput/>
          </w:ffData>
        </w:fldChar>
      </w:r>
      <w:r w:rsidRPr="00C27BED">
        <w:rPr>
          <w:rFonts w:ascii="Arial" w:hAnsi="Arial" w:cs="Arial"/>
        </w:rPr>
        <w:instrText xml:space="preserve"> FORMTEXT </w:instrText>
      </w:r>
      <w:r w:rsidRPr="00C27BED">
        <w:rPr>
          <w:rFonts w:ascii="Arial" w:hAnsi="Arial" w:cs="Arial"/>
        </w:rPr>
      </w:r>
      <w:r w:rsidRPr="00C27BED">
        <w:rPr>
          <w:rFonts w:ascii="Arial" w:hAnsi="Arial" w:cs="Arial"/>
        </w:rPr>
        <w:fldChar w:fldCharType="separate"/>
      </w:r>
      <w:r w:rsidRPr="00C27BED">
        <w:rPr>
          <w:rFonts w:ascii="Arial" w:hAnsi="Arial" w:cs="Arial"/>
        </w:rPr>
        <w:t> </w:t>
      </w:r>
      <w:r w:rsidRPr="00C27BED">
        <w:rPr>
          <w:rFonts w:ascii="Arial" w:hAnsi="Arial" w:cs="Arial"/>
        </w:rPr>
        <w:t> </w:t>
      </w:r>
      <w:r w:rsidRPr="00C27BED">
        <w:rPr>
          <w:rFonts w:ascii="Arial" w:hAnsi="Arial" w:cs="Arial"/>
        </w:rPr>
        <w:t> </w:t>
      </w:r>
      <w:r w:rsidRPr="00C27BED">
        <w:rPr>
          <w:rFonts w:ascii="Arial" w:hAnsi="Arial" w:cs="Arial"/>
        </w:rPr>
        <w:t> </w:t>
      </w:r>
      <w:r w:rsidRPr="00C27BED">
        <w:rPr>
          <w:rFonts w:ascii="Arial" w:hAnsi="Arial" w:cs="Arial"/>
        </w:rPr>
        <w:t> </w:t>
      </w:r>
      <w:r w:rsidRPr="00C27BED">
        <w:rPr>
          <w:rFonts w:ascii="Arial" w:hAnsi="Arial" w:cs="Arial"/>
        </w:rPr>
        <w:fldChar w:fldCharType="end"/>
      </w:r>
      <w:r w:rsidRPr="00C27BED">
        <w:rPr>
          <w:rFonts w:ascii="Arial" w:hAnsi="Arial" w:cs="Arial"/>
        </w:rPr>
        <w:t xml:space="preserve"> sono i seguenti </w:t>
      </w:r>
      <w:r w:rsidRPr="00C27BED">
        <w:rPr>
          <w:rFonts w:ascii="Arial" w:hAnsi="Arial" w:cs="Arial"/>
        </w:rPr>
        <w:fldChar w:fldCharType="begin">
          <w:ffData>
            <w:name w:val="Testo656"/>
            <w:enabled/>
            <w:calcOnExit w:val="0"/>
            <w:textInput/>
          </w:ffData>
        </w:fldChar>
      </w:r>
      <w:r w:rsidRPr="00C27BED">
        <w:rPr>
          <w:rFonts w:ascii="Arial" w:hAnsi="Arial" w:cs="Arial"/>
        </w:rPr>
        <w:instrText xml:space="preserve"> FORMTEXT </w:instrText>
      </w:r>
      <w:r w:rsidRPr="00C27BED">
        <w:rPr>
          <w:rFonts w:ascii="Arial" w:hAnsi="Arial" w:cs="Arial"/>
        </w:rPr>
      </w:r>
      <w:r w:rsidRPr="00C27BED">
        <w:rPr>
          <w:rFonts w:ascii="Arial" w:hAnsi="Arial" w:cs="Arial"/>
        </w:rPr>
        <w:fldChar w:fldCharType="separate"/>
      </w:r>
      <w:r w:rsidRPr="00C27BED">
        <w:rPr>
          <w:rFonts w:ascii="Arial" w:hAnsi="Arial" w:cs="Arial"/>
        </w:rPr>
        <w:t> </w:t>
      </w:r>
      <w:r w:rsidRPr="00C27BED">
        <w:rPr>
          <w:rFonts w:ascii="Arial" w:hAnsi="Arial" w:cs="Arial"/>
        </w:rPr>
        <w:t> </w:t>
      </w:r>
      <w:r w:rsidRPr="00C27BED">
        <w:rPr>
          <w:rFonts w:ascii="Arial" w:hAnsi="Arial" w:cs="Arial"/>
        </w:rPr>
        <w:t> </w:t>
      </w:r>
      <w:r w:rsidRPr="00C27BED">
        <w:rPr>
          <w:rFonts w:ascii="Arial" w:hAnsi="Arial" w:cs="Arial"/>
        </w:rPr>
        <w:t> </w:t>
      </w:r>
      <w:r w:rsidRPr="00C27BED">
        <w:rPr>
          <w:rFonts w:ascii="Arial" w:hAnsi="Arial" w:cs="Arial"/>
        </w:rPr>
        <w:t> </w:t>
      </w:r>
      <w:r w:rsidRPr="00C27BED">
        <w:rPr>
          <w:rFonts w:ascii="Arial" w:hAnsi="Arial" w:cs="Arial"/>
        </w:rPr>
        <w:fldChar w:fldCharType="end"/>
      </w:r>
      <w:r w:rsidRPr="00C27BED">
        <w:rPr>
          <w:rFonts w:ascii="Arial" w:hAnsi="Arial" w:cs="Arial"/>
        </w:rPr>
        <w:t>;</w:t>
      </w:r>
    </w:p>
    <w:p w14:paraId="2F9903B9" w14:textId="77777777" w:rsidR="00E46AD8" w:rsidRDefault="00C63016" w:rsidP="00EF373F">
      <w:pPr>
        <w:pStyle w:val="Paragrafoelenco"/>
        <w:numPr>
          <w:ilvl w:val="0"/>
          <w:numId w:val="3"/>
        </w:numPr>
        <w:spacing w:before="120" w:after="0" w:line="280" w:lineRule="exact"/>
        <w:ind w:right="11"/>
        <w:jc w:val="both"/>
        <w:rPr>
          <w:rFonts w:ascii="Arial" w:hAnsi="Arial" w:cs="Arial"/>
        </w:rPr>
      </w:pPr>
      <w:r w:rsidRPr="00C27BED">
        <w:rPr>
          <w:rFonts w:ascii="Arial" w:hAnsi="Arial" w:cs="Arial"/>
        </w:rPr>
        <w:lastRenderedPageBreak/>
        <w:t xml:space="preserve">gli estremi del provvedimento di autorizzazione a partecipare alle gare rilasciato dal giudice delegato sono i seguenti </w:t>
      </w:r>
      <w:r w:rsidRPr="00C27BED">
        <w:rPr>
          <w:rFonts w:ascii="Arial" w:hAnsi="Arial" w:cs="Arial"/>
        </w:rPr>
        <w:fldChar w:fldCharType="begin">
          <w:ffData>
            <w:name w:val="Testo656"/>
            <w:enabled/>
            <w:calcOnExit w:val="0"/>
            <w:textInput/>
          </w:ffData>
        </w:fldChar>
      </w:r>
      <w:r w:rsidRPr="00C27BED">
        <w:rPr>
          <w:rFonts w:ascii="Arial" w:hAnsi="Arial" w:cs="Arial"/>
        </w:rPr>
        <w:instrText xml:space="preserve"> FORMTEXT </w:instrText>
      </w:r>
      <w:r w:rsidRPr="00C27BED">
        <w:rPr>
          <w:rFonts w:ascii="Arial" w:hAnsi="Arial" w:cs="Arial"/>
        </w:rPr>
      </w:r>
      <w:r w:rsidRPr="00C27BED">
        <w:rPr>
          <w:rFonts w:ascii="Arial" w:hAnsi="Arial" w:cs="Arial"/>
        </w:rPr>
        <w:fldChar w:fldCharType="separate"/>
      </w:r>
      <w:r w:rsidRPr="00C27BED">
        <w:rPr>
          <w:rFonts w:ascii="Arial" w:hAnsi="Arial" w:cs="Arial"/>
        </w:rPr>
        <w:t> </w:t>
      </w:r>
      <w:r w:rsidRPr="00C27BED">
        <w:rPr>
          <w:rFonts w:ascii="Arial" w:hAnsi="Arial" w:cs="Arial"/>
        </w:rPr>
        <w:t> </w:t>
      </w:r>
      <w:r w:rsidRPr="00C27BED">
        <w:rPr>
          <w:rFonts w:ascii="Arial" w:hAnsi="Arial" w:cs="Arial"/>
        </w:rPr>
        <w:t> </w:t>
      </w:r>
      <w:r w:rsidRPr="00C27BED">
        <w:rPr>
          <w:rFonts w:ascii="Arial" w:hAnsi="Arial" w:cs="Arial"/>
        </w:rPr>
        <w:t> </w:t>
      </w:r>
      <w:r w:rsidRPr="00C27BED">
        <w:rPr>
          <w:rFonts w:ascii="Arial" w:hAnsi="Arial" w:cs="Arial"/>
        </w:rPr>
        <w:t> </w:t>
      </w:r>
      <w:r w:rsidRPr="00C27BED">
        <w:rPr>
          <w:rFonts w:ascii="Arial" w:hAnsi="Arial" w:cs="Arial"/>
        </w:rPr>
        <w:fldChar w:fldCharType="end"/>
      </w:r>
      <w:r w:rsidRPr="00C27BED">
        <w:rPr>
          <w:rFonts w:ascii="Arial" w:hAnsi="Arial" w:cs="Arial"/>
        </w:rPr>
        <w:t>;</w:t>
      </w:r>
    </w:p>
    <w:p w14:paraId="1C3094FE" w14:textId="77777777" w:rsidR="0042738E" w:rsidRPr="00C27BED" w:rsidRDefault="0042738E" w:rsidP="0042738E">
      <w:pPr>
        <w:pStyle w:val="Paragrafoelenco"/>
        <w:spacing w:before="120" w:after="0" w:line="80" w:lineRule="exact"/>
        <w:ind w:left="1276" w:right="11"/>
        <w:jc w:val="both"/>
        <w:rPr>
          <w:rFonts w:ascii="Arial" w:hAnsi="Arial" w:cs="Arial"/>
        </w:rPr>
      </w:pPr>
    </w:p>
    <w:p w14:paraId="0ED0A460" w14:textId="77777777" w:rsidR="00503FA2" w:rsidRPr="00C27BED" w:rsidRDefault="00C63016" w:rsidP="00201282">
      <w:pPr>
        <w:numPr>
          <w:ilvl w:val="0"/>
          <w:numId w:val="1"/>
        </w:numPr>
        <w:tabs>
          <w:tab w:val="num" w:pos="560"/>
        </w:tabs>
        <w:spacing w:before="120" w:after="0" w:line="280" w:lineRule="exact"/>
        <w:ind w:left="555" w:right="11" w:hanging="357"/>
        <w:jc w:val="both"/>
        <w:rPr>
          <w:rFonts w:ascii="Arial" w:hAnsi="Arial" w:cs="Arial"/>
        </w:rPr>
      </w:pPr>
      <w:r w:rsidRPr="00C27BED">
        <w:rPr>
          <w:rFonts w:ascii="Arial" w:hAnsi="Arial" w:cs="Arial"/>
        </w:rPr>
        <w:t>[</w:t>
      </w:r>
      <w:r w:rsidRPr="00C27BED">
        <w:rPr>
          <w:rFonts w:ascii="Arial" w:hAnsi="Arial" w:cs="Arial"/>
          <w:b/>
        </w:rPr>
        <w:t>per l’</w:t>
      </w:r>
      <w:r w:rsidR="00486E92" w:rsidRPr="00C27BED">
        <w:rPr>
          <w:rFonts w:ascii="Arial" w:hAnsi="Arial" w:cs="Arial"/>
          <w:b/>
        </w:rPr>
        <w:t>operatore economico</w:t>
      </w:r>
      <w:r w:rsidRPr="00C27BED">
        <w:rPr>
          <w:rFonts w:ascii="Arial" w:hAnsi="Arial" w:cs="Arial"/>
          <w:b/>
        </w:rPr>
        <w:t xml:space="preserve"> che ha presentato domanda di ammissione al concordato preventivo con continuità aziendale senza che sia stato emesso il decreto di ammissione</w:t>
      </w:r>
      <w:r w:rsidRPr="00C27BED">
        <w:rPr>
          <w:rFonts w:ascii="Arial" w:hAnsi="Arial" w:cs="Arial"/>
        </w:rPr>
        <w:t>] che:</w:t>
      </w:r>
    </w:p>
    <w:p w14:paraId="753EB104" w14:textId="77777777" w:rsidR="00C63016" w:rsidRPr="00C27BED" w:rsidRDefault="00C63016" w:rsidP="00EF373F">
      <w:pPr>
        <w:pStyle w:val="Paragrafoelenco"/>
        <w:numPr>
          <w:ilvl w:val="0"/>
          <w:numId w:val="3"/>
        </w:numPr>
        <w:spacing w:before="120" w:after="0" w:line="280" w:lineRule="exact"/>
        <w:ind w:right="11"/>
        <w:jc w:val="both"/>
        <w:rPr>
          <w:rFonts w:ascii="Arial" w:hAnsi="Arial" w:cs="Arial"/>
        </w:rPr>
      </w:pPr>
      <w:r w:rsidRPr="00C27BED">
        <w:rPr>
          <w:rFonts w:ascii="Arial" w:hAnsi="Arial" w:cs="Arial"/>
        </w:rPr>
        <w:t xml:space="preserve">gli estremi del deposito della domanda di ammissione sono i seguenti </w:t>
      </w:r>
      <w:r w:rsidRPr="00C27BED">
        <w:rPr>
          <w:rFonts w:ascii="Arial" w:hAnsi="Arial" w:cs="Arial"/>
        </w:rPr>
        <w:fldChar w:fldCharType="begin">
          <w:ffData>
            <w:name w:val="Testo656"/>
            <w:enabled/>
            <w:calcOnExit w:val="0"/>
            <w:textInput/>
          </w:ffData>
        </w:fldChar>
      </w:r>
      <w:r w:rsidRPr="00C27BED">
        <w:rPr>
          <w:rFonts w:ascii="Arial" w:hAnsi="Arial" w:cs="Arial"/>
        </w:rPr>
        <w:instrText xml:space="preserve"> FORMTEXT </w:instrText>
      </w:r>
      <w:r w:rsidRPr="00C27BED">
        <w:rPr>
          <w:rFonts w:ascii="Arial" w:hAnsi="Arial" w:cs="Arial"/>
        </w:rPr>
      </w:r>
      <w:r w:rsidRPr="00C27BED">
        <w:rPr>
          <w:rFonts w:ascii="Arial" w:hAnsi="Arial" w:cs="Arial"/>
        </w:rPr>
        <w:fldChar w:fldCharType="separate"/>
      </w:r>
      <w:r w:rsidRPr="00C27BED">
        <w:rPr>
          <w:rFonts w:ascii="Arial" w:hAnsi="Arial" w:cs="Arial"/>
        </w:rPr>
        <w:t> </w:t>
      </w:r>
      <w:r w:rsidRPr="00C27BED">
        <w:rPr>
          <w:rFonts w:ascii="Arial" w:hAnsi="Arial" w:cs="Arial"/>
        </w:rPr>
        <w:t> </w:t>
      </w:r>
      <w:r w:rsidRPr="00C27BED">
        <w:rPr>
          <w:rFonts w:ascii="Arial" w:hAnsi="Arial" w:cs="Arial"/>
        </w:rPr>
        <w:t> </w:t>
      </w:r>
      <w:r w:rsidRPr="00C27BED">
        <w:rPr>
          <w:rFonts w:ascii="Arial" w:hAnsi="Arial" w:cs="Arial"/>
        </w:rPr>
        <w:t> </w:t>
      </w:r>
      <w:r w:rsidRPr="00C27BED">
        <w:rPr>
          <w:rFonts w:ascii="Arial" w:hAnsi="Arial" w:cs="Arial"/>
        </w:rPr>
        <w:t> </w:t>
      </w:r>
      <w:r w:rsidRPr="00C27BED">
        <w:rPr>
          <w:rFonts w:ascii="Arial" w:hAnsi="Arial" w:cs="Arial"/>
        </w:rPr>
        <w:fldChar w:fldCharType="end"/>
      </w:r>
      <w:r w:rsidRPr="00C27BED">
        <w:rPr>
          <w:rFonts w:ascii="Arial" w:hAnsi="Arial" w:cs="Arial"/>
        </w:rPr>
        <w:t>;</w:t>
      </w:r>
    </w:p>
    <w:p w14:paraId="0119E4DC" w14:textId="77777777" w:rsidR="00C63016" w:rsidRDefault="00C63016" w:rsidP="00EF373F">
      <w:pPr>
        <w:pStyle w:val="Paragrafoelenco"/>
        <w:numPr>
          <w:ilvl w:val="0"/>
          <w:numId w:val="3"/>
        </w:numPr>
        <w:spacing w:before="120" w:after="0" w:line="280" w:lineRule="exact"/>
        <w:ind w:right="11"/>
        <w:jc w:val="both"/>
        <w:rPr>
          <w:rFonts w:ascii="Arial" w:hAnsi="Arial" w:cs="Arial"/>
        </w:rPr>
      </w:pPr>
      <w:r w:rsidRPr="00C27BED">
        <w:rPr>
          <w:rFonts w:ascii="Arial" w:hAnsi="Arial" w:cs="Arial"/>
        </w:rPr>
        <w:t xml:space="preserve">gli estremi del provvedimento di autorizzazione a partecipare alle gare rilasciato dal tribunale di </w:t>
      </w:r>
      <w:r w:rsidRPr="00C27BED">
        <w:rPr>
          <w:rFonts w:ascii="Arial" w:hAnsi="Arial" w:cs="Arial"/>
        </w:rPr>
        <w:fldChar w:fldCharType="begin">
          <w:ffData>
            <w:name w:val="Testo656"/>
            <w:enabled/>
            <w:calcOnExit w:val="0"/>
            <w:textInput/>
          </w:ffData>
        </w:fldChar>
      </w:r>
      <w:r w:rsidRPr="00C27BED">
        <w:rPr>
          <w:rFonts w:ascii="Arial" w:hAnsi="Arial" w:cs="Arial"/>
        </w:rPr>
        <w:instrText xml:space="preserve"> FORMTEXT </w:instrText>
      </w:r>
      <w:r w:rsidRPr="00C27BED">
        <w:rPr>
          <w:rFonts w:ascii="Arial" w:hAnsi="Arial" w:cs="Arial"/>
        </w:rPr>
      </w:r>
      <w:r w:rsidRPr="00C27BED">
        <w:rPr>
          <w:rFonts w:ascii="Arial" w:hAnsi="Arial" w:cs="Arial"/>
        </w:rPr>
        <w:fldChar w:fldCharType="separate"/>
      </w:r>
      <w:r w:rsidRPr="00C27BED">
        <w:rPr>
          <w:rFonts w:ascii="Arial" w:hAnsi="Arial" w:cs="Arial"/>
        </w:rPr>
        <w:t> </w:t>
      </w:r>
      <w:r w:rsidRPr="00C27BED">
        <w:rPr>
          <w:rFonts w:ascii="Arial" w:hAnsi="Arial" w:cs="Arial"/>
        </w:rPr>
        <w:t> </w:t>
      </w:r>
      <w:r w:rsidRPr="00C27BED">
        <w:rPr>
          <w:rFonts w:ascii="Arial" w:hAnsi="Arial" w:cs="Arial"/>
        </w:rPr>
        <w:t> </w:t>
      </w:r>
      <w:r w:rsidRPr="00C27BED">
        <w:rPr>
          <w:rFonts w:ascii="Arial" w:hAnsi="Arial" w:cs="Arial"/>
        </w:rPr>
        <w:t> </w:t>
      </w:r>
      <w:r w:rsidRPr="00C27BED">
        <w:rPr>
          <w:rFonts w:ascii="Arial" w:hAnsi="Arial" w:cs="Arial"/>
        </w:rPr>
        <w:t> </w:t>
      </w:r>
      <w:r w:rsidRPr="00C27BED">
        <w:rPr>
          <w:rFonts w:ascii="Arial" w:hAnsi="Arial" w:cs="Arial"/>
        </w:rPr>
        <w:fldChar w:fldCharType="end"/>
      </w:r>
      <w:r w:rsidRPr="00C27BED">
        <w:rPr>
          <w:rFonts w:ascii="Arial" w:hAnsi="Arial" w:cs="Arial"/>
        </w:rPr>
        <w:t xml:space="preserve"> sono i seguenti </w:t>
      </w:r>
      <w:r w:rsidRPr="00C27BED">
        <w:rPr>
          <w:rFonts w:ascii="Arial" w:hAnsi="Arial" w:cs="Arial"/>
        </w:rPr>
        <w:fldChar w:fldCharType="begin">
          <w:ffData>
            <w:name w:val="Testo656"/>
            <w:enabled/>
            <w:calcOnExit w:val="0"/>
            <w:textInput/>
          </w:ffData>
        </w:fldChar>
      </w:r>
      <w:r w:rsidRPr="00C27BED">
        <w:rPr>
          <w:rFonts w:ascii="Arial" w:hAnsi="Arial" w:cs="Arial"/>
        </w:rPr>
        <w:instrText xml:space="preserve"> FORMTEXT </w:instrText>
      </w:r>
      <w:r w:rsidRPr="00C27BED">
        <w:rPr>
          <w:rFonts w:ascii="Arial" w:hAnsi="Arial" w:cs="Arial"/>
        </w:rPr>
      </w:r>
      <w:r w:rsidRPr="00C27BED">
        <w:rPr>
          <w:rFonts w:ascii="Arial" w:hAnsi="Arial" w:cs="Arial"/>
        </w:rPr>
        <w:fldChar w:fldCharType="separate"/>
      </w:r>
      <w:r w:rsidRPr="00C27BED">
        <w:rPr>
          <w:rFonts w:ascii="Arial" w:hAnsi="Arial" w:cs="Arial"/>
        </w:rPr>
        <w:t> </w:t>
      </w:r>
      <w:r w:rsidRPr="00C27BED">
        <w:rPr>
          <w:rFonts w:ascii="Arial" w:hAnsi="Arial" w:cs="Arial"/>
        </w:rPr>
        <w:t> </w:t>
      </w:r>
      <w:r w:rsidRPr="00C27BED">
        <w:rPr>
          <w:rFonts w:ascii="Arial" w:hAnsi="Arial" w:cs="Arial"/>
        </w:rPr>
        <w:t> </w:t>
      </w:r>
      <w:r w:rsidRPr="00C27BED">
        <w:rPr>
          <w:rFonts w:ascii="Arial" w:hAnsi="Arial" w:cs="Arial"/>
        </w:rPr>
        <w:t> </w:t>
      </w:r>
      <w:r w:rsidRPr="00C27BED">
        <w:rPr>
          <w:rFonts w:ascii="Arial" w:hAnsi="Arial" w:cs="Arial"/>
        </w:rPr>
        <w:t> </w:t>
      </w:r>
      <w:r w:rsidRPr="00C27BED">
        <w:rPr>
          <w:rFonts w:ascii="Arial" w:hAnsi="Arial" w:cs="Arial"/>
        </w:rPr>
        <w:fldChar w:fldCharType="end"/>
      </w:r>
      <w:r w:rsidRPr="00C27BED">
        <w:rPr>
          <w:rFonts w:ascii="Arial" w:hAnsi="Arial" w:cs="Arial"/>
        </w:rPr>
        <w:t>;</w:t>
      </w:r>
    </w:p>
    <w:p w14:paraId="596D8FE1" w14:textId="77777777" w:rsidR="0042738E" w:rsidRPr="00C27BED" w:rsidRDefault="0042738E" w:rsidP="0042738E">
      <w:pPr>
        <w:pStyle w:val="Paragrafoelenco"/>
        <w:spacing w:before="120" w:after="0" w:line="120" w:lineRule="exact"/>
        <w:ind w:left="1276" w:right="11"/>
        <w:jc w:val="both"/>
        <w:rPr>
          <w:rFonts w:ascii="Arial" w:hAnsi="Arial" w:cs="Arial"/>
        </w:rPr>
      </w:pPr>
    </w:p>
    <w:p w14:paraId="6E066E13" w14:textId="5E9AEBB2" w:rsidR="00391286" w:rsidRPr="00391286" w:rsidRDefault="00BB18EC" w:rsidP="00391286">
      <w:pPr>
        <w:numPr>
          <w:ilvl w:val="0"/>
          <w:numId w:val="1"/>
        </w:numPr>
        <w:tabs>
          <w:tab w:val="num" w:pos="560"/>
        </w:tabs>
        <w:spacing w:before="120" w:after="0" w:line="280" w:lineRule="exact"/>
        <w:ind w:left="555" w:right="11" w:hanging="357"/>
        <w:jc w:val="both"/>
        <w:rPr>
          <w:rFonts w:ascii="Arial" w:hAnsi="Arial" w:cs="Arial"/>
        </w:rPr>
      </w:pPr>
      <w:r w:rsidRPr="00C27BED">
        <w:rPr>
          <w:rFonts w:ascii="Arial" w:hAnsi="Arial" w:cs="Arial"/>
        </w:rPr>
        <w:t>[</w:t>
      </w:r>
      <w:r w:rsidRPr="00C27BED">
        <w:rPr>
          <w:rFonts w:ascii="Arial" w:hAnsi="Arial" w:cs="Arial"/>
          <w:b/>
        </w:rPr>
        <w:t>per l’operatore economico ammesso al concordato preventivo con continuità aziendale di cui all’art. 186 bis del R.D. 16 marzo 1942, n. 267</w:t>
      </w:r>
      <w:r w:rsidRPr="00C27BED">
        <w:rPr>
          <w:rFonts w:ascii="Arial" w:hAnsi="Arial" w:cs="Arial"/>
        </w:rPr>
        <w:t xml:space="preserve">] di non partecipare alla gara quale mandatario di un </w:t>
      </w:r>
      <w:r w:rsidR="006C5C86" w:rsidRPr="00C27BED">
        <w:rPr>
          <w:rFonts w:ascii="Arial" w:hAnsi="Arial" w:cs="Arial"/>
        </w:rPr>
        <w:t xml:space="preserve">Raggruppamento </w:t>
      </w:r>
      <w:r w:rsidRPr="00C27BED">
        <w:rPr>
          <w:rFonts w:ascii="Arial" w:hAnsi="Arial" w:cs="Arial"/>
        </w:rPr>
        <w:t xml:space="preserve">temporaneo e che </w:t>
      </w:r>
      <w:r w:rsidR="006C5C86" w:rsidRPr="00C27BED">
        <w:rPr>
          <w:rFonts w:ascii="Arial" w:hAnsi="Arial" w:cs="Arial"/>
        </w:rPr>
        <w:t>gli altri operatori economici</w:t>
      </w:r>
      <w:r w:rsidRPr="00C27BED">
        <w:rPr>
          <w:rFonts w:ascii="Arial" w:hAnsi="Arial" w:cs="Arial"/>
        </w:rPr>
        <w:t xml:space="preserve"> aderenti al </w:t>
      </w:r>
      <w:r w:rsidR="006C5C86" w:rsidRPr="00C27BED">
        <w:rPr>
          <w:rFonts w:ascii="Arial" w:hAnsi="Arial" w:cs="Arial"/>
        </w:rPr>
        <w:t xml:space="preserve">Raggruppamento </w:t>
      </w:r>
      <w:r w:rsidRPr="00C27BED">
        <w:rPr>
          <w:rFonts w:ascii="Arial" w:hAnsi="Arial" w:cs="Arial"/>
        </w:rPr>
        <w:t>non sono assoggettat</w:t>
      </w:r>
      <w:r w:rsidR="006C5C86" w:rsidRPr="00C27BED">
        <w:rPr>
          <w:rFonts w:ascii="Arial" w:hAnsi="Arial" w:cs="Arial"/>
        </w:rPr>
        <w:t>i</w:t>
      </w:r>
      <w:r w:rsidRPr="00C27BED">
        <w:rPr>
          <w:rFonts w:ascii="Arial" w:hAnsi="Arial" w:cs="Arial"/>
        </w:rPr>
        <w:t xml:space="preserve"> ad una procedura concorsuale ai sensi dell’articolo 186-bis, comma 6 del Regio Decreto 16 marzo 1942, n. 267;</w:t>
      </w:r>
    </w:p>
    <w:p w14:paraId="034D7A5A" w14:textId="7BD73927" w:rsidR="00391286" w:rsidRPr="004578A7" w:rsidRDefault="00391286" w:rsidP="00391286">
      <w:pPr>
        <w:numPr>
          <w:ilvl w:val="0"/>
          <w:numId w:val="1"/>
        </w:numPr>
        <w:tabs>
          <w:tab w:val="num" w:pos="560"/>
          <w:tab w:val="num" w:pos="644"/>
        </w:tabs>
        <w:spacing w:before="120" w:after="0" w:line="240" w:lineRule="auto"/>
        <w:ind w:left="555" w:right="11" w:hanging="357"/>
        <w:jc w:val="both"/>
        <w:rPr>
          <w:rFonts w:ascii="Arial" w:eastAsiaTheme="minorHAnsi" w:hAnsi="Arial" w:cs="Arial"/>
        </w:rPr>
      </w:pPr>
      <w:r>
        <w:rPr>
          <w:rFonts w:ascii="Arial" w:eastAsiaTheme="minorHAnsi" w:hAnsi="Arial" w:cs="Arial"/>
        </w:rPr>
        <w:t>dichiara:</w:t>
      </w:r>
    </w:p>
    <w:p w14:paraId="4C1A8EA7" w14:textId="77777777" w:rsidR="008514CA" w:rsidRDefault="008514CA" w:rsidP="00391286">
      <w:pPr>
        <w:spacing w:after="0" w:line="240" w:lineRule="auto"/>
        <w:ind w:left="556" w:right="11"/>
        <w:jc w:val="both"/>
        <w:rPr>
          <w:rFonts w:ascii="Arial" w:eastAsiaTheme="minorHAnsi" w:hAnsi="Arial" w:cs="Arial"/>
          <w:i/>
        </w:rPr>
      </w:pPr>
    </w:p>
    <w:p w14:paraId="4E5B7B47" w14:textId="07C3657A" w:rsidR="00391286" w:rsidRDefault="008514CA" w:rsidP="00391286">
      <w:pPr>
        <w:spacing w:after="0" w:line="240" w:lineRule="auto"/>
        <w:ind w:left="556" w:right="11"/>
        <w:jc w:val="both"/>
        <w:rPr>
          <w:rFonts w:ascii="Arial" w:eastAsiaTheme="minorHAnsi" w:hAnsi="Arial" w:cs="Arial"/>
        </w:rPr>
      </w:pPr>
      <w:r w:rsidRPr="008514CA">
        <w:rPr>
          <w:rFonts w:ascii="Arial" w:eastAsiaTheme="minorHAnsi" w:hAnsi="Arial" w:cs="Arial"/>
          <w:i/>
        </w:rPr>
        <w:t xml:space="preserve">[selezionare </w:t>
      </w:r>
      <w:r>
        <w:rPr>
          <w:rFonts w:ascii="Arial" w:eastAsiaTheme="minorHAnsi" w:hAnsi="Arial" w:cs="Arial"/>
          <w:i/>
        </w:rPr>
        <w:t>l’opzione</w:t>
      </w:r>
      <w:r w:rsidRPr="008514CA">
        <w:rPr>
          <w:rFonts w:ascii="Arial" w:eastAsiaTheme="minorHAnsi" w:hAnsi="Arial" w:cs="Arial"/>
          <w:i/>
        </w:rPr>
        <w:t xml:space="preserve"> che interessa</w:t>
      </w:r>
      <w:r w:rsidRPr="008514CA">
        <w:rPr>
          <w:rFonts w:ascii="Arial" w:eastAsiaTheme="minorHAnsi" w:hAnsi="Arial" w:cs="Arial"/>
        </w:rPr>
        <w:t>]</w:t>
      </w:r>
    </w:p>
    <w:p w14:paraId="62768577" w14:textId="77777777" w:rsidR="008514CA" w:rsidRPr="004578A7" w:rsidRDefault="008514CA" w:rsidP="00391286">
      <w:pPr>
        <w:spacing w:after="0" w:line="240" w:lineRule="auto"/>
        <w:ind w:left="556" w:right="11"/>
        <w:jc w:val="both"/>
        <w:rPr>
          <w:rFonts w:ascii="Arial" w:eastAsiaTheme="minorHAnsi" w:hAnsi="Arial" w:cs="Arial"/>
        </w:rPr>
      </w:pPr>
    </w:p>
    <w:p w14:paraId="26952F8F" w14:textId="61C7DE9E" w:rsidR="00391286" w:rsidRDefault="00391286" w:rsidP="008514CA">
      <w:pPr>
        <w:autoSpaceDE w:val="0"/>
        <w:autoSpaceDN w:val="0"/>
        <w:adjustRightInd w:val="0"/>
        <w:spacing w:before="120" w:after="0" w:line="280" w:lineRule="exact"/>
        <w:ind w:left="993" w:hanging="426"/>
        <w:contextualSpacing/>
        <w:jc w:val="both"/>
        <w:rPr>
          <w:rFonts w:ascii="Arial" w:eastAsiaTheme="minorHAnsi" w:hAnsi="Arial" w:cs="Arial"/>
        </w:rPr>
      </w:pPr>
      <w:r w:rsidRPr="00306A86">
        <w:rPr>
          <w:rFonts w:ascii="Arial" w:eastAsiaTheme="minorHAnsi" w:hAnsi="Arial" w:cs="Arial"/>
        </w:rPr>
        <w:fldChar w:fldCharType="begin">
          <w:ffData>
            <w:name w:val="Controllo44"/>
            <w:enabled/>
            <w:calcOnExit w:val="0"/>
            <w:checkBox>
              <w:sizeAuto/>
              <w:default w:val="0"/>
              <w:checked w:val="0"/>
            </w:checkBox>
          </w:ffData>
        </w:fldChar>
      </w:r>
      <w:r w:rsidRPr="00306A86">
        <w:rPr>
          <w:rFonts w:ascii="Arial" w:eastAsiaTheme="minorHAnsi" w:hAnsi="Arial" w:cs="Arial"/>
        </w:rPr>
        <w:instrText xml:space="preserve"> FORMCHECKBOX </w:instrText>
      </w:r>
      <w:r w:rsidRPr="00306A86">
        <w:rPr>
          <w:rFonts w:ascii="Arial" w:eastAsiaTheme="minorHAnsi" w:hAnsi="Arial" w:cs="Arial"/>
        </w:rPr>
      </w:r>
      <w:r w:rsidRPr="00306A86">
        <w:rPr>
          <w:rFonts w:ascii="Arial" w:eastAsiaTheme="minorHAnsi" w:hAnsi="Arial" w:cs="Arial"/>
        </w:rPr>
        <w:fldChar w:fldCharType="separate"/>
      </w:r>
      <w:r w:rsidRPr="00306A86">
        <w:rPr>
          <w:rFonts w:ascii="Arial" w:eastAsiaTheme="minorHAnsi" w:hAnsi="Arial" w:cs="Arial"/>
        </w:rPr>
        <w:fldChar w:fldCharType="end"/>
      </w:r>
      <w:r w:rsidRPr="00306A86">
        <w:rPr>
          <w:rFonts w:ascii="Arial" w:eastAsiaTheme="minorHAnsi" w:hAnsi="Arial" w:cs="Arial"/>
        </w:rPr>
        <w:t xml:space="preserve"> </w:t>
      </w:r>
      <w:r w:rsidRPr="00B03CEF">
        <w:rPr>
          <w:rFonts w:ascii="Arial" w:eastAsiaTheme="minorHAnsi" w:hAnsi="Arial" w:cs="Arial"/>
        </w:rPr>
        <w:t>che eseguirà direttamente le attività maggiormente esposte a rischio di infiltrazione mafiosa di cui al co</w:t>
      </w:r>
      <w:r w:rsidR="008514CA">
        <w:rPr>
          <w:rFonts w:ascii="Arial" w:eastAsiaTheme="minorHAnsi" w:hAnsi="Arial" w:cs="Arial"/>
        </w:rPr>
        <w:t>.</w:t>
      </w:r>
      <w:r w:rsidRPr="00B03CEF">
        <w:rPr>
          <w:rFonts w:ascii="Arial" w:eastAsiaTheme="minorHAnsi" w:hAnsi="Arial" w:cs="Arial"/>
        </w:rPr>
        <w:t xml:space="preserve"> 53 dell’art. 1 della Legge 190/2012 s.m.i. </w:t>
      </w:r>
      <w:r>
        <w:rPr>
          <w:rFonts w:ascii="Arial" w:eastAsiaTheme="minorHAnsi" w:hAnsi="Arial" w:cs="Arial"/>
        </w:rPr>
        <w:t xml:space="preserve">e che, pertanto, </w:t>
      </w:r>
      <w:r w:rsidRPr="00924929">
        <w:rPr>
          <w:rFonts w:ascii="Arial" w:eastAsiaTheme="minorHAnsi" w:hAnsi="Arial" w:cs="Arial"/>
        </w:rPr>
        <w:t>ai sensi del co</w:t>
      </w:r>
      <w:r w:rsidR="008514CA">
        <w:rPr>
          <w:rFonts w:ascii="Arial" w:eastAsiaTheme="minorHAnsi" w:hAnsi="Arial" w:cs="Arial"/>
        </w:rPr>
        <w:t>.</w:t>
      </w:r>
      <w:r w:rsidRPr="00924929">
        <w:rPr>
          <w:rFonts w:ascii="Arial" w:eastAsiaTheme="minorHAnsi" w:hAnsi="Arial" w:cs="Arial"/>
        </w:rPr>
        <w:t xml:space="preserve"> 52 dell’art. 1 della Legge 190/2012</w:t>
      </w:r>
      <w:r w:rsidR="008514CA">
        <w:rPr>
          <w:rFonts w:ascii="Arial" w:eastAsiaTheme="minorHAnsi" w:hAnsi="Arial" w:cs="Arial"/>
        </w:rPr>
        <w:t>:</w:t>
      </w:r>
    </w:p>
    <w:p w14:paraId="444E467C" w14:textId="77777777" w:rsidR="00391286" w:rsidRDefault="00391286" w:rsidP="008514CA">
      <w:pPr>
        <w:autoSpaceDE w:val="0"/>
        <w:autoSpaceDN w:val="0"/>
        <w:adjustRightInd w:val="0"/>
        <w:spacing w:after="0" w:line="240" w:lineRule="auto"/>
        <w:ind w:left="993" w:hanging="437"/>
        <w:contextualSpacing/>
        <w:jc w:val="both"/>
        <w:rPr>
          <w:rFonts w:ascii="Arial" w:eastAsiaTheme="minorHAnsi" w:hAnsi="Arial" w:cs="Arial"/>
        </w:rPr>
      </w:pPr>
    </w:p>
    <w:p w14:paraId="09F2CC1B" w14:textId="07CE6C95" w:rsidR="00391286" w:rsidRPr="00EE5EAA" w:rsidRDefault="00391286" w:rsidP="008514CA">
      <w:pPr>
        <w:autoSpaceDE w:val="0"/>
        <w:autoSpaceDN w:val="0"/>
        <w:adjustRightInd w:val="0"/>
        <w:spacing w:before="120" w:after="0" w:line="280" w:lineRule="exact"/>
        <w:ind w:left="1560" w:hanging="567"/>
        <w:contextualSpacing/>
        <w:jc w:val="both"/>
        <w:rPr>
          <w:rFonts w:ascii="Arial" w:eastAsiaTheme="minorHAnsi" w:hAnsi="Arial" w:cs="Arial"/>
        </w:rPr>
      </w:pPr>
      <w:r>
        <w:rPr>
          <w:rFonts w:ascii="Arial" w:eastAsiaTheme="minorHAnsi" w:hAnsi="Arial" w:cs="Arial"/>
        </w:rPr>
        <w:t xml:space="preserve"> </w:t>
      </w:r>
      <w:r w:rsidRPr="00306A86">
        <w:rPr>
          <w:rFonts w:ascii="Arial" w:eastAsiaTheme="minorHAnsi" w:hAnsi="Arial" w:cs="Arial"/>
        </w:rPr>
        <w:fldChar w:fldCharType="begin">
          <w:ffData>
            <w:name w:val="Controllo44"/>
            <w:enabled/>
            <w:calcOnExit w:val="0"/>
            <w:checkBox>
              <w:sizeAuto/>
              <w:default w:val="0"/>
              <w:checked w:val="0"/>
            </w:checkBox>
          </w:ffData>
        </w:fldChar>
      </w:r>
      <w:r w:rsidRPr="00306A86">
        <w:rPr>
          <w:rFonts w:ascii="Arial" w:eastAsiaTheme="minorHAnsi" w:hAnsi="Arial" w:cs="Arial"/>
        </w:rPr>
        <w:instrText xml:space="preserve"> FORMCHECKBOX </w:instrText>
      </w:r>
      <w:r w:rsidRPr="00306A86">
        <w:rPr>
          <w:rFonts w:ascii="Arial" w:eastAsiaTheme="minorHAnsi" w:hAnsi="Arial" w:cs="Arial"/>
        </w:rPr>
      </w:r>
      <w:r w:rsidRPr="00306A86">
        <w:rPr>
          <w:rFonts w:ascii="Arial" w:eastAsiaTheme="minorHAnsi" w:hAnsi="Arial" w:cs="Arial"/>
        </w:rPr>
        <w:fldChar w:fldCharType="separate"/>
      </w:r>
      <w:r w:rsidRPr="00306A86">
        <w:rPr>
          <w:rFonts w:ascii="Arial" w:eastAsiaTheme="minorHAnsi" w:hAnsi="Arial" w:cs="Arial"/>
        </w:rPr>
        <w:fldChar w:fldCharType="end"/>
      </w:r>
      <w:r w:rsidRPr="00306A86">
        <w:rPr>
          <w:rFonts w:ascii="Arial" w:eastAsiaTheme="minorHAnsi" w:hAnsi="Arial" w:cs="Arial"/>
        </w:rPr>
        <w:t xml:space="preserve"> </w:t>
      </w:r>
      <w:r>
        <w:rPr>
          <w:rFonts w:ascii="Arial" w:eastAsiaTheme="minorHAnsi" w:hAnsi="Arial" w:cs="Arial"/>
        </w:rPr>
        <w:t xml:space="preserve">è iscritto nella </w:t>
      </w:r>
      <w:r w:rsidRPr="00FC0D09">
        <w:rPr>
          <w:rFonts w:ascii="Arial" w:eastAsiaTheme="minorHAnsi" w:hAnsi="Arial" w:cs="Arial"/>
          <w:b/>
          <w:i/>
        </w:rPr>
        <w:t>White List</w:t>
      </w:r>
      <w:r w:rsidRPr="00306A86">
        <w:rPr>
          <w:rFonts w:ascii="Arial" w:eastAsiaTheme="minorHAnsi" w:hAnsi="Arial" w:cs="Arial"/>
        </w:rPr>
        <w:t xml:space="preserve"> </w:t>
      </w:r>
      <w:r>
        <w:rPr>
          <w:rFonts w:ascii="Arial" w:eastAsiaTheme="minorHAnsi" w:hAnsi="Arial" w:cs="Arial"/>
        </w:rPr>
        <w:t>della</w:t>
      </w:r>
      <w:r w:rsidRPr="00924929">
        <w:rPr>
          <w:rFonts w:ascii="Arial" w:eastAsiaTheme="minorHAnsi" w:hAnsi="Arial" w:cs="Arial"/>
        </w:rPr>
        <w:t xml:space="preserve"> Prefettura della Provincia di</w:t>
      </w:r>
      <w:r>
        <w:rPr>
          <w:rFonts w:ascii="Arial" w:eastAsiaTheme="minorHAnsi" w:hAnsi="Arial" w:cs="Arial"/>
        </w:rPr>
        <w:t xml:space="preserve"> </w:t>
      </w:r>
      <w:r w:rsidRPr="00FC0D09">
        <w:rPr>
          <w:rFonts w:ascii="Arial" w:eastAsiaTheme="minorHAnsi" w:hAnsi="Arial" w:cs="Arial"/>
        </w:rPr>
        <w:fldChar w:fldCharType="begin">
          <w:ffData>
            <w:name w:val="Testo656"/>
            <w:enabled/>
            <w:calcOnExit w:val="0"/>
            <w:textInput/>
          </w:ffData>
        </w:fldChar>
      </w:r>
      <w:r w:rsidRPr="00FC0D09">
        <w:rPr>
          <w:rFonts w:ascii="Arial" w:eastAsiaTheme="minorHAnsi" w:hAnsi="Arial" w:cs="Arial"/>
        </w:rPr>
        <w:instrText xml:space="preserve"> FORMTEXT </w:instrText>
      </w:r>
      <w:r w:rsidRPr="00FC0D09">
        <w:rPr>
          <w:rFonts w:ascii="Arial" w:eastAsiaTheme="minorHAnsi" w:hAnsi="Arial" w:cs="Arial"/>
        </w:rPr>
      </w:r>
      <w:r w:rsidRPr="00FC0D09">
        <w:rPr>
          <w:rFonts w:ascii="Arial" w:eastAsiaTheme="minorHAnsi" w:hAnsi="Arial" w:cs="Arial"/>
        </w:rPr>
        <w:fldChar w:fldCharType="separate"/>
      </w:r>
      <w:r w:rsidRPr="00FC0D09">
        <w:rPr>
          <w:rFonts w:ascii="Arial" w:eastAsiaTheme="minorHAnsi" w:hAnsi="Arial" w:cs="Arial"/>
        </w:rPr>
        <w:t> </w:t>
      </w:r>
      <w:r w:rsidRPr="00FC0D09">
        <w:rPr>
          <w:rFonts w:ascii="Arial" w:eastAsiaTheme="minorHAnsi" w:hAnsi="Arial" w:cs="Arial"/>
        </w:rPr>
        <w:t> </w:t>
      </w:r>
      <w:r w:rsidRPr="00FC0D09">
        <w:rPr>
          <w:rFonts w:ascii="Arial" w:eastAsiaTheme="minorHAnsi" w:hAnsi="Arial" w:cs="Arial"/>
        </w:rPr>
        <w:t> </w:t>
      </w:r>
      <w:r w:rsidRPr="00FC0D09">
        <w:rPr>
          <w:rFonts w:ascii="Arial" w:eastAsiaTheme="minorHAnsi" w:hAnsi="Arial" w:cs="Arial"/>
        </w:rPr>
        <w:t> </w:t>
      </w:r>
      <w:r w:rsidRPr="00FC0D09">
        <w:rPr>
          <w:rFonts w:ascii="Arial" w:eastAsiaTheme="minorHAnsi" w:hAnsi="Arial" w:cs="Arial"/>
        </w:rPr>
        <w:t> </w:t>
      </w:r>
      <w:r w:rsidRPr="00FC0D09">
        <w:rPr>
          <w:rFonts w:ascii="Arial" w:eastAsiaTheme="minorHAnsi" w:hAnsi="Arial" w:cs="Arial"/>
        </w:rPr>
        <w:fldChar w:fldCharType="end"/>
      </w:r>
      <w:r w:rsidRPr="00FC0D09">
        <w:rPr>
          <w:rFonts w:ascii="Arial" w:eastAsia="Times New Roman" w:hAnsi="Arial" w:cs="Arial"/>
          <w:sz w:val="18"/>
          <w:szCs w:val="18"/>
          <w:lang w:val="en-US" w:eastAsia="ar-SA"/>
        </w:rPr>
        <w:t xml:space="preserve"> </w:t>
      </w:r>
      <w:r w:rsidRPr="00FC0D09">
        <w:rPr>
          <w:rFonts w:ascii="Arial" w:eastAsiaTheme="minorHAnsi" w:hAnsi="Arial" w:cs="Arial"/>
          <w:lang w:val="en-US"/>
        </w:rPr>
        <w:t xml:space="preserve">con </w:t>
      </w:r>
      <w:r>
        <w:rPr>
          <w:rFonts w:ascii="Arial" w:eastAsiaTheme="minorHAnsi" w:hAnsi="Arial" w:cs="Arial"/>
          <w:lang w:val="en-US"/>
        </w:rPr>
        <w:t xml:space="preserve">scadenza il </w:t>
      </w:r>
      <w:r w:rsidRPr="00FC0D09">
        <w:rPr>
          <w:rFonts w:ascii="Arial" w:eastAsiaTheme="minorHAnsi" w:hAnsi="Arial" w:cs="Arial"/>
        </w:rPr>
        <w:fldChar w:fldCharType="begin">
          <w:ffData>
            <w:name w:val="Testo47"/>
            <w:enabled/>
            <w:calcOnExit w:val="0"/>
            <w:textInput/>
          </w:ffData>
        </w:fldChar>
      </w:r>
      <w:r w:rsidRPr="00FC0D09">
        <w:rPr>
          <w:rFonts w:ascii="Arial" w:eastAsiaTheme="minorHAnsi" w:hAnsi="Arial" w:cs="Arial"/>
        </w:rPr>
        <w:instrText xml:space="preserve"> FORMTEXT </w:instrText>
      </w:r>
      <w:r w:rsidRPr="00FC0D09">
        <w:rPr>
          <w:rFonts w:ascii="Arial" w:eastAsiaTheme="minorHAnsi" w:hAnsi="Arial" w:cs="Arial"/>
        </w:rPr>
      </w:r>
      <w:r w:rsidRPr="00FC0D09">
        <w:rPr>
          <w:rFonts w:ascii="Arial" w:eastAsiaTheme="minorHAnsi" w:hAnsi="Arial" w:cs="Arial"/>
        </w:rPr>
        <w:fldChar w:fldCharType="separate"/>
      </w:r>
      <w:r w:rsidRPr="00FC0D09">
        <w:rPr>
          <w:rFonts w:ascii="Arial" w:eastAsiaTheme="minorHAnsi" w:hAnsi="Arial" w:cs="Arial"/>
        </w:rPr>
        <w:t> </w:t>
      </w:r>
      <w:r w:rsidRPr="00FC0D09">
        <w:rPr>
          <w:rFonts w:ascii="Arial" w:eastAsiaTheme="minorHAnsi" w:hAnsi="Arial" w:cs="Arial"/>
        </w:rPr>
        <w:t> </w:t>
      </w:r>
      <w:r w:rsidRPr="00FC0D09">
        <w:rPr>
          <w:rFonts w:ascii="Arial" w:eastAsiaTheme="minorHAnsi" w:hAnsi="Arial" w:cs="Arial"/>
        </w:rPr>
        <w:t> </w:t>
      </w:r>
      <w:r w:rsidRPr="00FC0D09">
        <w:rPr>
          <w:rFonts w:ascii="Arial" w:eastAsiaTheme="minorHAnsi" w:hAnsi="Arial" w:cs="Arial"/>
        </w:rPr>
        <w:t> </w:t>
      </w:r>
      <w:r w:rsidRPr="00FC0D09">
        <w:rPr>
          <w:rFonts w:ascii="Arial" w:eastAsiaTheme="minorHAnsi" w:hAnsi="Arial" w:cs="Arial"/>
        </w:rPr>
        <w:t> </w:t>
      </w:r>
      <w:r w:rsidRPr="00FC0D09">
        <w:rPr>
          <w:rFonts w:ascii="Arial" w:eastAsiaTheme="minorHAnsi" w:hAnsi="Arial" w:cs="Arial"/>
        </w:rPr>
        <w:fldChar w:fldCharType="end"/>
      </w:r>
      <w:r w:rsidRPr="00FC0D09">
        <w:rPr>
          <w:rFonts w:ascii="Arial" w:eastAsiaTheme="minorHAnsi" w:hAnsi="Arial" w:cs="Arial"/>
        </w:rPr>
        <w:t>;</w:t>
      </w:r>
    </w:p>
    <w:p w14:paraId="428CDF1B" w14:textId="3E0D0BAD" w:rsidR="00391286" w:rsidRPr="008514CA" w:rsidRDefault="008514CA" w:rsidP="008514CA">
      <w:pPr>
        <w:spacing w:before="120" w:after="0" w:line="240" w:lineRule="auto"/>
        <w:ind w:left="1559" w:right="11" w:hanging="567"/>
        <w:jc w:val="both"/>
        <w:rPr>
          <w:rFonts w:ascii="Arial" w:eastAsiaTheme="minorHAnsi" w:hAnsi="Arial" w:cs="Arial"/>
          <w:i/>
          <w:iCs/>
        </w:rPr>
      </w:pPr>
      <w:r w:rsidRPr="008514CA">
        <w:rPr>
          <w:rFonts w:ascii="Arial" w:eastAsiaTheme="minorHAnsi" w:hAnsi="Arial" w:cs="Arial"/>
          <w:i/>
          <w:iCs/>
        </w:rPr>
        <w:t>oppure,</w:t>
      </w:r>
    </w:p>
    <w:p w14:paraId="4593BE6A" w14:textId="77777777" w:rsidR="008514CA" w:rsidRPr="00306A86" w:rsidRDefault="008514CA" w:rsidP="008514CA">
      <w:pPr>
        <w:spacing w:after="0" w:line="240" w:lineRule="auto"/>
        <w:ind w:left="1560" w:right="11" w:hanging="567"/>
        <w:jc w:val="both"/>
        <w:rPr>
          <w:rFonts w:ascii="Arial" w:eastAsiaTheme="minorHAnsi" w:hAnsi="Arial" w:cs="Arial"/>
        </w:rPr>
      </w:pPr>
    </w:p>
    <w:p w14:paraId="3157EA99" w14:textId="77777777" w:rsidR="00391286" w:rsidRDefault="00391286" w:rsidP="008514CA">
      <w:pPr>
        <w:autoSpaceDE w:val="0"/>
        <w:autoSpaceDN w:val="0"/>
        <w:adjustRightInd w:val="0"/>
        <w:spacing w:before="120" w:after="0" w:line="280" w:lineRule="exact"/>
        <w:ind w:left="1418" w:hanging="425"/>
        <w:contextualSpacing/>
        <w:jc w:val="both"/>
        <w:rPr>
          <w:rFonts w:ascii="Arial" w:eastAsiaTheme="minorHAnsi" w:hAnsi="Arial" w:cs="Arial"/>
        </w:rPr>
      </w:pPr>
      <w:r>
        <w:rPr>
          <w:rFonts w:ascii="Arial" w:eastAsiaTheme="minorHAnsi" w:hAnsi="Arial" w:cs="Arial"/>
        </w:rPr>
        <w:t xml:space="preserve"> </w:t>
      </w:r>
      <w:r w:rsidRPr="00306A86">
        <w:rPr>
          <w:rFonts w:ascii="Arial" w:eastAsiaTheme="minorHAnsi" w:hAnsi="Arial" w:cs="Arial"/>
        </w:rPr>
        <w:fldChar w:fldCharType="begin">
          <w:ffData>
            <w:name w:val="Controllo44"/>
            <w:enabled/>
            <w:calcOnExit w:val="0"/>
            <w:checkBox>
              <w:sizeAuto/>
              <w:default w:val="0"/>
              <w:checked w:val="0"/>
            </w:checkBox>
          </w:ffData>
        </w:fldChar>
      </w:r>
      <w:r w:rsidRPr="00306A86">
        <w:rPr>
          <w:rFonts w:ascii="Arial" w:eastAsiaTheme="minorHAnsi" w:hAnsi="Arial" w:cs="Arial"/>
        </w:rPr>
        <w:instrText xml:space="preserve"> FORMCHECKBOX </w:instrText>
      </w:r>
      <w:r w:rsidRPr="00306A86">
        <w:rPr>
          <w:rFonts w:ascii="Arial" w:eastAsiaTheme="minorHAnsi" w:hAnsi="Arial" w:cs="Arial"/>
        </w:rPr>
      </w:r>
      <w:r w:rsidRPr="00306A86">
        <w:rPr>
          <w:rFonts w:ascii="Arial" w:eastAsiaTheme="minorHAnsi" w:hAnsi="Arial" w:cs="Arial"/>
        </w:rPr>
        <w:fldChar w:fldCharType="separate"/>
      </w:r>
      <w:r w:rsidRPr="00306A86">
        <w:rPr>
          <w:rFonts w:ascii="Arial" w:eastAsiaTheme="minorHAnsi" w:hAnsi="Arial" w:cs="Arial"/>
        </w:rPr>
        <w:fldChar w:fldCharType="end"/>
      </w:r>
      <w:r>
        <w:rPr>
          <w:rFonts w:ascii="Arial" w:eastAsiaTheme="minorHAnsi" w:hAnsi="Arial" w:cs="Arial"/>
        </w:rPr>
        <w:t xml:space="preserve"> ha </w:t>
      </w:r>
      <w:r w:rsidRPr="006C6891">
        <w:rPr>
          <w:rFonts w:ascii="Arial" w:eastAsiaTheme="minorHAnsi" w:hAnsi="Arial" w:cs="Arial"/>
        </w:rPr>
        <w:t>presentato</w:t>
      </w:r>
      <w:r>
        <w:rPr>
          <w:rFonts w:ascii="Arial" w:eastAsiaTheme="minorHAnsi" w:hAnsi="Arial" w:cs="Arial"/>
        </w:rPr>
        <w:t xml:space="preserve"> l</w:t>
      </w:r>
      <w:r w:rsidRPr="00CB1B31">
        <w:rPr>
          <w:rFonts w:ascii="Arial" w:eastAsiaTheme="minorHAnsi" w:hAnsi="Arial" w:cs="Arial"/>
        </w:rPr>
        <w:t>a domanda di iscrizione o di rinnovo</w:t>
      </w:r>
      <w:r w:rsidRPr="00924929">
        <w:t xml:space="preserve"> </w:t>
      </w:r>
      <w:r>
        <w:rPr>
          <w:rFonts w:ascii="Arial" w:eastAsiaTheme="minorHAnsi" w:hAnsi="Arial" w:cs="Arial"/>
        </w:rPr>
        <w:t xml:space="preserve">nella </w:t>
      </w:r>
      <w:r w:rsidRPr="00AC04E3">
        <w:rPr>
          <w:rFonts w:ascii="Arial" w:eastAsiaTheme="minorHAnsi" w:hAnsi="Arial" w:cs="Arial"/>
          <w:b/>
          <w:i/>
        </w:rPr>
        <w:t>White List</w:t>
      </w:r>
      <w:r>
        <w:rPr>
          <w:rFonts w:ascii="Arial" w:eastAsiaTheme="minorHAnsi" w:hAnsi="Arial" w:cs="Arial"/>
          <w:b/>
          <w:i/>
        </w:rPr>
        <w:t xml:space="preserve"> </w:t>
      </w:r>
      <w:r>
        <w:rPr>
          <w:rFonts w:ascii="Arial" w:eastAsiaTheme="minorHAnsi" w:hAnsi="Arial" w:cs="Arial"/>
        </w:rPr>
        <w:t xml:space="preserve">della </w:t>
      </w:r>
      <w:r w:rsidRPr="00924929">
        <w:rPr>
          <w:rFonts w:ascii="Arial" w:eastAsiaTheme="minorHAnsi" w:hAnsi="Arial" w:cs="Arial"/>
        </w:rPr>
        <w:t>Prefettura della Provincia di</w:t>
      </w:r>
      <w:r>
        <w:rPr>
          <w:rFonts w:ascii="Arial" w:eastAsiaTheme="minorHAnsi" w:hAnsi="Arial" w:cs="Arial"/>
        </w:rPr>
        <w:t xml:space="preserve"> </w:t>
      </w:r>
      <w:bookmarkStart w:id="10" w:name="_Hlk186902620"/>
      <w:r w:rsidRPr="00FC0D09">
        <w:rPr>
          <w:rFonts w:ascii="Arial" w:eastAsiaTheme="minorHAnsi" w:hAnsi="Arial" w:cs="Arial"/>
        </w:rPr>
        <w:fldChar w:fldCharType="begin">
          <w:ffData>
            <w:name w:val="Testo656"/>
            <w:enabled/>
            <w:calcOnExit w:val="0"/>
            <w:textInput/>
          </w:ffData>
        </w:fldChar>
      </w:r>
      <w:r w:rsidRPr="00FC0D09">
        <w:rPr>
          <w:rFonts w:ascii="Arial" w:eastAsiaTheme="minorHAnsi" w:hAnsi="Arial" w:cs="Arial"/>
        </w:rPr>
        <w:instrText xml:space="preserve"> FORMTEXT </w:instrText>
      </w:r>
      <w:r w:rsidRPr="00FC0D09">
        <w:rPr>
          <w:rFonts w:ascii="Arial" w:eastAsiaTheme="minorHAnsi" w:hAnsi="Arial" w:cs="Arial"/>
        </w:rPr>
      </w:r>
      <w:r w:rsidRPr="00FC0D09">
        <w:rPr>
          <w:rFonts w:ascii="Arial" w:eastAsiaTheme="minorHAnsi" w:hAnsi="Arial" w:cs="Arial"/>
        </w:rPr>
        <w:fldChar w:fldCharType="separate"/>
      </w:r>
      <w:r w:rsidRPr="00FC0D09">
        <w:rPr>
          <w:rFonts w:ascii="Arial" w:eastAsiaTheme="minorHAnsi" w:hAnsi="Arial" w:cs="Arial"/>
        </w:rPr>
        <w:t> </w:t>
      </w:r>
      <w:r w:rsidRPr="00FC0D09">
        <w:rPr>
          <w:rFonts w:ascii="Arial" w:eastAsiaTheme="minorHAnsi" w:hAnsi="Arial" w:cs="Arial"/>
        </w:rPr>
        <w:t> </w:t>
      </w:r>
      <w:r w:rsidRPr="00FC0D09">
        <w:rPr>
          <w:rFonts w:ascii="Arial" w:eastAsiaTheme="minorHAnsi" w:hAnsi="Arial" w:cs="Arial"/>
        </w:rPr>
        <w:t> </w:t>
      </w:r>
      <w:r w:rsidRPr="00FC0D09">
        <w:rPr>
          <w:rFonts w:ascii="Arial" w:eastAsiaTheme="minorHAnsi" w:hAnsi="Arial" w:cs="Arial"/>
        </w:rPr>
        <w:t> </w:t>
      </w:r>
      <w:r w:rsidRPr="00FC0D09">
        <w:rPr>
          <w:rFonts w:ascii="Arial" w:eastAsiaTheme="minorHAnsi" w:hAnsi="Arial" w:cs="Arial"/>
        </w:rPr>
        <w:t> </w:t>
      </w:r>
      <w:r w:rsidRPr="00FC0D09">
        <w:rPr>
          <w:rFonts w:ascii="Arial" w:eastAsiaTheme="minorHAnsi" w:hAnsi="Arial" w:cs="Arial"/>
        </w:rPr>
        <w:fldChar w:fldCharType="end"/>
      </w:r>
      <w:bookmarkEnd w:id="10"/>
      <w:r w:rsidRPr="00FC0D09">
        <w:rPr>
          <w:rFonts w:ascii="Arial" w:eastAsiaTheme="minorHAnsi" w:hAnsi="Arial" w:cs="Arial"/>
        </w:rPr>
        <w:t xml:space="preserve"> in data </w:t>
      </w:r>
      <w:r w:rsidRPr="00FC0D09">
        <w:rPr>
          <w:rFonts w:ascii="Arial" w:eastAsiaTheme="minorHAnsi" w:hAnsi="Arial" w:cs="Arial"/>
        </w:rPr>
        <w:fldChar w:fldCharType="begin">
          <w:ffData>
            <w:name w:val="Testo47"/>
            <w:enabled/>
            <w:calcOnExit w:val="0"/>
            <w:textInput/>
          </w:ffData>
        </w:fldChar>
      </w:r>
      <w:r w:rsidRPr="00FC0D09">
        <w:rPr>
          <w:rFonts w:ascii="Arial" w:eastAsiaTheme="minorHAnsi" w:hAnsi="Arial" w:cs="Arial"/>
        </w:rPr>
        <w:instrText xml:space="preserve"> FORMTEXT </w:instrText>
      </w:r>
      <w:r w:rsidRPr="00FC0D09">
        <w:rPr>
          <w:rFonts w:ascii="Arial" w:eastAsiaTheme="minorHAnsi" w:hAnsi="Arial" w:cs="Arial"/>
        </w:rPr>
      </w:r>
      <w:r w:rsidRPr="00FC0D09">
        <w:rPr>
          <w:rFonts w:ascii="Arial" w:eastAsiaTheme="minorHAnsi" w:hAnsi="Arial" w:cs="Arial"/>
        </w:rPr>
        <w:fldChar w:fldCharType="separate"/>
      </w:r>
      <w:r w:rsidRPr="00FC0D09">
        <w:rPr>
          <w:rFonts w:ascii="Arial" w:eastAsiaTheme="minorHAnsi" w:hAnsi="Arial" w:cs="Arial"/>
        </w:rPr>
        <w:t> </w:t>
      </w:r>
      <w:r w:rsidRPr="00FC0D09">
        <w:rPr>
          <w:rFonts w:ascii="Arial" w:eastAsiaTheme="minorHAnsi" w:hAnsi="Arial" w:cs="Arial"/>
        </w:rPr>
        <w:t> </w:t>
      </w:r>
      <w:r w:rsidRPr="00FC0D09">
        <w:rPr>
          <w:rFonts w:ascii="Arial" w:eastAsiaTheme="minorHAnsi" w:hAnsi="Arial" w:cs="Arial"/>
        </w:rPr>
        <w:t> </w:t>
      </w:r>
      <w:r w:rsidRPr="00FC0D09">
        <w:rPr>
          <w:rFonts w:ascii="Arial" w:eastAsiaTheme="minorHAnsi" w:hAnsi="Arial" w:cs="Arial"/>
        </w:rPr>
        <w:t> </w:t>
      </w:r>
      <w:r w:rsidRPr="00FC0D09">
        <w:rPr>
          <w:rFonts w:ascii="Arial" w:eastAsiaTheme="minorHAnsi" w:hAnsi="Arial" w:cs="Arial"/>
        </w:rPr>
        <w:t> </w:t>
      </w:r>
      <w:r w:rsidRPr="00FC0D09">
        <w:rPr>
          <w:rFonts w:ascii="Arial" w:eastAsiaTheme="minorHAnsi" w:hAnsi="Arial" w:cs="Arial"/>
        </w:rPr>
        <w:fldChar w:fldCharType="end"/>
      </w:r>
      <w:r w:rsidRPr="00FC0D09">
        <w:rPr>
          <w:rFonts w:ascii="Arial" w:eastAsiaTheme="minorHAnsi" w:hAnsi="Arial" w:cs="Arial"/>
        </w:rPr>
        <w:t>;</w:t>
      </w:r>
    </w:p>
    <w:p w14:paraId="14CFB69E" w14:textId="7FE71BB0" w:rsidR="00391286" w:rsidRPr="008514CA" w:rsidRDefault="008514CA" w:rsidP="008514CA">
      <w:pPr>
        <w:spacing w:before="120" w:after="0" w:line="240" w:lineRule="auto"/>
        <w:ind w:right="11" w:firstLine="567"/>
        <w:jc w:val="both"/>
        <w:rPr>
          <w:rFonts w:ascii="Arial" w:eastAsiaTheme="minorHAnsi" w:hAnsi="Arial" w:cs="Arial"/>
          <w:b/>
          <w:bCs/>
          <w:i/>
          <w:iCs/>
        </w:rPr>
      </w:pPr>
      <w:r w:rsidRPr="008514CA">
        <w:rPr>
          <w:rFonts w:ascii="Arial" w:eastAsiaTheme="minorHAnsi" w:hAnsi="Arial" w:cs="Arial"/>
          <w:b/>
          <w:bCs/>
          <w:i/>
          <w:iCs/>
        </w:rPr>
        <w:t>oppure</w:t>
      </w:r>
      <w:r>
        <w:rPr>
          <w:rFonts w:ascii="Arial" w:eastAsiaTheme="minorHAnsi" w:hAnsi="Arial" w:cs="Arial"/>
          <w:b/>
          <w:bCs/>
          <w:i/>
          <w:iCs/>
        </w:rPr>
        <w:t>,</w:t>
      </w:r>
    </w:p>
    <w:p w14:paraId="1572FAEB" w14:textId="77777777" w:rsidR="008514CA" w:rsidRDefault="008514CA" w:rsidP="008514CA">
      <w:pPr>
        <w:autoSpaceDE w:val="0"/>
        <w:autoSpaceDN w:val="0"/>
        <w:adjustRightInd w:val="0"/>
        <w:spacing w:before="120" w:after="0" w:line="280" w:lineRule="exact"/>
        <w:ind w:left="1560" w:hanging="437"/>
        <w:contextualSpacing/>
        <w:jc w:val="both"/>
        <w:rPr>
          <w:rFonts w:ascii="Arial" w:eastAsiaTheme="minorHAnsi" w:hAnsi="Arial" w:cs="Arial"/>
        </w:rPr>
      </w:pPr>
    </w:p>
    <w:p w14:paraId="01FF4C92" w14:textId="2813B0C1" w:rsidR="00247389" w:rsidRDefault="00391286" w:rsidP="00BD0E74">
      <w:pPr>
        <w:autoSpaceDE w:val="0"/>
        <w:autoSpaceDN w:val="0"/>
        <w:adjustRightInd w:val="0"/>
        <w:spacing w:before="120" w:after="0" w:line="280" w:lineRule="exact"/>
        <w:ind w:left="993" w:hanging="426"/>
        <w:contextualSpacing/>
        <w:jc w:val="both"/>
        <w:rPr>
          <w:rFonts w:ascii="Arial" w:eastAsiaTheme="minorHAnsi" w:hAnsi="Arial" w:cs="Arial"/>
        </w:rPr>
      </w:pPr>
      <w:r w:rsidRPr="00306A86">
        <w:rPr>
          <w:rFonts w:ascii="Arial" w:eastAsiaTheme="minorHAnsi" w:hAnsi="Arial" w:cs="Arial"/>
        </w:rPr>
        <w:fldChar w:fldCharType="begin">
          <w:ffData>
            <w:name w:val="Controllo44"/>
            <w:enabled/>
            <w:calcOnExit w:val="0"/>
            <w:checkBox>
              <w:sizeAuto/>
              <w:default w:val="0"/>
              <w:checked w:val="0"/>
            </w:checkBox>
          </w:ffData>
        </w:fldChar>
      </w:r>
      <w:r w:rsidRPr="00306A86">
        <w:rPr>
          <w:rFonts w:ascii="Arial" w:eastAsiaTheme="minorHAnsi" w:hAnsi="Arial" w:cs="Arial"/>
        </w:rPr>
        <w:instrText xml:space="preserve"> FORMCHECKBOX </w:instrText>
      </w:r>
      <w:r w:rsidRPr="00306A86">
        <w:rPr>
          <w:rFonts w:ascii="Arial" w:eastAsiaTheme="minorHAnsi" w:hAnsi="Arial" w:cs="Arial"/>
        </w:rPr>
      </w:r>
      <w:r w:rsidRPr="00306A86">
        <w:rPr>
          <w:rFonts w:ascii="Arial" w:eastAsiaTheme="minorHAnsi" w:hAnsi="Arial" w:cs="Arial"/>
        </w:rPr>
        <w:fldChar w:fldCharType="separate"/>
      </w:r>
      <w:r w:rsidRPr="00306A86">
        <w:rPr>
          <w:rFonts w:ascii="Arial" w:eastAsiaTheme="minorHAnsi" w:hAnsi="Arial" w:cs="Arial"/>
        </w:rPr>
        <w:fldChar w:fldCharType="end"/>
      </w:r>
      <w:r>
        <w:rPr>
          <w:rFonts w:ascii="Arial" w:eastAsiaTheme="minorHAnsi" w:hAnsi="Arial" w:cs="Arial"/>
        </w:rPr>
        <w:t xml:space="preserve">  </w:t>
      </w:r>
      <w:r w:rsidRPr="004202A3">
        <w:rPr>
          <w:rFonts w:ascii="Arial" w:hAnsi="Arial" w:cs="Arial"/>
        </w:rPr>
        <w:t>che</w:t>
      </w:r>
      <w:r w:rsidR="003F1993">
        <w:rPr>
          <w:rFonts w:ascii="Arial" w:hAnsi="Arial" w:cs="Arial"/>
        </w:rPr>
        <w:t xml:space="preserve">, </w:t>
      </w:r>
      <w:r w:rsidRPr="004202A3">
        <w:rPr>
          <w:rFonts w:ascii="Arial" w:hAnsi="Arial" w:cs="Arial"/>
        </w:rPr>
        <w:t>alla data di scadenza del termine per la presentazione delle offerte</w:t>
      </w:r>
      <w:r w:rsidR="003F1993">
        <w:rPr>
          <w:rFonts w:ascii="Arial" w:hAnsi="Arial" w:cs="Arial"/>
        </w:rPr>
        <w:t>,</w:t>
      </w:r>
      <w:r w:rsidRPr="004202A3">
        <w:rPr>
          <w:rFonts w:ascii="Arial" w:hAnsi="Arial" w:cs="Arial"/>
        </w:rPr>
        <w:t xml:space="preserve"> </w:t>
      </w:r>
      <w:r w:rsidRPr="004202A3">
        <w:rPr>
          <w:rFonts w:ascii="Arial" w:hAnsi="Arial" w:cs="Arial"/>
          <w:b/>
          <w:bCs/>
        </w:rPr>
        <w:t>non è iscritto nella white list né ha presentato richiesta di iscrizione nella stessa</w:t>
      </w:r>
      <w:r w:rsidRPr="004202A3">
        <w:rPr>
          <w:rFonts w:ascii="Arial" w:hAnsi="Arial" w:cs="Arial"/>
        </w:rPr>
        <w:t xml:space="preserve"> e</w:t>
      </w:r>
      <w:r>
        <w:rPr>
          <w:rFonts w:ascii="Arial" w:hAnsi="Arial" w:cs="Arial"/>
        </w:rPr>
        <w:t>,</w:t>
      </w:r>
      <w:r w:rsidRPr="004202A3">
        <w:rPr>
          <w:rFonts w:ascii="Arial" w:hAnsi="Arial" w:cs="Arial"/>
        </w:rPr>
        <w:t xml:space="preserve"> pertanto</w:t>
      </w:r>
      <w:r>
        <w:rPr>
          <w:rFonts w:ascii="Arial" w:hAnsi="Arial" w:cs="Arial"/>
        </w:rPr>
        <w:t>,</w:t>
      </w:r>
      <w:r w:rsidRPr="004202A3">
        <w:rPr>
          <w:rFonts w:ascii="Arial" w:hAnsi="Arial" w:cs="Arial"/>
        </w:rPr>
        <w:t xml:space="preserve"> </w:t>
      </w:r>
      <w:r w:rsidR="003F1993">
        <w:rPr>
          <w:rFonts w:ascii="Arial" w:hAnsi="Arial" w:cs="Arial"/>
        </w:rPr>
        <w:t xml:space="preserve">dichiara </w:t>
      </w:r>
      <w:r w:rsidRPr="004202A3">
        <w:rPr>
          <w:rFonts w:ascii="Arial" w:hAnsi="Arial" w:cs="Arial"/>
        </w:rPr>
        <w:t xml:space="preserve">di affidare le attività, anche solo parzialmente riconducibili a </w:t>
      </w:r>
      <w:r w:rsidRPr="005C64DF">
        <w:rPr>
          <w:rFonts w:ascii="Arial" w:hAnsi="Arial" w:cs="Arial"/>
        </w:rPr>
        <w:t>quelle elencate dal co</w:t>
      </w:r>
      <w:r w:rsidR="003F1993">
        <w:rPr>
          <w:rFonts w:ascii="Arial" w:hAnsi="Arial" w:cs="Arial"/>
        </w:rPr>
        <w:t>.</w:t>
      </w:r>
      <w:r w:rsidRPr="005C64DF">
        <w:rPr>
          <w:rFonts w:ascii="Arial" w:hAnsi="Arial" w:cs="Arial"/>
        </w:rPr>
        <w:t xml:space="preserve"> 53 dell’art. 1 della </w:t>
      </w:r>
      <w:r w:rsidR="003F1993" w:rsidRPr="003F1993">
        <w:rPr>
          <w:rFonts w:ascii="Arial" w:hAnsi="Arial" w:cs="Arial"/>
        </w:rPr>
        <w:t xml:space="preserve">Legge 190/2012 </w:t>
      </w:r>
      <w:r w:rsidRPr="004202A3">
        <w:rPr>
          <w:rFonts w:ascii="Arial" w:hAnsi="Arial" w:cs="Arial"/>
        </w:rPr>
        <w:t>(Anac comunicato del Presidente del 17/1/2023) ad un subappaltatore o subcontraente che sia iscritto nella white list</w:t>
      </w:r>
      <w:r>
        <w:rPr>
          <w:rFonts w:ascii="Arial" w:hAnsi="Arial" w:cs="Arial"/>
        </w:rPr>
        <w:t xml:space="preserve"> </w:t>
      </w:r>
      <w:r>
        <w:rPr>
          <w:rFonts w:ascii="Arial" w:eastAsiaTheme="minorHAnsi" w:hAnsi="Arial" w:cs="Arial"/>
          <w:i/>
        </w:rPr>
        <w:t>[</w:t>
      </w:r>
      <w:r w:rsidRPr="004C4BD9">
        <w:rPr>
          <w:rFonts w:ascii="Arial" w:eastAsiaTheme="minorHAnsi" w:hAnsi="Arial" w:cs="Arial"/>
          <w:i/>
        </w:rPr>
        <w:t>rendere specifica dichiarazione nel DGUE</w:t>
      </w:r>
      <w:r>
        <w:rPr>
          <w:rFonts w:ascii="Arial" w:eastAsiaTheme="minorHAnsi" w:hAnsi="Arial" w:cs="Arial"/>
        </w:rPr>
        <w:t>];</w:t>
      </w:r>
    </w:p>
    <w:p w14:paraId="0150F919" w14:textId="39C766C0" w:rsidR="00BD0E74" w:rsidRPr="00BD0E74" w:rsidRDefault="00BD0E74" w:rsidP="00BD0E74">
      <w:pPr>
        <w:numPr>
          <w:ilvl w:val="0"/>
          <w:numId w:val="1"/>
        </w:numPr>
        <w:tabs>
          <w:tab w:val="num" w:pos="560"/>
          <w:tab w:val="num" w:pos="644"/>
        </w:tabs>
        <w:spacing w:before="120" w:after="0" w:line="280" w:lineRule="exact"/>
        <w:ind w:left="555" w:right="11" w:hanging="357"/>
        <w:jc w:val="both"/>
        <w:rPr>
          <w:rFonts w:ascii="Arial" w:hAnsi="Arial" w:cs="Arial"/>
        </w:rPr>
      </w:pPr>
      <w:r w:rsidRPr="00BD0E74">
        <w:rPr>
          <w:rFonts w:ascii="Arial" w:hAnsi="Arial" w:cs="Arial"/>
        </w:rPr>
        <w:t>che il direttore tecnico</w:t>
      </w:r>
      <w:r>
        <w:rPr>
          <w:rFonts w:ascii="Arial" w:hAnsi="Arial" w:cs="Arial"/>
        </w:rPr>
        <w:t xml:space="preserve">, </w:t>
      </w:r>
      <w:r w:rsidRPr="00BD0E74">
        <w:rPr>
          <w:rFonts w:ascii="Arial" w:hAnsi="Arial" w:cs="Arial"/>
        </w:rPr>
        <w:t>per la categoria OG2, è in possesso dei requisiti di qualificazione previsti dall’art.11, comma 3, lett. a) e comma 4, Allegato II.18, del D. Lgs.36/2023;</w:t>
      </w:r>
    </w:p>
    <w:p w14:paraId="3F7B1C9A" w14:textId="3A7A4FB7" w:rsidR="00CF47DB" w:rsidRPr="00247389" w:rsidRDefault="00CF47DB" w:rsidP="00CF47DB">
      <w:pPr>
        <w:numPr>
          <w:ilvl w:val="0"/>
          <w:numId w:val="1"/>
        </w:numPr>
        <w:tabs>
          <w:tab w:val="num" w:pos="560"/>
          <w:tab w:val="num" w:pos="644"/>
        </w:tabs>
        <w:spacing w:before="120" w:after="0" w:line="280" w:lineRule="exact"/>
        <w:ind w:left="555" w:right="11" w:hanging="357"/>
        <w:jc w:val="both"/>
        <w:rPr>
          <w:rFonts w:ascii="Arial" w:hAnsi="Arial" w:cs="Arial"/>
        </w:rPr>
      </w:pPr>
      <w:r w:rsidRPr="00247389">
        <w:rPr>
          <w:rFonts w:ascii="Arial" w:hAnsi="Arial" w:cs="Arial"/>
        </w:rPr>
        <w:t>di impegnarsi a stipulare contratti di subappalto, con piccole e medie imprese, come definite dall'art 1, co. 1, lett. o), Allegato I.1. al D.L</w:t>
      </w:r>
      <w:r w:rsidR="00247389">
        <w:rPr>
          <w:rFonts w:ascii="Arial" w:hAnsi="Arial" w:cs="Arial"/>
        </w:rPr>
        <w:t>g</w:t>
      </w:r>
      <w:r w:rsidRPr="00247389">
        <w:rPr>
          <w:rFonts w:ascii="Arial" w:hAnsi="Arial" w:cs="Arial"/>
        </w:rPr>
        <w:t>s 36/2023:</w:t>
      </w:r>
    </w:p>
    <w:p w14:paraId="71051031" w14:textId="77777777" w:rsidR="00CF47DB" w:rsidRPr="00247389" w:rsidRDefault="00CF47DB" w:rsidP="00CF47DB">
      <w:pPr>
        <w:spacing w:before="120" w:after="0" w:line="280" w:lineRule="exact"/>
        <w:ind w:left="644" w:right="11"/>
        <w:jc w:val="both"/>
        <w:rPr>
          <w:rFonts w:ascii="Arial" w:hAnsi="Arial" w:cs="Arial"/>
        </w:rPr>
      </w:pPr>
      <w:r w:rsidRPr="00247389">
        <w:rPr>
          <w:rFonts w:ascii="Arial" w:hAnsi="Arial" w:cs="Arial"/>
        </w:rPr>
        <w:t>[</w:t>
      </w:r>
      <w:r w:rsidRPr="00247389">
        <w:rPr>
          <w:rFonts w:ascii="Arial" w:hAnsi="Arial" w:cs="Arial"/>
          <w:b/>
          <w:bCs/>
          <w:i/>
          <w:iCs/>
        </w:rPr>
        <w:t>selezionare il caso che ricorre</w:t>
      </w:r>
      <w:r w:rsidRPr="00247389">
        <w:rPr>
          <w:rFonts w:ascii="Arial" w:hAnsi="Arial" w:cs="Arial"/>
        </w:rPr>
        <w:t>]</w:t>
      </w:r>
    </w:p>
    <w:p w14:paraId="6A4B163E" w14:textId="77777777" w:rsidR="00CF47DB" w:rsidRPr="00247389" w:rsidRDefault="00CF47DB" w:rsidP="00CF47DB">
      <w:pPr>
        <w:spacing w:before="120" w:after="0" w:line="280" w:lineRule="exact"/>
        <w:ind w:left="644" w:right="11"/>
        <w:jc w:val="both"/>
        <w:rPr>
          <w:rFonts w:ascii="Arial" w:hAnsi="Arial" w:cs="Arial"/>
        </w:rPr>
      </w:pPr>
      <w:r w:rsidRPr="00247389">
        <w:rPr>
          <w:rFonts w:ascii="Arial" w:hAnsi="Arial" w:cs="Arial"/>
          <w:b/>
          <w:bCs/>
        </w:rPr>
        <w:fldChar w:fldCharType="begin">
          <w:ffData>
            <w:name w:val="Controllo151"/>
            <w:enabled/>
            <w:calcOnExit w:val="0"/>
            <w:checkBox>
              <w:sizeAuto/>
              <w:default w:val="0"/>
            </w:checkBox>
          </w:ffData>
        </w:fldChar>
      </w:r>
      <w:r w:rsidRPr="00247389">
        <w:rPr>
          <w:rFonts w:ascii="Arial" w:hAnsi="Arial" w:cs="Arial"/>
          <w:b/>
          <w:bCs/>
        </w:rPr>
        <w:instrText xml:space="preserve"> FORMCHECKBOX </w:instrText>
      </w:r>
      <w:r w:rsidRPr="00247389">
        <w:rPr>
          <w:rFonts w:ascii="Arial" w:hAnsi="Arial" w:cs="Arial"/>
          <w:b/>
          <w:bCs/>
        </w:rPr>
      </w:r>
      <w:r w:rsidRPr="00247389">
        <w:rPr>
          <w:rFonts w:ascii="Arial" w:hAnsi="Arial" w:cs="Arial"/>
          <w:b/>
          <w:bCs/>
        </w:rPr>
        <w:fldChar w:fldCharType="separate"/>
      </w:r>
      <w:r w:rsidRPr="00247389">
        <w:rPr>
          <w:rFonts w:ascii="Arial" w:hAnsi="Arial" w:cs="Arial"/>
        </w:rPr>
        <w:fldChar w:fldCharType="end"/>
      </w:r>
      <w:r w:rsidRPr="00247389">
        <w:rPr>
          <w:rFonts w:ascii="Arial" w:hAnsi="Arial" w:cs="Arial"/>
          <w:b/>
          <w:bCs/>
        </w:rPr>
        <w:t xml:space="preserve">  </w:t>
      </w:r>
      <w:r w:rsidRPr="00247389">
        <w:rPr>
          <w:rFonts w:ascii="Arial" w:hAnsi="Arial" w:cs="Arial"/>
        </w:rPr>
        <w:t xml:space="preserve">in misura non inferiore al 20% delle prestazioni subappaltabili; </w:t>
      </w:r>
    </w:p>
    <w:p w14:paraId="5DA13ED5" w14:textId="77777777" w:rsidR="00CF47DB" w:rsidRPr="00247389" w:rsidRDefault="00CF47DB" w:rsidP="00CF47DB">
      <w:pPr>
        <w:spacing w:before="120" w:after="0" w:line="280" w:lineRule="exact"/>
        <w:ind w:left="644" w:right="11"/>
        <w:jc w:val="both"/>
        <w:rPr>
          <w:rFonts w:ascii="Arial" w:hAnsi="Arial" w:cs="Arial"/>
        </w:rPr>
      </w:pPr>
      <w:r w:rsidRPr="00247389">
        <w:rPr>
          <w:rFonts w:ascii="Arial" w:hAnsi="Arial" w:cs="Arial"/>
          <w:b/>
          <w:bCs/>
        </w:rPr>
        <w:fldChar w:fldCharType="begin">
          <w:ffData>
            <w:name w:val="Controllo151"/>
            <w:enabled/>
            <w:calcOnExit w:val="0"/>
            <w:checkBox>
              <w:sizeAuto/>
              <w:default w:val="0"/>
            </w:checkBox>
          </w:ffData>
        </w:fldChar>
      </w:r>
      <w:r w:rsidRPr="00247389">
        <w:rPr>
          <w:rFonts w:ascii="Arial" w:hAnsi="Arial" w:cs="Arial"/>
          <w:b/>
          <w:bCs/>
        </w:rPr>
        <w:instrText xml:space="preserve"> FORMCHECKBOX </w:instrText>
      </w:r>
      <w:r w:rsidRPr="00247389">
        <w:rPr>
          <w:rFonts w:ascii="Arial" w:hAnsi="Arial" w:cs="Arial"/>
          <w:b/>
          <w:bCs/>
        </w:rPr>
      </w:r>
      <w:r w:rsidRPr="00247389">
        <w:rPr>
          <w:rFonts w:ascii="Arial" w:hAnsi="Arial" w:cs="Arial"/>
          <w:b/>
          <w:bCs/>
        </w:rPr>
        <w:fldChar w:fldCharType="separate"/>
      </w:r>
      <w:r w:rsidRPr="00247389">
        <w:rPr>
          <w:rFonts w:ascii="Arial" w:hAnsi="Arial" w:cs="Arial"/>
        </w:rPr>
        <w:fldChar w:fldCharType="end"/>
      </w:r>
      <w:r w:rsidRPr="00247389">
        <w:rPr>
          <w:rFonts w:ascii="Arial" w:hAnsi="Arial" w:cs="Arial"/>
          <w:b/>
          <w:bCs/>
        </w:rPr>
        <w:t xml:space="preserve">  </w:t>
      </w:r>
      <w:r w:rsidRPr="00247389">
        <w:rPr>
          <w:rFonts w:ascii="Arial" w:hAnsi="Arial" w:cs="Arial"/>
        </w:rPr>
        <w:t>inferiore al 20% delle prestazioni subappaltabili ossia pari</w:t>
      </w:r>
      <w:r w:rsidRPr="00247389">
        <w:rPr>
          <w:rFonts w:ascii="Arial" w:hAnsi="Arial" w:cs="Arial"/>
          <w:b/>
          <w:bCs/>
        </w:rPr>
        <w:t xml:space="preserve"> al </w:t>
      </w:r>
      <w:r w:rsidRPr="00247389">
        <w:rPr>
          <w:rFonts w:ascii="Arial" w:hAnsi="Arial" w:cs="Arial"/>
        </w:rPr>
        <w:fldChar w:fldCharType="begin">
          <w:ffData>
            <w:name w:val="Testo47"/>
            <w:enabled/>
            <w:calcOnExit w:val="0"/>
            <w:textInput/>
          </w:ffData>
        </w:fldChar>
      </w:r>
      <w:r w:rsidRPr="00247389">
        <w:rPr>
          <w:rFonts w:ascii="Arial" w:hAnsi="Arial" w:cs="Arial"/>
        </w:rPr>
        <w:instrText xml:space="preserve"> FORMTEXT </w:instrText>
      </w:r>
      <w:r w:rsidRPr="00247389">
        <w:rPr>
          <w:rFonts w:ascii="Arial" w:hAnsi="Arial" w:cs="Arial"/>
        </w:rPr>
      </w:r>
      <w:r w:rsidRPr="00247389">
        <w:rPr>
          <w:rFonts w:ascii="Arial" w:hAnsi="Arial" w:cs="Arial"/>
        </w:rPr>
        <w:fldChar w:fldCharType="separate"/>
      </w:r>
      <w:r w:rsidRPr="00247389">
        <w:rPr>
          <w:rFonts w:ascii="Arial" w:hAnsi="Arial" w:cs="Arial"/>
        </w:rPr>
        <w:t> </w:t>
      </w:r>
      <w:r w:rsidRPr="00247389">
        <w:rPr>
          <w:rFonts w:ascii="Arial" w:hAnsi="Arial" w:cs="Arial"/>
        </w:rPr>
        <w:t> </w:t>
      </w:r>
      <w:r w:rsidRPr="00247389">
        <w:rPr>
          <w:rFonts w:ascii="Arial" w:hAnsi="Arial" w:cs="Arial"/>
        </w:rPr>
        <w:t> </w:t>
      </w:r>
      <w:r w:rsidRPr="00247389">
        <w:rPr>
          <w:rFonts w:ascii="Arial" w:hAnsi="Arial" w:cs="Arial"/>
        </w:rPr>
        <w:t> </w:t>
      </w:r>
      <w:r w:rsidRPr="00247389">
        <w:rPr>
          <w:rFonts w:ascii="Arial" w:hAnsi="Arial" w:cs="Arial"/>
        </w:rPr>
        <w:t> </w:t>
      </w:r>
      <w:r w:rsidRPr="00247389">
        <w:rPr>
          <w:rFonts w:ascii="Arial" w:hAnsi="Arial" w:cs="Arial"/>
        </w:rPr>
        <w:fldChar w:fldCharType="end"/>
      </w:r>
      <w:r w:rsidRPr="00247389">
        <w:rPr>
          <w:rFonts w:ascii="Arial" w:hAnsi="Arial" w:cs="Arial"/>
          <w:b/>
          <w:bCs/>
        </w:rPr>
        <w:t xml:space="preserve"> per le seguenti ragioni</w:t>
      </w:r>
      <w:r w:rsidRPr="00247389">
        <w:rPr>
          <w:rFonts w:ascii="Arial" w:hAnsi="Arial" w:cs="Arial"/>
        </w:rPr>
        <w:t xml:space="preserve"> (</w:t>
      </w:r>
      <w:r w:rsidRPr="00247389">
        <w:rPr>
          <w:rFonts w:ascii="Arial" w:hAnsi="Arial" w:cs="Arial"/>
          <w:i/>
          <w:iCs/>
        </w:rPr>
        <w:t>ai sensi dell’art. 119 comma 2 le ragioni devono essere legate all’oggetto o alle caratteristiche delle prestazioni o al mercato di riferimento</w:t>
      </w:r>
      <w:r w:rsidRPr="00247389">
        <w:rPr>
          <w:rFonts w:ascii="Arial" w:hAnsi="Arial" w:cs="Arial"/>
        </w:rPr>
        <w:t xml:space="preserve">): </w:t>
      </w:r>
      <w:r w:rsidRPr="00247389">
        <w:rPr>
          <w:rFonts w:ascii="Arial" w:hAnsi="Arial" w:cs="Arial"/>
        </w:rPr>
        <w:fldChar w:fldCharType="begin">
          <w:ffData>
            <w:name w:val="Testo47"/>
            <w:enabled/>
            <w:calcOnExit w:val="0"/>
            <w:textInput/>
          </w:ffData>
        </w:fldChar>
      </w:r>
      <w:r w:rsidRPr="00247389">
        <w:rPr>
          <w:rFonts w:ascii="Arial" w:hAnsi="Arial" w:cs="Arial"/>
        </w:rPr>
        <w:instrText xml:space="preserve"> FORMTEXT </w:instrText>
      </w:r>
      <w:r w:rsidRPr="00247389">
        <w:rPr>
          <w:rFonts w:ascii="Arial" w:hAnsi="Arial" w:cs="Arial"/>
        </w:rPr>
      </w:r>
      <w:r w:rsidRPr="00247389">
        <w:rPr>
          <w:rFonts w:ascii="Arial" w:hAnsi="Arial" w:cs="Arial"/>
        </w:rPr>
        <w:fldChar w:fldCharType="separate"/>
      </w:r>
      <w:r w:rsidRPr="00247389">
        <w:rPr>
          <w:rFonts w:ascii="Arial" w:hAnsi="Arial" w:cs="Arial"/>
        </w:rPr>
        <w:t> </w:t>
      </w:r>
      <w:r w:rsidRPr="00247389">
        <w:rPr>
          <w:rFonts w:ascii="Arial" w:hAnsi="Arial" w:cs="Arial"/>
        </w:rPr>
        <w:t> </w:t>
      </w:r>
      <w:r w:rsidRPr="00247389">
        <w:rPr>
          <w:rFonts w:ascii="Arial" w:hAnsi="Arial" w:cs="Arial"/>
        </w:rPr>
        <w:t> </w:t>
      </w:r>
      <w:r w:rsidRPr="00247389">
        <w:rPr>
          <w:rFonts w:ascii="Arial" w:hAnsi="Arial" w:cs="Arial"/>
        </w:rPr>
        <w:t> </w:t>
      </w:r>
      <w:r w:rsidRPr="00247389">
        <w:rPr>
          <w:rFonts w:ascii="Arial" w:hAnsi="Arial" w:cs="Arial"/>
        </w:rPr>
        <w:t> </w:t>
      </w:r>
      <w:r w:rsidRPr="00247389">
        <w:rPr>
          <w:rFonts w:ascii="Arial" w:hAnsi="Arial" w:cs="Arial"/>
        </w:rPr>
        <w:fldChar w:fldCharType="end"/>
      </w:r>
    </w:p>
    <w:p w14:paraId="1EA7CFDA" w14:textId="77777777" w:rsidR="00391286" w:rsidRDefault="00391286" w:rsidP="00391286">
      <w:pPr>
        <w:tabs>
          <w:tab w:val="num" w:pos="560"/>
        </w:tabs>
        <w:spacing w:before="120" w:after="0" w:line="240" w:lineRule="auto"/>
        <w:ind w:left="555" w:right="11"/>
        <w:jc w:val="both"/>
        <w:rPr>
          <w:rFonts w:ascii="Arial" w:eastAsiaTheme="minorHAnsi" w:hAnsi="Arial" w:cs="Arial"/>
        </w:rPr>
      </w:pPr>
    </w:p>
    <w:p w14:paraId="5E1C6182" w14:textId="59765CD8" w:rsidR="00CF47DB" w:rsidRPr="00CF47DB" w:rsidRDefault="00CF47DB" w:rsidP="00CF47DB">
      <w:pPr>
        <w:numPr>
          <w:ilvl w:val="0"/>
          <w:numId w:val="1"/>
        </w:numPr>
        <w:tabs>
          <w:tab w:val="num" w:pos="560"/>
          <w:tab w:val="num" w:pos="644"/>
        </w:tabs>
        <w:spacing w:before="120" w:after="0" w:line="280" w:lineRule="exact"/>
        <w:ind w:left="555" w:right="11" w:hanging="357"/>
        <w:jc w:val="both"/>
        <w:rPr>
          <w:rFonts w:ascii="Arial" w:eastAsiaTheme="minorHAnsi" w:hAnsi="Arial" w:cs="Arial"/>
        </w:rPr>
      </w:pPr>
      <w:r w:rsidRPr="00CF47DB">
        <w:rPr>
          <w:rFonts w:ascii="Arial" w:eastAsiaTheme="minorHAnsi" w:hAnsi="Arial" w:cs="Arial"/>
        </w:rPr>
        <w:t>di possedere, nell’ipotesi in cui risulti aggiudicatario, l’abilitazione di cui al D.M. 22 gennaio 2008, n. 37 e s.m.i., per le prestazioni relative agli impianti oggetto della procedura, da comprovare in fase esecutiva;</w:t>
      </w:r>
    </w:p>
    <w:p w14:paraId="4DEE1359" w14:textId="13FFF9BC" w:rsidR="00522679" w:rsidRPr="00291A19" w:rsidRDefault="00A6104B" w:rsidP="00291A19">
      <w:pPr>
        <w:numPr>
          <w:ilvl w:val="0"/>
          <w:numId w:val="1"/>
        </w:numPr>
        <w:tabs>
          <w:tab w:val="num" w:pos="560"/>
        </w:tabs>
        <w:spacing w:before="120" w:after="0" w:line="280" w:lineRule="exact"/>
        <w:ind w:left="555" w:right="11" w:hanging="357"/>
        <w:jc w:val="both"/>
        <w:rPr>
          <w:rFonts w:ascii="Arial" w:hAnsi="Arial" w:cs="Arial"/>
        </w:rPr>
      </w:pPr>
      <w:r w:rsidRPr="00C27BED">
        <w:rPr>
          <w:rFonts w:ascii="Arial" w:hAnsi="Arial" w:cs="Arial"/>
        </w:rPr>
        <w:t>che l</w:t>
      </w:r>
      <w:r w:rsidR="0009323A" w:rsidRPr="00C27BED">
        <w:rPr>
          <w:rFonts w:ascii="Arial" w:hAnsi="Arial" w:cs="Arial"/>
        </w:rPr>
        <w:t>’</w:t>
      </w:r>
      <w:r w:rsidRPr="00C27BED">
        <w:rPr>
          <w:rFonts w:ascii="Arial" w:hAnsi="Arial" w:cs="Arial"/>
        </w:rPr>
        <w:t xml:space="preserve">offerta presentata è conforme a quanto richiesto nella </w:t>
      </w:r>
      <w:r w:rsidR="00EF5CE9" w:rsidRPr="00C27BED">
        <w:rPr>
          <w:rFonts w:ascii="Arial" w:hAnsi="Arial" w:cs="Arial"/>
        </w:rPr>
        <w:t>documentazione facente parte della procedura</w:t>
      </w:r>
      <w:r w:rsidRPr="00C27BED">
        <w:rPr>
          <w:rFonts w:ascii="Arial" w:hAnsi="Arial" w:cs="Arial"/>
        </w:rPr>
        <w:t>;</w:t>
      </w:r>
    </w:p>
    <w:p w14:paraId="4169269B" w14:textId="77777777" w:rsidR="00171428" w:rsidRPr="00171428" w:rsidRDefault="001551A8" w:rsidP="00201282">
      <w:pPr>
        <w:numPr>
          <w:ilvl w:val="0"/>
          <w:numId w:val="1"/>
        </w:numPr>
        <w:tabs>
          <w:tab w:val="num" w:pos="560"/>
        </w:tabs>
        <w:spacing w:before="120" w:after="0" w:line="280" w:lineRule="exact"/>
        <w:ind w:left="555" w:right="11" w:hanging="357"/>
        <w:jc w:val="both"/>
        <w:rPr>
          <w:rFonts w:ascii="Arial" w:hAnsi="Arial" w:cs="Arial"/>
        </w:rPr>
      </w:pPr>
      <w:r w:rsidRPr="00C27BED">
        <w:rPr>
          <w:rFonts w:ascii="Arial" w:hAnsi="Arial" w:cs="Arial"/>
        </w:rPr>
        <w:t>di accettare i requisiti minimi obbligatori delle prestazioni</w:t>
      </w:r>
      <w:r w:rsidR="00CE1889" w:rsidRPr="00C27BED">
        <w:rPr>
          <w:rFonts w:ascii="Arial" w:hAnsi="Arial" w:cs="Arial"/>
        </w:rPr>
        <w:t>;</w:t>
      </w:r>
    </w:p>
    <w:p w14:paraId="0A04BE77" w14:textId="1470E063" w:rsidR="008758D5" w:rsidRPr="008758D5" w:rsidRDefault="008758D5" w:rsidP="008758D5">
      <w:pPr>
        <w:numPr>
          <w:ilvl w:val="0"/>
          <w:numId w:val="1"/>
        </w:numPr>
        <w:tabs>
          <w:tab w:val="clear" w:pos="360"/>
          <w:tab w:val="num" w:pos="560"/>
          <w:tab w:val="num" w:pos="644"/>
        </w:tabs>
        <w:spacing w:before="120" w:after="0" w:line="280" w:lineRule="exact"/>
        <w:ind w:left="555" w:right="11" w:hanging="357"/>
        <w:jc w:val="both"/>
        <w:rPr>
          <w:rFonts w:ascii="Arial" w:hAnsi="Arial" w:cs="Arial"/>
        </w:rPr>
      </w:pPr>
      <w:r w:rsidRPr="00632754">
        <w:rPr>
          <w:rFonts w:ascii="Arial" w:hAnsi="Arial" w:cs="Arial"/>
        </w:rPr>
        <w:t>di aver preso piena conoscenza e di accettare, senza condizione o riserva alcuna, tutte le norme e disposizioni contenute nella documentazione di gara (ivi comprese tutte le risposte agli eventuali chiarimenti richiesti dagli operatori economici concorrenti e le eventuali rettifiche alla documentazione di gara);</w:t>
      </w:r>
    </w:p>
    <w:p w14:paraId="247CF3B3" w14:textId="1C909F6E" w:rsidR="00D87225" w:rsidRDefault="009C59AF" w:rsidP="00D87225">
      <w:pPr>
        <w:numPr>
          <w:ilvl w:val="0"/>
          <w:numId w:val="1"/>
        </w:numPr>
        <w:tabs>
          <w:tab w:val="num" w:pos="560"/>
        </w:tabs>
        <w:spacing w:before="120" w:after="0" w:line="280" w:lineRule="exact"/>
        <w:ind w:left="555" w:right="11" w:hanging="357"/>
        <w:jc w:val="both"/>
        <w:rPr>
          <w:rFonts w:ascii="Arial" w:hAnsi="Arial" w:cs="Arial"/>
        </w:rPr>
      </w:pPr>
      <w:r w:rsidRPr="00DC41EE">
        <w:rPr>
          <w:rFonts w:ascii="Arial" w:hAnsi="Arial" w:cs="Arial"/>
        </w:rPr>
        <w:t>di ritenere remunerativa l’offerta economica presentata, avendo tenuto conto, per la relativa formulazione</w:t>
      </w:r>
      <w:r w:rsidRPr="00C27BED">
        <w:rPr>
          <w:rFonts w:ascii="Arial" w:hAnsi="Arial" w:cs="Arial"/>
        </w:rPr>
        <w:t>:</w:t>
      </w:r>
    </w:p>
    <w:p w14:paraId="214D7A12" w14:textId="77777777" w:rsidR="00D87225" w:rsidRPr="00D87225" w:rsidRDefault="00D87225" w:rsidP="00D87225">
      <w:pPr>
        <w:tabs>
          <w:tab w:val="num" w:pos="560"/>
        </w:tabs>
        <w:spacing w:after="0" w:line="240" w:lineRule="auto"/>
        <w:ind w:left="556" w:right="11"/>
        <w:jc w:val="both"/>
        <w:rPr>
          <w:rFonts w:ascii="Arial" w:hAnsi="Arial" w:cs="Arial"/>
        </w:rPr>
      </w:pPr>
    </w:p>
    <w:p w14:paraId="0801994F" w14:textId="04A031E7" w:rsidR="009C59AF" w:rsidRPr="00D87225" w:rsidRDefault="00D87225" w:rsidP="00D315E9">
      <w:pPr>
        <w:pStyle w:val="Paragrafoelenco"/>
        <w:numPr>
          <w:ilvl w:val="0"/>
          <w:numId w:val="3"/>
        </w:numPr>
        <w:ind w:left="993" w:hanging="284"/>
        <w:jc w:val="both"/>
        <w:rPr>
          <w:rFonts w:ascii="Arial" w:hAnsi="Arial" w:cs="Arial"/>
        </w:rPr>
      </w:pPr>
      <w:r w:rsidRPr="00D87225">
        <w:rPr>
          <w:rFonts w:ascii="Arial" w:hAnsi="Arial" w:cs="Arial"/>
        </w:rPr>
        <w:t>delle condizioni contrattuali e degli oneri ed obblighi inerenti e conseguenti compresi quelli eventuali in materia di sicurezza, di assicurazione, di condizioni di lavoro e di previdenza ed assistenza derivanti dal CCNL applicato;</w:t>
      </w:r>
    </w:p>
    <w:p w14:paraId="40631B81" w14:textId="77777777" w:rsidR="009C59AF" w:rsidRDefault="009C59AF" w:rsidP="00D315E9">
      <w:pPr>
        <w:pStyle w:val="Paragrafoelenco"/>
        <w:numPr>
          <w:ilvl w:val="0"/>
          <w:numId w:val="3"/>
        </w:numPr>
        <w:spacing w:before="120" w:after="0" w:line="280" w:lineRule="exact"/>
        <w:ind w:left="993" w:right="11" w:hanging="284"/>
        <w:jc w:val="both"/>
        <w:rPr>
          <w:rFonts w:ascii="Arial" w:hAnsi="Arial" w:cs="Arial"/>
        </w:rPr>
      </w:pPr>
      <w:r w:rsidRPr="00C27BED">
        <w:rPr>
          <w:rFonts w:ascii="Arial" w:hAnsi="Arial" w:cs="Arial"/>
        </w:rPr>
        <w:t xml:space="preserve">di tutte le circostanze generali, particolari e locali, nessuna esclusa ed eccettuata, che possono avere influito o influire sia sull’esecuzione </w:t>
      </w:r>
      <w:r>
        <w:rPr>
          <w:rFonts w:ascii="Arial" w:hAnsi="Arial" w:cs="Arial"/>
        </w:rPr>
        <w:t>delle prestazioni</w:t>
      </w:r>
      <w:r w:rsidRPr="00C27BED">
        <w:rPr>
          <w:rFonts w:ascii="Arial" w:hAnsi="Arial" w:cs="Arial"/>
        </w:rPr>
        <w:t xml:space="preserve"> oggetto dell'appalto, sia sulla deter</w:t>
      </w:r>
      <w:r>
        <w:rPr>
          <w:rFonts w:ascii="Arial" w:hAnsi="Arial" w:cs="Arial"/>
        </w:rPr>
        <w:t>minazione della pro</w:t>
      </w:r>
      <w:r w:rsidR="00427B1B">
        <w:rPr>
          <w:rFonts w:ascii="Arial" w:hAnsi="Arial" w:cs="Arial"/>
        </w:rPr>
        <w:t>pria offerta;</w:t>
      </w:r>
    </w:p>
    <w:p w14:paraId="3522F95C" w14:textId="4EE66966" w:rsidR="009C59AF" w:rsidRDefault="009C59AF" w:rsidP="00D315E9">
      <w:pPr>
        <w:pStyle w:val="Paragrafoelenco"/>
        <w:numPr>
          <w:ilvl w:val="0"/>
          <w:numId w:val="3"/>
        </w:numPr>
        <w:spacing w:before="120" w:after="0" w:line="280" w:lineRule="exact"/>
        <w:ind w:left="993" w:right="11" w:hanging="284"/>
        <w:jc w:val="both"/>
        <w:rPr>
          <w:rFonts w:ascii="Arial" w:hAnsi="Arial" w:cs="Arial"/>
        </w:rPr>
      </w:pPr>
      <w:r w:rsidRPr="00786777">
        <w:rPr>
          <w:rFonts w:ascii="Arial" w:hAnsi="Arial" w:cs="Arial"/>
        </w:rPr>
        <w:t xml:space="preserve">di tutti gli oneri e di tutte le spese necessarie per la corretta esecuzione delle prestazioni contrattuali, ivi compresi il costo della manodopera e degli oneri per la sicurezza cd. propri o aziendali, ai sensi dell’art. 108, </w:t>
      </w:r>
      <w:r w:rsidR="00D315E9" w:rsidRPr="00786777">
        <w:rPr>
          <w:rFonts w:ascii="Arial" w:hAnsi="Arial" w:cs="Arial"/>
        </w:rPr>
        <w:t xml:space="preserve">comma </w:t>
      </w:r>
      <w:r w:rsidR="00D315E9">
        <w:rPr>
          <w:rFonts w:ascii="Arial" w:hAnsi="Arial" w:cs="Arial"/>
        </w:rPr>
        <w:t>9</w:t>
      </w:r>
      <w:r>
        <w:rPr>
          <w:rFonts w:ascii="Arial" w:hAnsi="Arial" w:cs="Arial"/>
        </w:rPr>
        <w:t xml:space="preserve">, </w:t>
      </w:r>
      <w:r w:rsidRPr="00786777">
        <w:rPr>
          <w:rFonts w:ascii="Arial" w:hAnsi="Arial" w:cs="Arial"/>
        </w:rPr>
        <w:t xml:space="preserve">del </w:t>
      </w:r>
      <w:proofErr w:type="gramStart"/>
      <w:r w:rsidR="00D315E9" w:rsidRPr="00D315E9">
        <w:rPr>
          <w:rFonts w:ascii="Arial" w:hAnsi="Arial" w:cs="Arial"/>
        </w:rPr>
        <w:t>D.Ls</w:t>
      </w:r>
      <w:proofErr w:type="gramEnd"/>
      <w:r w:rsidR="00D315E9" w:rsidRPr="00D315E9">
        <w:rPr>
          <w:rFonts w:ascii="Arial" w:hAnsi="Arial" w:cs="Arial"/>
        </w:rPr>
        <w:t xml:space="preserve"> 36/2023</w:t>
      </w:r>
      <w:r w:rsidRPr="00786777">
        <w:rPr>
          <w:rFonts w:ascii="Arial" w:hAnsi="Arial" w:cs="Arial"/>
        </w:rPr>
        <w:t xml:space="preserve">; </w:t>
      </w:r>
    </w:p>
    <w:p w14:paraId="77C415DF" w14:textId="3F0C30BF" w:rsidR="0083789E" w:rsidRPr="0083789E" w:rsidRDefault="00525A97" w:rsidP="0083789E">
      <w:pPr>
        <w:numPr>
          <w:ilvl w:val="0"/>
          <w:numId w:val="1"/>
        </w:numPr>
        <w:tabs>
          <w:tab w:val="num" w:pos="560"/>
        </w:tabs>
        <w:spacing w:before="120" w:after="0" w:line="280" w:lineRule="exact"/>
        <w:ind w:left="555" w:right="11" w:hanging="357"/>
        <w:jc w:val="both"/>
        <w:rPr>
          <w:rFonts w:ascii="Arial" w:hAnsi="Arial" w:cs="Arial"/>
        </w:rPr>
      </w:pPr>
      <w:r w:rsidRPr="00F94A9D">
        <w:rPr>
          <w:rFonts w:ascii="Arial" w:hAnsi="Arial" w:cs="Arial"/>
        </w:rPr>
        <w:t>di essere pienamente edotto</w:t>
      </w:r>
      <w:r w:rsidR="0083789E">
        <w:rPr>
          <w:rFonts w:ascii="Arial" w:hAnsi="Arial" w:cs="Arial"/>
        </w:rPr>
        <w:t xml:space="preserve">, </w:t>
      </w:r>
      <w:r w:rsidR="0083789E" w:rsidRPr="0083789E">
        <w:rPr>
          <w:rFonts w:ascii="Arial" w:hAnsi="Arial" w:cs="Arial"/>
        </w:rPr>
        <w:t>anche in caso di mancata effettuazione del sopralluogo facoltativo</w:t>
      </w:r>
      <w:r w:rsidR="0083789E">
        <w:rPr>
          <w:rFonts w:ascii="Arial" w:hAnsi="Arial" w:cs="Arial"/>
        </w:rPr>
        <w:t>,</w:t>
      </w:r>
      <w:r w:rsidRPr="00F94A9D">
        <w:rPr>
          <w:rFonts w:ascii="Arial" w:hAnsi="Arial" w:cs="Arial"/>
        </w:rPr>
        <w:t xml:space="preserve"> di tutte le circostanze di fatto e di luogo riguardanti l'esecuzione delle prestazioni oggetto dell'appalto e di avere piena ed esaustiva conoscenza dello stato, delle circostanze e delle condizioni dei luoghi ove saranno eseguiti i lavori</w:t>
      </w:r>
      <w:r w:rsidR="0083789E">
        <w:rPr>
          <w:rFonts w:ascii="Arial" w:hAnsi="Arial" w:cs="Arial"/>
        </w:rPr>
        <w:t>,</w:t>
      </w:r>
      <w:r w:rsidRPr="00F94A9D">
        <w:rPr>
          <w:rFonts w:ascii="Arial" w:hAnsi="Arial" w:cs="Arial"/>
        </w:rPr>
        <w:t xml:space="preserve"> </w:t>
      </w:r>
      <w:r w:rsidR="0083789E">
        <w:rPr>
          <w:rFonts w:ascii="Arial" w:hAnsi="Arial" w:cs="Arial"/>
        </w:rPr>
        <w:t>riconoscendo</w:t>
      </w:r>
      <w:r w:rsidRPr="00F94A9D">
        <w:rPr>
          <w:rFonts w:ascii="Arial" w:hAnsi="Arial" w:cs="Arial"/>
        </w:rPr>
        <w:t xml:space="preserve"> che tale conoscenza è idonea a garantire la corretta e regolare esecuzione</w:t>
      </w:r>
      <w:r w:rsidR="00F94A9D">
        <w:rPr>
          <w:rFonts w:ascii="Arial" w:hAnsi="Arial" w:cs="Arial"/>
        </w:rPr>
        <w:t>;</w:t>
      </w:r>
    </w:p>
    <w:p w14:paraId="0E6216AA" w14:textId="2EB0560B" w:rsidR="00D315E9" w:rsidRPr="00247389" w:rsidRDefault="00D315E9" w:rsidP="00D315E9">
      <w:pPr>
        <w:numPr>
          <w:ilvl w:val="0"/>
          <w:numId w:val="1"/>
        </w:numPr>
        <w:tabs>
          <w:tab w:val="num" w:pos="560"/>
          <w:tab w:val="num" w:pos="644"/>
        </w:tabs>
        <w:spacing w:before="120" w:after="0" w:line="280" w:lineRule="exact"/>
        <w:ind w:left="555" w:right="11" w:hanging="357"/>
        <w:jc w:val="both"/>
        <w:rPr>
          <w:rFonts w:ascii="Arial" w:hAnsi="Arial" w:cs="Arial"/>
        </w:rPr>
      </w:pPr>
      <w:bookmarkStart w:id="11" w:name="_Hlk186196602"/>
      <w:r w:rsidRPr="00247389">
        <w:rPr>
          <w:rFonts w:ascii="Arial" w:hAnsi="Arial" w:cs="Arial"/>
        </w:rPr>
        <w:t>di avere effettuato una verifica della disponibilità della manodopera necessaria per l’esecuzione dei lavori nonché della disponibilità di attrezzature adeguate all’entità e alla tipologia e categoria dei lavori in appalto e di garantire che, entro la data della stipulazione del contratto, o dell'inizio dei lavori in caso di affidamento anticipato, avrà la disponibilità del personale, dei mezzi e delle attrezzature in numero e con i requisiti minimi richiesti dal Capitolato speciale di appalto;</w:t>
      </w:r>
      <w:bookmarkEnd w:id="11"/>
    </w:p>
    <w:p w14:paraId="0222A45C" w14:textId="5E917C80" w:rsidR="00692196" w:rsidRPr="009B37A5" w:rsidRDefault="00CB6DCB" w:rsidP="009B37A5">
      <w:pPr>
        <w:numPr>
          <w:ilvl w:val="0"/>
          <w:numId w:val="1"/>
        </w:numPr>
        <w:tabs>
          <w:tab w:val="num" w:pos="560"/>
        </w:tabs>
        <w:spacing w:before="120" w:after="0" w:line="280" w:lineRule="exact"/>
        <w:ind w:left="555" w:right="11" w:hanging="357"/>
        <w:jc w:val="both"/>
        <w:rPr>
          <w:rFonts w:ascii="Arial" w:hAnsi="Arial" w:cs="Arial"/>
        </w:rPr>
      </w:pPr>
      <w:r w:rsidRPr="009C59AF">
        <w:rPr>
          <w:rFonts w:ascii="Arial" w:hAnsi="Arial" w:cs="Arial"/>
        </w:rPr>
        <w:t>di adempiere a tutti gli obblighi in materia d</w:t>
      </w:r>
      <w:r w:rsidR="00E51C3B">
        <w:rPr>
          <w:rFonts w:ascii="Arial" w:hAnsi="Arial" w:cs="Arial"/>
        </w:rPr>
        <w:t>i sicurezza ai sensi del D.Lgs.</w:t>
      </w:r>
      <w:r w:rsidRPr="009C59AF">
        <w:rPr>
          <w:rFonts w:ascii="Arial" w:hAnsi="Arial" w:cs="Arial"/>
        </w:rPr>
        <w:t>81/2008 e di aver tenuto conto, nel predisporre l’offerta, degli obblighi relativi alle suddette norme, valutando i costi dei rischi specifici della propria attività, e di impegnarsi ad adottare tutti i necessari accorgimenti tecnici e organizzativi diretti a garantire la sicurezza sul lavoro dei propri dipendenti e di tutti coloro che dovessero collaborare a qualsiasi titolo per l’espletamento delle prestazioni oggetto dell’affidamento;</w:t>
      </w:r>
    </w:p>
    <w:p w14:paraId="54ABFE33" w14:textId="57707F29" w:rsidR="00D315E9" w:rsidRDefault="00D315E9" w:rsidP="00D315E9">
      <w:pPr>
        <w:numPr>
          <w:ilvl w:val="0"/>
          <w:numId w:val="1"/>
        </w:numPr>
        <w:tabs>
          <w:tab w:val="num" w:pos="560"/>
        </w:tabs>
        <w:spacing w:before="120" w:after="0" w:line="280" w:lineRule="exact"/>
        <w:ind w:left="555" w:right="11" w:hanging="357"/>
        <w:jc w:val="both"/>
        <w:rPr>
          <w:rFonts w:ascii="Arial" w:eastAsiaTheme="minorHAnsi" w:hAnsi="Arial" w:cs="Arial"/>
          <w:color w:val="000000"/>
        </w:rPr>
      </w:pPr>
      <w:r w:rsidRPr="009C59AF">
        <w:rPr>
          <w:rFonts w:ascii="Arial" w:eastAsiaTheme="minorHAnsi" w:hAnsi="Arial" w:cs="Arial"/>
          <w:color w:val="000000"/>
        </w:rPr>
        <w:t>di aver tenuto conto, nel formulare la propria offerta, di eventuali maggiorazioni per lievitazione dei prezzi che dovessero intervenire durante l’esecuzione delle prestazioni contrattuali rinunciando fin d’ora a qualsiasi azione o eccezione in merito, fatto salvo quanto previsto dalla clausola di revisione prezzi;</w:t>
      </w:r>
    </w:p>
    <w:p w14:paraId="119808AD" w14:textId="4608E17B" w:rsidR="00D315E9" w:rsidRPr="00D315E9" w:rsidRDefault="00D315E9" w:rsidP="00D315E9">
      <w:pPr>
        <w:numPr>
          <w:ilvl w:val="0"/>
          <w:numId w:val="1"/>
        </w:numPr>
        <w:tabs>
          <w:tab w:val="num" w:pos="560"/>
        </w:tabs>
        <w:spacing w:before="120" w:after="0" w:line="280" w:lineRule="exact"/>
        <w:ind w:left="555" w:right="11" w:hanging="357"/>
        <w:jc w:val="both"/>
        <w:rPr>
          <w:rFonts w:ascii="Arial" w:hAnsi="Arial" w:cs="Arial"/>
        </w:rPr>
      </w:pPr>
      <w:r w:rsidRPr="00C27BED">
        <w:rPr>
          <w:rFonts w:ascii="Arial" w:hAnsi="Arial" w:cs="Arial"/>
        </w:rPr>
        <w:lastRenderedPageBreak/>
        <w:t>di essere consapevole che gli eventuali maggiori oneri derivanti dalla necessità di osservare le norme nonché le prescrizioni tecniche e di sicurezza che dovessero entrare in vigore successivamente alla stipula del contratto, resteranno ad esclusivo carico dell’operatore economico aggiudicatario - intendendosi in ogni caso remunerati con il corrispettivo contrattuale indicato nel contratto – e che non potrà, pertanto, avanzare pretesa di compensi a tal titolo nei confronti della Stazione appaltante, assumendosene ogni relativa alea;</w:t>
      </w:r>
    </w:p>
    <w:p w14:paraId="31E42CDA" w14:textId="0725EAC3" w:rsidR="00D87225" w:rsidRPr="009C59AF" w:rsidRDefault="00D87225" w:rsidP="00D87225">
      <w:pPr>
        <w:numPr>
          <w:ilvl w:val="0"/>
          <w:numId w:val="1"/>
        </w:numPr>
        <w:tabs>
          <w:tab w:val="clear" w:pos="360"/>
          <w:tab w:val="num" w:pos="560"/>
          <w:tab w:val="num" w:pos="644"/>
        </w:tabs>
        <w:spacing w:before="120" w:after="0" w:line="280" w:lineRule="exact"/>
        <w:ind w:left="555" w:right="11" w:hanging="357"/>
        <w:jc w:val="both"/>
        <w:rPr>
          <w:rFonts w:ascii="Arial" w:hAnsi="Arial" w:cs="Arial"/>
        </w:rPr>
      </w:pPr>
      <w:r w:rsidRPr="009C59AF">
        <w:rPr>
          <w:rFonts w:ascii="Arial" w:hAnsi="Arial" w:cs="Arial"/>
        </w:rPr>
        <w:t xml:space="preserve">di impegnarsi a </w:t>
      </w:r>
      <w:proofErr w:type="gramStart"/>
      <w:r w:rsidRPr="009C59AF">
        <w:rPr>
          <w:rFonts w:ascii="Arial" w:hAnsi="Arial" w:cs="Arial"/>
        </w:rPr>
        <w:t>porre in essere</w:t>
      </w:r>
      <w:proofErr w:type="gramEnd"/>
      <w:r w:rsidRPr="009C59AF">
        <w:rPr>
          <w:rFonts w:ascii="Arial" w:hAnsi="Arial" w:cs="Arial"/>
        </w:rPr>
        <w:t xml:space="preserve">, in caso di aggiudicazione, tutte le operazioni e le procedure necessarie per il rispetto dei </w:t>
      </w:r>
      <w:bookmarkStart w:id="12" w:name="_Hlk188194529"/>
      <w:r w:rsidRPr="009C59AF">
        <w:rPr>
          <w:rFonts w:ascii="Arial" w:hAnsi="Arial" w:cs="Arial"/>
        </w:rPr>
        <w:t>Criteri Ambientali Minimi</w:t>
      </w:r>
      <w:r>
        <w:rPr>
          <w:rFonts w:ascii="Arial" w:hAnsi="Arial" w:cs="Arial"/>
        </w:rPr>
        <w:t xml:space="preserve"> (CAM)</w:t>
      </w:r>
      <w:r w:rsidRPr="009C59AF">
        <w:rPr>
          <w:rFonts w:ascii="Arial" w:hAnsi="Arial" w:cs="Arial"/>
        </w:rPr>
        <w:t xml:space="preserve">, </w:t>
      </w:r>
      <w:bookmarkEnd w:id="12"/>
      <w:r w:rsidRPr="009C59AF">
        <w:rPr>
          <w:rFonts w:ascii="Arial" w:hAnsi="Arial" w:cs="Arial"/>
        </w:rPr>
        <w:t xml:space="preserve">individuati dalla Stazione Appaltante e contenuti negli elaborati progettuali, in ottemperanza a quanto previsto </w:t>
      </w:r>
      <w:bookmarkStart w:id="13" w:name="_Hlk188194594"/>
      <w:r>
        <w:rPr>
          <w:rFonts w:ascii="Arial" w:hAnsi="Arial" w:cs="Arial"/>
        </w:rPr>
        <w:t xml:space="preserve">nel </w:t>
      </w:r>
      <w:r w:rsidRPr="00AF7C08">
        <w:rPr>
          <w:rFonts w:ascii="Arial" w:hAnsi="Arial" w:cs="Arial"/>
        </w:rPr>
        <w:t>D.M. 23 giugno 2022 n. 256 emanato dal Ministero della Transizione Ecologica</w:t>
      </w:r>
      <w:r>
        <w:rPr>
          <w:rFonts w:ascii="Arial" w:hAnsi="Arial" w:cs="Arial"/>
        </w:rPr>
        <w:t>;</w:t>
      </w:r>
    </w:p>
    <w:bookmarkEnd w:id="13"/>
    <w:p w14:paraId="1999792B" w14:textId="77777777" w:rsidR="00D87225" w:rsidRPr="00442F15" w:rsidRDefault="00D87225" w:rsidP="00D87225">
      <w:pPr>
        <w:numPr>
          <w:ilvl w:val="0"/>
          <w:numId w:val="1"/>
        </w:numPr>
        <w:tabs>
          <w:tab w:val="clear" w:pos="360"/>
          <w:tab w:val="num" w:pos="560"/>
          <w:tab w:val="num" w:pos="644"/>
        </w:tabs>
        <w:spacing w:before="120" w:after="0" w:line="280" w:lineRule="exact"/>
        <w:ind w:left="555" w:right="11" w:hanging="357"/>
        <w:jc w:val="both"/>
        <w:rPr>
          <w:rFonts w:ascii="Arial" w:hAnsi="Arial" w:cs="Arial"/>
        </w:rPr>
      </w:pPr>
      <w:r w:rsidRPr="00C27BED">
        <w:rPr>
          <w:rFonts w:ascii="Arial" w:hAnsi="Arial" w:cs="Arial"/>
        </w:rPr>
        <w:t xml:space="preserve">di far sì, nel caso di ricorso al subappalto, che il contratto di subappalto recepisca, anche a carico del subappaltatore le specifiche tecniche e le clausole contrattuali contenute nei </w:t>
      </w:r>
      <w:proofErr w:type="gramStart"/>
      <w:r w:rsidRPr="00C27BED">
        <w:rPr>
          <w:rFonts w:ascii="Arial" w:hAnsi="Arial" w:cs="Arial"/>
        </w:rPr>
        <w:t>predetti</w:t>
      </w:r>
      <w:proofErr w:type="gramEnd"/>
      <w:r w:rsidRPr="00C27BED">
        <w:rPr>
          <w:rFonts w:ascii="Arial" w:hAnsi="Arial" w:cs="Arial"/>
        </w:rPr>
        <w:t xml:space="preserve"> criteri ambientali minimi (C.A.M.)</w:t>
      </w:r>
      <w:r w:rsidRPr="00C27BED">
        <w:rPr>
          <w:rFonts w:ascii="Arial" w:eastAsia="MS Mincho" w:hAnsi="Arial" w:cs="Arial"/>
          <w:lang w:eastAsia="it-IT"/>
        </w:rPr>
        <w:t>;</w:t>
      </w:r>
    </w:p>
    <w:p w14:paraId="091465F9" w14:textId="7787DF2E" w:rsidR="00D315E9" w:rsidRPr="00D315E9" w:rsidRDefault="00D315E9" w:rsidP="00D315E9">
      <w:pPr>
        <w:numPr>
          <w:ilvl w:val="0"/>
          <w:numId w:val="1"/>
        </w:numPr>
        <w:tabs>
          <w:tab w:val="clear" w:pos="360"/>
          <w:tab w:val="num" w:pos="560"/>
          <w:tab w:val="num" w:pos="644"/>
        </w:tabs>
        <w:spacing w:before="120" w:after="0" w:line="280" w:lineRule="exact"/>
        <w:ind w:left="555" w:right="11" w:hanging="357"/>
        <w:jc w:val="both"/>
        <w:rPr>
          <w:rFonts w:ascii="Arial" w:hAnsi="Arial" w:cs="Arial"/>
        </w:rPr>
      </w:pPr>
      <w:r w:rsidRPr="00D315E9">
        <w:rPr>
          <w:rFonts w:ascii="Arial" w:hAnsi="Arial" w:cs="Arial"/>
        </w:rPr>
        <w:t xml:space="preserve">di essere consapevole dell’obbligo di individuare un subappaltatore - ove non in possesso dell’attestazione di qualificazione Soa in classifica pari o superiore alla III - in regola con la normativa riguardante la c.d. patente a crediti prevista dall’art. 27 del </w:t>
      </w:r>
      <w:proofErr w:type="gramStart"/>
      <w:r w:rsidRPr="00D315E9">
        <w:rPr>
          <w:rFonts w:ascii="Arial" w:hAnsi="Arial" w:cs="Arial"/>
        </w:rPr>
        <w:t>D.Lgs</w:t>
      </w:r>
      <w:proofErr w:type="gramEnd"/>
      <w:r w:rsidRPr="00D315E9">
        <w:rPr>
          <w:rFonts w:ascii="Arial" w:hAnsi="Arial" w:cs="Arial"/>
        </w:rPr>
        <w:t>.81/2008, dal Decreto del Ministero del Lavoro e Politiche Sociali del 18 settembre 2024, n. 132 e dalla Circolare dell’INL n. 4 del 23/09/2024 (Sistema di qualificazione delle imprese e dei lavoratori autonomi tramite crediti);</w:t>
      </w:r>
    </w:p>
    <w:p w14:paraId="7A9DE897" w14:textId="0915760D" w:rsidR="00BD0E74" w:rsidRPr="00BD0E74" w:rsidRDefault="00BD0E74" w:rsidP="00BD0E74">
      <w:pPr>
        <w:numPr>
          <w:ilvl w:val="0"/>
          <w:numId w:val="1"/>
        </w:numPr>
        <w:tabs>
          <w:tab w:val="num" w:pos="560"/>
        </w:tabs>
        <w:spacing w:before="120" w:after="0" w:line="280" w:lineRule="exact"/>
        <w:ind w:left="555" w:right="11" w:hanging="357"/>
        <w:jc w:val="both"/>
        <w:rPr>
          <w:rFonts w:ascii="Arial" w:hAnsi="Arial" w:cs="Arial"/>
        </w:rPr>
      </w:pPr>
      <w:r w:rsidRPr="00BD0E74">
        <w:rPr>
          <w:rFonts w:ascii="Arial" w:hAnsi="Arial" w:cs="Arial"/>
        </w:rPr>
        <w:fldChar w:fldCharType="begin">
          <w:ffData>
            <w:name w:val="Controllo44"/>
            <w:enabled/>
            <w:calcOnExit w:val="0"/>
            <w:checkBox>
              <w:sizeAuto/>
              <w:default w:val="0"/>
              <w:checked w:val="0"/>
            </w:checkBox>
          </w:ffData>
        </w:fldChar>
      </w:r>
      <w:r w:rsidRPr="00BD0E74">
        <w:rPr>
          <w:rFonts w:ascii="Arial" w:hAnsi="Arial" w:cs="Arial"/>
        </w:rPr>
        <w:instrText xml:space="preserve"> FORMCHECKBOX </w:instrText>
      </w:r>
      <w:r w:rsidRPr="00BD0E74">
        <w:rPr>
          <w:rFonts w:ascii="Arial" w:hAnsi="Arial" w:cs="Arial"/>
        </w:rPr>
      </w:r>
      <w:r w:rsidRPr="00BD0E74">
        <w:rPr>
          <w:rFonts w:ascii="Arial" w:hAnsi="Arial" w:cs="Arial"/>
        </w:rPr>
        <w:fldChar w:fldCharType="separate"/>
      </w:r>
      <w:r w:rsidRPr="00BD0E74">
        <w:rPr>
          <w:rFonts w:ascii="Arial" w:hAnsi="Arial" w:cs="Arial"/>
        </w:rPr>
        <w:fldChar w:fldCharType="end"/>
      </w:r>
      <w:r>
        <w:rPr>
          <w:rFonts w:ascii="Arial" w:hAnsi="Arial" w:cs="Arial"/>
        </w:rPr>
        <w:t xml:space="preserve"> </w:t>
      </w:r>
      <w:r w:rsidR="004009A1" w:rsidRPr="00C27BED">
        <w:rPr>
          <w:rFonts w:ascii="Arial" w:hAnsi="Arial" w:cs="Arial"/>
        </w:rPr>
        <w:t xml:space="preserve">di </w:t>
      </w:r>
      <w:r w:rsidRPr="00BD0E74">
        <w:rPr>
          <w:rFonts w:ascii="Arial" w:hAnsi="Arial" w:cs="Arial"/>
        </w:rPr>
        <w:t>aver assolto, al momento della presentazione dell’offerta, agli obblighi di cui alla Legge 68/1999;</w:t>
      </w:r>
    </w:p>
    <w:p w14:paraId="16F0F32D" w14:textId="417469DD" w:rsidR="00BD0E74" w:rsidRPr="00BD0E74" w:rsidRDefault="00BD0E74" w:rsidP="00BD0E74">
      <w:pPr>
        <w:tabs>
          <w:tab w:val="num" w:pos="560"/>
        </w:tabs>
        <w:spacing w:before="120" w:after="0" w:line="280" w:lineRule="exact"/>
        <w:ind w:left="555" w:right="11"/>
        <w:jc w:val="both"/>
        <w:rPr>
          <w:rFonts w:ascii="Arial" w:hAnsi="Arial" w:cs="Arial"/>
          <w:i/>
          <w:iCs/>
        </w:rPr>
      </w:pPr>
      <w:r w:rsidRPr="00BD0E74">
        <w:rPr>
          <w:rFonts w:ascii="Arial" w:hAnsi="Arial" w:cs="Arial"/>
          <w:i/>
          <w:iCs/>
        </w:rPr>
        <w:t>oppure</w:t>
      </w:r>
      <w:r>
        <w:rPr>
          <w:rFonts w:ascii="Arial" w:hAnsi="Arial" w:cs="Arial"/>
          <w:i/>
          <w:iCs/>
        </w:rPr>
        <w:t>,</w:t>
      </w:r>
    </w:p>
    <w:p w14:paraId="34ADC4D0" w14:textId="1D8CE686" w:rsidR="00BD0E74" w:rsidRPr="00BD0E74" w:rsidRDefault="00BD0E74" w:rsidP="00BD0E74">
      <w:pPr>
        <w:tabs>
          <w:tab w:val="num" w:pos="560"/>
        </w:tabs>
        <w:spacing w:before="120" w:after="0" w:line="280" w:lineRule="exact"/>
        <w:ind w:left="555" w:right="11"/>
        <w:jc w:val="both"/>
        <w:rPr>
          <w:rFonts w:ascii="Arial" w:hAnsi="Arial" w:cs="Arial"/>
        </w:rPr>
      </w:pPr>
      <w:r w:rsidRPr="00306A86">
        <w:rPr>
          <w:rFonts w:ascii="Arial" w:eastAsiaTheme="minorHAnsi" w:hAnsi="Arial" w:cs="Arial"/>
        </w:rPr>
        <w:fldChar w:fldCharType="begin">
          <w:ffData>
            <w:name w:val="Controllo44"/>
            <w:enabled/>
            <w:calcOnExit w:val="0"/>
            <w:checkBox>
              <w:sizeAuto/>
              <w:default w:val="0"/>
              <w:checked w:val="0"/>
            </w:checkBox>
          </w:ffData>
        </w:fldChar>
      </w:r>
      <w:r w:rsidRPr="00306A86">
        <w:rPr>
          <w:rFonts w:ascii="Arial" w:eastAsiaTheme="minorHAnsi" w:hAnsi="Arial" w:cs="Arial"/>
        </w:rPr>
        <w:instrText xml:space="preserve"> FORMCHECKBOX </w:instrText>
      </w:r>
      <w:r w:rsidRPr="00306A86">
        <w:rPr>
          <w:rFonts w:ascii="Arial" w:eastAsiaTheme="minorHAnsi" w:hAnsi="Arial" w:cs="Arial"/>
        </w:rPr>
      </w:r>
      <w:r w:rsidRPr="00306A86">
        <w:rPr>
          <w:rFonts w:ascii="Arial" w:eastAsiaTheme="minorHAnsi" w:hAnsi="Arial" w:cs="Arial"/>
        </w:rPr>
        <w:fldChar w:fldCharType="separate"/>
      </w:r>
      <w:r w:rsidRPr="00306A86">
        <w:rPr>
          <w:rFonts w:ascii="Arial" w:eastAsiaTheme="minorHAnsi" w:hAnsi="Arial" w:cs="Arial"/>
        </w:rPr>
        <w:fldChar w:fldCharType="end"/>
      </w:r>
      <w:r w:rsidRPr="00BD0E74">
        <w:rPr>
          <w:rFonts w:ascii="Arial" w:hAnsi="Arial" w:cs="Arial"/>
        </w:rPr>
        <w:t xml:space="preserve"> di non essere tenuto alla disciplina della Legge n. 68/1999, in quanto:</w:t>
      </w:r>
    </w:p>
    <w:p w14:paraId="096433A3" w14:textId="77777777" w:rsidR="00BD0E74" w:rsidRPr="00BD0E74" w:rsidRDefault="00BD0E74" w:rsidP="00BD0E74">
      <w:pPr>
        <w:tabs>
          <w:tab w:val="num" w:pos="560"/>
        </w:tabs>
        <w:spacing w:before="120" w:after="0" w:line="280" w:lineRule="exact"/>
        <w:ind w:left="555" w:right="11"/>
        <w:jc w:val="both"/>
        <w:rPr>
          <w:rFonts w:ascii="Arial" w:hAnsi="Arial" w:cs="Arial"/>
        </w:rPr>
      </w:pPr>
      <w:r w:rsidRPr="00BD0E74">
        <w:rPr>
          <w:rFonts w:ascii="Arial" w:hAnsi="Arial" w:cs="Arial"/>
        </w:rPr>
        <w:t>-</w:t>
      </w:r>
      <w:r w:rsidRPr="00BD0E74">
        <w:rPr>
          <w:rFonts w:ascii="Arial" w:hAnsi="Arial" w:cs="Arial"/>
        </w:rPr>
        <w:tab/>
        <w:t>occupa un numero di dipendenti inferiore a 15;</w:t>
      </w:r>
    </w:p>
    <w:p w14:paraId="59C8E4A4" w14:textId="6F838B91" w:rsidR="00BD0E74" w:rsidRPr="00C27BED" w:rsidRDefault="00BD0E74" w:rsidP="002416E8">
      <w:pPr>
        <w:tabs>
          <w:tab w:val="num" w:pos="560"/>
        </w:tabs>
        <w:spacing w:before="120" w:after="0" w:line="280" w:lineRule="exact"/>
        <w:ind w:left="555" w:right="11"/>
        <w:jc w:val="both"/>
        <w:rPr>
          <w:rFonts w:ascii="Arial" w:hAnsi="Arial" w:cs="Arial"/>
        </w:rPr>
      </w:pPr>
      <w:r w:rsidRPr="00BD0E74">
        <w:rPr>
          <w:rFonts w:ascii="Arial" w:hAnsi="Arial" w:cs="Arial"/>
        </w:rPr>
        <w:t>-</w:t>
      </w:r>
      <w:r w:rsidRPr="00BD0E74">
        <w:rPr>
          <w:rFonts w:ascii="Arial" w:hAnsi="Arial" w:cs="Arial"/>
        </w:rPr>
        <w:tab/>
        <w:t xml:space="preserve">altro (specificare </w:t>
      </w:r>
      <w:r w:rsidRPr="00247389">
        <w:rPr>
          <w:rFonts w:ascii="Arial" w:hAnsi="Arial" w:cs="Arial"/>
        </w:rPr>
        <w:fldChar w:fldCharType="begin">
          <w:ffData>
            <w:name w:val="Testo47"/>
            <w:enabled/>
            <w:calcOnExit w:val="0"/>
            <w:textInput/>
          </w:ffData>
        </w:fldChar>
      </w:r>
      <w:r w:rsidRPr="00247389">
        <w:rPr>
          <w:rFonts w:ascii="Arial" w:hAnsi="Arial" w:cs="Arial"/>
        </w:rPr>
        <w:instrText xml:space="preserve"> FORMTEXT </w:instrText>
      </w:r>
      <w:r w:rsidRPr="00247389">
        <w:rPr>
          <w:rFonts w:ascii="Arial" w:hAnsi="Arial" w:cs="Arial"/>
        </w:rPr>
      </w:r>
      <w:r w:rsidRPr="00247389">
        <w:rPr>
          <w:rFonts w:ascii="Arial" w:hAnsi="Arial" w:cs="Arial"/>
        </w:rPr>
        <w:fldChar w:fldCharType="separate"/>
      </w:r>
      <w:r w:rsidRPr="00247389">
        <w:rPr>
          <w:rFonts w:ascii="Arial" w:hAnsi="Arial" w:cs="Arial"/>
        </w:rPr>
        <w:t> </w:t>
      </w:r>
      <w:r w:rsidRPr="00247389">
        <w:rPr>
          <w:rFonts w:ascii="Arial" w:hAnsi="Arial" w:cs="Arial"/>
        </w:rPr>
        <w:t> </w:t>
      </w:r>
      <w:r w:rsidRPr="00247389">
        <w:rPr>
          <w:rFonts w:ascii="Arial" w:hAnsi="Arial" w:cs="Arial"/>
        </w:rPr>
        <w:t> </w:t>
      </w:r>
      <w:r w:rsidRPr="00247389">
        <w:rPr>
          <w:rFonts w:ascii="Arial" w:hAnsi="Arial" w:cs="Arial"/>
        </w:rPr>
        <w:t> </w:t>
      </w:r>
      <w:r w:rsidRPr="00247389">
        <w:rPr>
          <w:rFonts w:ascii="Arial" w:hAnsi="Arial" w:cs="Arial"/>
        </w:rPr>
        <w:t> </w:t>
      </w:r>
      <w:r w:rsidRPr="00247389">
        <w:rPr>
          <w:rFonts w:ascii="Arial" w:hAnsi="Arial" w:cs="Arial"/>
        </w:rPr>
        <w:fldChar w:fldCharType="end"/>
      </w:r>
      <w:r w:rsidRPr="00BD0E74">
        <w:rPr>
          <w:rFonts w:ascii="Arial" w:hAnsi="Arial" w:cs="Arial"/>
        </w:rPr>
        <w:t>)</w:t>
      </w:r>
    </w:p>
    <w:p w14:paraId="1C10EBC7" w14:textId="77777777" w:rsidR="00D315E9" w:rsidRPr="000949A5" w:rsidRDefault="00D315E9" w:rsidP="00D315E9">
      <w:pPr>
        <w:spacing w:before="120" w:after="0" w:line="280" w:lineRule="exact"/>
        <w:ind w:right="11"/>
        <w:jc w:val="both"/>
        <w:rPr>
          <w:rFonts w:ascii="Arial" w:eastAsiaTheme="minorHAnsi" w:hAnsi="Arial" w:cs="Arial"/>
          <w:b/>
          <w:bCs/>
          <w:i/>
        </w:rPr>
      </w:pPr>
      <w:r w:rsidRPr="000949A5">
        <w:rPr>
          <w:rFonts w:ascii="Arial" w:eastAsiaTheme="minorHAnsi" w:hAnsi="Arial" w:cs="Arial"/>
          <w:b/>
          <w:bCs/>
          <w:i/>
        </w:rPr>
        <w:t>Assunzione di specifici impegni in materia di tutela del lavoro e parità di genere e generazionale</w:t>
      </w:r>
    </w:p>
    <w:p w14:paraId="3C1EAD7E" w14:textId="39FD8B06" w:rsidR="003F2CEE" w:rsidRPr="003F2CEE" w:rsidRDefault="003F1993" w:rsidP="00231467">
      <w:pPr>
        <w:numPr>
          <w:ilvl w:val="0"/>
          <w:numId w:val="1"/>
        </w:numPr>
        <w:tabs>
          <w:tab w:val="num" w:pos="560"/>
        </w:tabs>
        <w:spacing w:before="120" w:after="0" w:line="280" w:lineRule="exact"/>
        <w:ind w:left="555" w:right="11" w:hanging="357"/>
        <w:jc w:val="both"/>
        <w:rPr>
          <w:rFonts w:ascii="Arial" w:hAnsi="Arial" w:cs="Arial"/>
        </w:rPr>
      </w:pPr>
      <w:r>
        <w:rPr>
          <w:rFonts w:ascii="Arial" w:hAnsi="Arial" w:cs="Arial"/>
        </w:rPr>
        <w:t xml:space="preserve">di impegnarsi a </w:t>
      </w:r>
      <w:r w:rsidR="003F2CEE" w:rsidRPr="00D87225">
        <w:rPr>
          <w:rFonts w:ascii="Arial" w:hAnsi="Arial" w:cs="Arial"/>
        </w:rPr>
        <w:t>garantire la stabilità occupazionale del personale impiegato, nel rispetto degli impegni assunti in offerta</w:t>
      </w:r>
      <w:r w:rsidR="00055229">
        <w:rPr>
          <w:rFonts w:ascii="Arial" w:hAnsi="Arial" w:cs="Arial"/>
        </w:rPr>
        <w:t>, secondo quanto previsto nel progetto di assorbimento</w:t>
      </w:r>
      <w:r w:rsidR="003F2CEE">
        <w:rPr>
          <w:rFonts w:ascii="Arial" w:hAnsi="Arial" w:cs="Arial"/>
        </w:rPr>
        <w:t>;</w:t>
      </w:r>
    </w:p>
    <w:p w14:paraId="5031FDCB" w14:textId="08312A61" w:rsidR="00D315E9" w:rsidRPr="00247389" w:rsidRDefault="00D315E9" w:rsidP="00D315E9">
      <w:pPr>
        <w:numPr>
          <w:ilvl w:val="0"/>
          <w:numId w:val="1"/>
        </w:numPr>
        <w:tabs>
          <w:tab w:val="num" w:pos="560"/>
          <w:tab w:val="num" w:pos="644"/>
        </w:tabs>
        <w:spacing w:before="120" w:after="0" w:line="280" w:lineRule="exact"/>
        <w:ind w:left="555" w:right="11" w:hanging="357"/>
        <w:jc w:val="both"/>
        <w:rPr>
          <w:rFonts w:ascii="Arial" w:hAnsi="Arial" w:cs="Arial"/>
        </w:rPr>
      </w:pPr>
      <w:r w:rsidRPr="00247389">
        <w:rPr>
          <w:rFonts w:ascii="Arial" w:eastAsia="Times New Roman" w:hAnsi="Arial" w:cs="Arial"/>
          <w:noProof/>
        </w:rPr>
        <w:t>di impegnarsi ad applicare al personale impiegato nell’appalto,</w:t>
      </w:r>
      <w:r w:rsidRPr="00247389">
        <w:rPr>
          <w:rFonts w:ascii="Arial" w:eastAsia="Times New Roman" w:hAnsi="Arial" w:cs="Arial"/>
          <w:bCs/>
          <w:noProof/>
        </w:rPr>
        <w:t xml:space="preserve"> per tutta la sua durata</w:t>
      </w:r>
      <w:r w:rsidRPr="00247389">
        <w:rPr>
          <w:rFonts w:ascii="Arial" w:eastAsia="Times New Roman" w:hAnsi="Arial" w:cs="Arial"/>
          <w:noProof/>
        </w:rPr>
        <w:t>:</w:t>
      </w:r>
    </w:p>
    <w:p w14:paraId="28E2400C" w14:textId="11B60B74" w:rsidR="00D315E9" w:rsidRPr="00247389" w:rsidRDefault="00636D5E" w:rsidP="00D315E9">
      <w:pPr>
        <w:tabs>
          <w:tab w:val="num" w:pos="560"/>
        </w:tabs>
        <w:spacing w:before="120" w:after="0" w:line="280" w:lineRule="exact"/>
        <w:ind w:left="555" w:right="11"/>
        <w:jc w:val="both"/>
        <w:rPr>
          <w:rFonts w:ascii="Arial" w:hAnsi="Arial" w:cs="Arial"/>
        </w:rPr>
      </w:pPr>
      <w:r w:rsidRPr="00247389">
        <w:rPr>
          <w:rFonts w:ascii="Arial" w:eastAsia="Times New Roman" w:hAnsi="Arial" w:cs="Arial"/>
          <w:noProof/>
        </w:rPr>
        <w:tab/>
      </w:r>
      <w:r w:rsidRPr="00247389">
        <w:rPr>
          <w:rFonts w:ascii="Arial" w:eastAsia="Times New Roman" w:hAnsi="Arial" w:cs="Arial"/>
          <w:noProof/>
        </w:rPr>
        <w:tab/>
      </w:r>
      <w:r w:rsidR="000A18D6" w:rsidRPr="00247389">
        <w:rPr>
          <w:rFonts w:ascii="Arial" w:eastAsia="Times New Roman" w:hAnsi="Arial" w:cs="Arial"/>
          <w:noProof/>
        </w:rPr>
        <w:t xml:space="preserve">  </w:t>
      </w:r>
      <w:r w:rsidR="00D315E9" w:rsidRPr="00247389">
        <w:rPr>
          <w:rFonts w:ascii="Arial" w:eastAsia="Times New Roman" w:hAnsi="Arial" w:cs="Arial"/>
          <w:noProof/>
        </w:rPr>
        <w:t>[</w:t>
      </w:r>
      <w:r w:rsidR="00D315E9" w:rsidRPr="00247389">
        <w:rPr>
          <w:rFonts w:ascii="Arial" w:eastAsia="Times New Roman" w:hAnsi="Arial" w:cs="Arial"/>
          <w:b/>
          <w:bCs/>
          <w:i/>
          <w:noProof/>
        </w:rPr>
        <w:t>selezionare alternativa</w:t>
      </w:r>
      <w:r w:rsidR="00D315E9" w:rsidRPr="00247389">
        <w:rPr>
          <w:rFonts w:ascii="Arial" w:eastAsia="Times New Roman" w:hAnsi="Arial" w:cs="Arial"/>
          <w:noProof/>
        </w:rPr>
        <w:t>]</w:t>
      </w:r>
    </w:p>
    <w:p w14:paraId="0ABFC409" w14:textId="6C998DEB" w:rsidR="00D315E9" w:rsidRPr="00247389" w:rsidRDefault="00D315E9" w:rsidP="00636D5E">
      <w:pPr>
        <w:pStyle w:val="Paragrafoelenco"/>
        <w:tabs>
          <w:tab w:val="left" w:pos="426"/>
        </w:tabs>
        <w:spacing w:before="120" w:after="0" w:line="280" w:lineRule="exact"/>
        <w:ind w:left="851" w:right="11"/>
        <w:jc w:val="both"/>
        <w:rPr>
          <w:rFonts w:ascii="Arial" w:eastAsia="Times New Roman" w:hAnsi="Arial" w:cs="Arial"/>
          <w:noProof/>
        </w:rPr>
      </w:pPr>
      <w:r w:rsidRPr="00247389">
        <w:rPr>
          <w:rFonts w:ascii="Arial" w:eastAsiaTheme="minorHAnsi" w:hAnsi="Arial" w:cs="Arial"/>
        </w:rPr>
        <w:fldChar w:fldCharType="begin">
          <w:ffData>
            <w:name w:val="Controllo44"/>
            <w:enabled/>
            <w:calcOnExit w:val="0"/>
            <w:checkBox>
              <w:sizeAuto/>
              <w:default w:val="0"/>
              <w:checked w:val="0"/>
            </w:checkBox>
          </w:ffData>
        </w:fldChar>
      </w:r>
      <w:r w:rsidRPr="00247389">
        <w:rPr>
          <w:rFonts w:ascii="Arial" w:eastAsiaTheme="minorHAnsi" w:hAnsi="Arial" w:cs="Arial"/>
        </w:rPr>
        <w:instrText xml:space="preserve"> FORMCHECKBOX </w:instrText>
      </w:r>
      <w:r w:rsidRPr="00247389">
        <w:rPr>
          <w:rFonts w:ascii="Arial" w:eastAsiaTheme="minorHAnsi" w:hAnsi="Arial" w:cs="Arial"/>
        </w:rPr>
      </w:r>
      <w:r w:rsidRPr="00247389">
        <w:rPr>
          <w:rFonts w:ascii="Arial" w:eastAsiaTheme="minorHAnsi" w:hAnsi="Arial" w:cs="Arial"/>
        </w:rPr>
        <w:fldChar w:fldCharType="separate"/>
      </w:r>
      <w:r w:rsidRPr="00247389">
        <w:rPr>
          <w:rFonts w:ascii="Arial" w:eastAsiaTheme="minorHAnsi" w:hAnsi="Arial" w:cs="Arial"/>
        </w:rPr>
        <w:fldChar w:fldCharType="end"/>
      </w:r>
      <w:r w:rsidRPr="00247389">
        <w:rPr>
          <w:rFonts w:ascii="Arial" w:eastAsiaTheme="minorHAnsi" w:hAnsi="Arial" w:cs="Arial"/>
        </w:rPr>
        <w:t xml:space="preserve"> </w:t>
      </w:r>
      <w:bookmarkStart w:id="14" w:name="_Hlk181698896"/>
      <w:r w:rsidRPr="00247389">
        <w:rPr>
          <w:rFonts w:ascii="Arial" w:eastAsia="Times New Roman" w:hAnsi="Arial" w:cs="Arial"/>
          <w:noProof/>
        </w:rPr>
        <w:t>il CCNL di settore indicato nella lettera di invito;</w:t>
      </w:r>
    </w:p>
    <w:p w14:paraId="79D03F2B" w14:textId="06FAA854" w:rsidR="00D315E9" w:rsidRPr="00247389" w:rsidRDefault="00D315E9" w:rsidP="00D315E9">
      <w:pPr>
        <w:pStyle w:val="Paragrafoelenco"/>
        <w:tabs>
          <w:tab w:val="left" w:pos="426"/>
        </w:tabs>
        <w:spacing w:before="120" w:after="0" w:line="280" w:lineRule="exact"/>
        <w:ind w:left="851" w:right="11"/>
        <w:jc w:val="both"/>
        <w:rPr>
          <w:rFonts w:ascii="Arial" w:eastAsia="Times New Roman" w:hAnsi="Arial" w:cs="Arial"/>
          <w:noProof/>
        </w:rPr>
      </w:pPr>
      <w:r w:rsidRPr="00247389">
        <w:rPr>
          <w:rFonts w:ascii="Arial" w:eastAsiaTheme="minorHAnsi" w:hAnsi="Arial" w:cs="Arial"/>
        </w:rPr>
        <w:fldChar w:fldCharType="begin">
          <w:ffData>
            <w:name w:val="Controllo44"/>
            <w:enabled/>
            <w:calcOnExit w:val="0"/>
            <w:checkBox>
              <w:sizeAuto/>
              <w:default w:val="0"/>
              <w:checked w:val="0"/>
            </w:checkBox>
          </w:ffData>
        </w:fldChar>
      </w:r>
      <w:r w:rsidRPr="00247389">
        <w:rPr>
          <w:rFonts w:ascii="Arial" w:eastAsiaTheme="minorHAnsi" w:hAnsi="Arial" w:cs="Arial"/>
        </w:rPr>
        <w:instrText xml:space="preserve"> FORMCHECKBOX </w:instrText>
      </w:r>
      <w:r w:rsidRPr="00247389">
        <w:rPr>
          <w:rFonts w:ascii="Arial" w:eastAsiaTheme="minorHAnsi" w:hAnsi="Arial" w:cs="Arial"/>
        </w:rPr>
      </w:r>
      <w:r w:rsidRPr="00247389">
        <w:rPr>
          <w:rFonts w:ascii="Arial" w:eastAsiaTheme="minorHAnsi" w:hAnsi="Arial" w:cs="Arial"/>
        </w:rPr>
        <w:fldChar w:fldCharType="separate"/>
      </w:r>
      <w:r w:rsidRPr="00247389">
        <w:rPr>
          <w:rFonts w:ascii="Arial" w:eastAsiaTheme="minorHAnsi" w:hAnsi="Arial" w:cs="Arial"/>
        </w:rPr>
        <w:fldChar w:fldCharType="end"/>
      </w:r>
      <w:r w:rsidRPr="00247389">
        <w:rPr>
          <w:rFonts w:ascii="Arial" w:eastAsiaTheme="minorHAnsi" w:hAnsi="Arial" w:cs="Arial"/>
        </w:rPr>
        <w:t xml:space="preserve"> </w:t>
      </w:r>
      <w:r w:rsidRPr="00247389">
        <w:rPr>
          <w:rFonts w:ascii="Arial" w:eastAsia="Times New Roman" w:hAnsi="Arial" w:cs="Arial"/>
          <w:noProof/>
        </w:rPr>
        <w:t>il seguente CCNL</w:t>
      </w:r>
      <w:r w:rsidR="00BD0E74">
        <w:rPr>
          <w:rFonts w:ascii="Arial" w:eastAsia="Times New Roman" w:hAnsi="Arial" w:cs="Arial"/>
          <w:noProof/>
        </w:rPr>
        <w:t>, rispetto a quello indicato</w:t>
      </w:r>
      <w:r w:rsidR="00D73EF8">
        <w:rPr>
          <w:rFonts w:ascii="Arial" w:eastAsia="Times New Roman" w:hAnsi="Arial" w:cs="Arial"/>
          <w:noProof/>
        </w:rPr>
        <w:t xml:space="preserve"> dalla Stazione appaltante,</w:t>
      </w:r>
      <w:r w:rsidR="00BD0E74">
        <w:rPr>
          <w:rFonts w:ascii="Arial" w:eastAsia="Times New Roman" w:hAnsi="Arial" w:cs="Arial"/>
          <w:noProof/>
        </w:rPr>
        <w:t xml:space="preserve"> </w:t>
      </w:r>
      <w:r w:rsidRPr="00247389">
        <w:rPr>
          <w:rFonts w:ascii="Arial" w:eastAsia="Times New Roman" w:hAnsi="Arial" w:cs="Arial"/>
          <w:noProof/>
        </w:rPr>
        <w:t>presunto equivalente ai sensi dell’art. 3, co 2, dell’Allegato I.01 al D.Lgs. n. 36/2023 e s.m.i., nei limiti di quanto previsto dal co. 1 del medesimo art. 3:</w:t>
      </w:r>
      <w:r w:rsidR="00D73EF8">
        <w:rPr>
          <w:rFonts w:ascii="Arial" w:eastAsia="Times New Roman" w:hAnsi="Arial" w:cs="Arial"/>
          <w:noProof/>
        </w:rPr>
        <w:t xml:space="preserve"> </w:t>
      </w:r>
      <w:r w:rsidRPr="00247389">
        <w:rPr>
          <w:rFonts w:ascii="Arial" w:eastAsia="Times New Roman" w:hAnsi="Arial" w:cs="Arial"/>
          <w:noProof/>
        </w:rPr>
        <w:t xml:space="preserve"> CCNL</w:t>
      </w:r>
      <w:r w:rsidRPr="00247389">
        <w:rPr>
          <w:rFonts w:ascii="Arial" w:eastAsia="Times New Roman" w:hAnsi="Arial" w:cs="Arial"/>
          <w:b/>
          <w:bCs/>
          <w:noProof/>
          <w:vertAlign w:val="superscript"/>
        </w:rPr>
        <w:footnoteReference w:id="9"/>
      </w:r>
      <w:r w:rsidRPr="00247389">
        <w:rPr>
          <w:rFonts w:ascii="Arial" w:eastAsia="Times New Roman" w:hAnsi="Arial" w:cs="Arial"/>
          <w:noProof/>
        </w:rPr>
        <w:t xml:space="preserve"> </w:t>
      </w:r>
      <w:r w:rsidRPr="00247389">
        <w:rPr>
          <w:rFonts w:ascii="Arial" w:eastAsia="Times New Roman" w:hAnsi="Arial" w:cs="Arial"/>
          <w:bCs/>
          <w:noProof/>
        </w:rPr>
        <w:fldChar w:fldCharType="begin">
          <w:ffData>
            <w:name w:val="Testo656"/>
            <w:enabled/>
            <w:calcOnExit w:val="0"/>
            <w:textInput/>
          </w:ffData>
        </w:fldChar>
      </w:r>
      <w:r w:rsidRPr="00247389">
        <w:rPr>
          <w:rFonts w:ascii="Arial" w:eastAsia="Times New Roman" w:hAnsi="Arial" w:cs="Arial"/>
          <w:bCs/>
          <w:noProof/>
        </w:rPr>
        <w:instrText xml:space="preserve"> FORMTEXT </w:instrText>
      </w:r>
      <w:r w:rsidRPr="00247389">
        <w:rPr>
          <w:rFonts w:ascii="Arial" w:eastAsia="Times New Roman" w:hAnsi="Arial" w:cs="Arial"/>
          <w:bCs/>
          <w:noProof/>
        </w:rPr>
      </w:r>
      <w:r w:rsidRPr="00247389">
        <w:rPr>
          <w:rFonts w:ascii="Arial" w:eastAsia="Times New Roman" w:hAnsi="Arial" w:cs="Arial"/>
          <w:bCs/>
          <w:noProof/>
        </w:rPr>
        <w:fldChar w:fldCharType="separate"/>
      </w:r>
      <w:r w:rsidRPr="00247389">
        <w:rPr>
          <w:rFonts w:ascii="Arial" w:eastAsia="Times New Roman" w:hAnsi="Arial" w:cs="Arial"/>
          <w:bCs/>
          <w:noProof/>
        </w:rPr>
        <w:t> </w:t>
      </w:r>
      <w:r w:rsidRPr="00247389">
        <w:rPr>
          <w:rFonts w:ascii="Arial" w:eastAsia="Times New Roman" w:hAnsi="Arial" w:cs="Arial"/>
          <w:bCs/>
          <w:noProof/>
        </w:rPr>
        <w:t> </w:t>
      </w:r>
      <w:r w:rsidRPr="00247389">
        <w:rPr>
          <w:rFonts w:ascii="Arial" w:eastAsia="Times New Roman" w:hAnsi="Arial" w:cs="Arial"/>
          <w:bCs/>
          <w:noProof/>
        </w:rPr>
        <w:t> </w:t>
      </w:r>
      <w:r w:rsidRPr="00247389">
        <w:rPr>
          <w:rFonts w:ascii="Arial" w:eastAsia="Times New Roman" w:hAnsi="Arial" w:cs="Arial"/>
          <w:bCs/>
          <w:noProof/>
        </w:rPr>
        <w:t> </w:t>
      </w:r>
      <w:r w:rsidRPr="00247389">
        <w:rPr>
          <w:rFonts w:ascii="Arial" w:eastAsia="Times New Roman" w:hAnsi="Arial" w:cs="Arial"/>
          <w:bCs/>
          <w:noProof/>
        </w:rPr>
        <w:t> </w:t>
      </w:r>
      <w:r w:rsidRPr="00247389">
        <w:rPr>
          <w:rFonts w:ascii="Arial" w:eastAsia="Times New Roman" w:hAnsi="Arial" w:cs="Arial"/>
          <w:bCs/>
          <w:noProof/>
        </w:rPr>
        <w:fldChar w:fldCharType="end"/>
      </w:r>
      <w:r w:rsidRPr="00247389">
        <w:rPr>
          <w:rFonts w:ascii="Arial" w:eastAsia="Times New Roman" w:hAnsi="Arial" w:cs="Arial"/>
          <w:bCs/>
          <w:noProof/>
        </w:rPr>
        <w:t xml:space="preserve"> </w:t>
      </w:r>
      <w:r w:rsidRPr="00247389">
        <w:rPr>
          <w:rFonts w:ascii="Arial" w:eastAsia="Times New Roman" w:hAnsi="Arial" w:cs="Arial"/>
          <w:noProof/>
        </w:rPr>
        <w:t xml:space="preserve">Codice alfanumerico unico ex 16 quater del D.L 76/20 </w:t>
      </w:r>
      <w:r w:rsidRPr="00247389">
        <w:rPr>
          <w:rFonts w:ascii="Arial" w:eastAsia="Times New Roman" w:hAnsi="Arial" w:cs="Arial"/>
          <w:bCs/>
          <w:noProof/>
        </w:rPr>
        <w:fldChar w:fldCharType="begin">
          <w:ffData>
            <w:name w:val="Testo656"/>
            <w:enabled/>
            <w:calcOnExit w:val="0"/>
            <w:textInput/>
          </w:ffData>
        </w:fldChar>
      </w:r>
      <w:r w:rsidRPr="00247389">
        <w:rPr>
          <w:rFonts w:ascii="Arial" w:eastAsia="Times New Roman" w:hAnsi="Arial" w:cs="Arial"/>
          <w:bCs/>
          <w:noProof/>
        </w:rPr>
        <w:instrText xml:space="preserve"> FORMTEXT </w:instrText>
      </w:r>
      <w:r w:rsidRPr="00247389">
        <w:rPr>
          <w:rFonts w:ascii="Arial" w:eastAsia="Times New Roman" w:hAnsi="Arial" w:cs="Arial"/>
          <w:bCs/>
          <w:noProof/>
        </w:rPr>
      </w:r>
      <w:r w:rsidRPr="00247389">
        <w:rPr>
          <w:rFonts w:ascii="Arial" w:eastAsia="Times New Roman" w:hAnsi="Arial" w:cs="Arial"/>
          <w:bCs/>
          <w:noProof/>
        </w:rPr>
        <w:fldChar w:fldCharType="separate"/>
      </w:r>
      <w:r w:rsidRPr="00247389">
        <w:rPr>
          <w:rFonts w:ascii="Arial" w:eastAsia="Times New Roman" w:hAnsi="Arial" w:cs="Arial"/>
          <w:bCs/>
          <w:noProof/>
        </w:rPr>
        <w:t> </w:t>
      </w:r>
      <w:r w:rsidRPr="00247389">
        <w:rPr>
          <w:rFonts w:ascii="Arial" w:eastAsia="Times New Roman" w:hAnsi="Arial" w:cs="Arial"/>
          <w:bCs/>
          <w:noProof/>
        </w:rPr>
        <w:t> </w:t>
      </w:r>
      <w:r w:rsidRPr="00247389">
        <w:rPr>
          <w:rFonts w:ascii="Arial" w:eastAsia="Times New Roman" w:hAnsi="Arial" w:cs="Arial"/>
          <w:bCs/>
          <w:noProof/>
        </w:rPr>
        <w:t> </w:t>
      </w:r>
      <w:r w:rsidRPr="00247389">
        <w:rPr>
          <w:rFonts w:ascii="Arial" w:eastAsia="Times New Roman" w:hAnsi="Arial" w:cs="Arial"/>
          <w:bCs/>
          <w:noProof/>
        </w:rPr>
        <w:t> </w:t>
      </w:r>
      <w:r w:rsidRPr="00247389">
        <w:rPr>
          <w:rFonts w:ascii="Arial" w:eastAsia="Times New Roman" w:hAnsi="Arial" w:cs="Arial"/>
          <w:bCs/>
          <w:noProof/>
        </w:rPr>
        <w:t> </w:t>
      </w:r>
      <w:r w:rsidRPr="00247389">
        <w:rPr>
          <w:rFonts w:ascii="Arial" w:eastAsia="Times New Roman" w:hAnsi="Arial" w:cs="Arial"/>
          <w:bCs/>
          <w:noProof/>
        </w:rPr>
        <w:fldChar w:fldCharType="end"/>
      </w:r>
    </w:p>
    <w:p w14:paraId="451453C6" w14:textId="77777777" w:rsidR="00D315E9" w:rsidRPr="00247389" w:rsidRDefault="00D315E9" w:rsidP="00D315E9">
      <w:pPr>
        <w:pStyle w:val="Paragrafoelenco"/>
        <w:tabs>
          <w:tab w:val="left" w:pos="426"/>
        </w:tabs>
        <w:spacing w:before="120" w:after="0" w:line="280" w:lineRule="exact"/>
        <w:ind w:left="851" w:right="11"/>
        <w:jc w:val="both"/>
        <w:rPr>
          <w:rFonts w:ascii="Arial" w:eastAsia="Times New Roman" w:hAnsi="Arial" w:cs="Arial"/>
          <w:bCs/>
          <w:noProof/>
        </w:rPr>
      </w:pPr>
      <w:r w:rsidRPr="00247389">
        <w:rPr>
          <w:rFonts w:ascii="Arial" w:eastAsiaTheme="minorHAnsi" w:hAnsi="Arial" w:cs="Arial"/>
        </w:rPr>
        <w:fldChar w:fldCharType="begin">
          <w:ffData>
            <w:name w:val="Controllo44"/>
            <w:enabled/>
            <w:calcOnExit w:val="0"/>
            <w:checkBox>
              <w:sizeAuto/>
              <w:default w:val="0"/>
              <w:checked w:val="0"/>
            </w:checkBox>
          </w:ffData>
        </w:fldChar>
      </w:r>
      <w:r w:rsidRPr="00247389">
        <w:rPr>
          <w:rFonts w:ascii="Arial" w:eastAsiaTheme="minorHAnsi" w:hAnsi="Arial" w:cs="Arial"/>
        </w:rPr>
        <w:instrText xml:space="preserve"> FORMCHECKBOX </w:instrText>
      </w:r>
      <w:r w:rsidRPr="00247389">
        <w:rPr>
          <w:rFonts w:ascii="Arial" w:eastAsiaTheme="minorHAnsi" w:hAnsi="Arial" w:cs="Arial"/>
        </w:rPr>
      </w:r>
      <w:r w:rsidRPr="00247389">
        <w:rPr>
          <w:rFonts w:ascii="Arial" w:eastAsiaTheme="minorHAnsi" w:hAnsi="Arial" w:cs="Arial"/>
        </w:rPr>
        <w:fldChar w:fldCharType="separate"/>
      </w:r>
      <w:r w:rsidRPr="00247389">
        <w:rPr>
          <w:rFonts w:ascii="Arial" w:eastAsiaTheme="minorHAnsi" w:hAnsi="Arial" w:cs="Arial"/>
        </w:rPr>
        <w:fldChar w:fldCharType="end"/>
      </w:r>
      <w:r w:rsidRPr="00247389">
        <w:rPr>
          <w:rFonts w:ascii="Arial" w:eastAsia="Times New Roman" w:hAnsi="Arial" w:cs="Arial"/>
          <w:bCs/>
          <w:noProof/>
        </w:rPr>
        <w:t xml:space="preserve"> </w:t>
      </w:r>
      <w:bookmarkStart w:id="15" w:name="_Hlk194158716"/>
      <w:r w:rsidRPr="00247389">
        <w:rPr>
          <w:rFonts w:ascii="Arial" w:eastAsia="Times New Roman" w:hAnsi="Arial" w:cs="Arial"/>
          <w:bCs/>
          <w:noProof/>
        </w:rPr>
        <w:t>il differente CCNL</w:t>
      </w:r>
      <w:bookmarkEnd w:id="15"/>
      <w:r w:rsidRPr="00247389">
        <w:rPr>
          <w:rFonts w:ascii="Arial" w:eastAsia="Times New Roman" w:hAnsi="Arial" w:cs="Arial"/>
          <w:bCs/>
          <w:noProof/>
        </w:rPr>
        <w:t xml:space="preserve"> </w:t>
      </w:r>
      <w:r w:rsidRPr="00247389">
        <w:rPr>
          <w:rFonts w:ascii="Arial" w:eastAsia="Times New Roman" w:hAnsi="Arial" w:cs="Arial"/>
          <w:bCs/>
          <w:noProof/>
        </w:rPr>
        <w:fldChar w:fldCharType="begin">
          <w:ffData>
            <w:name w:val="Testo656"/>
            <w:enabled/>
            <w:calcOnExit w:val="0"/>
            <w:textInput/>
          </w:ffData>
        </w:fldChar>
      </w:r>
      <w:r w:rsidRPr="00247389">
        <w:rPr>
          <w:rFonts w:ascii="Arial" w:eastAsia="Times New Roman" w:hAnsi="Arial" w:cs="Arial"/>
          <w:bCs/>
          <w:noProof/>
        </w:rPr>
        <w:instrText xml:space="preserve"> FORMTEXT </w:instrText>
      </w:r>
      <w:r w:rsidRPr="00247389">
        <w:rPr>
          <w:rFonts w:ascii="Arial" w:eastAsia="Times New Roman" w:hAnsi="Arial" w:cs="Arial"/>
          <w:bCs/>
          <w:noProof/>
        </w:rPr>
      </w:r>
      <w:r w:rsidRPr="00247389">
        <w:rPr>
          <w:rFonts w:ascii="Arial" w:eastAsia="Times New Roman" w:hAnsi="Arial" w:cs="Arial"/>
          <w:bCs/>
          <w:noProof/>
        </w:rPr>
        <w:fldChar w:fldCharType="separate"/>
      </w:r>
      <w:r w:rsidRPr="00247389">
        <w:rPr>
          <w:rFonts w:ascii="Arial" w:eastAsia="Times New Roman" w:hAnsi="Arial" w:cs="Arial"/>
          <w:bCs/>
          <w:noProof/>
        </w:rPr>
        <w:t> </w:t>
      </w:r>
      <w:r w:rsidRPr="00247389">
        <w:rPr>
          <w:rFonts w:ascii="Arial" w:eastAsia="Times New Roman" w:hAnsi="Arial" w:cs="Arial"/>
          <w:bCs/>
          <w:noProof/>
        </w:rPr>
        <w:t> </w:t>
      </w:r>
      <w:r w:rsidRPr="00247389">
        <w:rPr>
          <w:rFonts w:ascii="Arial" w:eastAsia="Times New Roman" w:hAnsi="Arial" w:cs="Arial"/>
          <w:bCs/>
          <w:noProof/>
        </w:rPr>
        <w:t> </w:t>
      </w:r>
      <w:r w:rsidRPr="00247389">
        <w:rPr>
          <w:rFonts w:ascii="Arial" w:eastAsia="Times New Roman" w:hAnsi="Arial" w:cs="Arial"/>
          <w:bCs/>
          <w:noProof/>
        </w:rPr>
        <w:t> </w:t>
      </w:r>
      <w:r w:rsidRPr="00247389">
        <w:rPr>
          <w:rFonts w:ascii="Arial" w:eastAsia="Times New Roman" w:hAnsi="Arial" w:cs="Arial"/>
          <w:bCs/>
          <w:noProof/>
        </w:rPr>
        <w:t> </w:t>
      </w:r>
      <w:r w:rsidRPr="00247389">
        <w:rPr>
          <w:rFonts w:ascii="Arial" w:eastAsia="Times New Roman" w:hAnsi="Arial" w:cs="Arial"/>
          <w:bCs/>
          <w:noProof/>
        </w:rPr>
        <w:fldChar w:fldCharType="end"/>
      </w:r>
      <w:r w:rsidRPr="00247389">
        <w:rPr>
          <w:rFonts w:ascii="Arial" w:eastAsia="Times New Roman" w:hAnsi="Arial" w:cs="Arial"/>
          <w:bCs/>
          <w:noProof/>
        </w:rPr>
        <w:t xml:space="preserve">, identificato dal codice alfanumerico unico </w:t>
      </w:r>
      <w:r w:rsidRPr="00247389">
        <w:rPr>
          <w:rFonts w:ascii="Arial" w:eastAsia="Times New Roman" w:hAnsi="Arial" w:cs="Arial"/>
          <w:bCs/>
          <w:noProof/>
        </w:rPr>
        <w:fldChar w:fldCharType="begin">
          <w:ffData>
            <w:name w:val="Testo656"/>
            <w:enabled/>
            <w:calcOnExit w:val="0"/>
            <w:textInput/>
          </w:ffData>
        </w:fldChar>
      </w:r>
      <w:r w:rsidRPr="00247389">
        <w:rPr>
          <w:rFonts w:ascii="Arial" w:eastAsia="Times New Roman" w:hAnsi="Arial" w:cs="Arial"/>
          <w:bCs/>
          <w:noProof/>
        </w:rPr>
        <w:instrText xml:space="preserve"> FORMTEXT </w:instrText>
      </w:r>
      <w:r w:rsidRPr="00247389">
        <w:rPr>
          <w:rFonts w:ascii="Arial" w:eastAsia="Times New Roman" w:hAnsi="Arial" w:cs="Arial"/>
          <w:bCs/>
          <w:noProof/>
        </w:rPr>
      </w:r>
      <w:r w:rsidRPr="00247389">
        <w:rPr>
          <w:rFonts w:ascii="Arial" w:eastAsia="Times New Roman" w:hAnsi="Arial" w:cs="Arial"/>
          <w:bCs/>
          <w:noProof/>
        </w:rPr>
        <w:fldChar w:fldCharType="separate"/>
      </w:r>
      <w:r w:rsidRPr="00247389">
        <w:rPr>
          <w:rFonts w:ascii="Arial" w:eastAsia="Times New Roman" w:hAnsi="Arial" w:cs="Arial"/>
          <w:bCs/>
          <w:noProof/>
        </w:rPr>
        <w:t> </w:t>
      </w:r>
      <w:r w:rsidRPr="00247389">
        <w:rPr>
          <w:rFonts w:ascii="Arial" w:eastAsia="Times New Roman" w:hAnsi="Arial" w:cs="Arial"/>
          <w:bCs/>
          <w:noProof/>
        </w:rPr>
        <w:t> </w:t>
      </w:r>
      <w:r w:rsidRPr="00247389">
        <w:rPr>
          <w:rFonts w:ascii="Arial" w:eastAsia="Times New Roman" w:hAnsi="Arial" w:cs="Arial"/>
          <w:bCs/>
          <w:noProof/>
        </w:rPr>
        <w:t> </w:t>
      </w:r>
      <w:r w:rsidRPr="00247389">
        <w:rPr>
          <w:rFonts w:ascii="Arial" w:eastAsia="Times New Roman" w:hAnsi="Arial" w:cs="Arial"/>
          <w:bCs/>
          <w:noProof/>
        </w:rPr>
        <w:t> </w:t>
      </w:r>
      <w:r w:rsidRPr="00247389">
        <w:rPr>
          <w:rFonts w:ascii="Arial" w:eastAsia="Times New Roman" w:hAnsi="Arial" w:cs="Arial"/>
          <w:bCs/>
          <w:noProof/>
        </w:rPr>
        <w:t> </w:t>
      </w:r>
      <w:r w:rsidRPr="00247389">
        <w:rPr>
          <w:rFonts w:ascii="Arial" w:eastAsia="Times New Roman" w:hAnsi="Arial" w:cs="Arial"/>
          <w:bCs/>
          <w:noProof/>
        </w:rPr>
        <w:fldChar w:fldCharType="end"/>
      </w:r>
      <w:r w:rsidRPr="00247389">
        <w:rPr>
          <w:rFonts w:ascii="Arial" w:eastAsia="Times New Roman" w:hAnsi="Arial" w:cs="Arial"/>
          <w:bCs/>
          <w:noProof/>
        </w:rPr>
        <w:t>, in vigore per il settore e la zona in cui si svolgono le prestazioni, di impegnarsi all’osservanza di tutte le norme anzidette, e che tale CCNL garantisce ai dipendenti le stesse tutele economiche e normative rispetto a quello indicato</w:t>
      </w:r>
      <w:r w:rsidRPr="00247389">
        <w:rPr>
          <w:rFonts w:ascii="Arial" w:hAnsi="Arial" w:cs="Arial"/>
        </w:rPr>
        <w:t xml:space="preserve"> </w:t>
      </w:r>
      <w:r w:rsidRPr="00247389">
        <w:rPr>
          <w:rFonts w:ascii="Arial" w:eastAsia="Times New Roman" w:hAnsi="Arial" w:cs="Arial"/>
          <w:bCs/>
          <w:noProof/>
        </w:rPr>
        <w:t>dalla Stazione Appaltante</w:t>
      </w:r>
    </w:p>
    <w:bookmarkEnd w:id="14"/>
    <w:p w14:paraId="37DEB636" w14:textId="77777777" w:rsidR="00D315E9" w:rsidRPr="00247389" w:rsidRDefault="00D315E9" w:rsidP="00636D5E">
      <w:pPr>
        <w:tabs>
          <w:tab w:val="num" w:pos="644"/>
        </w:tabs>
        <w:spacing w:before="120" w:after="0" w:line="280" w:lineRule="exact"/>
        <w:ind w:left="555" w:right="11"/>
        <w:jc w:val="both"/>
        <w:rPr>
          <w:rFonts w:ascii="Arial" w:eastAsia="Times New Roman" w:hAnsi="Arial" w:cs="Arial"/>
          <w:noProof/>
        </w:rPr>
      </w:pPr>
      <w:r w:rsidRPr="00247389">
        <w:rPr>
          <w:rFonts w:ascii="Arial" w:eastAsiaTheme="minorHAnsi" w:hAnsi="Arial" w:cs="Arial"/>
        </w:rPr>
        <w:lastRenderedPageBreak/>
        <w:t>di impegnarsi ad assicurare</w:t>
      </w:r>
      <w:r w:rsidRPr="00247389">
        <w:rPr>
          <w:rFonts w:ascii="Arial" w:eastAsia="Times New Roman" w:hAnsi="Arial" w:cs="Arial"/>
          <w:noProof/>
        </w:rPr>
        <w:t xml:space="preserve"> l’applicazione delle medesime tutele economiche e normative garantite ai propri dipendenti ai lavoratori delle imprese che operano in subappalto;</w:t>
      </w:r>
    </w:p>
    <w:p w14:paraId="760102F1" w14:textId="77777777" w:rsidR="00D315E9" w:rsidRPr="00FC1116" w:rsidRDefault="00D315E9" w:rsidP="001E3286">
      <w:pPr>
        <w:pStyle w:val="Paragrafoelenco"/>
        <w:tabs>
          <w:tab w:val="left" w:pos="426"/>
        </w:tabs>
        <w:spacing w:before="120" w:after="0" w:line="240" w:lineRule="auto"/>
        <w:ind w:left="851" w:right="11"/>
        <w:jc w:val="both"/>
        <w:rPr>
          <w:rFonts w:ascii="Arial" w:eastAsia="Times New Roman" w:hAnsi="Arial" w:cs="Arial"/>
          <w:noProof/>
          <w:sz w:val="20"/>
          <w:szCs w:val="20"/>
        </w:rPr>
      </w:pPr>
    </w:p>
    <w:p w14:paraId="48AD8289" w14:textId="28351851" w:rsidR="004954D7" w:rsidRPr="000949A5" w:rsidRDefault="00D315E9" w:rsidP="000949A5">
      <w:pPr>
        <w:pStyle w:val="Paragrafoelenco"/>
        <w:numPr>
          <w:ilvl w:val="0"/>
          <w:numId w:val="1"/>
        </w:numPr>
        <w:tabs>
          <w:tab w:val="clear" w:pos="360"/>
          <w:tab w:val="num" w:pos="644"/>
        </w:tabs>
        <w:ind w:left="644"/>
        <w:jc w:val="both"/>
        <w:rPr>
          <w:rFonts w:ascii="Arial" w:hAnsi="Arial" w:cs="Arial"/>
        </w:rPr>
      </w:pPr>
      <w:r w:rsidRPr="00247389">
        <w:rPr>
          <w:rFonts w:ascii="Arial" w:hAnsi="Arial" w:cs="Arial"/>
          <w:b/>
          <w:bCs/>
        </w:rPr>
        <w:t xml:space="preserve">di </w:t>
      </w:r>
      <w:r w:rsidR="000A18D6" w:rsidRPr="00247389">
        <w:rPr>
          <w:rFonts w:ascii="Arial" w:hAnsi="Arial" w:cs="Arial"/>
          <w:b/>
          <w:bCs/>
        </w:rPr>
        <w:t>obbligarsi</w:t>
      </w:r>
      <w:r w:rsidRPr="00247389">
        <w:rPr>
          <w:rFonts w:ascii="Arial" w:hAnsi="Arial" w:cs="Arial"/>
        </w:rPr>
        <w:t xml:space="preserve">, ai sensi dell’art. 1, co. 4, Allegato II.3 al D.Ls 36/2023, ed in conformità all’art. </w:t>
      </w:r>
      <w:r w:rsidR="00F7190A" w:rsidRPr="00247389">
        <w:rPr>
          <w:rFonts w:ascii="Arial" w:hAnsi="Arial" w:cs="Arial"/>
        </w:rPr>
        <w:t>22</w:t>
      </w:r>
      <w:r w:rsidRPr="00247389">
        <w:rPr>
          <w:rFonts w:ascii="Arial" w:hAnsi="Arial" w:cs="Arial"/>
        </w:rPr>
        <w:t xml:space="preserve"> </w:t>
      </w:r>
      <w:r w:rsidR="00F7190A" w:rsidRPr="00247389">
        <w:rPr>
          <w:rFonts w:ascii="Arial" w:hAnsi="Arial" w:cs="Arial"/>
        </w:rPr>
        <w:t>della lettera di invito</w:t>
      </w:r>
      <w:r w:rsidRPr="00247389">
        <w:rPr>
          <w:rFonts w:ascii="Arial" w:hAnsi="Arial" w:cs="Arial"/>
        </w:rPr>
        <w:t xml:space="preserve">, in caso di aggiudicazione, </w:t>
      </w:r>
      <w:r w:rsidR="000A18D6" w:rsidRPr="00247389">
        <w:rPr>
          <w:rFonts w:ascii="Arial" w:hAnsi="Arial" w:cs="Arial"/>
        </w:rPr>
        <w:t>ad</w:t>
      </w:r>
      <w:r w:rsidRPr="00247389">
        <w:rPr>
          <w:rFonts w:ascii="Arial" w:hAnsi="Arial" w:cs="Arial"/>
        </w:rPr>
        <w:t xml:space="preserve"> assicurare una quota pari almeno al 15% (quindici percento) e al 30% (trenta percento), delle </w:t>
      </w:r>
      <w:r w:rsidR="000A18D6" w:rsidRPr="00247389">
        <w:rPr>
          <w:rFonts w:ascii="Arial" w:hAnsi="Arial" w:cs="Arial"/>
        </w:rPr>
        <w:t xml:space="preserve">nuove </w:t>
      </w:r>
      <w:r w:rsidRPr="00247389">
        <w:rPr>
          <w:rFonts w:ascii="Arial" w:hAnsi="Arial" w:cs="Arial"/>
        </w:rPr>
        <w:t>assunzioni eventualmente necessarie per l’esecuzione del contratto o per la realizzazione di attività ad esso connesse o strumentali, rispettivamente (</w:t>
      </w:r>
      <w:r w:rsidRPr="00247389">
        <w:rPr>
          <w:rFonts w:ascii="Arial" w:hAnsi="Arial" w:cs="Arial"/>
          <w:i/>
          <w:iCs/>
        </w:rPr>
        <w:t>i</w:t>
      </w:r>
      <w:r w:rsidRPr="00247389">
        <w:rPr>
          <w:rFonts w:ascii="Arial" w:hAnsi="Arial" w:cs="Arial"/>
        </w:rPr>
        <w:t>) all’occupazione femminile e (</w:t>
      </w:r>
      <w:r w:rsidRPr="00247389">
        <w:rPr>
          <w:rFonts w:ascii="Arial" w:hAnsi="Arial" w:cs="Arial"/>
          <w:i/>
          <w:iCs/>
        </w:rPr>
        <w:t>ii</w:t>
      </w:r>
      <w:r w:rsidRPr="00247389">
        <w:rPr>
          <w:rFonts w:ascii="Arial" w:hAnsi="Arial" w:cs="Arial"/>
        </w:rPr>
        <w:t>) all’occupazione giovanile (rivolta a giovani di età inferiore a 36 anni al momento dell’assunzione)</w:t>
      </w:r>
      <w:r w:rsidR="003F2CEE" w:rsidRPr="00247389">
        <w:rPr>
          <w:rFonts w:ascii="Arial" w:hAnsi="Arial" w:cs="Arial"/>
        </w:rPr>
        <w:t>;</w:t>
      </w:r>
    </w:p>
    <w:p w14:paraId="0AEF7EE6" w14:textId="77777777" w:rsidR="00D315E9" w:rsidRPr="00247389" w:rsidRDefault="00D315E9" w:rsidP="001E3286">
      <w:pPr>
        <w:pStyle w:val="Paragrafoelenco"/>
        <w:numPr>
          <w:ilvl w:val="0"/>
          <w:numId w:val="1"/>
        </w:numPr>
        <w:tabs>
          <w:tab w:val="clear" w:pos="360"/>
          <w:tab w:val="num" w:pos="644"/>
        </w:tabs>
        <w:ind w:left="644"/>
        <w:jc w:val="both"/>
        <w:rPr>
          <w:rFonts w:ascii="Arial" w:hAnsi="Arial" w:cs="Arial"/>
          <w:bCs/>
        </w:rPr>
      </w:pPr>
      <w:r w:rsidRPr="001E3286">
        <w:rPr>
          <w:rFonts w:ascii="Arial" w:hAnsi="Arial" w:cs="Arial"/>
          <w:b/>
          <w:bCs/>
        </w:rPr>
        <w:t>di</w:t>
      </w:r>
      <w:r w:rsidRPr="00247389">
        <w:rPr>
          <w:rFonts w:ascii="Arial" w:hAnsi="Arial" w:cs="Arial"/>
          <w:bCs/>
        </w:rPr>
        <w:t xml:space="preserve"> avere un numero di dipendenti impiegati alla data di presentazione dell’offerta pari a </w:t>
      </w:r>
      <w:r w:rsidRPr="00247389">
        <w:rPr>
          <w:rFonts w:ascii="Arial" w:hAnsi="Arial" w:cs="Arial"/>
          <w:bCs/>
        </w:rPr>
        <w:fldChar w:fldCharType="begin">
          <w:ffData>
            <w:name w:val="Testo656"/>
            <w:enabled/>
            <w:calcOnExit w:val="0"/>
            <w:textInput/>
          </w:ffData>
        </w:fldChar>
      </w:r>
      <w:r w:rsidRPr="00247389">
        <w:rPr>
          <w:rFonts w:ascii="Arial" w:hAnsi="Arial" w:cs="Arial"/>
          <w:bCs/>
        </w:rPr>
        <w:instrText xml:space="preserve"> FORMTEXT </w:instrText>
      </w:r>
      <w:r w:rsidRPr="00247389">
        <w:rPr>
          <w:rFonts w:ascii="Arial" w:hAnsi="Arial" w:cs="Arial"/>
          <w:bCs/>
        </w:rPr>
      </w:r>
      <w:r w:rsidRPr="00247389">
        <w:rPr>
          <w:rFonts w:ascii="Arial" w:hAnsi="Arial" w:cs="Arial"/>
          <w:bCs/>
        </w:rPr>
        <w:fldChar w:fldCharType="separate"/>
      </w:r>
      <w:r w:rsidRPr="00247389">
        <w:t> </w:t>
      </w:r>
      <w:r w:rsidRPr="00247389">
        <w:t> </w:t>
      </w:r>
      <w:r w:rsidRPr="00247389">
        <w:t> </w:t>
      </w:r>
      <w:r w:rsidRPr="00247389">
        <w:t> </w:t>
      </w:r>
      <w:r w:rsidRPr="00247389">
        <w:t> </w:t>
      </w:r>
      <w:r w:rsidRPr="00247389">
        <w:rPr>
          <w:rFonts w:ascii="Arial" w:hAnsi="Arial" w:cs="Arial"/>
          <w:bCs/>
        </w:rPr>
        <w:fldChar w:fldCharType="end"/>
      </w:r>
      <w:r w:rsidRPr="00247389">
        <w:rPr>
          <w:rFonts w:ascii="Arial" w:hAnsi="Arial" w:cs="Arial"/>
          <w:bCs/>
        </w:rPr>
        <w:t>;</w:t>
      </w:r>
    </w:p>
    <w:p w14:paraId="62CDDB25" w14:textId="3DED4F3C" w:rsidR="00D315E9" w:rsidRPr="001E3286" w:rsidRDefault="00D315E9" w:rsidP="001E3286">
      <w:pPr>
        <w:pStyle w:val="Paragrafoelenco"/>
        <w:numPr>
          <w:ilvl w:val="0"/>
          <w:numId w:val="1"/>
        </w:numPr>
        <w:tabs>
          <w:tab w:val="clear" w:pos="360"/>
          <w:tab w:val="num" w:pos="644"/>
        </w:tabs>
        <w:ind w:left="644"/>
        <w:jc w:val="both"/>
        <w:rPr>
          <w:rFonts w:ascii="Arial" w:hAnsi="Arial" w:cs="Arial"/>
          <w:i/>
        </w:rPr>
      </w:pPr>
      <w:r w:rsidRPr="00247389">
        <w:rPr>
          <w:rFonts w:ascii="Arial" w:hAnsi="Arial" w:cs="Arial"/>
          <w:i/>
        </w:rPr>
        <w:t>[Selezionare una delle seguenti opzioni]</w:t>
      </w:r>
    </w:p>
    <w:p w14:paraId="0E5D1840" w14:textId="53AC0474" w:rsidR="00D315E9" w:rsidRPr="00BB178E" w:rsidRDefault="00D315E9" w:rsidP="00BB178E">
      <w:pPr>
        <w:ind w:firstLine="426"/>
        <w:jc w:val="both"/>
        <w:rPr>
          <w:rFonts w:ascii="Arial" w:hAnsi="Arial" w:cs="Arial"/>
          <w:b/>
          <w:bCs/>
          <w:i/>
        </w:rPr>
      </w:pPr>
      <w:r w:rsidRPr="00BB178E">
        <w:rPr>
          <w:rFonts w:ascii="Arial" w:hAnsi="Arial" w:cs="Arial"/>
        </w:rPr>
        <w:fldChar w:fldCharType="begin">
          <w:ffData>
            <w:name w:val="Controllo44"/>
            <w:enabled/>
            <w:calcOnExit w:val="0"/>
            <w:checkBox>
              <w:sizeAuto/>
              <w:default w:val="0"/>
              <w:checked w:val="0"/>
            </w:checkBox>
          </w:ffData>
        </w:fldChar>
      </w:r>
      <w:r w:rsidRPr="00BB178E">
        <w:rPr>
          <w:rFonts w:ascii="Arial" w:hAnsi="Arial" w:cs="Arial"/>
        </w:rPr>
        <w:instrText xml:space="preserve"> FORMCHECKBOX </w:instrText>
      </w:r>
      <w:r w:rsidRPr="00BB178E">
        <w:rPr>
          <w:rFonts w:ascii="Arial" w:hAnsi="Arial" w:cs="Arial"/>
        </w:rPr>
      </w:r>
      <w:r w:rsidRPr="00BB178E">
        <w:rPr>
          <w:rFonts w:ascii="Arial" w:hAnsi="Arial" w:cs="Arial"/>
        </w:rPr>
        <w:fldChar w:fldCharType="separate"/>
      </w:r>
      <w:r w:rsidRPr="00BB178E">
        <w:rPr>
          <w:rFonts w:ascii="Arial" w:hAnsi="Arial" w:cs="Arial"/>
        </w:rPr>
        <w:fldChar w:fldCharType="end"/>
      </w:r>
      <w:r w:rsidRPr="00BB178E">
        <w:rPr>
          <w:rFonts w:ascii="Arial" w:hAnsi="Arial" w:cs="Arial"/>
        </w:rPr>
        <w:t xml:space="preserve"> </w:t>
      </w:r>
      <w:r w:rsidRPr="00BB178E">
        <w:rPr>
          <w:rFonts w:ascii="Arial" w:hAnsi="Arial" w:cs="Arial"/>
          <w:i/>
        </w:rPr>
        <w:t xml:space="preserve"> </w:t>
      </w:r>
      <w:r w:rsidRPr="00BB178E">
        <w:rPr>
          <w:rFonts w:ascii="Arial" w:hAnsi="Arial" w:cs="Arial"/>
          <w:b/>
          <w:i/>
        </w:rPr>
        <w:t>Opzione 1:</w:t>
      </w:r>
      <w:r w:rsidRPr="00BB178E">
        <w:rPr>
          <w:rFonts w:ascii="Arial" w:hAnsi="Arial" w:cs="Arial"/>
          <w:i/>
        </w:rPr>
        <w:t xml:space="preserve"> </w:t>
      </w:r>
      <w:r w:rsidRPr="00BB178E">
        <w:rPr>
          <w:rFonts w:ascii="Arial" w:hAnsi="Arial" w:cs="Arial"/>
          <w:iCs/>
        </w:rPr>
        <w:t xml:space="preserve">Poiché la propria azienda occupa </w:t>
      </w:r>
      <w:r w:rsidRPr="00BB178E">
        <w:rPr>
          <w:rFonts w:ascii="Arial" w:hAnsi="Arial" w:cs="Arial"/>
          <w:b/>
          <w:bCs/>
          <w:iCs/>
        </w:rPr>
        <w:t>più di 50 dipendenti</w:t>
      </w:r>
      <w:r w:rsidR="00BB178E">
        <w:rPr>
          <w:rFonts w:ascii="Arial" w:hAnsi="Arial" w:cs="Arial"/>
          <w:b/>
          <w:bCs/>
          <w:iCs/>
        </w:rPr>
        <w:t>:</w:t>
      </w:r>
    </w:p>
    <w:p w14:paraId="247801C1" w14:textId="77777777" w:rsidR="00D315E9" w:rsidRPr="00247389" w:rsidRDefault="00D315E9" w:rsidP="00D315E9">
      <w:pPr>
        <w:ind w:left="709" w:hanging="283"/>
        <w:jc w:val="both"/>
        <w:rPr>
          <w:rFonts w:ascii="Arial" w:hAnsi="Arial" w:cs="Arial"/>
        </w:rPr>
      </w:pPr>
      <w:r w:rsidRPr="00247389">
        <w:rPr>
          <w:rFonts w:ascii="Arial" w:hAnsi="Arial" w:cs="Arial"/>
          <w:i/>
        </w:rPr>
        <w:t>-</w:t>
      </w:r>
      <w:r w:rsidRPr="00247389">
        <w:rPr>
          <w:rFonts w:ascii="Arial" w:hAnsi="Arial" w:cs="Arial"/>
          <w:i/>
        </w:rPr>
        <w:tab/>
      </w:r>
      <w:r w:rsidRPr="00247389">
        <w:rPr>
          <w:rFonts w:ascii="Arial" w:hAnsi="Arial" w:cs="Arial"/>
          <w:b/>
        </w:rPr>
        <w:t>allega alla documentazione amministrativa per la partecipazione alla procedura,</w:t>
      </w:r>
      <w:r w:rsidRPr="00247389">
        <w:rPr>
          <w:rFonts w:ascii="Arial" w:hAnsi="Arial" w:cs="Arial"/>
        </w:rPr>
        <w:t xml:space="preserve"> copia dell'ultimo rapporto periodico</w:t>
      </w:r>
      <w:r w:rsidRPr="00247389">
        <w:rPr>
          <w:rFonts w:asciiTheme="minorHAnsi" w:hAnsiTheme="minorHAnsi" w:cstheme="minorHAnsi"/>
          <w:color w:val="000000"/>
          <w:kern w:val="2"/>
          <w:lang w:eastAsia="it-IT"/>
          <w14:ligatures w14:val="standardContextual"/>
        </w:rPr>
        <w:t xml:space="preserve"> </w:t>
      </w:r>
      <w:r w:rsidRPr="00247389">
        <w:rPr>
          <w:rFonts w:ascii="Arial" w:hAnsi="Arial" w:cs="Arial"/>
        </w:rPr>
        <w:t>sulla situazione del personale maschile e femminile redatto ai sensi dell’art.46 del D.lgs.198/2006, con attestazione della sua conformità a quello trasmesso alle rappresentanze sindacali aziendali e alla consigliera e al consigliere regionale di parità ovvero, nel caso in cui non abbia provveduto alla trasmissione del rapporto nei termini indicati dall'articolo 46 del D.lgs.198/2006, con attestazione dell’avvenuta trasmissione alle rappresentanze sindacali aziendali e alla consigliera e al consigliere regionale di parità, in data anteriore a quella di presentazione dell’offerta;</w:t>
      </w:r>
    </w:p>
    <w:p w14:paraId="2AE80CED" w14:textId="77777777" w:rsidR="00D315E9" w:rsidRPr="00247389" w:rsidRDefault="00D315E9" w:rsidP="00D315E9">
      <w:pPr>
        <w:ind w:left="709" w:hanging="283"/>
        <w:jc w:val="both"/>
        <w:rPr>
          <w:rFonts w:ascii="Arial" w:hAnsi="Arial" w:cs="Arial"/>
        </w:rPr>
      </w:pPr>
      <w:r w:rsidRPr="00247389">
        <w:rPr>
          <w:rFonts w:ascii="Arial" w:hAnsi="Arial" w:cs="Arial"/>
          <w:i/>
        </w:rPr>
        <w:t>-</w:t>
      </w:r>
      <w:r w:rsidRPr="00247389">
        <w:rPr>
          <w:rFonts w:ascii="Arial" w:hAnsi="Arial" w:cs="Arial"/>
          <w:i/>
        </w:rPr>
        <w:tab/>
      </w:r>
      <w:r w:rsidRPr="00247389">
        <w:rPr>
          <w:rFonts w:ascii="Arial" w:hAnsi="Arial" w:cs="Arial"/>
          <w:b/>
        </w:rPr>
        <w:t>dichiara</w:t>
      </w:r>
      <w:r w:rsidRPr="00247389">
        <w:rPr>
          <w:rFonts w:ascii="Arial" w:hAnsi="Arial" w:cs="Arial"/>
        </w:rPr>
        <w:t xml:space="preserve"> di aver assolto agli obblighi di cui alla Legge n. 68/1999;</w:t>
      </w:r>
    </w:p>
    <w:p w14:paraId="2344A256" w14:textId="77777777" w:rsidR="00D315E9" w:rsidRPr="00247389" w:rsidRDefault="00D315E9" w:rsidP="00D315E9">
      <w:pPr>
        <w:ind w:left="709" w:hanging="283"/>
        <w:jc w:val="both"/>
        <w:rPr>
          <w:rFonts w:ascii="Arial" w:hAnsi="Arial" w:cs="Arial"/>
        </w:rPr>
      </w:pPr>
      <w:r w:rsidRPr="00247389">
        <w:rPr>
          <w:rFonts w:ascii="Arial" w:hAnsi="Arial" w:cs="Arial"/>
        </w:rPr>
        <w:t>-</w:t>
      </w:r>
      <w:r w:rsidRPr="00247389">
        <w:rPr>
          <w:rFonts w:ascii="Arial" w:hAnsi="Arial" w:cs="Arial"/>
        </w:rPr>
        <w:tab/>
      </w:r>
      <w:bookmarkStart w:id="16" w:name="_Hlk194167666"/>
      <w:r w:rsidRPr="00247389">
        <w:rPr>
          <w:rFonts w:ascii="Arial" w:hAnsi="Arial" w:cs="Arial"/>
          <w:b/>
        </w:rPr>
        <w:t>dichiara</w:t>
      </w:r>
      <w:r w:rsidRPr="00247389">
        <w:rPr>
          <w:rFonts w:ascii="Arial" w:hAnsi="Arial" w:cs="Arial"/>
        </w:rPr>
        <w:t xml:space="preserve"> di impegnarsi, in caso di aggiudicazione, a consegnare al Committente, </w:t>
      </w:r>
      <w:r w:rsidRPr="00247389">
        <w:rPr>
          <w:rFonts w:ascii="Arial" w:hAnsi="Arial" w:cs="Arial"/>
          <w:u w:val="single"/>
        </w:rPr>
        <w:t>entro 6 mesi dalla stipula del Contratto,</w:t>
      </w:r>
      <w:r w:rsidRPr="00247389">
        <w:rPr>
          <w:rFonts w:ascii="Arial" w:hAnsi="Arial" w:cs="Arial"/>
        </w:rPr>
        <w:t xml:space="preserve"> una relazione relativa all’assolvimento degli obblighi di cui alla medesima legge n. 68/1999 e alle eventuali sanzioni e provvedimenti disposti a carico dell’impresa nel triennio antecedente la data di scadenza di presentazione delle offerte. La relazione dovrà essere trasmessa entro il medesimo termine anche alle rappresentanze sindacali aziendali;</w:t>
      </w:r>
    </w:p>
    <w:bookmarkEnd w:id="16"/>
    <w:p w14:paraId="1B148699" w14:textId="77777777" w:rsidR="00D315E9" w:rsidRPr="00247389" w:rsidRDefault="00D315E9" w:rsidP="00D315E9">
      <w:pPr>
        <w:ind w:firstLine="426"/>
        <w:jc w:val="both"/>
        <w:rPr>
          <w:rFonts w:ascii="Arial" w:hAnsi="Arial" w:cs="Arial"/>
          <w:b/>
          <w:i/>
        </w:rPr>
      </w:pPr>
      <w:r w:rsidRPr="00247389">
        <w:rPr>
          <w:rFonts w:ascii="Arial" w:hAnsi="Arial" w:cs="Arial"/>
          <w:b/>
          <w:i/>
        </w:rPr>
        <w:t xml:space="preserve">o in alternativa, </w:t>
      </w:r>
    </w:p>
    <w:p w14:paraId="7D7C6EC0" w14:textId="77777777" w:rsidR="00D315E9" w:rsidRPr="00F95186" w:rsidRDefault="00D315E9" w:rsidP="00D315E9">
      <w:pPr>
        <w:ind w:left="851" w:hanging="425"/>
        <w:jc w:val="both"/>
        <w:rPr>
          <w:rFonts w:ascii="Arial" w:hAnsi="Arial" w:cs="Arial"/>
          <w:iCs/>
        </w:rPr>
      </w:pPr>
      <w:r w:rsidRPr="00247389">
        <w:rPr>
          <w:rFonts w:ascii="Arial" w:hAnsi="Arial" w:cs="Arial"/>
        </w:rPr>
        <w:fldChar w:fldCharType="begin">
          <w:ffData>
            <w:name w:val="Controllo44"/>
            <w:enabled/>
            <w:calcOnExit w:val="0"/>
            <w:checkBox>
              <w:sizeAuto/>
              <w:default w:val="0"/>
              <w:checked w:val="0"/>
            </w:checkBox>
          </w:ffData>
        </w:fldChar>
      </w:r>
      <w:r w:rsidRPr="00247389">
        <w:rPr>
          <w:rFonts w:ascii="Arial" w:hAnsi="Arial" w:cs="Arial"/>
        </w:rPr>
        <w:instrText xml:space="preserve"> FORMCHECKBOX </w:instrText>
      </w:r>
      <w:r w:rsidRPr="00247389">
        <w:rPr>
          <w:rFonts w:ascii="Arial" w:hAnsi="Arial" w:cs="Arial"/>
        </w:rPr>
      </w:r>
      <w:r w:rsidRPr="00247389">
        <w:rPr>
          <w:rFonts w:ascii="Arial" w:hAnsi="Arial" w:cs="Arial"/>
        </w:rPr>
        <w:fldChar w:fldCharType="separate"/>
      </w:r>
      <w:r w:rsidRPr="00247389">
        <w:rPr>
          <w:rFonts w:ascii="Arial" w:hAnsi="Arial" w:cs="Arial"/>
        </w:rPr>
        <w:fldChar w:fldCharType="end"/>
      </w:r>
      <w:r w:rsidRPr="00247389">
        <w:rPr>
          <w:rFonts w:ascii="Arial" w:hAnsi="Arial" w:cs="Arial"/>
        </w:rPr>
        <w:t xml:space="preserve">  </w:t>
      </w:r>
      <w:r w:rsidRPr="00247389">
        <w:rPr>
          <w:rFonts w:ascii="Arial" w:hAnsi="Arial" w:cs="Arial"/>
          <w:b/>
          <w:i/>
        </w:rPr>
        <w:t>Opzione 2</w:t>
      </w:r>
      <w:r w:rsidRPr="00F95186">
        <w:rPr>
          <w:rFonts w:ascii="Arial" w:hAnsi="Arial" w:cs="Arial"/>
          <w:b/>
          <w:iCs/>
        </w:rPr>
        <w:t xml:space="preserve">: </w:t>
      </w:r>
      <w:r w:rsidRPr="00F95186">
        <w:rPr>
          <w:rFonts w:ascii="Arial" w:hAnsi="Arial" w:cs="Arial"/>
          <w:iCs/>
        </w:rPr>
        <w:t xml:space="preserve">Poiché la propria azienda ha un numero di dipendenti </w:t>
      </w:r>
      <w:r w:rsidRPr="00F95186">
        <w:rPr>
          <w:rFonts w:ascii="Arial" w:hAnsi="Arial" w:cs="Arial"/>
          <w:b/>
          <w:iCs/>
        </w:rPr>
        <w:t>pari o superiore a 15 e non superiore a 50</w:t>
      </w:r>
      <w:r w:rsidRPr="00F95186">
        <w:rPr>
          <w:rFonts w:ascii="Arial" w:hAnsi="Arial" w:cs="Arial"/>
          <w:iCs/>
        </w:rPr>
        <w:t>:</w:t>
      </w:r>
    </w:p>
    <w:p w14:paraId="29B1AD6B" w14:textId="77777777" w:rsidR="00D315E9" w:rsidRPr="00247389" w:rsidRDefault="00D315E9" w:rsidP="00D315E9">
      <w:pPr>
        <w:ind w:left="709" w:hanging="283"/>
        <w:jc w:val="both"/>
        <w:rPr>
          <w:rFonts w:ascii="Arial" w:hAnsi="Arial" w:cs="Arial"/>
        </w:rPr>
      </w:pPr>
      <w:r w:rsidRPr="00247389">
        <w:rPr>
          <w:rFonts w:ascii="Arial" w:hAnsi="Arial" w:cs="Arial"/>
          <w:i/>
        </w:rPr>
        <w:t>-</w:t>
      </w:r>
      <w:r w:rsidRPr="00247389">
        <w:rPr>
          <w:rFonts w:ascii="Arial" w:hAnsi="Arial" w:cs="Arial"/>
          <w:i/>
        </w:rPr>
        <w:tab/>
      </w:r>
      <w:r w:rsidRPr="00247389">
        <w:rPr>
          <w:rFonts w:ascii="Arial" w:hAnsi="Arial" w:cs="Arial"/>
          <w:b/>
        </w:rPr>
        <w:t>dichiara</w:t>
      </w:r>
      <w:r w:rsidRPr="00247389">
        <w:rPr>
          <w:rFonts w:ascii="Arial" w:hAnsi="Arial" w:cs="Arial"/>
        </w:rPr>
        <w:t xml:space="preserve"> di impegnarsi, in caso di aggiudicazione, a consegnare al Committente </w:t>
      </w:r>
      <w:r w:rsidRPr="00247389">
        <w:rPr>
          <w:rFonts w:ascii="Arial" w:hAnsi="Arial" w:cs="Arial"/>
          <w:u w:val="single"/>
        </w:rPr>
        <w:t>entro 6 mesi dalla stipula del Contratto</w:t>
      </w:r>
      <w:r w:rsidRPr="00247389">
        <w:rPr>
          <w:rFonts w:ascii="Arial" w:hAnsi="Arial" w:cs="Arial"/>
        </w:rPr>
        <w:t>, la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La relazione dovrà essere trasmessa entro il medesimo termine anche alle rappresentanze sindacali aziendali e alla consigliera e al consigliere regionale di parità;</w:t>
      </w:r>
    </w:p>
    <w:p w14:paraId="2056AA7B" w14:textId="591864FC" w:rsidR="00D315E9" w:rsidRPr="00247389" w:rsidRDefault="00D315E9" w:rsidP="00D315E9">
      <w:pPr>
        <w:ind w:left="709" w:hanging="283"/>
        <w:jc w:val="both"/>
        <w:rPr>
          <w:rFonts w:ascii="Arial" w:hAnsi="Arial" w:cs="Arial"/>
        </w:rPr>
      </w:pPr>
      <w:r w:rsidRPr="00247389">
        <w:rPr>
          <w:rFonts w:ascii="Arial" w:hAnsi="Arial" w:cs="Arial"/>
          <w:i/>
        </w:rPr>
        <w:t>-</w:t>
      </w:r>
      <w:r w:rsidRPr="00247389">
        <w:rPr>
          <w:rFonts w:ascii="Arial" w:hAnsi="Arial" w:cs="Arial"/>
          <w:i/>
        </w:rPr>
        <w:tab/>
      </w:r>
      <w:r w:rsidRPr="00247389">
        <w:rPr>
          <w:rFonts w:ascii="Arial" w:hAnsi="Arial" w:cs="Arial"/>
          <w:b/>
          <w:bCs/>
        </w:rPr>
        <w:t>dichiara</w:t>
      </w:r>
      <w:r w:rsidRPr="00247389">
        <w:rPr>
          <w:rFonts w:ascii="Arial" w:hAnsi="Arial" w:cs="Arial"/>
        </w:rPr>
        <w:t xml:space="preserve"> di non essere incorso, nei 12 mesi antecedenti al termine di presentazione dell’offerta, nell’interdizione automatica, per inadempimento dell’obbligo di cui all’art. 1, co. </w:t>
      </w:r>
      <w:r w:rsidRPr="00247389">
        <w:rPr>
          <w:rFonts w:ascii="Arial" w:hAnsi="Arial" w:cs="Arial"/>
        </w:rPr>
        <w:lastRenderedPageBreak/>
        <w:t>6, Allegato II.3 del D.L</w:t>
      </w:r>
      <w:r w:rsidR="00247389">
        <w:rPr>
          <w:rFonts w:ascii="Arial" w:hAnsi="Arial" w:cs="Arial"/>
        </w:rPr>
        <w:t>g</w:t>
      </w:r>
      <w:r w:rsidRPr="00247389">
        <w:rPr>
          <w:rFonts w:ascii="Arial" w:hAnsi="Arial" w:cs="Arial"/>
        </w:rPr>
        <w:t>s 36/2023, di consegnare alla Stazione appaltante di un precedente contratto d’appalto, entro sei mesi dalla conclusione del contratto, la relazione di genere sulla situazione del personale maschile e femminile di cui all’art. 1, co. 2, Allegato II.3 del D.L</w:t>
      </w:r>
      <w:r w:rsidR="00247389">
        <w:rPr>
          <w:rFonts w:ascii="Arial" w:hAnsi="Arial" w:cs="Arial"/>
        </w:rPr>
        <w:t>g</w:t>
      </w:r>
      <w:r w:rsidRPr="00247389">
        <w:rPr>
          <w:rFonts w:ascii="Arial" w:hAnsi="Arial" w:cs="Arial"/>
        </w:rPr>
        <w:t>s 36/2023</w:t>
      </w:r>
    </w:p>
    <w:p w14:paraId="37D6E489" w14:textId="77777777" w:rsidR="00D315E9" w:rsidRPr="00247389" w:rsidRDefault="00D315E9" w:rsidP="00D315E9">
      <w:pPr>
        <w:ind w:left="709" w:hanging="283"/>
        <w:jc w:val="both"/>
        <w:rPr>
          <w:rFonts w:ascii="Arial" w:hAnsi="Arial" w:cs="Arial"/>
        </w:rPr>
      </w:pPr>
      <w:r w:rsidRPr="00247389">
        <w:rPr>
          <w:rFonts w:ascii="Arial" w:hAnsi="Arial" w:cs="Arial"/>
        </w:rPr>
        <w:t>-</w:t>
      </w:r>
      <w:r w:rsidRPr="00247389">
        <w:rPr>
          <w:rFonts w:ascii="Arial" w:hAnsi="Arial" w:cs="Arial"/>
        </w:rPr>
        <w:tab/>
        <w:t>di aver assolto agli obblighi di cui alla Legge n. 68/1999;</w:t>
      </w:r>
    </w:p>
    <w:p w14:paraId="4A0A29EB" w14:textId="77777777" w:rsidR="00D315E9" w:rsidRPr="00247389" w:rsidRDefault="00D315E9" w:rsidP="00D315E9">
      <w:pPr>
        <w:ind w:left="709" w:hanging="283"/>
        <w:jc w:val="both"/>
        <w:rPr>
          <w:rFonts w:ascii="Arial" w:hAnsi="Arial" w:cs="Arial"/>
        </w:rPr>
      </w:pPr>
      <w:r w:rsidRPr="00247389">
        <w:rPr>
          <w:rFonts w:ascii="Arial" w:hAnsi="Arial" w:cs="Arial"/>
          <w:i/>
        </w:rPr>
        <w:t>-</w:t>
      </w:r>
      <w:r w:rsidRPr="00247389">
        <w:rPr>
          <w:rFonts w:ascii="Arial" w:hAnsi="Arial" w:cs="Arial"/>
          <w:i/>
        </w:rPr>
        <w:tab/>
      </w:r>
      <w:r w:rsidRPr="00247389">
        <w:rPr>
          <w:rFonts w:ascii="Arial" w:hAnsi="Arial" w:cs="Arial"/>
          <w:iCs/>
        </w:rPr>
        <w:t>dichiara</w:t>
      </w:r>
      <w:r w:rsidRPr="00247389">
        <w:rPr>
          <w:rFonts w:ascii="Arial" w:hAnsi="Arial" w:cs="Arial"/>
          <w:i/>
        </w:rPr>
        <w:t xml:space="preserve"> </w:t>
      </w:r>
      <w:r w:rsidRPr="00247389">
        <w:rPr>
          <w:rFonts w:ascii="Arial" w:hAnsi="Arial" w:cs="Arial"/>
        </w:rPr>
        <w:t xml:space="preserve">di impegnarsi, in caso di aggiudicazione, a consegnare al Committente, </w:t>
      </w:r>
      <w:r w:rsidRPr="00247389">
        <w:rPr>
          <w:rFonts w:ascii="Arial" w:hAnsi="Arial" w:cs="Arial"/>
          <w:u w:val="single"/>
        </w:rPr>
        <w:t>entro 6 mesi dalla stipula del Contratto</w:t>
      </w:r>
      <w:r w:rsidRPr="00247389">
        <w:rPr>
          <w:rFonts w:ascii="Arial" w:hAnsi="Arial" w:cs="Arial"/>
        </w:rPr>
        <w:t>, una relazione relativa all’avvenuto 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w:t>
      </w:r>
    </w:p>
    <w:p w14:paraId="02F70786" w14:textId="77777777" w:rsidR="00D315E9" w:rsidRPr="00247389" w:rsidRDefault="00D315E9" w:rsidP="00D315E9">
      <w:pPr>
        <w:ind w:firstLine="426"/>
        <w:jc w:val="both"/>
        <w:rPr>
          <w:rFonts w:ascii="Arial" w:hAnsi="Arial" w:cs="Arial"/>
          <w:i/>
        </w:rPr>
      </w:pPr>
      <w:r w:rsidRPr="00247389">
        <w:rPr>
          <w:rFonts w:ascii="Arial" w:hAnsi="Arial" w:cs="Arial"/>
          <w:i/>
        </w:rPr>
        <w:t xml:space="preserve">   </w:t>
      </w:r>
      <w:r w:rsidRPr="00247389">
        <w:rPr>
          <w:rFonts w:ascii="Arial" w:hAnsi="Arial" w:cs="Arial"/>
          <w:b/>
          <w:i/>
        </w:rPr>
        <w:t>o, in alternativa</w:t>
      </w:r>
      <w:r w:rsidRPr="00247389">
        <w:rPr>
          <w:rFonts w:ascii="Arial" w:hAnsi="Arial" w:cs="Arial"/>
          <w:i/>
        </w:rPr>
        <w:t xml:space="preserve"> </w:t>
      </w:r>
    </w:p>
    <w:p w14:paraId="59E8496A" w14:textId="77777777" w:rsidR="00D315E9" w:rsidRPr="00247389" w:rsidRDefault="00D315E9" w:rsidP="00D315E9">
      <w:pPr>
        <w:ind w:left="851" w:hanging="425"/>
        <w:jc w:val="both"/>
        <w:rPr>
          <w:rFonts w:ascii="Arial" w:hAnsi="Arial" w:cs="Arial"/>
        </w:rPr>
      </w:pPr>
      <w:r w:rsidRPr="00247389">
        <w:rPr>
          <w:rFonts w:ascii="Arial" w:hAnsi="Arial" w:cs="Arial"/>
        </w:rPr>
        <w:t xml:space="preserve">  </w:t>
      </w:r>
      <w:r w:rsidRPr="00247389">
        <w:rPr>
          <w:rFonts w:ascii="Arial" w:hAnsi="Arial" w:cs="Arial"/>
        </w:rPr>
        <w:fldChar w:fldCharType="begin">
          <w:ffData>
            <w:name w:val="Controllo44"/>
            <w:enabled/>
            <w:calcOnExit w:val="0"/>
            <w:checkBox>
              <w:sizeAuto/>
              <w:default w:val="0"/>
              <w:checked w:val="0"/>
            </w:checkBox>
          </w:ffData>
        </w:fldChar>
      </w:r>
      <w:r w:rsidRPr="00247389">
        <w:rPr>
          <w:rFonts w:ascii="Arial" w:hAnsi="Arial" w:cs="Arial"/>
        </w:rPr>
        <w:instrText xml:space="preserve"> FORMCHECKBOX </w:instrText>
      </w:r>
      <w:r w:rsidRPr="00247389">
        <w:rPr>
          <w:rFonts w:ascii="Arial" w:hAnsi="Arial" w:cs="Arial"/>
        </w:rPr>
      </w:r>
      <w:r w:rsidRPr="00247389">
        <w:rPr>
          <w:rFonts w:ascii="Arial" w:hAnsi="Arial" w:cs="Arial"/>
        </w:rPr>
        <w:fldChar w:fldCharType="separate"/>
      </w:r>
      <w:r w:rsidRPr="00247389">
        <w:rPr>
          <w:rFonts w:ascii="Arial" w:hAnsi="Arial" w:cs="Arial"/>
        </w:rPr>
        <w:fldChar w:fldCharType="end"/>
      </w:r>
      <w:r w:rsidRPr="00247389">
        <w:rPr>
          <w:rFonts w:ascii="Arial" w:hAnsi="Arial" w:cs="Arial"/>
        </w:rPr>
        <w:t xml:space="preserve">  </w:t>
      </w:r>
      <w:r w:rsidRPr="00247389">
        <w:rPr>
          <w:rFonts w:ascii="Arial" w:hAnsi="Arial" w:cs="Arial"/>
          <w:b/>
          <w:i/>
          <w:iCs/>
        </w:rPr>
        <w:t>Opzione 3</w:t>
      </w:r>
      <w:r w:rsidRPr="00247389">
        <w:rPr>
          <w:rFonts w:ascii="Arial" w:hAnsi="Arial" w:cs="Arial"/>
          <w:b/>
        </w:rPr>
        <w:t>:</w:t>
      </w:r>
      <w:r w:rsidRPr="00247389">
        <w:rPr>
          <w:rFonts w:ascii="Arial" w:hAnsi="Arial" w:cs="Arial"/>
        </w:rPr>
        <w:t xml:space="preserve"> </w:t>
      </w:r>
      <w:r w:rsidRPr="00247389">
        <w:rPr>
          <w:rFonts w:ascii="Arial" w:hAnsi="Arial" w:cs="Arial"/>
          <w:b/>
        </w:rPr>
        <w:t xml:space="preserve">CHE </w:t>
      </w:r>
      <w:r w:rsidRPr="00247389">
        <w:rPr>
          <w:rFonts w:ascii="Arial" w:hAnsi="Arial" w:cs="Arial"/>
        </w:rPr>
        <w:t xml:space="preserve">la propria azienda ha un numero di dipendenti </w:t>
      </w:r>
      <w:r w:rsidRPr="00247389">
        <w:rPr>
          <w:rFonts w:ascii="Arial" w:hAnsi="Arial" w:cs="Arial"/>
          <w:b/>
        </w:rPr>
        <w:t>inferiore a 15</w:t>
      </w:r>
      <w:r w:rsidRPr="00247389">
        <w:rPr>
          <w:rFonts w:ascii="Arial" w:hAnsi="Arial" w:cs="Arial"/>
        </w:rPr>
        <w:t>.</w:t>
      </w:r>
    </w:p>
    <w:p w14:paraId="380EA821" w14:textId="16383172" w:rsidR="00E87653" w:rsidRPr="003F2CEE" w:rsidRDefault="00E87653" w:rsidP="003F2CEE">
      <w:pPr>
        <w:tabs>
          <w:tab w:val="left" w:pos="426"/>
          <w:tab w:val="left" w:pos="567"/>
        </w:tabs>
        <w:spacing w:before="120" w:after="0" w:line="280" w:lineRule="exact"/>
        <w:ind w:right="11"/>
        <w:jc w:val="both"/>
        <w:rPr>
          <w:rFonts w:ascii="Arial" w:hAnsi="Arial" w:cs="Arial"/>
        </w:rPr>
      </w:pPr>
    </w:p>
    <w:p w14:paraId="419FE594" w14:textId="05EEF438" w:rsidR="00F02024" w:rsidRDefault="00F02024" w:rsidP="004954D7">
      <w:pPr>
        <w:pStyle w:val="Paragrafoelenco"/>
        <w:numPr>
          <w:ilvl w:val="0"/>
          <w:numId w:val="1"/>
        </w:numPr>
        <w:tabs>
          <w:tab w:val="clear" w:pos="360"/>
          <w:tab w:val="num" w:pos="644"/>
        </w:tabs>
        <w:ind w:left="644"/>
        <w:jc w:val="both"/>
        <w:rPr>
          <w:rFonts w:ascii="Arial" w:hAnsi="Arial" w:cs="Arial"/>
        </w:rPr>
      </w:pPr>
      <w:r w:rsidRPr="00F02024">
        <w:rPr>
          <w:rFonts w:ascii="Arial" w:hAnsi="Arial" w:cs="Arial"/>
        </w:rPr>
        <w:t>di impegnarsi a mantenere valida e vincolante l’Offerta per almeno 180 (centoottanta) giorni naturali e consecutivi decorrenti dalla data di scadenza del termine per la presentazione delle offerte;</w:t>
      </w:r>
    </w:p>
    <w:p w14:paraId="2E3726FF" w14:textId="77777777" w:rsidR="00532D38" w:rsidRPr="00C27BED" w:rsidRDefault="00532D38" w:rsidP="00201282">
      <w:pPr>
        <w:numPr>
          <w:ilvl w:val="0"/>
          <w:numId w:val="1"/>
        </w:numPr>
        <w:tabs>
          <w:tab w:val="num" w:pos="560"/>
        </w:tabs>
        <w:spacing w:before="120" w:after="0" w:line="280" w:lineRule="exact"/>
        <w:ind w:left="555" w:right="11" w:hanging="357"/>
        <w:jc w:val="both"/>
        <w:rPr>
          <w:rFonts w:ascii="Arial" w:hAnsi="Arial" w:cs="Arial"/>
        </w:rPr>
      </w:pPr>
      <w:r w:rsidRPr="00C27BED">
        <w:rPr>
          <w:rFonts w:ascii="Arial" w:hAnsi="Arial" w:cs="Arial"/>
        </w:rPr>
        <w:t xml:space="preserve">di essere edotto degli obblighi derivanti dal Codice etico, del Modello di organizzazione, gestione e controllo ex </w:t>
      </w:r>
      <w:r w:rsidR="00D264F5" w:rsidRPr="00C27BED">
        <w:rPr>
          <w:rFonts w:ascii="Arial" w:hAnsi="Arial" w:cs="Arial"/>
        </w:rPr>
        <w:t>D. L</w:t>
      </w:r>
      <w:r w:rsidR="00A86E64" w:rsidRPr="00C27BED">
        <w:rPr>
          <w:rFonts w:ascii="Arial" w:hAnsi="Arial" w:cs="Arial"/>
        </w:rPr>
        <w:t>gs.</w:t>
      </w:r>
      <w:r w:rsidRPr="00C27BED">
        <w:rPr>
          <w:rFonts w:ascii="Arial" w:hAnsi="Arial" w:cs="Arial"/>
        </w:rPr>
        <w:t>231/2001 e del Piano triennale per la prevenzione della corruzione e della trasparenza adottati dalla Stazione appaltante e reperibili sul sito internet www.sportesalute.eu e di impegnarsi, in caso di aggiudicazione, ad osservare e a far osservare ai propri dipendenti e collaboratori, per quanto applicabili, i suddetti codice, modello e Piano della Stazione appaltante, pena la risoluzione del contratto;</w:t>
      </w:r>
    </w:p>
    <w:p w14:paraId="6BFC3944" w14:textId="673625A9" w:rsidR="00D51A62" w:rsidRPr="00D87225" w:rsidRDefault="000C33E6" w:rsidP="00D87225">
      <w:pPr>
        <w:numPr>
          <w:ilvl w:val="0"/>
          <w:numId w:val="1"/>
        </w:numPr>
        <w:tabs>
          <w:tab w:val="num" w:pos="560"/>
        </w:tabs>
        <w:spacing w:before="120" w:after="0" w:line="280" w:lineRule="exact"/>
        <w:ind w:left="555" w:right="11" w:hanging="357"/>
        <w:jc w:val="both"/>
        <w:rPr>
          <w:rFonts w:ascii="Arial" w:hAnsi="Arial" w:cs="Arial"/>
        </w:rPr>
      </w:pPr>
      <w:r w:rsidRPr="00C27BED">
        <w:rPr>
          <w:rFonts w:ascii="Arial" w:hAnsi="Arial" w:cs="Arial"/>
        </w:rPr>
        <w:t xml:space="preserve">che l’operatore economico, con riferimento alla presente procedura, non ha in corso né ha praticato intese e/o pratiche restrittive della concorrenza e del mercato vietate ai sensi della normativa applicabile, ivi inclusi gli articoli 81 e ss. del Trattato CE e gli articoli 2 e ss. della Legge n. 287/1990 e che l’offerta è stata predisposta nel pieno rispetto di tale normativa; </w:t>
      </w:r>
    </w:p>
    <w:p w14:paraId="3ED39456" w14:textId="66347F21" w:rsidR="00C01C04" w:rsidRPr="00C01C04" w:rsidRDefault="00C01C04" w:rsidP="00C01C04">
      <w:pPr>
        <w:numPr>
          <w:ilvl w:val="0"/>
          <w:numId w:val="1"/>
        </w:numPr>
        <w:tabs>
          <w:tab w:val="clear" w:pos="360"/>
          <w:tab w:val="num" w:pos="560"/>
          <w:tab w:val="num" w:pos="644"/>
        </w:tabs>
        <w:spacing w:before="120" w:after="0" w:line="280" w:lineRule="exact"/>
        <w:ind w:left="555" w:right="11" w:hanging="357"/>
        <w:jc w:val="both"/>
        <w:rPr>
          <w:rFonts w:ascii="Arial" w:hAnsi="Arial" w:cs="Arial"/>
        </w:rPr>
      </w:pPr>
      <w:r w:rsidRPr="001D7CAA">
        <w:rPr>
          <w:rFonts w:ascii="Arial" w:hAnsi="Arial" w:cs="Arial"/>
        </w:rPr>
        <w:t>di essere a conoscenza che la Stazione appaltante si riserva il diritto di sospendere, annullare, revocare, reindire o non aggiudicare la gara, nonché di non stipulare motivatamente il contratto dichiarando, altresì, di non avanzare alcuna pretesa nei confronti della Stazione Appaltante ove ricorra una di tali circostanze;</w:t>
      </w:r>
    </w:p>
    <w:p w14:paraId="666A2E9A" w14:textId="24B49562" w:rsidR="00713FEE" w:rsidRPr="00713FEE" w:rsidRDefault="00B32D52" w:rsidP="00201282">
      <w:pPr>
        <w:numPr>
          <w:ilvl w:val="0"/>
          <w:numId w:val="1"/>
        </w:numPr>
        <w:tabs>
          <w:tab w:val="num" w:pos="560"/>
        </w:tabs>
        <w:spacing w:before="120" w:after="0" w:line="280" w:lineRule="exact"/>
        <w:ind w:left="555" w:right="11" w:hanging="357"/>
        <w:jc w:val="both"/>
        <w:rPr>
          <w:rFonts w:ascii="Arial" w:hAnsi="Arial" w:cs="Arial"/>
        </w:rPr>
      </w:pPr>
      <w:r w:rsidRPr="00C27BED">
        <w:rPr>
          <w:rFonts w:ascii="Arial" w:hAnsi="Arial" w:cs="Arial"/>
        </w:rPr>
        <w:t xml:space="preserve">di </w:t>
      </w:r>
      <w:r w:rsidR="00C213EC" w:rsidRPr="00C27BED">
        <w:rPr>
          <w:rFonts w:ascii="Arial" w:hAnsi="Arial" w:cs="Arial"/>
        </w:rPr>
        <w:t>assume</w:t>
      </w:r>
      <w:r w:rsidRPr="00C27BED">
        <w:rPr>
          <w:rFonts w:ascii="Arial" w:hAnsi="Arial" w:cs="Arial"/>
        </w:rPr>
        <w:t>re</w:t>
      </w:r>
      <w:r w:rsidR="00C213EC" w:rsidRPr="00C27BED">
        <w:rPr>
          <w:rFonts w:ascii="Arial" w:hAnsi="Arial" w:cs="Arial"/>
        </w:rPr>
        <w:t xml:space="preserve"> l’impegno, in caso di affidamento, ad assolvere a tutti gli obblighi di tracciabilità dei flussi finanziari previsti dall’art. 3 della </w:t>
      </w:r>
      <w:r w:rsidR="00A4113C" w:rsidRPr="00C27BED">
        <w:rPr>
          <w:rFonts w:ascii="Arial" w:hAnsi="Arial" w:cs="Arial"/>
        </w:rPr>
        <w:t>Legge</w:t>
      </w:r>
      <w:r w:rsidR="00C213EC" w:rsidRPr="00C27BED">
        <w:rPr>
          <w:rFonts w:ascii="Arial" w:hAnsi="Arial" w:cs="Arial"/>
        </w:rPr>
        <w:t xml:space="preserve"> n. 136/2010 (“Piano straordinario contro le mafie e delega al Governo in materia di norma</w:t>
      </w:r>
      <w:r w:rsidR="00C55D00" w:rsidRPr="00C27BED">
        <w:rPr>
          <w:rFonts w:ascii="Arial" w:hAnsi="Arial" w:cs="Arial"/>
        </w:rPr>
        <w:t>tiva antimafia”)</w:t>
      </w:r>
      <w:r w:rsidR="00C213EC" w:rsidRPr="00C27BED">
        <w:rPr>
          <w:rFonts w:ascii="Arial" w:hAnsi="Arial" w:cs="Arial"/>
        </w:rPr>
        <w:t>;</w:t>
      </w:r>
    </w:p>
    <w:p w14:paraId="128AA55C" w14:textId="4E8DF344" w:rsidR="00A6104B" w:rsidRPr="00C27BED" w:rsidRDefault="004954D7" w:rsidP="00201282">
      <w:pPr>
        <w:numPr>
          <w:ilvl w:val="0"/>
          <w:numId w:val="1"/>
        </w:numPr>
        <w:tabs>
          <w:tab w:val="num" w:pos="560"/>
        </w:tabs>
        <w:spacing w:before="120" w:after="0" w:line="280" w:lineRule="exact"/>
        <w:ind w:left="555" w:right="11" w:hanging="357"/>
        <w:jc w:val="both"/>
        <w:rPr>
          <w:rFonts w:ascii="Arial" w:hAnsi="Arial" w:cs="Arial"/>
        </w:rPr>
      </w:pPr>
      <w:r>
        <w:rPr>
          <w:rFonts w:ascii="Arial" w:hAnsi="Arial" w:cs="Arial"/>
        </w:rPr>
        <w:t>di obbligarsi</w:t>
      </w:r>
      <w:r w:rsidR="00A6104B" w:rsidRPr="00C27BED">
        <w:rPr>
          <w:rFonts w:ascii="Arial" w:hAnsi="Arial" w:cs="Arial"/>
        </w:rPr>
        <w:t xml:space="preserve"> a produrre i documenti/dichiarazioni richieste entro il termine che verrà indicato da</w:t>
      </w:r>
      <w:r w:rsidR="00C41B6D" w:rsidRPr="00C27BED">
        <w:rPr>
          <w:rFonts w:ascii="Arial" w:hAnsi="Arial" w:cs="Arial"/>
        </w:rPr>
        <w:t>lla Stazione appaltante</w:t>
      </w:r>
      <w:r w:rsidR="00640F57" w:rsidRPr="00C27BED">
        <w:rPr>
          <w:rFonts w:ascii="Arial" w:hAnsi="Arial" w:cs="Arial"/>
        </w:rPr>
        <w:t>;</w:t>
      </w:r>
    </w:p>
    <w:p w14:paraId="6BF684F9" w14:textId="77777777" w:rsidR="00C55D00" w:rsidRPr="00C27BED" w:rsidRDefault="00C55D00" w:rsidP="00201282">
      <w:pPr>
        <w:numPr>
          <w:ilvl w:val="0"/>
          <w:numId w:val="1"/>
        </w:numPr>
        <w:tabs>
          <w:tab w:val="num" w:pos="560"/>
        </w:tabs>
        <w:spacing w:before="120" w:after="0" w:line="280" w:lineRule="exact"/>
        <w:ind w:left="555" w:right="11" w:hanging="357"/>
        <w:jc w:val="both"/>
        <w:rPr>
          <w:rFonts w:ascii="Arial" w:hAnsi="Arial" w:cs="Arial"/>
        </w:rPr>
      </w:pPr>
      <w:r w:rsidRPr="00C27BED">
        <w:rPr>
          <w:rFonts w:ascii="Arial" w:hAnsi="Arial" w:cs="Arial"/>
        </w:rPr>
        <w:t xml:space="preserve">di essere a conoscenza che </w:t>
      </w:r>
      <w:r w:rsidR="00C41B6D" w:rsidRPr="00C27BED">
        <w:rPr>
          <w:rFonts w:ascii="Arial" w:hAnsi="Arial" w:cs="Arial"/>
        </w:rPr>
        <w:t>la Stazione appaltante</w:t>
      </w:r>
      <w:r w:rsidRPr="00C27BED">
        <w:rPr>
          <w:rFonts w:ascii="Arial" w:hAnsi="Arial" w:cs="Arial"/>
        </w:rPr>
        <w:t xml:space="preserve"> si riserva il diritto di procedere d’ufficio a verifiche, anche a campione, in ordine alla veridicità delle dichiarazioni rese;</w:t>
      </w:r>
    </w:p>
    <w:p w14:paraId="6B583A64" w14:textId="77777777" w:rsidR="00287D7B" w:rsidRPr="00C27BED" w:rsidRDefault="00C55D00" w:rsidP="00201282">
      <w:pPr>
        <w:numPr>
          <w:ilvl w:val="0"/>
          <w:numId w:val="1"/>
        </w:numPr>
        <w:tabs>
          <w:tab w:val="num" w:pos="560"/>
        </w:tabs>
        <w:spacing w:before="120" w:after="0" w:line="280" w:lineRule="exact"/>
        <w:ind w:left="555" w:right="11" w:hanging="357"/>
        <w:jc w:val="both"/>
        <w:rPr>
          <w:rFonts w:ascii="Arial" w:hAnsi="Arial" w:cs="Arial"/>
        </w:rPr>
      </w:pPr>
      <w:r w:rsidRPr="00C27BED">
        <w:rPr>
          <w:rFonts w:ascii="Arial" w:hAnsi="Arial" w:cs="Arial"/>
        </w:rPr>
        <w:t xml:space="preserve">di impegnarsi a comprovare, su richiesta </w:t>
      </w:r>
      <w:r w:rsidR="00C41B6D" w:rsidRPr="00C27BED">
        <w:rPr>
          <w:rFonts w:ascii="Arial" w:hAnsi="Arial" w:cs="Arial"/>
        </w:rPr>
        <w:t>della Stazione appaltante</w:t>
      </w:r>
      <w:r w:rsidRPr="00C27BED">
        <w:rPr>
          <w:rFonts w:ascii="Arial" w:hAnsi="Arial" w:cs="Arial"/>
        </w:rPr>
        <w:t>, la veridicità di quanto sopra dichiarato;</w:t>
      </w:r>
    </w:p>
    <w:p w14:paraId="32C50AEF" w14:textId="77777777" w:rsidR="00D23A96" w:rsidRPr="00C27BED" w:rsidRDefault="00AB2220" w:rsidP="00201282">
      <w:pPr>
        <w:numPr>
          <w:ilvl w:val="0"/>
          <w:numId w:val="1"/>
        </w:numPr>
        <w:tabs>
          <w:tab w:val="num" w:pos="560"/>
        </w:tabs>
        <w:spacing w:before="120" w:after="0" w:line="280" w:lineRule="exact"/>
        <w:ind w:left="555" w:right="11" w:hanging="357"/>
        <w:jc w:val="both"/>
        <w:rPr>
          <w:rFonts w:ascii="Arial" w:hAnsi="Arial" w:cs="Arial"/>
        </w:rPr>
      </w:pPr>
      <w:r w:rsidRPr="00C27BED">
        <w:rPr>
          <w:rFonts w:ascii="Arial" w:hAnsi="Arial" w:cs="Arial"/>
        </w:rPr>
        <w:t xml:space="preserve">di essere consapevole che, qualora fosse accertata la non veridicità del contenuto della presente dichiarazione, </w:t>
      </w:r>
      <w:r w:rsidR="00486E92" w:rsidRPr="00C27BED">
        <w:rPr>
          <w:rFonts w:ascii="Arial" w:hAnsi="Arial" w:cs="Arial"/>
        </w:rPr>
        <w:t xml:space="preserve">l’operatore economico </w:t>
      </w:r>
      <w:r w:rsidRPr="00C27BED">
        <w:rPr>
          <w:rFonts w:ascii="Arial" w:hAnsi="Arial" w:cs="Arial"/>
        </w:rPr>
        <w:t xml:space="preserve">non verrà </w:t>
      </w:r>
      <w:r w:rsidR="00486E92" w:rsidRPr="00C27BED">
        <w:rPr>
          <w:rFonts w:ascii="Arial" w:hAnsi="Arial" w:cs="Arial"/>
        </w:rPr>
        <w:t xml:space="preserve">ammesso </w:t>
      </w:r>
      <w:r w:rsidRPr="00C27BED">
        <w:rPr>
          <w:rFonts w:ascii="Arial" w:hAnsi="Arial" w:cs="Arial"/>
        </w:rPr>
        <w:t xml:space="preserve">e se accertata </w:t>
      </w:r>
      <w:r w:rsidRPr="00C27BED">
        <w:rPr>
          <w:rFonts w:ascii="Arial" w:hAnsi="Arial" w:cs="Arial"/>
        </w:rPr>
        <w:lastRenderedPageBreak/>
        <w:t xml:space="preserve">successivamente verrà </w:t>
      </w:r>
      <w:r w:rsidR="00486E92" w:rsidRPr="00C27BED">
        <w:rPr>
          <w:rFonts w:ascii="Arial" w:hAnsi="Arial" w:cs="Arial"/>
        </w:rPr>
        <w:t xml:space="preserve">escluso </w:t>
      </w:r>
      <w:r w:rsidRPr="00C27BED">
        <w:rPr>
          <w:rFonts w:ascii="Arial" w:hAnsi="Arial" w:cs="Arial"/>
        </w:rPr>
        <w:t xml:space="preserve">dalla procedura o, se risultata </w:t>
      </w:r>
      <w:r w:rsidR="00F90DB2" w:rsidRPr="00C27BED">
        <w:rPr>
          <w:rFonts w:ascii="Arial" w:hAnsi="Arial" w:cs="Arial"/>
        </w:rPr>
        <w:t>aggiudicataria, decadrà dalla aggiudicazione medesima la quale verrà annullata e/o revocata</w:t>
      </w:r>
      <w:r w:rsidR="00347148" w:rsidRPr="00C27BED">
        <w:rPr>
          <w:rFonts w:ascii="Arial" w:hAnsi="Arial" w:cs="Arial"/>
        </w:rPr>
        <w:t xml:space="preserve"> e </w:t>
      </w:r>
      <w:r w:rsidR="00C41B6D" w:rsidRPr="00C27BED">
        <w:rPr>
          <w:rFonts w:ascii="Arial" w:hAnsi="Arial" w:cs="Arial"/>
        </w:rPr>
        <w:t xml:space="preserve">la Stazione appaltante </w:t>
      </w:r>
      <w:r w:rsidR="00347148" w:rsidRPr="00C27BED">
        <w:rPr>
          <w:rFonts w:ascii="Arial" w:hAnsi="Arial" w:cs="Arial"/>
        </w:rPr>
        <w:t>avrà la facoltà di escutere la garanzia provvisoria</w:t>
      </w:r>
      <w:r w:rsidR="00F90DB2" w:rsidRPr="00C27BED">
        <w:rPr>
          <w:rFonts w:ascii="Arial" w:hAnsi="Arial" w:cs="Arial"/>
        </w:rPr>
        <w:t>;</w:t>
      </w:r>
      <w:r w:rsidRPr="00C27BED">
        <w:rPr>
          <w:rFonts w:ascii="Arial" w:hAnsi="Arial" w:cs="Arial"/>
        </w:rPr>
        <w:t xml:space="preserve"> inoltre, qualora la non veridicità del contenuto della presente dichiarazione </w:t>
      </w:r>
      <w:r w:rsidR="00F90DB2" w:rsidRPr="00C27BED">
        <w:rPr>
          <w:rFonts w:ascii="Arial" w:hAnsi="Arial" w:cs="Arial"/>
        </w:rPr>
        <w:t>fosse accertata dopo la stipula</w:t>
      </w:r>
      <w:r w:rsidR="00654A51" w:rsidRPr="00C27BED">
        <w:rPr>
          <w:rFonts w:ascii="Arial" w:hAnsi="Arial" w:cs="Arial"/>
        </w:rPr>
        <w:t xml:space="preserve"> </w:t>
      </w:r>
      <w:r w:rsidR="00ED6149" w:rsidRPr="00C27BED">
        <w:rPr>
          <w:rFonts w:ascii="Arial" w:hAnsi="Arial" w:cs="Arial"/>
        </w:rPr>
        <w:t>del</w:t>
      </w:r>
      <w:r w:rsidR="00654A51" w:rsidRPr="00C27BED">
        <w:rPr>
          <w:rFonts w:ascii="Arial" w:hAnsi="Arial" w:cs="Arial"/>
        </w:rPr>
        <w:t xml:space="preserve"> contratto </w:t>
      </w:r>
      <w:r w:rsidRPr="00C27BED">
        <w:rPr>
          <w:rFonts w:ascii="Arial" w:hAnsi="Arial" w:cs="Arial"/>
        </w:rPr>
        <w:t>questo potrà essere risolto di diritto da</w:t>
      </w:r>
      <w:r w:rsidR="00C41B6D" w:rsidRPr="00C27BED">
        <w:rPr>
          <w:rFonts w:ascii="Arial" w:hAnsi="Arial" w:cs="Arial"/>
        </w:rPr>
        <w:t>lla Stazione appaltante</w:t>
      </w:r>
      <w:r w:rsidRPr="00C27BED">
        <w:rPr>
          <w:rFonts w:ascii="Arial" w:hAnsi="Arial" w:cs="Arial"/>
        </w:rPr>
        <w:t xml:space="preserve"> ai sensi dell’art.1456 </w:t>
      </w:r>
      <w:r w:rsidR="00654A51" w:rsidRPr="00C27BED">
        <w:rPr>
          <w:rFonts w:ascii="Arial" w:hAnsi="Arial" w:cs="Arial"/>
        </w:rPr>
        <w:t>del Codice civile</w:t>
      </w:r>
      <w:r w:rsidR="00CE4F07" w:rsidRPr="00C27BED">
        <w:rPr>
          <w:rFonts w:ascii="Arial" w:hAnsi="Arial" w:cs="Arial"/>
        </w:rPr>
        <w:t>;</w:t>
      </w:r>
    </w:p>
    <w:p w14:paraId="4C414F5C" w14:textId="77777777" w:rsidR="00F90DB2" w:rsidRPr="00C27BED" w:rsidRDefault="00D23A96" w:rsidP="00201282">
      <w:pPr>
        <w:numPr>
          <w:ilvl w:val="0"/>
          <w:numId w:val="1"/>
        </w:numPr>
        <w:tabs>
          <w:tab w:val="num" w:pos="560"/>
        </w:tabs>
        <w:spacing w:before="120" w:after="0" w:line="280" w:lineRule="exact"/>
        <w:ind w:left="555" w:right="11" w:hanging="357"/>
        <w:jc w:val="both"/>
        <w:rPr>
          <w:rFonts w:ascii="Arial" w:hAnsi="Arial" w:cs="Arial"/>
        </w:rPr>
      </w:pPr>
      <w:r w:rsidRPr="00C27BED">
        <w:rPr>
          <w:rFonts w:ascii="Arial" w:hAnsi="Arial" w:cs="Arial"/>
        </w:rPr>
        <w:t>di essere altresì consapevole che in caso di falsa dichiarazione la Stazione appaltante procederà secondo quanto previsto all’art. 96, comma 15, del D.Lgs. 36/2023;</w:t>
      </w:r>
    </w:p>
    <w:p w14:paraId="008E62C7" w14:textId="77777777" w:rsidR="00423845" w:rsidRPr="00C27BED" w:rsidRDefault="00423845" w:rsidP="00201282">
      <w:pPr>
        <w:numPr>
          <w:ilvl w:val="0"/>
          <w:numId w:val="1"/>
        </w:numPr>
        <w:tabs>
          <w:tab w:val="num" w:pos="560"/>
        </w:tabs>
        <w:spacing w:before="120" w:after="0" w:line="280" w:lineRule="exact"/>
        <w:ind w:left="555" w:right="11" w:hanging="357"/>
        <w:jc w:val="both"/>
        <w:rPr>
          <w:rFonts w:ascii="Arial" w:hAnsi="Arial" w:cs="Arial"/>
          <w:color w:val="000000"/>
        </w:rPr>
      </w:pPr>
      <w:r w:rsidRPr="00C27BED">
        <w:rPr>
          <w:rFonts w:ascii="Arial" w:hAnsi="Arial" w:cs="Arial"/>
          <w:color w:val="000000"/>
        </w:rPr>
        <w:t>di impegnarsi senza riserva o condizione alcuna, in caso di aggiudicazione, a dare immediata comunicazione alla Stazione Appaltante, di qualsiasi variazione dei requisiti oggettivi e/o soggettivi come dichiarati all’atto di presentazione dell’offerta;</w:t>
      </w:r>
    </w:p>
    <w:p w14:paraId="71702469" w14:textId="77777777" w:rsidR="006A139F" w:rsidRPr="00C27BED" w:rsidRDefault="006A139F" w:rsidP="00201282">
      <w:pPr>
        <w:numPr>
          <w:ilvl w:val="0"/>
          <w:numId w:val="1"/>
        </w:numPr>
        <w:tabs>
          <w:tab w:val="num" w:pos="560"/>
        </w:tabs>
        <w:spacing w:before="120" w:after="0" w:line="280" w:lineRule="exact"/>
        <w:ind w:left="555" w:right="11" w:hanging="357"/>
        <w:jc w:val="both"/>
        <w:rPr>
          <w:rFonts w:ascii="Arial" w:hAnsi="Arial" w:cs="Arial"/>
        </w:rPr>
      </w:pPr>
      <w:r w:rsidRPr="00C27BED">
        <w:rPr>
          <w:rFonts w:ascii="Arial" w:hAnsi="Arial" w:cs="Arial"/>
        </w:rPr>
        <w:t xml:space="preserve">di acconsentire, ai sensi del Regolamento (UE) 2016/679 (“GDPR”), al trattamento dei dati personali per le basi giuridiche e finalità indicate nell’informativa presente sul Portale fornitori </w:t>
      </w:r>
      <w:r w:rsidR="008724B7" w:rsidRPr="00C27BED">
        <w:rPr>
          <w:rFonts w:ascii="Arial" w:hAnsi="Arial" w:cs="Arial"/>
        </w:rPr>
        <w:t>da me letta e conosciuta;</w:t>
      </w:r>
    </w:p>
    <w:p w14:paraId="3E2F0CA7" w14:textId="737D7433" w:rsidR="00C01C04" w:rsidRPr="009B29AC" w:rsidRDefault="009B29AC" w:rsidP="009B29AC">
      <w:pPr>
        <w:numPr>
          <w:ilvl w:val="0"/>
          <w:numId w:val="1"/>
        </w:numPr>
        <w:tabs>
          <w:tab w:val="clear" w:pos="360"/>
          <w:tab w:val="num" w:pos="560"/>
          <w:tab w:val="num" w:pos="644"/>
        </w:tabs>
        <w:spacing w:before="120" w:after="0" w:line="280" w:lineRule="exact"/>
        <w:ind w:left="555" w:right="11" w:hanging="357"/>
        <w:jc w:val="both"/>
        <w:rPr>
          <w:rFonts w:ascii="Arial" w:hAnsi="Arial" w:cs="Arial"/>
          <w:color w:val="2A2A2A"/>
          <w:lang w:eastAsia="it-IT"/>
        </w:rPr>
      </w:pPr>
      <w:r w:rsidRPr="009B29AC">
        <w:rPr>
          <w:rFonts w:ascii="Arial" w:hAnsi="Arial" w:cs="Arial"/>
          <w:color w:val="2A2A2A"/>
          <w:lang w:eastAsia="it-IT"/>
        </w:rPr>
        <w:t xml:space="preserve">di autorizzare la Stazione Appaltante, ai sensi dell’art. 35, co 5-bis del </w:t>
      </w:r>
      <w:proofErr w:type="gramStart"/>
      <w:r w:rsidRPr="009B29AC">
        <w:rPr>
          <w:rFonts w:ascii="Arial" w:hAnsi="Arial" w:cs="Arial"/>
          <w:color w:val="2A2A2A"/>
          <w:lang w:eastAsia="it-IT"/>
        </w:rPr>
        <w:t>D.Ls</w:t>
      </w:r>
      <w:proofErr w:type="gramEnd"/>
      <w:r w:rsidRPr="009B29AC">
        <w:rPr>
          <w:rFonts w:ascii="Arial" w:hAnsi="Arial" w:cs="Arial"/>
          <w:color w:val="2A2A2A"/>
          <w:lang w:eastAsia="it-IT"/>
        </w:rPr>
        <w:t xml:space="preserve"> 36/2023, al trattamento dei dati tramite il FVOE, nel rispetto di quanto previsto dal codice in materia di protezione dei dati personali, di cui al decreto legislativo 30 giugno 2003, n. 196, ai fini della verifica del possesso dei requisiti di cui all'art. 99 del D.Lgs 36/2023, nonché per le altre finalità ivi previste;</w:t>
      </w:r>
    </w:p>
    <w:p w14:paraId="209B4327" w14:textId="4440AD2D" w:rsidR="009C5A9A" w:rsidRPr="00BD64E5" w:rsidRDefault="00BD64E5" w:rsidP="00BD64E5">
      <w:pPr>
        <w:numPr>
          <w:ilvl w:val="0"/>
          <w:numId w:val="1"/>
        </w:numPr>
        <w:tabs>
          <w:tab w:val="clear" w:pos="360"/>
          <w:tab w:val="num" w:pos="560"/>
          <w:tab w:val="num" w:pos="644"/>
        </w:tabs>
        <w:spacing w:before="120" w:after="0" w:line="280" w:lineRule="exact"/>
        <w:ind w:left="555" w:right="11" w:hanging="357"/>
        <w:jc w:val="both"/>
        <w:rPr>
          <w:rFonts w:ascii="Arial" w:hAnsi="Arial" w:cs="Arial"/>
        </w:rPr>
      </w:pPr>
      <w:r w:rsidRPr="00BD64E5">
        <w:rPr>
          <w:rFonts w:ascii="Arial" w:hAnsi="Arial" w:cs="Arial"/>
        </w:rPr>
        <w:t xml:space="preserve">che, con l’accettazione delle “Condizioni Generali di registrazione e di utilizzo del Portale gare di Sport e Salute S.p.A.”, elegge domicilio digitale speciale presso la stessa Piattaforma per tutte le comunicazioni e gli scambi di informazioni inerenti </w:t>
      </w:r>
      <w:proofErr w:type="gramStart"/>
      <w:r w:rsidRPr="00BD64E5">
        <w:rPr>
          <w:rFonts w:ascii="Arial" w:hAnsi="Arial" w:cs="Arial"/>
        </w:rPr>
        <w:t>la</w:t>
      </w:r>
      <w:proofErr w:type="gramEnd"/>
      <w:r w:rsidRPr="00BD64E5">
        <w:rPr>
          <w:rFonts w:ascii="Arial" w:hAnsi="Arial" w:cs="Arial"/>
        </w:rPr>
        <w:t xml:space="preserve"> procedura;</w:t>
      </w:r>
    </w:p>
    <w:p w14:paraId="705AA04F" w14:textId="77777777" w:rsidR="00B20A83" w:rsidRPr="009E545D" w:rsidRDefault="00B20A83" w:rsidP="009E545D">
      <w:pPr>
        <w:numPr>
          <w:ilvl w:val="0"/>
          <w:numId w:val="1"/>
        </w:numPr>
        <w:tabs>
          <w:tab w:val="num" w:pos="560"/>
        </w:tabs>
        <w:spacing w:before="120" w:after="0" w:line="280" w:lineRule="exact"/>
        <w:ind w:left="555" w:right="11" w:hanging="357"/>
        <w:jc w:val="both"/>
        <w:rPr>
          <w:rFonts w:ascii="Arial" w:hAnsi="Arial" w:cs="Arial"/>
        </w:rPr>
      </w:pPr>
      <w:r w:rsidRPr="009E545D">
        <w:rPr>
          <w:rFonts w:ascii="Arial" w:hAnsi="Arial" w:cs="Arial"/>
        </w:rPr>
        <w:t>che le informazioni per consentire a</w:t>
      </w:r>
      <w:r w:rsidR="00C41B6D" w:rsidRPr="009E545D">
        <w:rPr>
          <w:rFonts w:ascii="Arial" w:hAnsi="Arial" w:cs="Arial"/>
        </w:rPr>
        <w:t>lla Stazione appaltante</w:t>
      </w:r>
      <w:r w:rsidRPr="009E545D">
        <w:rPr>
          <w:rFonts w:ascii="Arial" w:hAnsi="Arial" w:cs="Arial"/>
        </w:rPr>
        <w:t xml:space="preserve"> di richiedere, presso le competenti sedi, il DURC e il certificato di regolarità fiscale nonché di effettuare la verifica dell’ottemperanza alle norme contenute nella legge n. 68/1999, sono le seguenti:</w:t>
      </w:r>
    </w:p>
    <w:p w14:paraId="5FC4DB2D" w14:textId="77777777" w:rsidR="00B20A83" w:rsidRPr="009E545D" w:rsidRDefault="00B20A83" w:rsidP="00EF373F">
      <w:pPr>
        <w:pStyle w:val="Paragrafoelenco"/>
        <w:numPr>
          <w:ilvl w:val="0"/>
          <w:numId w:val="3"/>
        </w:numPr>
        <w:spacing w:before="120" w:after="120" w:line="280" w:lineRule="exact"/>
        <w:ind w:left="851" w:right="11" w:hanging="284"/>
        <w:jc w:val="both"/>
        <w:rPr>
          <w:rFonts w:ascii="Arial" w:hAnsi="Arial" w:cs="Arial"/>
        </w:rPr>
      </w:pPr>
      <w:r w:rsidRPr="009E545D">
        <w:rPr>
          <w:rFonts w:ascii="Arial" w:hAnsi="Arial" w:cs="Arial"/>
          <w:b/>
        </w:rPr>
        <w:t>INFORMAZIONI RILEVANTI AI FINI DELLA RICHIESTA DEL CERTIFICATO DI REGOLARITA’ FISCALE</w:t>
      </w:r>
    </w:p>
    <w:tbl>
      <w:tblPr>
        <w:tblW w:w="8901"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9"/>
        <w:gridCol w:w="3402"/>
      </w:tblGrid>
      <w:tr w:rsidR="00E77445" w:rsidRPr="009E545D" w14:paraId="144A04FB" w14:textId="77777777" w:rsidTr="002466C1">
        <w:tc>
          <w:tcPr>
            <w:tcW w:w="5499" w:type="dxa"/>
            <w:vAlign w:val="center"/>
          </w:tcPr>
          <w:p w14:paraId="1E193D85" w14:textId="77777777" w:rsidR="00B20A83" w:rsidRPr="009E545D" w:rsidRDefault="00B20A83" w:rsidP="00181882">
            <w:pPr>
              <w:spacing w:before="120" w:after="120" w:line="280" w:lineRule="exact"/>
              <w:ind w:right="11"/>
              <w:jc w:val="both"/>
              <w:rPr>
                <w:rFonts w:ascii="Arial" w:hAnsi="Arial" w:cs="Arial"/>
                <w:sz w:val="20"/>
                <w:szCs w:val="20"/>
              </w:rPr>
            </w:pPr>
            <w:r w:rsidRPr="009E545D">
              <w:rPr>
                <w:rFonts w:ascii="Arial" w:hAnsi="Arial" w:cs="Arial"/>
                <w:sz w:val="20"/>
                <w:szCs w:val="20"/>
              </w:rPr>
              <w:t>Denominazione ufficio dell’Agenzia delle entrate di competenza (es. Direzione Provinciale I di Roma - ufficio territoriale Civitavecchia)</w:t>
            </w:r>
          </w:p>
        </w:tc>
        <w:tc>
          <w:tcPr>
            <w:tcW w:w="3402" w:type="dxa"/>
            <w:vAlign w:val="center"/>
          </w:tcPr>
          <w:p w14:paraId="4959C792" w14:textId="77777777" w:rsidR="00B20A83" w:rsidRPr="009E545D" w:rsidRDefault="00B20A83" w:rsidP="00181882">
            <w:pPr>
              <w:spacing w:before="120" w:after="120" w:line="280" w:lineRule="exact"/>
              <w:ind w:right="11"/>
              <w:jc w:val="both"/>
              <w:rPr>
                <w:rFonts w:ascii="Arial" w:hAnsi="Arial" w:cs="Arial"/>
                <w:sz w:val="20"/>
                <w:szCs w:val="20"/>
              </w:rPr>
            </w:pPr>
            <w:r w:rsidRPr="009E545D">
              <w:rPr>
                <w:rFonts w:ascii="Arial" w:hAnsi="Arial" w:cs="Arial"/>
                <w:sz w:val="20"/>
                <w:szCs w:val="20"/>
              </w:rPr>
              <w:fldChar w:fldCharType="begin">
                <w:ffData>
                  <w:name w:val="Testo656"/>
                  <w:enabled/>
                  <w:calcOnExit w:val="0"/>
                  <w:textInput/>
                </w:ffData>
              </w:fldChar>
            </w:r>
            <w:r w:rsidRPr="009E545D">
              <w:rPr>
                <w:rFonts w:ascii="Arial" w:hAnsi="Arial" w:cs="Arial"/>
                <w:sz w:val="20"/>
                <w:szCs w:val="20"/>
              </w:rPr>
              <w:instrText xml:space="preserve"> FORMTEXT </w:instrText>
            </w:r>
            <w:r w:rsidRPr="009E545D">
              <w:rPr>
                <w:rFonts w:ascii="Arial" w:hAnsi="Arial" w:cs="Arial"/>
                <w:sz w:val="20"/>
                <w:szCs w:val="20"/>
              </w:rPr>
            </w:r>
            <w:r w:rsidRPr="009E545D">
              <w:rPr>
                <w:rFonts w:ascii="Arial" w:hAnsi="Arial" w:cs="Arial"/>
                <w:sz w:val="20"/>
                <w:szCs w:val="20"/>
              </w:rPr>
              <w:fldChar w:fldCharType="separate"/>
            </w:r>
            <w:r w:rsidRPr="009E545D">
              <w:rPr>
                <w:rFonts w:ascii="Arial" w:hAnsi="Arial" w:cs="Arial"/>
                <w:sz w:val="20"/>
                <w:szCs w:val="20"/>
              </w:rPr>
              <w:t> </w:t>
            </w:r>
            <w:r w:rsidRPr="009E545D">
              <w:rPr>
                <w:rFonts w:ascii="Arial" w:hAnsi="Arial" w:cs="Arial"/>
                <w:sz w:val="20"/>
                <w:szCs w:val="20"/>
              </w:rPr>
              <w:t> </w:t>
            </w:r>
            <w:r w:rsidRPr="009E545D">
              <w:rPr>
                <w:rFonts w:ascii="Arial" w:hAnsi="Arial" w:cs="Arial"/>
                <w:sz w:val="20"/>
                <w:szCs w:val="20"/>
              </w:rPr>
              <w:t> </w:t>
            </w:r>
            <w:r w:rsidRPr="009E545D">
              <w:rPr>
                <w:rFonts w:ascii="Arial" w:hAnsi="Arial" w:cs="Arial"/>
                <w:sz w:val="20"/>
                <w:szCs w:val="20"/>
              </w:rPr>
              <w:t> </w:t>
            </w:r>
            <w:r w:rsidRPr="009E545D">
              <w:rPr>
                <w:rFonts w:ascii="Arial" w:hAnsi="Arial" w:cs="Arial"/>
                <w:sz w:val="20"/>
                <w:szCs w:val="20"/>
              </w:rPr>
              <w:t> </w:t>
            </w:r>
            <w:r w:rsidRPr="009E545D">
              <w:rPr>
                <w:rFonts w:ascii="Arial" w:hAnsi="Arial" w:cs="Arial"/>
                <w:sz w:val="20"/>
                <w:szCs w:val="20"/>
              </w:rPr>
              <w:fldChar w:fldCharType="end"/>
            </w:r>
          </w:p>
        </w:tc>
      </w:tr>
      <w:tr w:rsidR="00E77445" w:rsidRPr="009E545D" w14:paraId="4D165EA3" w14:textId="77777777" w:rsidTr="002466C1">
        <w:tc>
          <w:tcPr>
            <w:tcW w:w="5499" w:type="dxa"/>
            <w:vAlign w:val="center"/>
          </w:tcPr>
          <w:p w14:paraId="76ADDBF6" w14:textId="77777777" w:rsidR="00B20A83" w:rsidRPr="009E545D" w:rsidRDefault="00B20A83" w:rsidP="00181882">
            <w:pPr>
              <w:spacing w:before="120" w:after="120" w:line="280" w:lineRule="exact"/>
              <w:ind w:right="11"/>
              <w:jc w:val="both"/>
              <w:rPr>
                <w:rFonts w:ascii="Arial" w:hAnsi="Arial" w:cs="Arial"/>
                <w:sz w:val="20"/>
                <w:szCs w:val="20"/>
              </w:rPr>
            </w:pPr>
            <w:r w:rsidRPr="009E545D">
              <w:rPr>
                <w:rFonts w:ascii="Arial" w:hAnsi="Arial" w:cs="Arial"/>
                <w:sz w:val="20"/>
                <w:szCs w:val="20"/>
              </w:rPr>
              <w:t>Indirizzo</w:t>
            </w:r>
          </w:p>
        </w:tc>
        <w:tc>
          <w:tcPr>
            <w:tcW w:w="3402" w:type="dxa"/>
            <w:vAlign w:val="center"/>
          </w:tcPr>
          <w:p w14:paraId="06DC50DA" w14:textId="77777777" w:rsidR="00B20A83" w:rsidRPr="009E545D" w:rsidRDefault="00B20A83" w:rsidP="00181882">
            <w:pPr>
              <w:spacing w:before="120" w:after="120" w:line="280" w:lineRule="exact"/>
              <w:ind w:right="11"/>
              <w:jc w:val="both"/>
              <w:rPr>
                <w:rFonts w:ascii="Arial" w:hAnsi="Arial" w:cs="Arial"/>
                <w:sz w:val="20"/>
                <w:szCs w:val="20"/>
              </w:rPr>
            </w:pPr>
            <w:r w:rsidRPr="009E545D">
              <w:rPr>
                <w:rFonts w:ascii="Arial" w:hAnsi="Arial" w:cs="Arial"/>
                <w:sz w:val="20"/>
                <w:szCs w:val="20"/>
              </w:rPr>
              <w:fldChar w:fldCharType="begin">
                <w:ffData>
                  <w:name w:val="Testo656"/>
                  <w:enabled/>
                  <w:calcOnExit w:val="0"/>
                  <w:textInput/>
                </w:ffData>
              </w:fldChar>
            </w:r>
            <w:r w:rsidRPr="009E545D">
              <w:rPr>
                <w:rFonts w:ascii="Arial" w:hAnsi="Arial" w:cs="Arial"/>
                <w:sz w:val="20"/>
                <w:szCs w:val="20"/>
              </w:rPr>
              <w:instrText xml:space="preserve"> FORMTEXT </w:instrText>
            </w:r>
            <w:r w:rsidRPr="009E545D">
              <w:rPr>
                <w:rFonts w:ascii="Arial" w:hAnsi="Arial" w:cs="Arial"/>
                <w:sz w:val="20"/>
                <w:szCs w:val="20"/>
              </w:rPr>
            </w:r>
            <w:r w:rsidRPr="009E545D">
              <w:rPr>
                <w:rFonts w:ascii="Arial" w:hAnsi="Arial" w:cs="Arial"/>
                <w:sz w:val="20"/>
                <w:szCs w:val="20"/>
              </w:rPr>
              <w:fldChar w:fldCharType="separate"/>
            </w:r>
            <w:r w:rsidRPr="009E545D">
              <w:rPr>
                <w:rFonts w:ascii="Arial" w:hAnsi="Arial" w:cs="Arial"/>
                <w:sz w:val="20"/>
                <w:szCs w:val="20"/>
              </w:rPr>
              <w:t> </w:t>
            </w:r>
            <w:r w:rsidRPr="009E545D">
              <w:rPr>
                <w:rFonts w:ascii="Arial" w:hAnsi="Arial" w:cs="Arial"/>
                <w:sz w:val="20"/>
                <w:szCs w:val="20"/>
              </w:rPr>
              <w:t> </w:t>
            </w:r>
            <w:r w:rsidRPr="009E545D">
              <w:rPr>
                <w:rFonts w:ascii="Arial" w:hAnsi="Arial" w:cs="Arial"/>
                <w:sz w:val="20"/>
                <w:szCs w:val="20"/>
              </w:rPr>
              <w:t> </w:t>
            </w:r>
            <w:r w:rsidRPr="009E545D">
              <w:rPr>
                <w:rFonts w:ascii="Arial" w:hAnsi="Arial" w:cs="Arial"/>
                <w:sz w:val="20"/>
                <w:szCs w:val="20"/>
              </w:rPr>
              <w:t> </w:t>
            </w:r>
            <w:r w:rsidRPr="009E545D">
              <w:rPr>
                <w:rFonts w:ascii="Arial" w:hAnsi="Arial" w:cs="Arial"/>
                <w:sz w:val="20"/>
                <w:szCs w:val="20"/>
              </w:rPr>
              <w:t> </w:t>
            </w:r>
            <w:r w:rsidRPr="009E545D">
              <w:rPr>
                <w:rFonts w:ascii="Arial" w:hAnsi="Arial" w:cs="Arial"/>
                <w:sz w:val="20"/>
                <w:szCs w:val="20"/>
              </w:rPr>
              <w:fldChar w:fldCharType="end"/>
            </w:r>
          </w:p>
        </w:tc>
      </w:tr>
      <w:tr w:rsidR="00E77445" w:rsidRPr="009E545D" w14:paraId="640CB9A4" w14:textId="77777777" w:rsidTr="002466C1">
        <w:tc>
          <w:tcPr>
            <w:tcW w:w="5499" w:type="dxa"/>
            <w:vAlign w:val="center"/>
          </w:tcPr>
          <w:p w14:paraId="6E3969D4" w14:textId="77777777" w:rsidR="00B20A83" w:rsidRPr="009E545D" w:rsidRDefault="00B20A83" w:rsidP="00181882">
            <w:pPr>
              <w:spacing w:before="120" w:after="120" w:line="280" w:lineRule="exact"/>
              <w:ind w:right="11"/>
              <w:jc w:val="both"/>
              <w:rPr>
                <w:rFonts w:ascii="Arial" w:hAnsi="Arial" w:cs="Arial"/>
                <w:sz w:val="20"/>
                <w:szCs w:val="20"/>
              </w:rPr>
            </w:pPr>
            <w:r w:rsidRPr="009E545D">
              <w:rPr>
                <w:rFonts w:ascii="Arial" w:hAnsi="Arial" w:cs="Arial"/>
                <w:sz w:val="20"/>
                <w:szCs w:val="20"/>
              </w:rPr>
              <w:t>N. Fax.</w:t>
            </w:r>
          </w:p>
        </w:tc>
        <w:tc>
          <w:tcPr>
            <w:tcW w:w="3402" w:type="dxa"/>
            <w:vAlign w:val="center"/>
          </w:tcPr>
          <w:p w14:paraId="2B9DE952" w14:textId="77777777" w:rsidR="00B20A83" w:rsidRPr="009E545D" w:rsidRDefault="00B20A83" w:rsidP="00181882">
            <w:pPr>
              <w:spacing w:before="120" w:after="120" w:line="280" w:lineRule="exact"/>
              <w:ind w:right="11"/>
              <w:jc w:val="both"/>
              <w:rPr>
                <w:rFonts w:ascii="Arial" w:hAnsi="Arial" w:cs="Arial"/>
                <w:sz w:val="20"/>
                <w:szCs w:val="20"/>
              </w:rPr>
            </w:pPr>
            <w:r w:rsidRPr="009E545D">
              <w:rPr>
                <w:rFonts w:ascii="Arial" w:hAnsi="Arial" w:cs="Arial"/>
                <w:sz w:val="20"/>
                <w:szCs w:val="20"/>
              </w:rPr>
              <w:fldChar w:fldCharType="begin">
                <w:ffData>
                  <w:name w:val="Testo656"/>
                  <w:enabled/>
                  <w:calcOnExit w:val="0"/>
                  <w:textInput/>
                </w:ffData>
              </w:fldChar>
            </w:r>
            <w:r w:rsidRPr="009E545D">
              <w:rPr>
                <w:rFonts w:ascii="Arial" w:hAnsi="Arial" w:cs="Arial"/>
                <w:sz w:val="20"/>
                <w:szCs w:val="20"/>
              </w:rPr>
              <w:instrText xml:space="preserve"> FORMTEXT </w:instrText>
            </w:r>
            <w:r w:rsidRPr="009E545D">
              <w:rPr>
                <w:rFonts w:ascii="Arial" w:hAnsi="Arial" w:cs="Arial"/>
                <w:sz w:val="20"/>
                <w:szCs w:val="20"/>
              </w:rPr>
            </w:r>
            <w:r w:rsidRPr="009E545D">
              <w:rPr>
                <w:rFonts w:ascii="Arial" w:hAnsi="Arial" w:cs="Arial"/>
                <w:sz w:val="20"/>
                <w:szCs w:val="20"/>
              </w:rPr>
              <w:fldChar w:fldCharType="separate"/>
            </w:r>
            <w:r w:rsidRPr="009E545D">
              <w:rPr>
                <w:rFonts w:ascii="Arial" w:hAnsi="Arial" w:cs="Arial"/>
                <w:sz w:val="20"/>
                <w:szCs w:val="20"/>
              </w:rPr>
              <w:t> </w:t>
            </w:r>
            <w:r w:rsidRPr="009E545D">
              <w:rPr>
                <w:rFonts w:ascii="Arial" w:hAnsi="Arial" w:cs="Arial"/>
                <w:sz w:val="20"/>
                <w:szCs w:val="20"/>
              </w:rPr>
              <w:t> </w:t>
            </w:r>
            <w:r w:rsidRPr="009E545D">
              <w:rPr>
                <w:rFonts w:ascii="Arial" w:hAnsi="Arial" w:cs="Arial"/>
                <w:sz w:val="20"/>
                <w:szCs w:val="20"/>
              </w:rPr>
              <w:t> </w:t>
            </w:r>
            <w:r w:rsidRPr="009E545D">
              <w:rPr>
                <w:rFonts w:ascii="Arial" w:hAnsi="Arial" w:cs="Arial"/>
                <w:sz w:val="20"/>
                <w:szCs w:val="20"/>
              </w:rPr>
              <w:t> </w:t>
            </w:r>
            <w:r w:rsidRPr="009E545D">
              <w:rPr>
                <w:rFonts w:ascii="Arial" w:hAnsi="Arial" w:cs="Arial"/>
                <w:sz w:val="20"/>
                <w:szCs w:val="20"/>
              </w:rPr>
              <w:t> </w:t>
            </w:r>
            <w:r w:rsidRPr="009E545D">
              <w:rPr>
                <w:rFonts w:ascii="Arial" w:hAnsi="Arial" w:cs="Arial"/>
                <w:sz w:val="20"/>
                <w:szCs w:val="20"/>
              </w:rPr>
              <w:fldChar w:fldCharType="end"/>
            </w:r>
          </w:p>
        </w:tc>
      </w:tr>
      <w:tr w:rsidR="00E77445" w:rsidRPr="009E545D" w14:paraId="1C3F4632" w14:textId="77777777" w:rsidTr="002466C1">
        <w:tc>
          <w:tcPr>
            <w:tcW w:w="5499" w:type="dxa"/>
            <w:vAlign w:val="center"/>
          </w:tcPr>
          <w:p w14:paraId="573AB406" w14:textId="77777777" w:rsidR="00B20A83" w:rsidRPr="009E545D" w:rsidRDefault="00B20A83" w:rsidP="00181882">
            <w:pPr>
              <w:spacing w:before="120" w:after="120" w:line="280" w:lineRule="exact"/>
              <w:ind w:right="11"/>
              <w:jc w:val="both"/>
              <w:rPr>
                <w:rFonts w:ascii="Arial" w:hAnsi="Arial" w:cs="Arial"/>
                <w:sz w:val="20"/>
                <w:szCs w:val="20"/>
              </w:rPr>
            </w:pPr>
            <w:r w:rsidRPr="009E545D">
              <w:rPr>
                <w:rFonts w:ascii="Arial" w:hAnsi="Arial" w:cs="Arial"/>
                <w:sz w:val="20"/>
                <w:szCs w:val="20"/>
              </w:rPr>
              <w:t>PEC (se disponibile)</w:t>
            </w:r>
          </w:p>
        </w:tc>
        <w:tc>
          <w:tcPr>
            <w:tcW w:w="3402" w:type="dxa"/>
            <w:vAlign w:val="center"/>
          </w:tcPr>
          <w:p w14:paraId="02193628" w14:textId="77777777" w:rsidR="00B20A83" w:rsidRPr="009E545D" w:rsidRDefault="00B20A83" w:rsidP="00181882">
            <w:pPr>
              <w:spacing w:before="120" w:after="120" w:line="280" w:lineRule="exact"/>
              <w:ind w:right="11"/>
              <w:jc w:val="both"/>
              <w:rPr>
                <w:rFonts w:ascii="Arial" w:hAnsi="Arial" w:cs="Arial"/>
                <w:sz w:val="20"/>
                <w:szCs w:val="20"/>
              </w:rPr>
            </w:pPr>
            <w:r w:rsidRPr="009E545D">
              <w:rPr>
                <w:rFonts w:ascii="Arial" w:hAnsi="Arial" w:cs="Arial"/>
                <w:sz w:val="20"/>
                <w:szCs w:val="20"/>
              </w:rPr>
              <w:fldChar w:fldCharType="begin">
                <w:ffData>
                  <w:name w:val="Testo656"/>
                  <w:enabled/>
                  <w:calcOnExit w:val="0"/>
                  <w:textInput/>
                </w:ffData>
              </w:fldChar>
            </w:r>
            <w:r w:rsidRPr="009E545D">
              <w:rPr>
                <w:rFonts w:ascii="Arial" w:hAnsi="Arial" w:cs="Arial"/>
                <w:sz w:val="20"/>
                <w:szCs w:val="20"/>
              </w:rPr>
              <w:instrText xml:space="preserve"> FORMTEXT </w:instrText>
            </w:r>
            <w:r w:rsidRPr="009E545D">
              <w:rPr>
                <w:rFonts w:ascii="Arial" w:hAnsi="Arial" w:cs="Arial"/>
                <w:sz w:val="20"/>
                <w:szCs w:val="20"/>
              </w:rPr>
            </w:r>
            <w:r w:rsidRPr="009E545D">
              <w:rPr>
                <w:rFonts w:ascii="Arial" w:hAnsi="Arial" w:cs="Arial"/>
                <w:sz w:val="20"/>
                <w:szCs w:val="20"/>
              </w:rPr>
              <w:fldChar w:fldCharType="separate"/>
            </w:r>
            <w:r w:rsidRPr="009E545D">
              <w:rPr>
                <w:rFonts w:ascii="Arial" w:hAnsi="Arial" w:cs="Arial"/>
                <w:sz w:val="20"/>
                <w:szCs w:val="20"/>
              </w:rPr>
              <w:t> </w:t>
            </w:r>
            <w:r w:rsidRPr="009E545D">
              <w:rPr>
                <w:rFonts w:ascii="Arial" w:hAnsi="Arial" w:cs="Arial"/>
                <w:sz w:val="20"/>
                <w:szCs w:val="20"/>
              </w:rPr>
              <w:t> </w:t>
            </w:r>
            <w:r w:rsidRPr="009E545D">
              <w:rPr>
                <w:rFonts w:ascii="Arial" w:hAnsi="Arial" w:cs="Arial"/>
                <w:sz w:val="20"/>
                <w:szCs w:val="20"/>
              </w:rPr>
              <w:t> </w:t>
            </w:r>
            <w:r w:rsidRPr="009E545D">
              <w:rPr>
                <w:rFonts w:ascii="Arial" w:hAnsi="Arial" w:cs="Arial"/>
                <w:sz w:val="20"/>
                <w:szCs w:val="20"/>
              </w:rPr>
              <w:t> </w:t>
            </w:r>
            <w:r w:rsidRPr="009E545D">
              <w:rPr>
                <w:rFonts w:ascii="Arial" w:hAnsi="Arial" w:cs="Arial"/>
                <w:sz w:val="20"/>
                <w:szCs w:val="20"/>
              </w:rPr>
              <w:t> </w:t>
            </w:r>
            <w:r w:rsidRPr="009E545D">
              <w:rPr>
                <w:rFonts w:ascii="Arial" w:hAnsi="Arial" w:cs="Arial"/>
                <w:sz w:val="20"/>
                <w:szCs w:val="20"/>
              </w:rPr>
              <w:fldChar w:fldCharType="end"/>
            </w:r>
          </w:p>
        </w:tc>
      </w:tr>
    </w:tbl>
    <w:p w14:paraId="42749F58" w14:textId="77777777" w:rsidR="00B20A83" w:rsidRPr="009E545D" w:rsidRDefault="00B20A83" w:rsidP="00522679">
      <w:pPr>
        <w:pStyle w:val="Paragrafoelenco"/>
        <w:numPr>
          <w:ilvl w:val="0"/>
          <w:numId w:val="3"/>
        </w:numPr>
        <w:spacing w:before="120" w:after="120" w:line="280" w:lineRule="exact"/>
        <w:ind w:left="851" w:right="11" w:hanging="284"/>
        <w:jc w:val="both"/>
        <w:rPr>
          <w:rFonts w:ascii="Arial" w:hAnsi="Arial" w:cs="Arial"/>
          <w:b/>
        </w:rPr>
      </w:pPr>
      <w:r w:rsidRPr="009E545D">
        <w:rPr>
          <w:rFonts w:ascii="Arial" w:hAnsi="Arial" w:cs="Arial"/>
          <w:b/>
        </w:rPr>
        <w:t>INFORMAZIONI RILEVANTI AI FINI DELLA RICHIESTA DEL DURC</w:t>
      </w:r>
    </w:p>
    <w:p w14:paraId="7FAD066F" w14:textId="7E032AD6" w:rsidR="00C01C04" w:rsidRPr="00C01C04" w:rsidRDefault="00C01C04" w:rsidP="00C01C04">
      <w:pPr>
        <w:pStyle w:val="Paragrafoelenco"/>
        <w:numPr>
          <w:ilvl w:val="0"/>
          <w:numId w:val="4"/>
        </w:numPr>
        <w:spacing w:before="120" w:after="0" w:line="280" w:lineRule="exact"/>
        <w:rPr>
          <w:rFonts w:ascii="Arial" w:hAnsi="Arial" w:cs="Arial"/>
        </w:rPr>
      </w:pPr>
      <w:r w:rsidRPr="00C01C04">
        <w:rPr>
          <w:rFonts w:ascii="Arial" w:hAnsi="Arial" w:cs="Arial"/>
          <w:sz w:val="20"/>
          <w:szCs w:val="20"/>
        </w:rPr>
        <w:t>CCNL applicato</w:t>
      </w:r>
      <w:r w:rsidRPr="00283194">
        <w:rPr>
          <w:rFonts w:ascii="Arial" w:hAnsi="Arial" w:cs="Arial"/>
        </w:rPr>
        <w:t xml:space="preserve">: </w:t>
      </w:r>
      <w:r w:rsidRPr="00DF7EC5">
        <w:rPr>
          <w:rFonts w:ascii="Arial" w:hAnsi="Arial" w:cs="Arial"/>
          <w:b/>
          <w:sz w:val="20"/>
          <w:szCs w:val="20"/>
        </w:rPr>
        <w:fldChar w:fldCharType="begin">
          <w:ffData>
            <w:name w:val="Testo656"/>
            <w:enabled/>
            <w:calcOnExit w:val="0"/>
            <w:textInput/>
          </w:ffData>
        </w:fldChar>
      </w:r>
      <w:r w:rsidRPr="00DF7EC5">
        <w:rPr>
          <w:rFonts w:ascii="Arial" w:hAnsi="Arial" w:cs="Arial"/>
          <w:b/>
          <w:sz w:val="20"/>
          <w:szCs w:val="20"/>
        </w:rPr>
        <w:instrText xml:space="preserve"> FORMTEXT </w:instrText>
      </w:r>
      <w:r w:rsidRPr="00DF7EC5">
        <w:rPr>
          <w:rFonts w:ascii="Arial" w:hAnsi="Arial" w:cs="Arial"/>
          <w:b/>
          <w:sz w:val="20"/>
          <w:szCs w:val="20"/>
        </w:rPr>
      </w:r>
      <w:r w:rsidRPr="00DF7EC5">
        <w:rPr>
          <w:rFonts w:ascii="Arial" w:hAnsi="Arial" w:cs="Arial"/>
          <w:b/>
          <w:sz w:val="20"/>
          <w:szCs w:val="20"/>
        </w:rPr>
        <w:fldChar w:fldCharType="separate"/>
      </w:r>
      <w:r w:rsidRPr="00182F1A">
        <w:rPr>
          <w:b/>
          <w:noProof/>
        </w:rPr>
        <w:t> </w:t>
      </w:r>
      <w:r w:rsidRPr="00182F1A">
        <w:rPr>
          <w:b/>
          <w:noProof/>
        </w:rPr>
        <w:t> </w:t>
      </w:r>
      <w:r w:rsidRPr="00182F1A">
        <w:rPr>
          <w:b/>
          <w:noProof/>
        </w:rPr>
        <w:t> </w:t>
      </w:r>
      <w:r w:rsidRPr="00182F1A">
        <w:rPr>
          <w:b/>
          <w:noProof/>
        </w:rPr>
        <w:t> </w:t>
      </w:r>
      <w:r w:rsidRPr="00182F1A">
        <w:rPr>
          <w:b/>
          <w:noProof/>
        </w:rPr>
        <w:t> </w:t>
      </w:r>
      <w:r w:rsidRPr="00DF7EC5">
        <w:rPr>
          <w:rFonts w:ascii="Arial" w:hAnsi="Arial" w:cs="Arial"/>
          <w:b/>
          <w:sz w:val="20"/>
          <w:szCs w:val="20"/>
        </w:rPr>
        <w:fldChar w:fldCharType="end"/>
      </w:r>
      <w:r w:rsidRPr="00283194">
        <w:rPr>
          <w:rFonts w:ascii="Arial" w:hAnsi="Arial" w:cs="Arial"/>
        </w:rPr>
        <w:t xml:space="preserve">    </w:t>
      </w:r>
    </w:p>
    <w:p w14:paraId="0F11BFC6" w14:textId="049C6A77" w:rsidR="00B20A83" w:rsidRPr="009E545D" w:rsidRDefault="006C163B" w:rsidP="006C163B">
      <w:pPr>
        <w:pStyle w:val="Paragrafoelenco"/>
        <w:numPr>
          <w:ilvl w:val="0"/>
          <w:numId w:val="4"/>
        </w:numPr>
        <w:spacing w:before="120" w:after="120" w:line="280" w:lineRule="exact"/>
        <w:ind w:left="1270" w:right="11" w:hanging="357"/>
        <w:jc w:val="both"/>
        <w:rPr>
          <w:rFonts w:ascii="Arial" w:hAnsi="Arial" w:cs="Arial"/>
        </w:rPr>
      </w:pPr>
      <w:r w:rsidRPr="009E545D">
        <w:rPr>
          <w:rFonts w:ascii="Arial" w:hAnsi="Arial" w:cs="Arial"/>
          <w:sz w:val="20"/>
          <w:szCs w:val="20"/>
        </w:rPr>
        <w:t>Posizioni assicurative e contributive</w:t>
      </w:r>
      <w:r w:rsidR="00B20A83" w:rsidRPr="009E545D">
        <w:rPr>
          <w:rFonts w:ascii="Arial" w:hAnsi="Arial" w:cs="Arial"/>
        </w:rPr>
        <w:t>:</w:t>
      </w:r>
    </w:p>
    <w:tbl>
      <w:tblPr>
        <w:tblW w:w="8474" w:type="dxa"/>
        <w:tblInd w:w="127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2946"/>
        <w:gridCol w:w="1843"/>
        <w:gridCol w:w="1984"/>
        <w:gridCol w:w="1701"/>
      </w:tblGrid>
      <w:tr w:rsidR="00E77445" w:rsidRPr="009E545D" w14:paraId="1E7252D8" w14:textId="77777777" w:rsidTr="00623F40">
        <w:trPr>
          <w:trHeight w:val="544"/>
        </w:trPr>
        <w:tc>
          <w:tcPr>
            <w:tcW w:w="2946" w:type="dxa"/>
            <w:vAlign w:val="center"/>
          </w:tcPr>
          <w:p w14:paraId="36F6C960" w14:textId="77777777" w:rsidR="00B20A83" w:rsidRPr="009E545D" w:rsidRDefault="00B20A83" w:rsidP="00CF2823">
            <w:pPr>
              <w:numPr>
                <w:ilvl w:val="0"/>
                <w:numId w:val="2"/>
              </w:numPr>
              <w:tabs>
                <w:tab w:val="clear" w:pos="360"/>
                <w:tab w:val="num" w:pos="192"/>
              </w:tabs>
              <w:spacing w:before="120" w:after="0" w:line="280" w:lineRule="exact"/>
              <w:ind w:right="11"/>
              <w:jc w:val="both"/>
              <w:rPr>
                <w:rFonts w:ascii="Arial" w:hAnsi="Arial" w:cs="Arial"/>
                <w:sz w:val="20"/>
                <w:szCs w:val="20"/>
              </w:rPr>
            </w:pPr>
            <w:r w:rsidRPr="009E545D">
              <w:rPr>
                <w:rFonts w:ascii="Arial" w:hAnsi="Arial" w:cs="Arial"/>
                <w:sz w:val="20"/>
                <w:szCs w:val="20"/>
                <w:u w:val="single"/>
              </w:rPr>
              <w:t>INAIL</w:t>
            </w:r>
            <w:r w:rsidRPr="009E545D">
              <w:rPr>
                <w:rFonts w:ascii="Arial" w:hAnsi="Arial" w:cs="Arial"/>
                <w:sz w:val="20"/>
                <w:szCs w:val="20"/>
              </w:rPr>
              <w:t xml:space="preserve">: </w:t>
            </w:r>
          </w:p>
          <w:p w14:paraId="3498356D" w14:textId="77777777" w:rsidR="00B20A83" w:rsidRPr="009E545D" w:rsidRDefault="00B20A83" w:rsidP="00CF2823">
            <w:pPr>
              <w:spacing w:before="120" w:after="0" w:line="280" w:lineRule="exact"/>
              <w:ind w:right="11" w:firstLine="191"/>
              <w:jc w:val="both"/>
              <w:rPr>
                <w:rFonts w:ascii="Arial" w:hAnsi="Arial" w:cs="Arial"/>
                <w:sz w:val="20"/>
                <w:szCs w:val="20"/>
              </w:rPr>
            </w:pPr>
            <w:r w:rsidRPr="009E545D">
              <w:rPr>
                <w:rFonts w:ascii="Arial" w:hAnsi="Arial" w:cs="Arial"/>
                <w:sz w:val="20"/>
                <w:szCs w:val="20"/>
              </w:rPr>
              <w:t>Codice ditta</w:t>
            </w:r>
          </w:p>
        </w:tc>
        <w:tc>
          <w:tcPr>
            <w:tcW w:w="1843" w:type="dxa"/>
          </w:tcPr>
          <w:p w14:paraId="4E46705C" w14:textId="77777777" w:rsidR="00B20A83" w:rsidRPr="009E545D" w:rsidRDefault="00B20A83" w:rsidP="00CF2823">
            <w:pPr>
              <w:spacing w:before="120" w:after="0" w:line="280" w:lineRule="exact"/>
              <w:ind w:right="11"/>
              <w:jc w:val="both"/>
              <w:rPr>
                <w:rFonts w:ascii="Arial" w:hAnsi="Arial" w:cs="Arial"/>
                <w:b/>
                <w:sz w:val="20"/>
                <w:szCs w:val="20"/>
              </w:rPr>
            </w:pPr>
            <w:r w:rsidRPr="009E545D">
              <w:rPr>
                <w:rFonts w:ascii="Arial" w:hAnsi="Arial" w:cs="Arial"/>
                <w:b/>
                <w:sz w:val="20"/>
                <w:szCs w:val="20"/>
              </w:rPr>
              <w:fldChar w:fldCharType="begin">
                <w:ffData>
                  <w:name w:val="Testo656"/>
                  <w:enabled/>
                  <w:calcOnExit w:val="0"/>
                  <w:textInput/>
                </w:ffData>
              </w:fldChar>
            </w:r>
            <w:r w:rsidRPr="009E545D">
              <w:rPr>
                <w:rFonts w:ascii="Arial" w:hAnsi="Arial" w:cs="Arial"/>
                <w:b/>
                <w:sz w:val="20"/>
                <w:szCs w:val="20"/>
              </w:rPr>
              <w:instrText xml:space="preserve"> FORMTEXT </w:instrText>
            </w:r>
            <w:r w:rsidRPr="009E545D">
              <w:rPr>
                <w:rFonts w:ascii="Arial" w:hAnsi="Arial" w:cs="Arial"/>
                <w:b/>
                <w:sz w:val="20"/>
                <w:szCs w:val="20"/>
              </w:rPr>
            </w:r>
            <w:r w:rsidRPr="009E545D">
              <w:rPr>
                <w:rFonts w:ascii="Arial" w:hAnsi="Arial" w:cs="Arial"/>
                <w:b/>
                <w:sz w:val="20"/>
                <w:szCs w:val="20"/>
              </w:rPr>
              <w:fldChar w:fldCharType="separate"/>
            </w:r>
            <w:r w:rsidRPr="009E545D">
              <w:rPr>
                <w:rFonts w:ascii="Arial" w:hAnsi="Arial" w:cs="Arial"/>
                <w:b/>
                <w:noProof/>
                <w:sz w:val="20"/>
                <w:szCs w:val="20"/>
              </w:rPr>
              <w:t> </w:t>
            </w:r>
            <w:r w:rsidRPr="009E545D">
              <w:rPr>
                <w:rFonts w:ascii="Arial" w:hAnsi="Arial" w:cs="Arial"/>
                <w:b/>
                <w:noProof/>
                <w:sz w:val="20"/>
                <w:szCs w:val="20"/>
              </w:rPr>
              <w:t> </w:t>
            </w:r>
            <w:r w:rsidRPr="009E545D">
              <w:rPr>
                <w:rFonts w:ascii="Arial" w:hAnsi="Arial" w:cs="Arial"/>
                <w:b/>
                <w:noProof/>
                <w:sz w:val="20"/>
                <w:szCs w:val="20"/>
              </w:rPr>
              <w:t> </w:t>
            </w:r>
            <w:r w:rsidRPr="009E545D">
              <w:rPr>
                <w:rFonts w:ascii="Arial" w:hAnsi="Arial" w:cs="Arial"/>
                <w:b/>
                <w:noProof/>
                <w:sz w:val="20"/>
                <w:szCs w:val="20"/>
              </w:rPr>
              <w:t> </w:t>
            </w:r>
            <w:r w:rsidRPr="009E545D">
              <w:rPr>
                <w:rFonts w:ascii="Arial" w:hAnsi="Arial" w:cs="Arial"/>
                <w:b/>
                <w:noProof/>
                <w:sz w:val="20"/>
                <w:szCs w:val="20"/>
              </w:rPr>
              <w:t> </w:t>
            </w:r>
            <w:r w:rsidRPr="009E545D">
              <w:rPr>
                <w:rFonts w:ascii="Arial" w:hAnsi="Arial" w:cs="Arial"/>
                <w:b/>
                <w:sz w:val="20"/>
                <w:szCs w:val="20"/>
              </w:rPr>
              <w:fldChar w:fldCharType="end"/>
            </w:r>
          </w:p>
        </w:tc>
        <w:tc>
          <w:tcPr>
            <w:tcW w:w="1984" w:type="dxa"/>
            <w:vAlign w:val="center"/>
          </w:tcPr>
          <w:p w14:paraId="7F516A7C" w14:textId="77777777" w:rsidR="00B20A83" w:rsidRPr="009E545D" w:rsidRDefault="00B20A83" w:rsidP="00CF2823">
            <w:pPr>
              <w:numPr>
                <w:ilvl w:val="0"/>
                <w:numId w:val="2"/>
              </w:numPr>
              <w:tabs>
                <w:tab w:val="clear" w:pos="360"/>
                <w:tab w:val="num" w:pos="192"/>
              </w:tabs>
              <w:spacing w:before="120" w:after="0" w:line="280" w:lineRule="exact"/>
              <w:ind w:right="11"/>
              <w:jc w:val="both"/>
              <w:rPr>
                <w:rFonts w:ascii="Arial" w:hAnsi="Arial" w:cs="Arial"/>
                <w:sz w:val="20"/>
                <w:szCs w:val="20"/>
              </w:rPr>
            </w:pPr>
            <w:r w:rsidRPr="009E545D">
              <w:rPr>
                <w:rFonts w:ascii="Arial" w:hAnsi="Arial" w:cs="Arial"/>
                <w:sz w:val="20"/>
                <w:szCs w:val="20"/>
                <w:u w:val="single"/>
              </w:rPr>
              <w:t>INAIL</w:t>
            </w:r>
            <w:r w:rsidRPr="009E545D">
              <w:rPr>
                <w:rFonts w:ascii="Arial" w:hAnsi="Arial" w:cs="Arial"/>
                <w:sz w:val="20"/>
                <w:szCs w:val="20"/>
              </w:rPr>
              <w:t xml:space="preserve">: </w:t>
            </w:r>
          </w:p>
          <w:p w14:paraId="716F1AEB" w14:textId="77777777" w:rsidR="00B20A83" w:rsidRPr="009E545D" w:rsidRDefault="00B20A83" w:rsidP="00CF2823">
            <w:pPr>
              <w:spacing w:before="120" w:after="0" w:line="280" w:lineRule="exact"/>
              <w:ind w:right="11" w:firstLine="191"/>
              <w:jc w:val="both"/>
              <w:rPr>
                <w:rFonts w:ascii="Arial" w:hAnsi="Arial" w:cs="Arial"/>
                <w:sz w:val="20"/>
                <w:szCs w:val="20"/>
              </w:rPr>
            </w:pPr>
            <w:r w:rsidRPr="009E545D">
              <w:rPr>
                <w:rFonts w:ascii="Arial" w:hAnsi="Arial" w:cs="Arial"/>
                <w:sz w:val="20"/>
                <w:szCs w:val="20"/>
              </w:rPr>
              <w:t>Sede competente</w:t>
            </w:r>
          </w:p>
        </w:tc>
        <w:tc>
          <w:tcPr>
            <w:tcW w:w="1701" w:type="dxa"/>
          </w:tcPr>
          <w:p w14:paraId="4E689D96" w14:textId="77777777" w:rsidR="00B20A83" w:rsidRPr="009E545D" w:rsidRDefault="00B20A83" w:rsidP="00CF2823">
            <w:pPr>
              <w:spacing w:before="120" w:after="0" w:line="280" w:lineRule="exact"/>
              <w:ind w:right="11"/>
              <w:jc w:val="both"/>
              <w:rPr>
                <w:rFonts w:ascii="Arial" w:hAnsi="Arial" w:cs="Arial"/>
                <w:b/>
                <w:sz w:val="20"/>
                <w:szCs w:val="20"/>
              </w:rPr>
            </w:pPr>
            <w:r w:rsidRPr="009E545D">
              <w:rPr>
                <w:rFonts w:ascii="Arial" w:hAnsi="Arial" w:cs="Arial"/>
                <w:b/>
                <w:sz w:val="20"/>
                <w:szCs w:val="20"/>
              </w:rPr>
              <w:fldChar w:fldCharType="begin">
                <w:ffData>
                  <w:name w:val="Testo656"/>
                  <w:enabled/>
                  <w:calcOnExit w:val="0"/>
                  <w:textInput/>
                </w:ffData>
              </w:fldChar>
            </w:r>
            <w:r w:rsidRPr="009E545D">
              <w:rPr>
                <w:rFonts w:ascii="Arial" w:hAnsi="Arial" w:cs="Arial"/>
                <w:b/>
                <w:sz w:val="20"/>
                <w:szCs w:val="20"/>
              </w:rPr>
              <w:instrText xml:space="preserve"> FORMTEXT </w:instrText>
            </w:r>
            <w:r w:rsidRPr="009E545D">
              <w:rPr>
                <w:rFonts w:ascii="Arial" w:hAnsi="Arial" w:cs="Arial"/>
                <w:b/>
                <w:sz w:val="20"/>
                <w:szCs w:val="20"/>
              </w:rPr>
            </w:r>
            <w:r w:rsidRPr="009E545D">
              <w:rPr>
                <w:rFonts w:ascii="Arial" w:hAnsi="Arial" w:cs="Arial"/>
                <w:b/>
                <w:sz w:val="20"/>
                <w:szCs w:val="20"/>
              </w:rPr>
              <w:fldChar w:fldCharType="separate"/>
            </w:r>
            <w:r w:rsidRPr="009E545D">
              <w:rPr>
                <w:rFonts w:ascii="Arial" w:hAnsi="Arial" w:cs="Arial"/>
                <w:b/>
                <w:noProof/>
                <w:sz w:val="20"/>
                <w:szCs w:val="20"/>
              </w:rPr>
              <w:t> </w:t>
            </w:r>
            <w:r w:rsidRPr="009E545D">
              <w:rPr>
                <w:rFonts w:ascii="Arial" w:hAnsi="Arial" w:cs="Arial"/>
                <w:b/>
                <w:noProof/>
                <w:sz w:val="20"/>
                <w:szCs w:val="20"/>
              </w:rPr>
              <w:t> </w:t>
            </w:r>
            <w:r w:rsidRPr="009E545D">
              <w:rPr>
                <w:rFonts w:ascii="Arial" w:hAnsi="Arial" w:cs="Arial"/>
                <w:b/>
                <w:noProof/>
                <w:sz w:val="20"/>
                <w:szCs w:val="20"/>
              </w:rPr>
              <w:t> </w:t>
            </w:r>
            <w:r w:rsidRPr="009E545D">
              <w:rPr>
                <w:rFonts w:ascii="Arial" w:hAnsi="Arial" w:cs="Arial"/>
                <w:b/>
                <w:noProof/>
                <w:sz w:val="20"/>
                <w:szCs w:val="20"/>
              </w:rPr>
              <w:t> </w:t>
            </w:r>
            <w:r w:rsidRPr="009E545D">
              <w:rPr>
                <w:rFonts w:ascii="Arial" w:hAnsi="Arial" w:cs="Arial"/>
                <w:b/>
                <w:noProof/>
                <w:sz w:val="20"/>
                <w:szCs w:val="20"/>
              </w:rPr>
              <w:t> </w:t>
            </w:r>
            <w:r w:rsidRPr="009E545D">
              <w:rPr>
                <w:rFonts w:ascii="Arial" w:hAnsi="Arial" w:cs="Arial"/>
                <w:b/>
                <w:sz w:val="20"/>
                <w:szCs w:val="20"/>
              </w:rPr>
              <w:fldChar w:fldCharType="end"/>
            </w:r>
          </w:p>
        </w:tc>
      </w:tr>
      <w:tr w:rsidR="00E77445" w:rsidRPr="009E545D" w14:paraId="5F0C7F38" w14:textId="77777777" w:rsidTr="00623F40">
        <w:trPr>
          <w:trHeight w:val="544"/>
        </w:trPr>
        <w:tc>
          <w:tcPr>
            <w:tcW w:w="2946" w:type="dxa"/>
            <w:vAlign w:val="center"/>
          </w:tcPr>
          <w:p w14:paraId="22E0E9A9" w14:textId="77777777" w:rsidR="00B20A83" w:rsidRPr="009E545D" w:rsidRDefault="00B20A83" w:rsidP="00CF2823">
            <w:pPr>
              <w:numPr>
                <w:ilvl w:val="0"/>
                <w:numId w:val="2"/>
              </w:numPr>
              <w:tabs>
                <w:tab w:val="clear" w:pos="360"/>
                <w:tab w:val="num" w:pos="192"/>
              </w:tabs>
              <w:spacing w:before="120" w:after="0" w:line="280" w:lineRule="exact"/>
              <w:ind w:right="11"/>
              <w:jc w:val="both"/>
              <w:rPr>
                <w:rFonts w:ascii="Arial" w:hAnsi="Arial" w:cs="Arial"/>
                <w:sz w:val="20"/>
                <w:szCs w:val="20"/>
                <w:u w:val="single"/>
              </w:rPr>
            </w:pPr>
            <w:r w:rsidRPr="009E545D">
              <w:rPr>
                <w:rFonts w:ascii="Arial" w:hAnsi="Arial" w:cs="Arial"/>
                <w:sz w:val="20"/>
                <w:szCs w:val="20"/>
                <w:u w:val="single"/>
              </w:rPr>
              <w:t>INPS:</w:t>
            </w:r>
          </w:p>
          <w:p w14:paraId="2970ACEC" w14:textId="77777777" w:rsidR="00B20A83" w:rsidRPr="009E545D" w:rsidRDefault="00B20A83" w:rsidP="00CF2823">
            <w:pPr>
              <w:spacing w:before="120" w:after="0" w:line="280" w:lineRule="exact"/>
              <w:ind w:right="11" w:firstLine="191"/>
              <w:jc w:val="both"/>
              <w:rPr>
                <w:rFonts w:ascii="Arial" w:hAnsi="Arial" w:cs="Arial"/>
                <w:sz w:val="20"/>
                <w:szCs w:val="20"/>
              </w:rPr>
            </w:pPr>
            <w:r w:rsidRPr="009E545D">
              <w:rPr>
                <w:rFonts w:ascii="Arial" w:hAnsi="Arial" w:cs="Arial"/>
                <w:sz w:val="20"/>
                <w:szCs w:val="20"/>
              </w:rPr>
              <w:lastRenderedPageBreak/>
              <w:t>Matricola fiscale</w:t>
            </w:r>
          </w:p>
        </w:tc>
        <w:tc>
          <w:tcPr>
            <w:tcW w:w="1843" w:type="dxa"/>
          </w:tcPr>
          <w:p w14:paraId="62A699DF" w14:textId="77777777" w:rsidR="00B20A83" w:rsidRPr="009E545D" w:rsidRDefault="00B20A83" w:rsidP="00CF2823">
            <w:pPr>
              <w:spacing w:before="120" w:after="0" w:line="280" w:lineRule="exact"/>
              <w:ind w:right="11"/>
              <w:jc w:val="both"/>
              <w:rPr>
                <w:rFonts w:ascii="Arial" w:hAnsi="Arial" w:cs="Arial"/>
                <w:b/>
                <w:sz w:val="20"/>
                <w:szCs w:val="20"/>
              </w:rPr>
            </w:pPr>
            <w:r w:rsidRPr="009E545D">
              <w:rPr>
                <w:rFonts w:ascii="Arial" w:hAnsi="Arial" w:cs="Arial"/>
                <w:b/>
                <w:sz w:val="20"/>
                <w:szCs w:val="20"/>
              </w:rPr>
              <w:lastRenderedPageBreak/>
              <w:fldChar w:fldCharType="begin">
                <w:ffData>
                  <w:name w:val="Testo656"/>
                  <w:enabled/>
                  <w:calcOnExit w:val="0"/>
                  <w:textInput/>
                </w:ffData>
              </w:fldChar>
            </w:r>
            <w:r w:rsidRPr="009E545D">
              <w:rPr>
                <w:rFonts w:ascii="Arial" w:hAnsi="Arial" w:cs="Arial"/>
                <w:b/>
                <w:sz w:val="20"/>
                <w:szCs w:val="20"/>
              </w:rPr>
              <w:instrText xml:space="preserve"> FORMTEXT </w:instrText>
            </w:r>
            <w:r w:rsidRPr="009E545D">
              <w:rPr>
                <w:rFonts w:ascii="Arial" w:hAnsi="Arial" w:cs="Arial"/>
                <w:b/>
                <w:sz w:val="20"/>
                <w:szCs w:val="20"/>
              </w:rPr>
            </w:r>
            <w:r w:rsidRPr="009E545D">
              <w:rPr>
                <w:rFonts w:ascii="Arial" w:hAnsi="Arial" w:cs="Arial"/>
                <w:b/>
                <w:sz w:val="20"/>
                <w:szCs w:val="20"/>
              </w:rPr>
              <w:fldChar w:fldCharType="separate"/>
            </w:r>
            <w:r w:rsidRPr="009E545D">
              <w:rPr>
                <w:rFonts w:ascii="Arial" w:hAnsi="Arial" w:cs="Arial"/>
                <w:b/>
                <w:noProof/>
                <w:sz w:val="20"/>
                <w:szCs w:val="20"/>
              </w:rPr>
              <w:t> </w:t>
            </w:r>
            <w:r w:rsidRPr="009E545D">
              <w:rPr>
                <w:rFonts w:ascii="Arial" w:hAnsi="Arial" w:cs="Arial"/>
                <w:b/>
                <w:noProof/>
                <w:sz w:val="20"/>
                <w:szCs w:val="20"/>
              </w:rPr>
              <w:t> </w:t>
            </w:r>
            <w:r w:rsidRPr="009E545D">
              <w:rPr>
                <w:rFonts w:ascii="Arial" w:hAnsi="Arial" w:cs="Arial"/>
                <w:b/>
                <w:noProof/>
                <w:sz w:val="20"/>
                <w:szCs w:val="20"/>
              </w:rPr>
              <w:t> </w:t>
            </w:r>
            <w:r w:rsidRPr="009E545D">
              <w:rPr>
                <w:rFonts w:ascii="Arial" w:hAnsi="Arial" w:cs="Arial"/>
                <w:b/>
                <w:noProof/>
                <w:sz w:val="20"/>
                <w:szCs w:val="20"/>
              </w:rPr>
              <w:t> </w:t>
            </w:r>
            <w:r w:rsidRPr="009E545D">
              <w:rPr>
                <w:rFonts w:ascii="Arial" w:hAnsi="Arial" w:cs="Arial"/>
                <w:b/>
                <w:noProof/>
                <w:sz w:val="20"/>
                <w:szCs w:val="20"/>
              </w:rPr>
              <w:t> </w:t>
            </w:r>
            <w:r w:rsidRPr="009E545D">
              <w:rPr>
                <w:rFonts w:ascii="Arial" w:hAnsi="Arial" w:cs="Arial"/>
                <w:b/>
                <w:sz w:val="20"/>
                <w:szCs w:val="20"/>
              </w:rPr>
              <w:fldChar w:fldCharType="end"/>
            </w:r>
          </w:p>
        </w:tc>
        <w:tc>
          <w:tcPr>
            <w:tcW w:w="1984" w:type="dxa"/>
            <w:vMerge w:val="restart"/>
            <w:vAlign w:val="center"/>
          </w:tcPr>
          <w:p w14:paraId="2C69EC6F" w14:textId="77777777" w:rsidR="00B20A83" w:rsidRPr="009E545D" w:rsidRDefault="00B20A83" w:rsidP="00CF2823">
            <w:pPr>
              <w:numPr>
                <w:ilvl w:val="0"/>
                <w:numId w:val="2"/>
              </w:numPr>
              <w:tabs>
                <w:tab w:val="clear" w:pos="360"/>
                <w:tab w:val="num" w:pos="192"/>
              </w:tabs>
              <w:spacing w:before="120" w:after="0" w:line="280" w:lineRule="exact"/>
              <w:ind w:right="11"/>
              <w:jc w:val="both"/>
              <w:rPr>
                <w:rFonts w:ascii="Arial" w:hAnsi="Arial" w:cs="Arial"/>
                <w:sz w:val="20"/>
                <w:szCs w:val="20"/>
                <w:u w:val="single"/>
              </w:rPr>
            </w:pPr>
            <w:r w:rsidRPr="009E545D">
              <w:rPr>
                <w:rFonts w:ascii="Arial" w:hAnsi="Arial" w:cs="Arial"/>
                <w:sz w:val="20"/>
                <w:szCs w:val="20"/>
                <w:u w:val="single"/>
              </w:rPr>
              <w:t>INPS:</w:t>
            </w:r>
          </w:p>
          <w:p w14:paraId="76A031CB" w14:textId="77777777" w:rsidR="00B20A83" w:rsidRPr="009E545D" w:rsidRDefault="00B20A83" w:rsidP="00CF2823">
            <w:pPr>
              <w:spacing w:before="120" w:after="0" w:line="280" w:lineRule="exact"/>
              <w:ind w:right="11" w:firstLine="191"/>
              <w:jc w:val="both"/>
              <w:rPr>
                <w:rFonts w:ascii="Arial" w:hAnsi="Arial" w:cs="Arial"/>
                <w:sz w:val="20"/>
                <w:szCs w:val="20"/>
                <w:u w:val="single"/>
              </w:rPr>
            </w:pPr>
            <w:r w:rsidRPr="009E545D">
              <w:rPr>
                <w:rFonts w:ascii="Arial" w:hAnsi="Arial" w:cs="Arial"/>
                <w:sz w:val="20"/>
                <w:szCs w:val="20"/>
              </w:rPr>
              <w:lastRenderedPageBreak/>
              <w:t>Sede competente</w:t>
            </w:r>
          </w:p>
        </w:tc>
        <w:tc>
          <w:tcPr>
            <w:tcW w:w="1701" w:type="dxa"/>
            <w:vMerge w:val="restart"/>
          </w:tcPr>
          <w:p w14:paraId="7AA31FEB" w14:textId="77777777" w:rsidR="00B20A83" w:rsidRPr="009E545D" w:rsidRDefault="00B20A83" w:rsidP="00CF2823">
            <w:pPr>
              <w:spacing w:before="120" w:after="0" w:line="280" w:lineRule="exact"/>
              <w:ind w:right="11"/>
              <w:jc w:val="both"/>
              <w:rPr>
                <w:rFonts w:ascii="Arial" w:hAnsi="Arial" w:cs="Arial"/>
                <w:b/>
                <w:sz w:val="20"/>
                <w:szCs w:val="20"/>
              </w:rPr>
            </w:pPr>
            <w:r w:rsidRPr="009E545D">
              <w:rPr>
                <w:rFonts w:ascii="Arial" w:hAnsi="Arial" w:cs="Arial"/>
                <w:b/>
                <w:sz w:val="20"/>
                <w:szCs w:val="20"/>
              </w:rPr>
              <w:lastRenderedPageBreak/>
              <w:fldChar w:fldCharType="begin">
                <w:ffData>
                  <w:name w:val="Testo656"/>
                  <w:enabled/>
                  <w:calcOnExit w:val="0"/>
                  <w:textInput/>
                </w:ffData>
              </w:fldChar>
            </w:r>
            <w:r w:rsidRPr="009E545D">
              <w:rPr>
                <w:rFonts w:ascii="Arial" w:hAnsi="Arial" w:cs="Arial"/>
                <w:b/>
                <w:sz w:val="20"/>
                <w:szCs w:val="20"/>
              </w:rPr>
              <w:instrText xml:space="preserve"> FORMTEXT </w:instrText>
            </w:r>
            <w:r w:rsidRPr="009E545D">
              <w:rPr>
                <w:rFonts w:ascii="Arial" w:hAnsi="Arial" w:cs="Arial"/>
                <w:b/>
                <w:sz w:val="20"/>
                <w:szCs w:val="20"/>
              </w:rPr>
            </w:r>
            <w:r w:rsidRPr="009E545D">
              <w:rPr>
                <w:rFonts w:ascii="Arial" w:hAnsi="Arial" w:cs="Arial"/>
                <w:b/>
                <w:sz w:val="20"/>
                <w:szCs w:val="20"/>
              </w:rPr>
              <w:fldChar w:fldCharType="separate"/>
            </w:r>
            <w:r w:rsidRPr="009E545D">
              <w:rPr>
                <w:rFonts w:ascii="Arial" w:hAnsi="Arial" w:cs="Arial"/>
                <w:b/>
                <w:noProof/>
                <w:sz w:val="20"/>
                <w:szCs w:val="20"/>
              </w:rPr>
              <w:t> </w:t>
            </w:r>
            <w:r w:rsidRPr="009E545D">
              <w:rPr>
                <w:rFonts w:ascii="Arial" w:hAnsi="Arial" w:cs="Arial"/>
                <w:b/>
                <w:noProof/>
                <w:sz w:val="20"/>
                <w:szCs w:val="20"/>
              </w:rPr>
              <w:t> </w:t>
            </w:r>
            <w:r w:rsidRPr="009E545D">
              <w:rPr>
                <w:rFonts w:ascii="Arial" w:hAnsi="Arial" w:cs="Arial"/>
                <w:b/>
                <w:noProof/>
                <w:sz w:val="20"/>
                <w:szCs w:val="20"/>
              </w:rPr>
              <w:t> </w:t>
            </w:r>
            <w:r w:rsidRPr="009E545D">
              <w:rPr>
                <w:rFonts w:ascii="Arial" w:hAnsi="Arial" w:cs="Arial"/>
                <w:b/>
                <w:noProof/>
                <w:sz w:val="20"/>
                <w:szCs w:val="20"/>
              </w:rPr>
              <w:t> </w:t>
            </w:r>
            <w:r w:rsidRPr="009E545D">
              <w:rPr>
                <w:rFonts w:ascii="Arial" w:hAnsi="Arial" w:cs="Arial"/>
                <w:b/>
                <w:noProof/>
                <w:sz w:val="20"/>
                <w:szCs w:val="20"/>
              </w:rPr>
              <w:t> </w:t>
            </w:r>
            <w:r w:rsidRPr="009E545D">
              <w:rPr>
                <w:rFonts w:ascii="Arial" w:hAnsi="Arial" w:cs="Arial"/>
                <w:b/>
                <w:sz w:val="20"/>
                <w:szCs w:val="20"/>
              </w:rPr>
              <w:fldChar w:fldCharType="end"/>
            </w:r>
          </w:p>
        </w:tc>
      </w:tr>
      <w:tr w:rsidR="00E77445" w:rsidRPr="009E545D" w14:paraId="016E3D17" w14:textId="77777777" w:rsidTr="00623F40">
        <w:trPr>
          <w:trHeight w:val="544"/>
        </w:trPr>
        <w:tc>
          <w:tcPr>
            <w:tcW w:w="2946" w:type="dxa"/>
            <w:vAlign w:val="center"/>
          </w:tcPr>
          <w:p w14:paraId="7D796321" w14:textId="77777777" w:rsidR="00B20A83" w:rsidRPr="009E545D" w:rsidRDefault="00B20A83" w:rsidP="00CF2823">
            <w:pPr>
              <w:numPr>
                <w:ilvl w:val="0"/>
                <w:numId w:val="2"/>
              </w:numPr>
              <w:tabs>
                <w:tab w:val="clear" w:pos="360"/>
                <w:tab w:val="num" w:pos="192"/>
              </w:tabs>
              <w:spacing w:before="120" w:after="0" w:line="280" w:lineRule="exact"/>
              <w:ind w:right="11"/>
              <w:jc w:val="both"/>
              <w:rPr>
                <w:rFonts w:ascii="Arial" w:hAnsi="Arial" w:cs="Arial"/>
                <w:sz w:val="20"/>
                <w:szCs w:val="20"/>
                <w:u w:val="single"/>
              </w:rPr>
            </w:pPr>
            <w:r w:rsidRPr="009E545D">
              <w:rPr>
                <w:rFonts w:ascii="Arial" w:hAnsi="Arial" w:cs="Arial"/>
                <w:sz w:val="20"/>
                <w:szCs w:val="20"/>
                <w:u w:val="single"/>
              </w:rPr>
              <w:t>INPS:</w:t>
            </w:r>
          </w:p>
          <w:p w14:paraId="34DCD662" w14:textId="77777777" w:rsidR="00B20A83" w:rsidRPr="009E545D" w:rsidRDefault="00B20A83" w:rsidP="00CF2823">
            <w:pPr>
              <w:spacing w:before="120" w:after="0" w:line="280" w:lineRule="exact"/>
              <w:ind w:right="11" w:firstLine="191"/>
              <w:jc w:val="both"/>
              <w:rPr>
                <w:rFonts w:ascii="Arial" w:hAnsi="Arial" w:cs="Arial"/>
                <w:sz w:val="20"/>
                <w:szCs w:val="20"/>
              </w:rPr>
            </w:pPr>
            <w:r w:rsidRPr="009E545D">
              <w:rPr>
                <w:rFonts w:ascii="Arial" w:hAnsi="Arial" w:cs="Arial"/>
                <w:sz w:val="20"/>
                <w:szCs w:val="20"/>
              </w:rPr>
              <w:t>Codice fiscale</w:t>
            </w:r>
          </w:p>
        </w:tc>
        <w:tc>
          <w:tcPr>
            <w:tcW w:w="1843" w:type="dxa"/>
          </w:tcPr>
          <w:p w14:paraId="17194EF0" w14:textId="77777777" w:rsidR="00B20A83" w:rsidRPr="009E545D" w:rsidRDefault="00B20A83" w:rsidP="00CF2823">
            <w:pPr>
              <w:spacing w:before="120" w:after="0" w:line="280" w:lineRule="exact"/>
              <w:ind w:right="11"/>
              <w:jc w:val="both"/>
              <w:rPr>
                <w:rFonts w:ascii="Arial" w:hAnsi="Arial" w:cs="Arial"/>
                <w:b/>
                <w:sz w:val="20"/>
                <w:szCs w:val="20"/>
              </w:rPr>
            </w:pPr>
            <w:r w:rsidRPr="009E545D">
              <w:rPr>
                <w:rFonts w:ascii="Arial" w:hAnsi="Arial" w:cs="Arial"/>
                <w:b/>
                <w:sz w:val="20"/>
                <w:szCs w:val="20"/>
              </w:rPr>
              <w:fldChar w:fldCharType="begin">
                <w:ffData>
                  <w:name w:val="Testo656"/>
                  <w:enabled/>
                  <w:calcOnExit w:val="0"/>
                  <w:textInput/>
                </w:ffData>
              </w:fldChar>
            </w:r>
            <w:r w:rsidRPr="009E545D">
              <w:rPr>
                <w:rFonts w:ascii="Arial" w:hAnsi="Arial" w:cs="Arial"/>
                <w:b/>
                <w:sz w:val="20"/>
                <w:szCs w:val="20"/>
              </w:rPr>
              <w:instrText xml:space="preserve"> FORMTEXT </w:instrText>
            </w:r>
            <w:r w:rsidRPr="009E545D">
              <w:rPr>
                <w:rFonts w:ascii="Arial" w:hAnsi="Arial" w:cs="Arial"/>
                <w:b/>
                <w:sz w:val="20"/>
                <w:szCs w:val="20"/>
              </w:rPr>
            </w:r>
            <w:r w:rsidRPr="009E545D">
              <w:rPr>
                <w:rFonts w:ascii="Arial" w:hAnsi="Arial" w:cs="Arial"/>
                <w:b/>
                <w:sz w:val="20"/>
                <w:szCs w:val="20"/>
              </w:rPr>
              <w:fldChar w:fldCharType="separate"/>
            </w:r>
            <w:r w:rsidRPr="009E545D">
              <w:rPr>
                <w:rFonts w:ascii="Arial" w:hAnsi="Arial" w:cs="Arial"/>
                <w:b/>
                <w:noProof/>
                <w:sz w:val="20"/>
                <w:szCs w:val="20"/>
              </w:rPr>
              <w:t> </w:t>
            </w:r>
            <w:r w:rsidRPr="009E545D">
              <w:rPr>
                <w:rFonts w:ascii="Arial" w:hAnsi="Arial" w:cs="Arial"/>
                <w:b/>
                <w:noProof/>
                <w:sz w:val="20"/>
                <w:szCs w:val="20"/>
              </w:rPr>
              <w:t> </w:t>
            </w:r>
            <w:r w:rsidRPr="009E545D">
              <w:rPr>
                <w:rFonts w:ascii="Arial" w:hAnsi="Arial" w:cs="Arial"/>
                <w:b/>
                <w:noProof/>
                <w:sz w:val="20"/>
                <w:szCs w:val="20"/>
              </w:rPr>
              <w:t> </w:t>
            </w:r>
            <w:r w:rsidRPr="009E545D">
              <w:rPr>
                <w:rFonts w:ascii="Arial" w:hAnsi="Arial" w:cs="Arial"/>
                <w:b/>
                <w:noProof/>
                <w:sz w:val="20"/>
                <w:szCs w:val="20"/>
              </w:rPr>
              <w:t> </w:t>
            </w:r>
            <w:r w:rsidRPr="009E545D">
              <w:rPr>
                <w:rFonts w:ascii="Arial" w:hAnsi="Arial" w:cs="Arial"/>
                <w:b/>
                <w:noProof/>
                <w:sz w:val="20"/>
                <w:szCs w:val="20"/>
              </w:rPr>
              <w:t> </w:t>
            </w:r>
            <w:r w:rsidRPr="009E545D">
              <w:rPr>
                <w:rFonts w:ascii="Arial" w:hAnsi="Arial" w:cs="Arial"/>
                <w:b/>
                <w:sz w:val="20"/>
                <w:szCs w:val="20"/>
              </w:rPr>
              <w:fldChar w:fldCharType="end"/>
            </w:r>
          </w:p>
        </w:tc>
        <w:tc>
          <w:tcPr>
            <w:tcW w:w="1984" w:type="dxa"/>
            <w:vMerge/>
            <w:vAlign w:val="center"/>
          </w:tcPr>
          <w:p w14:paraId="40F5FECA" w14:textId="77777777" w:rsidR="00B20A83" w:rsidRPr="009E545D" w:rsidRDefault="00B20A83" w:rsidP="00CF2823">
            <w:pPr>
              <w:numPr>
                <w:ilvl w:val="0"/>
                <w:numId w:val="2"/>
              </w:numPr>
              <w:tabs>
                <w:tab w:val="clear" w:pos="360"/>
                <w:tab w:val="num" w:pos="192"/>
              </w:tabs>
              <w:spacing w:before="120" w:after="0" w:line="280" w:lineRule="exact"/>
              <w:ind w:right="11"/>
              <w:jc w:val="both"/>
              <w:rPr>
                <w:rFonts w:ascii="Arial" w:hAnsi="Arial" w:cs="Arial"/>
                <w:sz w:val="20"/>
                <w:szCs w:val="20"/>
              </w:rPr>
            </w:pPr>
          </w:p>
        </w:tc>
        <w:tc>
          <w:tcPr>
            <w:tcW w:w="1701" w:type="dxa"/>
            <w:vMerge/>
          </w:tcPr>
          <w:p w14:paraId="383C6EAA" w14:textId="77777777" w:rsidR="00B20A83" w:rsidRPr="009E545D" w:rsidRDefault="00B20A83" w:rsidP="00CF2823">
            <w:pPr>
              <w:spacing w:before="120" w:after="0" w:line="280" w:lineRule="exact"/>
              <w:ind w:right="11"/>
              <w:jc w:val="both"/>
              <w:rPr>
                <w:rFonts w:ascii="Arial" w:hAnsi="Arial" w:cs="Arial"/>
                <w:b/>
                <w:sz w:val="20"/>
                <w:szCs w:val="20"/>
              </w:rPr>
            </w:pPr>
          </w:p>
        </w:tc>
      </w:tr>
      <w:tr w:rsidR="00E77445" w:rsidRPr="009E545D" w14:paraId="45406D9E" w14:textId="77777777" w:rsidTr="00623F40">
        <w:trPr>
          <w:trHeight w:val="544"/>
        </w:trPr>
        <w:tc>
          <w:tcPr>
            <w:tcW w:w="2946" w:type="dxa"/>
            <w:vAlign w:val="center"/>
          </w:tcPr>
          <w:p w14:paraId="7D2A39D9" w14:textId="77777777" w:rsidR="00B20A83" w:rsidRPr="009E545D" w:rsidRDefault="00B20A83" w:rsidP="00CF2823">
            <w:pPr>
              <w:numPr>
                <w:ilvl w:val="0"/>
                <w:numId w:val="2"/>
              </w:numPr>
              <w:tabs>
                <w:tab w:val="clear" w:pos="360"/>
                <w:tab w:val="num" w:pos="192"/>
              </w:tabs>
              <w:spacing w:before="120" w:after="0" w:line="280" w:lineRule="exact"/>
              <w:ind w:right="11"/>
              <w:jc w:val="both"/>
              <w:rPr>
                <w:rFonts w:ascii="Arial" w:hAnsi="Arial" w:cs="Arial"/>
                <w:sz w:val="20"/>
                <w:szCs w:val="20"/>
                <w:u w:val="single"/>
              </w:rPr>
            </w:pPr>
            <w:r w:rsidRPr="009E545D">
              <w:rPr>
                <w:rFonts w:ascii="Arial" w:hAnsi="Arial" w:cs="Arial"/>
                <w:sz w:val="20"/>
                <w:szCs w:val="20"/>
                <w:u w:val="single"/>
              </w:rPr>
              <w:t>INPS:</w:t>
            </w:r>
          </w:p>
          <w:p w14:paraId="57FA3743" w14:textId="77777777" w:rsidR="00B20A83" w:rsidRPr="009E545D" w:rsidRDefault="00B20A83" w:rsidP="00CF2823">
            <w:pPr>
              <w:spacing w:before="120" w:after="0" w:line="280" w:lineRule="exact"/>
              <w:ind w:left="175" w:right="11"/>
              <w:jc w:val="both"/>
              <w:rPr>
                <w:rFonts w:ascii="Arial" w:hAnsi="Arial" w:cs="Arial"/>
                <w:sz w:val="20"/>
                <w:szCs w:val="20"/>
                <w:u w:val="single"/>
              </w:rPr>
            </w:pPr>
            <w:r w:rsidRPr="009E545D">
              <w:rPr>
                <w:rFonts w:ascii="Arial" w:hAnsi="Arial" w:cs="Arial"/>
                <w:sz w:val="20"/>
                <w:szCs w:val="20"/>
              </w:rPr>
              <w:t>Pos. contr. individuale</w:t>
            </w:r>
          </w:p>
        </w:tc>
        <w:tc>
          <w:tcPr>
            <w:tcW w:w="1843" w:type="dxa"/>
          </w:tcPr>
          <w:p w14:paraId="3526ED44" w14:textId="77777777" w:rsidR="00B20A83" w:rsidRPr="009E545D" w:rsidRDefault="00B20A83" w:rsidP="00CF2823">
            <w:pPr>
              <w:spacing w:before="120" w:after="0" w:line="280" w:lineRule="exact"/>
              <w:ind w:right="11"/>
              <w:jc w:val="both"/>
              <w:rPr>
                <w:rFonts w:ascii="Arial" w:hAnsi="Arial" w:cs="Arial"/>
                <w:b/>
                <w:sz w:val="20"/>
                <w:szCs w:val="20"/>
              </w:rPr>
            </w:pPr>
            <w:r w:rsidRPr="009E545D">
              <w:rPr>
                <w:rFonts w:ascii="Arial" w:hAnsi="Arial" w:cs="Arial"/>
                <w:b/>
                <w:sz w:val="20"/>
                <w:szCs w:val="20"/>
              </w:rPr>
              <w:fldChar w:fldCharType="begin">
                <w:ffData>
                  <w:name w:val="Testo656"/>
                  <w:enabled/>
                  <w:calcOnExit w:val="0"/>
                  <w:textInput/>
                </w:ffData>
              </w:fldChar>
            </w:r>
            <w:r w:rsidRPr="009E545D">
              <w:rPr>
                <w:rFonts w:ascii="Arial" w:hAnsi="Arial" w:cs="Arial"/>
                <w:b/>
                <w:sz w:val="20"/>
                <w:szCs w:val="20"/>
              </w:rPr>
              <w:instrText xml:space="preserve"> FORMTEXT </w:instrText>
            </w:r>
            <w:r w:rsidRPr="009E545D">
              <w:rPr>
                <w:rFonts w:ascii="Arial" w:hAnsi="Arial" w:cs="Arial"/>
                <w:b/>
                <w:sz w:val="20"/>
                <w:szCs w:val="20"/>
              </w:rPr>
            </w:r>
            <w:r w:rsidRPr="009E545D">
              <w:rPr>
                <w:rFonts w:ascii="Arial" w:hAnsi="Arial" w:cs="Arial"/>
                <w:b/>
                <w:sz w:val="20"/>
                <w:szCs w:val="20"/>
              </w:rPr>
              <w:fldChar w:fldCharType="separate"/>
            </w:r>
            <w:r w:rsidRPr="009E545D">
              <w:rPr>
                <w:rFonts w:ascii="Arial" w:hAnsi="Arial" w:cs="Arial"/>
                <w:b/>
                <w:noProof/>
                <w:sz w:val="20"/>
                <w:szCs w:val="20"/>
              </w:rPr>
              <w:t> </w:t>
            </w:r>
            <w:r w:rsidRPr="009E545D">
              <w:rPr>
                <w:rFonts w:ascii="Arial" w:hAnsi="Arial" w:cs="Arial"/>
                <w:b/>
                <w:noProof/>
                <w:sz w:val="20"/>
                <w:szCs w:val="20"/>
              </w:rPr>
              <w:t> </w:t>
            </w:r>
            <w:r w:rsidRPr="009E545D">
              <w:rPr>
                <w:rFonts w:ascii="Arial" w:hAnsi="Arial" w:cs="Arial"/>
                <w:b/>
                <w:noProof/>
                <w:sz w:val="20"/>
                <w:szCs w:val="20"/>
              </w:rPr>
              <w:t> </w:t>
            </w:r>
            <w:r w:rsidRPr="009E545D">
              <w:rPr>
                <w:rFonts w:ascii="Arial" w:hAnsi="Arial" w:cs="Arial"/>
                <w:b/>
                <w:noProof/>
                <w:sz w:val="20"/>
                <w:szCs w:val="20"/>
              </w:rPr>
              <w:t> </w:t>
            </w:r>
            <w:r w:rsidRPr="009E545D">
              <w:rPr>
                <w:rFonts w:ascii="Arial" w:hAnsi="Arial" w:cs="Arial"/>
                <w:b/>
                <w:noProof/>
                <w:sz w:val="20"/>
                <w:szCs w:val="20"/>
              </w:rPr>
              <w:t> </w:t>
            </w:r>
            <w:r w:rsidRPr="009E545D">
              <w:rPr>
                <w:rFonts w:ascii="Arial" w:hAnsi="Arial" w:cs="Arial"/>
                <w:b/>
                <w:sz w:val="20"/>
                <w:szCs w:val="20"/>
              </w:rPr>
              <w:fldChar w:fldCharType="end"/>
            </w:r>
          </w:p>
        </w:tc>
        <w:tc>
          <w:tcPr>
            <w:tcW w:w="1984" w:type="dxa"/>
            <w:vMerge/>
            <w:vAlign w:val="center"/>
          </w:tcPr>
          <w:p w14:paraId="31692112" w14:textId="77777777" w:rsidR="00B20A83" w:rsidRPr="009E545D" w:rsidRDefault="00B20A83" w:rsidP="00CF2823">
            <w:pPr>
              <w:numPr>
                <w:ilvl w:val="0"/>
                <w:numId w:val="2"/>
              </w:numPr>
              <w:tabs>
                <w:tab w:val="clear" w:pos="360"/>
                <w:tab w:val="num" w:pos="192"/>
              </w:tabs>
              <w:spacing w:before="120" w:after="0" w:line="280" w:lineRule="exact"/>
              <w:ind w:right="11"/>
              <w:jc w:val="both"/>
              <w:rPr>
                <w:rFonts w:ascii="Arial" w:hAnsi="Arial" w:cs="Arial"/>
                <w:sz w:val="20"/>
                <w:szCs w:val="20"/>
              </w:rPr>
            </w:pPr>
          </w:p>
        </w:tc>
        <w:tc>
          <w:tcPr>
            <w:tcW w:w="1701" w:type="dxa"/>
            <w:vMerge/>
          </w:tcPr>
          <w:p w14:paraId="29268170" w14:textId="77777777" w:rsidR="00B20A83" w:rsidRPr="009E545D" w:rsidRDefault="00B20A83" w:rsidP="00CF2823">
            <w:pPr>
              <w:spacing w:before="120" w:after="0" w:line="280" w:lineRule="exact"/>
              <w:ind w:right="11"/>
              <w:jc w:val="both"/>
              <w:rPr>
                <w:rFonts w:ascii="Arial" w:hAnsi="Arial" w:cs="Arial"/>
                <w:b/>
                <w:sz w:val="20"/>
                <w:szCs w:val="20"/>
              </w:rPr>
            </w:pPr>
          </w:p>
        </w:tc>
      </w:tr>
      <w:tr w:rsidR="00E77445" w:rsidRPr="009E545D" w14:paraId="3E72DBDC" w14:textId="77777777" w:rsidTr="00623F40">
        <w:trPr>
          <w:trHeight w:val="544"/>
        </w:trPr>
        <w:tc>
          <w:tcPr>
            <w:tcW w:w="2946" w:type="dxa"/>
            <w:vAlign w:val="center"/>
          </w:tcPr>
          <w:p w14:paraId="53BA2E9F" w14:textId="77777777" w:rsidR="00B20A83" w:rsidRPr="009E545D" w:rsidRDefault="00B20A83" w:rsidP="00CF2823">
            <w:pPr>
              <w:numPr>
                <w:ilvl w:val="0"/>
                <w:numId w:val="2"/>
              </w:numPr>
              <w:tabs>
                <w:tab w:val="clear" w:pos="360"/>
                <w:tab w:val="num" w:pos="192"/>
              </w:tabs>
              <w:spacing w:before="120" w:after="0" w:line="280" w:lineRule="exact"/>
              <w:ind w:right="11"/>
              <w:jc w:val="both"/>
              <w:rPr>
                <w:rFonts w:ascii="Arial" w:hAnsi="Arial" w:cs="Arial"/>
                <w:sz w:val="20"/>
                <w:szCs w:val="20"/>
                <w:u w:val="single"/>
              </w:rPr>
            </w:pPr>
            <w:r w:rsidRPr="009E545D">
              <w:rPr>
                <w:rFonts w:ascii="Arial" w:hAnsi="Arial" w:cs="Arial"/>
                <w:sz w:val="20"/>
                <w:szCs w:val="20"/>
                <w:u w:val="single"/>
              </w:rPr>
              <w:t>CASSA EDILE:</w:t>
            </w:r>
          </w:p>
          <w:p w14:paraId="289B7D01" w14:textId="77777777" w:rsidR="00B20A83" w:rsidRPr="009E545D" w:rsidRDefault="00B20A83" w:rsidP="00CF2823">
            <w:pPr>
              <w:spacing w:before="120" w:after="0" w:line="280" w:lineRule="exact"/>
              <w:ind w:right="11" w:firstLine="191"/>
              <w:jc w:val="both"/>
              <w:rPr>
                <w:rFonts w:ascii="Arial" w:hAnsi="Arial" w:cs="Arial"/>
                <w:sz w:val="20"/>
                <w:szCs w:val="20"/>
                <w:u w:val="single"/>
              </w:rPr>
            </w:pPr>
            <w:r w:rsidRPr="009E545D">
              <w:rPr>
                <w:rFonts w:ascii="Arial" w:hAnsi="Arial" w:cs="Arial"/>
                <w:sz w:val="20"/>
                <w:szCs w:val="20"/>
              </w:rPr>
              <w:t xml:space="preserve">Codice Impresa </w:t>
            </w:r>
          </w:p>
        </w:tc>
        <w:tc>
          <w:tcPr>
            <w:tcW w:w="1843" w:type="dxa"/>
          </w:tcPr>
          <w:p w14:paraId="701750C6" w14:textId="77777777" w:rsidR="00B20A83" w:rsidRPr="009E545D" w:rsidRDefault="00B20A83" w:rsidP="00CF2823">
            <w:pPr>
              <w:spacing w:before="120" w:after="0" w:line="280" w:lineRule="exact"/>
              <w:ind w:right="11"/>
              <w:jc w:val="both"/>
              <w:rPr>
                <w:rFonts w:ascii="Arial" w:hAnsi="Arial" w:cs="Arial"/>
                <w:b/>
                <w:sz w:val="20"/>
                <w:szCs w:val="20"/>
              </w:rPr>
            </w:pPr>
            <w:r w:rsidRPr="009E545D">
              <w:rPr>
                <w:rFonts w:ascii="Arial" w:hAnsi="Arial" w:cs="Arial"/>
                <w:b/>
                <w:sz w:val="20"/>
                <w:szCs w:val="20"/>
              </w:rPr>
              <w:fldChar w:fldCharType="begin">
                <w:ffData>
                  <w:name w:val="Testo656"/>
                  <w:enabled/>
                  <w:calcOnExit w:val="0"/>
                  <w:textInput/>
                </w:ffData>
              </w:fldChar>
            </w:r>
            <w:r w:rsidRPr="009E545D">
              <w:rPr>
                <w:rFonts w:ascii="Arial" w:hAnsi="Arial" w:cs="Arial"/>
                <w:b/>
                <w:sz w:val="20"/>
                <w:szCs w:val="20"/>
              </w:rPr>
              <w:instrText xml:space="preserve"> FORMTEXT </w:instrText>
            </w:r>
            <w:r w:rsidRPr="009E545D">
              <w:rPr>
                <w:rFonts w:ascii="Arial" w:hAnsi="Arial" w:cs="Arial"/>
                <w:b/>
                <w:sz w:val="20"/>
                <w:szCs w:val="20"/>
              </w:rPr>
            </w:r>
            <w:r w:rsidRPr="009E545D">
              <w:rPr>
                <w:rFonts w:ascii="Arial" w:hAnsi="Arial" w:cs="Arial"/>
                <w:b/>
                <w:sz w:val="20"/>
                <w:szCs w:val="20"/>
              </w:rPr>
              <w:fldChar w:fldCharType="separate"/>
            </w:r>
            <w:r w:rsidRPr="009E545D">
              <w:rPr>
                <w:rFonts w:ascii="Arial" w:hAnsi="Arial" w:cs="Arial"/>
                <w:b/>
                <w:noProof/>
                <w:sz w:val="20"/>
                <w:szCs w:val="20"/>
              </w:rPr>
              <w:t> </w:t>
            </w:r>
            <w:r w:rsidRPr="009E545D">
              <w:rPr>
                <w:rFonts w:ascii="Arial" w:hAnsi="Arial" w:cs="Arial"/>
                <w:b/>
                <w:noProof/>
                <w:sz w:val="20"/>
                <w:szCs w:val="20"/>
              </w:rPr>
              <w:t> </w:t>
            </w:r>
            <w:r w:rsidRPr="009E545D">
              <w:rPr>
                <w:rFonts w:ascii="Arial" w:hAnsi="Arial" w:cs="Arial"/>
                <w:b/>
                <w:noProof/>
                <w:sz w:val="20"/>
                <w:szCs w:val="20"/>
              </w:rPr>
              <w:t> </w:t>
            </w:r>
            <w:r w:rsidRPr="009E545D">
              <w:rPr>
                <w:rFonts w:ascii="Arial" w:hAnsi="Arial" w:cs="Arial"/>
                <w:b/>
                <w:noProof/>
                <w:sz w:val="20"/>
                <w:szCs w:val="20"/>
              </w:rPr>
              <w:t> </w:t>
            </w:r>
            <w:r w:rsidRPr="009E545D">
              <w:rPr>
                <w:rFonts w:ascii="Arial" w:hAnsi="Arial" w:cs="Arial"/>
                <w:b/>
                <w:noProof/>
                <w:sz w:val="20"/>
                <w:szCs w:val="20"/>
              </w:rPr>
              <w:t> </w:t>
            </w:r>
            <w:r w:rsidRPr="009E545D">
              <w:rPr>
                <w:rFonts w:ascii="Arial" w:hAnsi="Arial" w:cs="Arial"/>
                <w:b/>
                <w:sz w:val="20"/>
                <w:szCs w:val="20"/>
              </w:rPr>
              <w:fldChar w:fldCharType="end"/>
            </w:r>
          </w:p>
        </w:tc>
        <w:tc>
          <w:tcPr>
            <w:tcW w:w="1984" w:type="dxa"/>
            <w:vAlign w:val="center"/>
          </w:tcPr>
          <w:p w14:paraId="4982ABB9" w14:textId="77777777" w:rsidR="00B20A83" w:rsidRPr="009E545D" w:rsidRDefault="00B20A83" w:rsidP="00CF2823">
            <w:pPr>
              <w:numPr>
                <w:ilvl w:val="0"/>
                <w:numId w:val="2"/>
              </w:numPr>
              <w:tabs>
                <w:tab w:val="clear" w:pos="360"/>
                <w:tab w:val="num" w:pos="192"/>
              </w:tabs>
              <w:spacing w:before="120" w:after="0" w:line="280" w:lineRule="exact"/>
              <w:ind w:right="11"/>
              <w:jc w:val="both"/>
              <w:rPr>
                <w:rFonts w:ascii="Arial" w:hAnsi="Arial" w:cs="Arial"/>
                <w:sz w:val="20"/>
                <w:szCs w:val="20"/>
                <w:u w:val="single"/>
              </w:rPr>
            </w:pPr>
            <w:r w:rsidRPr="009E545D">
              <w:rPr>
                <w:rFonts w:ascii="Arial" w:hAnsi="Arial" w:cs="Arial"/>
                <w:sz w:val="20"/>
                <w:szCs w:val="20"/>
                <w:u w:val="single"/>
              </w:rPr>
              <w:t>CASSA EDILE:</w:t>
            </w:r>
          </w:p>
          <w:p w14:paraId="3502B259" w14:textId="77777777" w:rsidR="00B20A83" w:rsidRPr="009E545D" w:rsidRDefault="00B20A83" w:rsidP="00CF2823">
            <w:pPr>
              <w:spacing w:before="120" w:after="0" w:line="280" w:lineRule="exact"/>
              <w:ind w:right="11" w:firstLine="191"/>
              <w:jc w:val="both"/>
              <w:rPr>
                <w:rFonts w:ascii="Arial" w:hAnsi="Arial" w:cs="Arial"/>
                <w:sz w:val="20"/>
                <w:szCs w:val="20"/>
              </w:rPr>
            </w:pPr>
            <w:r w:rsidRPr="009E545D">
              <w:rPr>
                <w:rFonts w:ascii="Arial" w:hAnsi="Arial" w:cs="Arial"/>
                <w:sz w:val="20"/>
                <w:szCs w:val="20"/>
              </w:rPr>
              <w:t>Sede competente</w:t>
            </w:r>
          </w:p>
        </w:tc>
        <w:tc>
          <w:tcPr>
            <w:tcW w:w="1701" w:type="dxa"/>
          </w:tcPr>
          <w:p w14:paraId="4380C784" w14:textId="77777777" w:rsidR="00B20A83" w:rsidRPr="009E545D" w:rsidRDefault="00B20A83" w:rsidP="00CF2823">
            <w:pPr>
              <w:spacing w:before="120" w:after="0" w:line="280" w:lineRule="exact"/>
              <w:ind w:right="11"/>
              <w:jc w:val="both"/>
              <w:rPr>
                <w:rFonts w:ascii="Arial" w:hAnsi="Arial" w:cs="Arial"/>
                <w:b/>
                <w:sz w:val="20"/>
                <w:szCs w:val="20"/>
              </w:rPr>
            </w:pPr>
            <w:r w:rsidRPr="009E545D">
              <w:rPr>
                <w:rFonts w:ascii="Arial" w:hAnsi="Arial" w:cs="Arial"/>
                <w:b/>
                <w:sz w:val="20"/>
                <w:szCs w:val="20"/>
              </w:rPr>
              <w:fldChar w:fldCharType="begin">
                <w:ffData>
                  <w:name w:val="Testo656"/>
                  <w:enabled/>
                  <w:calcOnExit w:val="0"/>
                  <w:textInput/>
                </w:ffData>
              </w:fldChar>
            </w:r>
            <w:r w:rsidRPr="009E545D">
              <w:rPr>
                <w:rFonts w:ascii="Arial" w:hAnsi="Arial" w:cs="Arial"/>
                <w:b/>
                <w:sz w:val="20"/>
                <w:szCs w:val="20"/>
              </w:rPr>
              <w:instrText xml:space="preserve"> FORMTEXT </w:instrText>
            </w:r>
            <w:r w:rsidRPr="009E545D">
              <w:rPr>
                <w:rFonts w:ascii="Arial" w:hAnsi="Arial" w:cs="Arial"/>
                <w:b/>
                <w:sz w:val="20"/>
                <w:szCs w:val="20"/>
              </w:rPr>
            </w:r>
            <w:r w:rsidRPr="009E545D">
              <w:rPr>
                <w:rFonts w:ascii="Arial" w:hAnsi="Arial" w:cs="Arial"/>
                <w:b/>
                <w:sz w:val="20"/>
                <w:szCs w:val="20"/>
              </w:rPr>
              <w:fldChar w:fldCharType="separate"/>
            </w:r>
            <w:r w:rsidRPr="009E545D">
              <w:rPr>
                <w:rFonts w:ascii="Arial" w:hAnsi="Arial" w:cs="Arial"/>
                <w:b/>
                <w:noProof/>
                <w:sz w:val="20"/>
                <w:szCs w:val="20"/>
              </w:rPr>
              <w:t> </w:t>
            </w:r>
            <w:r w:rsidRPr="009E545D">
              <w:rPr>
                <w:rFonts w:ascii="Arial" w:hAnsi="Arial" w:cs="Arial"/>
                <w:b/>
                <w:noProof/>
                <w:sz w:val="20"/>
                <w:szCs w:val="20"/>
              </w:rPr>
              <w:t> </w:t>
            </w:r>
            <w:r w:rsidRPr="009E545D">
              <w:rPr>
                <w:rFonts w:ascii="Arial" w:hAnsi="Arial" w:cs="Arial"/>
                <w:b/>
                <w:noProof/>
                <w:sz w:val="20"/>
                <w:szCs w:val="20"/>
              </w:rPr>
              <w:t> </w:t>
            </w:r>
            <w:r w:rsidRPr="009E545D">
              <w:rPr>
                <w:rFonts w:ascii="Arial" w:hAnsi="Arial" w:cs="Arial"/>
                <w:b/>
                <w:noProof/>
                <w:sz w:val="20"/>
                <w:szCs w:val="20"/>
              </w:rPr>
              <w:t> </w:t>
            </w:r>
            <w:r w:rsidRPr="009E545D">
              <w:rPr>
                <w:rFonts w:ascii="Arial" w:hAnsi="Arial" w:cs="Arial"/>
                <w:b/>
                <w:noProof/>
                <w:sz w:val="20"/>
                <w:szCs w:val="20"/>
              </w:rPr>
              <w:t> </w:t>
            </w:r>
            <w:r w:rsidRPr="009E545D">
              <w:rPr>
                <w:rFonts w:ascii="Arial" w:hAnsi="Arial" w:cs="Arial"/>
                <w:b/>
                <w:sz w:val="20"/>
                <w:szCs w:val="20"/>
              </w:rPr>
              <w:fldChar w:fldCharType="end"/>
            </w:r>
          </w:p>
        </w:tc>
      </w:tr>
    </w:tbl>
    <w:p w14:paraId="576956A5" w14:textId="77777777" w:rsidR="00B20A83" w:rsidRPr="009E545D" w:rsidRDefault="00B20A83" w:rsidP="00EF373F">
      <w:pPr>
        <w:pStyle w:val="Paragrafoelenco"/>
        <w:numPr>
          <w:ilvl w:val="0"/>
          <w:numId w:val="3"/>
        </w:numPr>
        <w:spacing w:before="120" w:after="120" w:line="280" w:lineRule="exact"/>
        <w:ind w:left="851" w:right="11" w:hanging="284"/>
        <w:jc w:val="both"/>
        <w:rPr>
          <w:rFonts w:ascii="Arial" w:eastAsia="MS Mincho" w:hAnsi="Arial" w:cs="Arial"/>
          <w:lang w:eastAsia="ja-JP"/>
        </w:rPr>
      </w:pPr>
      <w:r w:rsidRPr="009E545D">
        <w:rPr>
          <w:rFonts w:ascii="Arial" w:hAnsi="Arial" w:cs="Arial"/>
          <w:b/>
        </w:rPr>
        <w:t>INFORMAZIONI RILEVANTI AI FINI DELLA RICHIESTA DELLA</w:t>
      </w:r>
      <w:r w:rsidRPr="009E545D">
        <w:rPr>
          <w:rFonts w:ascii="Arial" w:eastAsia="MS Mincho" w:hAnsi="Arial" w:cs="Arial"/>
          <w:b/>
          <w:lang w:eastAsia="ja-JP"/>
        </w:rPr>
        <w:t xml:space="preserve"> VERIFICA DELL’OTTEMPERANZA ALLE NORME CONTENUTE NELLA LEGGE N. 68/1999</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54"/>
        <w:gridCol w:w="4328"/>
      </w:tblGrid>
      <w:tr w:rsidR="00E77445" w:rsidRPr="009E545D" w14:paraId="064F2C30" w14:textId="77777777" w:rsidTr="002466C1">
        <w:trPr>
          <w:trHeight w:val="767"/>
        </w:trPr>
        <w:tc>
          <w:tcPr>
            <w:tcW w:w="4454" w:type="dxa"/>
            <w:vAlign w:val="center"/>
          </w:tcPr>
          <w:p w14:paraId="7F2DDBF8" w14:textId="77777777" w:rsidR="00B20A83" w:rsidRPr="009E545D" w:rsidRDefault="00B20A83" w:rsidP="00181882">
            <w:pPr>
              <w:spacing w:before="120" w:after="120" w:line="280" w:lineRule="exact"/>
              <w:ind w:right="11"/>
              <w:jc w:val="both"/>
              <w:rPr>
                <w:rFonts w:ascii="Arial" w:hAnsi="Arial" w:cs="Arial"/>
                <w:sz w:val="20"/>
                <w:szCs w:val="20"/>
              </w:rPr>
            </w:pPr>
            <w:r w:rsidRPr="009E545D">
              <w:rPr>
                <w:rFonts w:ascii="Arial" w:hAnsi="Arial" w:cs="Arial"/>
                <w:sz w:val="20"/>
                <w:szCs w:val="20"/>
              </w:rPr>
              <w:t>Sede della Direzione Provinciale del Lavoro</w:t>
            </w:r>
          </w:p>
        </w:tc>
        <w:tc>
          <w:tcPr>
            <w:tcW w:w="4328" w:type="dxa"/>
            <w:vAlign w:val="center"/>
          </w:tcPr>
          <w:p w14:paraId="1D5CA5BE" w14:textId="77777777" w:rsidR="00B20A83" w:rsidRPr="009E545D" w:rsidRDefault="00B20A83" w:rsidP="00181882">
            <w:pPr>
              <w:spacing w:before="120" w:after="120" w:line="280" w:lineRule="exact"/>
              <w:ind w:right="11"/>
              <w:jc w:val="both"/>
              <w:rPr>
                <w:rFonts w:ascii="Arial" w:hAnsi="Arial" w:cs="Arial"/>
                <w:sz w:val="20"/>
                <w:szCs w:val="20"/>
              </w:rPr>
            </w:pPr>
            <w:r w:rsidRPr="009E545D">
              <w:rPr>
                <w:rFonts w:ascii="Arial" w:hAnsi="Arial" w:cs="Arial"/>
                <w:sz w:val="20"/>
                <w:szCs w:val="20"/>
              </w:rPr>
              <w:fldChar w:fldCharType="begin">
                <w:ffData>
                  <w:name w:val="Testo656"/>
                  <w:enabled/>
                  <w:calcOnExit w:val="0"/>
                  <w:textInput/>
                </w:ffData>
              </w:fldChar>
            </w:r>
            <w:r w:rsidRPr="009E545D">
              <w:rPr>
                <w:rFonts w:ascii="Arial" w:hAnsi="Arial" w:cs="Arial"/>
                <w:sz w:val="20"/>
                <w:szCs w:val="20"/>
              </w:rPr>
              <w:instrText xml:space="preserve"> FORMTEXT </w:instrText>
            </w:r>
            <w:r w:rsidRPr="009E545D">
              <w:rPr>
                <w:rFonts w:ascii="Arial" w:hAnsi="Arial" w:cs="Arial"/>
                <w:sz w:val="20"/>
                <w:szCs w:val="20"/>
              </w:rPr>
            </w:r>
            <w:r w:rsidRPr="009E545D">
              <w:rPr>
                <w:rFonts w:ascii="Arial" w:hAnsi="Arial" w:cs="Arial"/>
                <w:sz w:val="20"/>
                <w:szCs w:val="20"/>
              </w:rPr>
              <w:fldChar w:fldCharType="separate"/>
            </w:r>
            <w:r w:rsidRPr="009E545D">
              <w:rPr>
                <w:rFonts w:ascii="Arial" w:hAnsi="Arial" w:cs="Arial"/>
                <w:sz w:val="20"/>
                <w:szCs w:val="20"/>
              </w:rPr>
              <w:t> </w:t>
            </w:r>
            <w:r w:rsidRPr="009E545D">
              <w:rPr>
                <w:rFonts w:ascii="Arial" w:hAnsi="Arial" w:cs="Arial"/>
                <w:sz w:val="20"/>
                <w:szCs w:val="20"/>
              </w:rPr>
              <w:t> </w:t>
            </w:r>
            <w:r w:rsidRPr="009E545D">
              <w:rPr>
                <w:rFonts w:ascii="Arial" w:hAnsi="Arial" w:cs="Arial"/>
                <w:sz w:val="20"/>
                <w:szCs w:val="20"/>
              </w:rPr>
              <w:t> </w:t>
            </w:r>
            <w:r w:rsidRPr="009E545D">
              <w:rPr>
                <w:rFonts w:ascii="Arial" w:hAnsi="Arial" w:cs="Arial"/>
                <w:sz w:val="20"/>
                <w:szCs w:val="20"/>
              </w:rPr>
              <w:t> </w:t>
            </w:r>
            <w:r w:rsidRPr="009E545D">
              <w:rPr>
                <w:rFonts w:ascii="Arial" w:hAnsi="Arial" w:cs="Arial"/>
                <w:sz w:val="20"/>
                <w:szCs w:val="20"/>
              </w:rPr>
              <w:t> </w:t>
            </w:r>
            <w:r w:rsidRPr="009E545D">
              <w:rPr>
                <w:rFonts w:ascii="Arial" w:hAnsi="Arial" w:cs="Arial"/>
                <w:sz w:val="20"/>
                <w:szCs w:val="20"/>
              </w:rPr>
              <w:fldChar w:fldCharType="end"/>
            </w:r>
          </w:p>
        </w:tc>
      </w:tr>
      <w:tr w:rsidR="00E77445" w:rsidRPr="009E545D" w14:paraId="1BB236D8" w14:textId="77777777" w:rsidTr="002466C1">
        <w:trPr>
          <w:trHeight w:val="546"/>
        </w:trPr>
        <w:tc>
          <w:tcPr>
            <w:tcW w:w="4454" w:type="dxa"/>
            <w:vAlign w:val="center"/>
          </w:tcPr>
          <w:p w14:paraId="265EEFD3" w14:textId="77777777" w:rsidR="00B20A83" w:rsidRPr="009E545D" w:rsidRDefault="00B20A83" w:rsidP="00181882">
            <w:pPr>
              <w:spacing w:before="120" w:after="120" w:line="280" w:lineRule="exact"/>
              <w:ind w:right="11"/>
              <w:jc w:val="both"/>
              <w:rPr>
                <w:rFonts w:ascii="Arial" w:hAnsi="Arial" w:cs="Arial"/>
                <w:sz w:val="20"/>
                <w:szCs w:val="20"/>
              </w:rPr>
            </w:pPr>
            <w:r w:rsidRPr="009E545D">
              <w:rPr>
                <w:rFonts w:ascii="Arial" w:hAnsi="Arial" w:cs="Arial"/>
                <w:sz w:val="20"/>
                <w:szCs w:val="20"/>
              </w:rPr>
              <w:t>Indirizzo</w:t>
            </w:r>
          </w:p>
        </w:tc>
        <w:tc>
          <w:tcPr>
            <w:tcW w:w="4328" w:type="dxa"/>
            <w:vAlign w:val="center"/>
          </w:tcPr>
          <w:p w14:paraId="232348F2" w14:textId="77777777" w:rsidR="00B20A83" w:rsidRPr="009E545D" w:rsidRDefault="00B20A83" w:rsidP="00181882">
            <w:pPr>
              <w:spacing w:before="120" w:after="120" w:line="280" w:lineRule="exact"/>
              <w:ind w:right="11"/>
              <w:jc w:val="both"/>
              <w:rPr>
                <w:rFonts w:ascii="Arial" w:hAnsi="Arial" w:cs="Arial"/>
                <w:sz w:val="20"/>
                <w:szCs w:val="20"/>
              </w:rPr>
            </w:pPr>
            <w:r w:rsidRPr="009E545D">
              <w:rPr>
                <w:rFonts w:ascii="Arial" w:hAnsi="Arial" w:cs="Arial"/>
                <w:sz w:val="20"/>
                <w:szCs w:val="20"/>
              </w:rPr>
              <w:fldChar w:fldCharType="begin">
                <w:ffData>
                  <w:name w:val="Testo656"/>
                  <w:enabled/>
                  <w:calcOnExit w:val="0"/>
                  <w:textInput/>
                </w:ffData>
              </w:fldChar>
            </w:r>
            <w:r w:rsidRPr="009E545D">
              <w:rPr>
                <w:rFonts w:ascii="Arial" w:hAnsi="Arial" w:cs="Arial"/>
                <w:sz w:val="20"/>
                <w:szCs w:val="20"/>
              </w:rPr>
              <w:instrText xml:space="preserve"> FORMTEXT </w:instrText>
            </w:r>
            <w:r w:rsidRPr="009E545D">
              <w:rPr>
                <w:rFonts w:ascii="Arial" w:hAnsi="Arial" w:cs="Arial"/>
                <w:sz w:val="20"/>
                <w:szCs w:val="20"/>
              </w:rPr>
            </w:r>
            <w:r w:rsidRPr="009E545D">
              <w:rPr>
                <w:rFonts w:ascii="Arial" w:hAnsi="Arial" w:cs="Arial"/>
                <w:sz w:val="20"/>
                <w:szCs w:val="20"/>
              </w:rPr>
              <w:fldChar w:fldCharType="separate"/>
            </w:r>
            <w:r w:rsidRPr="009E545D">
              <w:rPr>
                <w:rFonts w:ascii="Arial" w:hAnsi="Arial" w:cs="Arial"/>
                <w:sz w:val="20"/>
                <w:szCs w:val="20"/>
              </w:rPr>
              <w:t> </w:t>
            </w:r>
            <w:r w:rsidRPr="009E545D">
              <w:rPr>
                <w:rFonts w:ascii="Arial" w:hAnsi="Arial" w:cs="Arial"/>
                <w:sz w:val="20"/>
                <w:szCs w:val="20"/>
              </w:rPr>
              <w:t> </w:t>
            </w:r>
            <w:r w:rsidRPr="009E545D">
              <w:rPr>
                <w:rFonts w:ascii="Arial" w:hAnsi="Arial" w:cs="Arial"/>
                <w:sz w:val="20"/>
                <w:szCs w:val="20"/>
              </w:rPr>
              <w:t> </w:t>
            </w:r>
            <w:r w:rsidRPr="009E545D">
              <w:rPr>
                <w:rFonts w:ascii="Arial" w:hAnsi="Arial" w:cs="Arial"/>
                <w:sz w:val="20"/>
                <w:szCs w:val="20"/>
              </w:rPr>
              <w:t> </w:t>
            </w:r>
            <w:r w:rsidRPr="009E545D">
              <w:rPr>
                <w:rFonts w:ascii="Arial" w:hAnsi="Arial" w:cs="Arial"/>
                <w:sz w:val="20"/>
                <w:szCs w:val="20"/>
              </w:rPr>
              <w:t> </w:t>
            </w:r>
            <w:r w:rsidRPr="009E545D">
              <w:rPr>
                <w:rFonts w:ascii="Arial" w:hAnsi="Arial" w:cs="Arial"/>
                <w:sz w:val="20"/>
                <w:szCs w:val="20"/>
              </w:rPr>
              <w:fldChar w:fldCharType="end"/>
            </w:r>
          </w:p>
        </w:tc>
      </w:tr>
      <w:tr w:rsidR="00E77445" w:rsidRPr="009E545D" w14:paraId="20E80805" w14:textId="77777777" w:rsidTr="002466C1">
        <w:trPr>
          <w:trHeight w:val="412"/>
        </w:trPr>
        <w:tc>
          <w:tcPr>
            <w:tcW w:w="4454" w:type="dxa"/>
            <w:vAlign w:val="center"/>
          </w:tcPr>
          <w:p w14:paraId="1EEEC886" w14:textId="77777777" w:rsidR="00B20A83" w:rsidRPr="009E545D" w:rsidRDefault="00B20A83" w:rsidP="00181882">
            <w:pPr>
              <w:spacing w:before="120" w:after="120" w:line="280" w:lineRule="exact"/>
              <w:ind w:right="11"/>
              <w:jc w:val="both"/>
              <w:rPr>
                <w:rFonts w:ascii="Arial" w:hAnsi="Arial" w:cs="Arial"/>
                <w:sz w:val="20"/>
                <w:szCs w:val="20"/>
              </w:rPr>
            </w:pPr>
            <w:r w:rsidRPr="009E545D">
              <w:rPr>
                <w:rFonts w:ascii="Arial" w:hAnsi="Arial" w:cs="Arial"/>
                <w:sz w:val="20"/>
                <w:szCs w:val="20"/>
              </w:rPr>
              <w:t>N. Fax</w:t>
            </w:r>
          </w:p>
        </w:tc>
        <w:tc>
          <w:tcPr>
            <w:tcW w:w="4328" w:type="dxa"/>
            <w:vAlign w:val="center"/>
          </w:tcPr>
          <w:p w14:paraId="498F7E2B" w14:textId="77777777" w:rsidR="00B20A83" w:rsidRPr="009E545D" w:rsidRDefault="00B20A83" w:rsidP="00181882">
            <w:pPr>
              <w:spacing w:before="120" w:after="120" w:line="280" w:lineRule="exact"/>
              <w:ind w:right="11"/>
              <w:jc w:val="both"/>
              <w:rPr>
                <w:rFonts w:ascii="Arial" w:hAnsi="Arial" w:cs="Arial"/>
                <w:sz w:val="20"/>
                <w:szCs w:val="20"/>
              </w:rPr>
            </w:pPr>
            <w:r w:rsidRPr="009E545D">
              <w:rPr>
                <w:rFonts w:ascii="Arial" w:hAnsi="Arial" w:cs="Arial"/>
                <w:sz w:val="20"/>
                <w:szCs w:val="20"/>
              </w:rPr>
              <w:fldChar w:fldCharType="begin">
                <w:ffData>
                  <w:name w:val="Testo656"/>
                  <w:enabled/>
                  <w:calcOnExit w:val="0"/>
                  <w:textInput/>
                </w:ffData>
              </w:fldChar>
            </w:r>
            <w:r w:rsidRPr="009E545D">
              <w:rPr>
                <w:rFonts w:ascii="Arial" w:hAnsi="Arial" w:cs="Arial"/>
                <w:sz w:val="20"/>
                <w:szCs w:val="20"/>
              </w:rPr>
              <w:instrText xml:space="preserve"> FORMTEXT </w:instrText>
            </w:r>
            <w:r w:rsidRPr="009E545D">
              <w:rPr>
                <w:rFonts w:ascii="Arial" w:hAnsi="Arial" w:cs="Arial"/>
                <w:sz w:val="20"/>
                <w:szCs w:val="20"/>
              </w:rPr>
            </w:r>
            <w:r w:rsidRPr="009E545D">
              <w:rPr>
                <w:rFonts w:ascii="Arial" w:hAnsi="Arial" w:cs="Arial"/>
                <w:sz w:val="20"/>
                <w:szCs w:val="20"/>
              </w:rPr>
              <w:fldChar w:fldCharType="separate"/>
            </w:r>
            <w:r w:rsidRPr="009E545D">
              <w:rPr>
                <w:rFonts w:ascii="Arial" w:hAnsi="Arial" w:cs="Arial"/>
                <w:sz w:val="20"/>
                <w:szCs w:val="20"/>
              </w:rPr>
              <w:t> </w:t>
            </w:r>
            <w:r w:rsidRPr="009E545D">
              <w:rPr>
                <w:rFonts w:ascii="Arial" w:hAnsi="Arial" w:cs="Arial"/>
                <w:sz w:val="20"/>
                <w:szCs w:val="20"/>
              </w:rPr>
              <w:t> </w:t>
            </w:r>
            <w:r w:rsidRPr="009E545D">
              <w:rPr>
                <w:rFonts w:ascii="Arial" w:hAnsi="Arial" w:cs="Arial"/>
                <w:sz w:val="20"/>
                <w:szCs w:val="20"/>
              </w:rPr>
              <w:t> </w:t>
            </w:r>
            <w:r w:rsidRPr="009E545D">
              <w:rPr>
                <w:rFonts w:ascii="Arial" w:hAnsi="Arial" w:cs="Arial"/>
                <w:sz w:val="20"/>
                <w:szCs w:val="20"/>
              </w:rPr>
              <w:t> </w:t>
            </w:r>
            <w:r w:rsidRPr="009E545D">
              <w:rPr>
                <w:rFonts w:ascii="Arial" w:hAnsi="Arial" w:cs="Arial"/>
                <w:sz w:val="20"/>
                <w:szCs w:val="20"/>
              </w:rPr>
              <w:t> </w:t>
            </w:r>
            <w:r w:rsidRPr="009E545D">
              <w:rPr>
                <w:rFonts w:ascii="Arial" w:hAnsi="Arial" w:cs="Arial"/>
                <w:sz w:val="20"/>
                <w:szCs w:val="20"/>
              </w:rPr>
              <w:fldChar w:fldCharType="end"/>
            </w:r>
          </w:p>
        </w:tc>
      </w:tr>
      <w:tr w:rsidR="00E77445" w:rsidRPr="009E545D" w14:paraId="150C495C" w14:textId="77777777" w:rsidTr="002466C1">
        <w:trPr>
          <w:trHeight w:val="504"/>
        </w:trPr>
        <w:tc>
          <w:tcPr>
            <w:tcW w:w="4454" w:type="dxa"/>
            <w:vAlign w:val="center"/>
          </w:tcPr>
          <w:p w14:paraId="00887DD7" w14:textId="77777777" w:rsidR="00B20A83" w:rsidRPr="009E545D" w:rsidRDefault="00B20A83" w:rsidP="00181882">
            <w:pPr>
              <w:spacing w:before="120" w:after="120" w:line="280" w:lineRule="exact"/>
              <w:ind w:right="11"/>
              <w:jc w:val="both"/>
              <w:rPr>
                <w:rFonts w:ascii="Arial" w:hAnsi="Arial" w:cs="Arial"/>
                <w:sz w:val="20"/>
                <w:szCs w:val="20"/>
              </w:rPr>
            </w:pPr>
            <w:r w:rsidRPr="009E545D">
              <w:rPr>
                <w:rFonts w:ascii="Arial" w:hAnsi="Arial" w:cs="Arial"/>
                <w:sz w:val="20"/>
                <w:szCs w:val="20"/>
              </w:rPr>
              <w:t>PEC (se disponibile)</w:t>
            </w:r>
          </w:p>
        </w:tc>
        <w:tc>
          <w:tcPr>
            <w:tcW w:w="4328" w:type="dxa"/>
            <w:vAlign w:val="center"/>
          </w:tcPr>
          <w:p w14:paraId="0F50424D" w14:textId="77777777" w:rsidR="00B20A83" w:rsidRPr="009E545D" w:rsidRDefault="00B20A83" w:rsidP="00181882">
            <w:pPr>
              <w:spacing w:before="120" w:after="120" w:line="280" w:lineRule="exact"/>
              <w:ind w:right="11"/>
              <w:jc w:val="both"/>
              <w:rPr>
                <w:rFonts w:ascii="Arial" w:hAnsi="Arial" w:cs="Arial"/>
                <w:sz w:val="20"/>
                <w:szCs w:val="20"/>
              </w:rPr>
            </w:pPr>
            <w:r w:rsidRPr="009E545D">
              <w:rPr>
                <w:rFonts w:ascii="Arial" w:hAnsi="Arial" w:cs="Arial"/>
                <w:sz w:val="20"/>
                <w:szCs w:val="20"/>
              </w:rPr>
              <w:fldChar w:fldCharType="begin">
                <w:ffData>
                  <w:name w:val="Testo656"/>
                  <w:enabled/>
                  <w:calcOnExit w:val="0"/>
                  <w:textInput/>
                </w:ffData>
              </w:fldChar>
            </w:r>
            <w:r w:rsidRPr="009E545D">
              <w:rPr>
                <w:rFonts w:ascii="Arial" w:hAnsi="Arial" w:cs="Arial"/>
                <w:sz w:val="20"/>
                <w:szCs w:val="20"/>
              </w:rPr>
              <w:instrText xml:space="preserve"> FORMTEXT </w:instrText>
            </w:r>
            <w:r w:rsidRPr="009E545D">
              <w:rPr>
                <w:rFonts w:ascii="Arial" w:hAnsi="Arial" w:cs="Arial"/>
                <w:sz w:val="20"/>
                <w:szCs w:val="20"/>
              </w:rPr>
            </w:r>
            <w:r w:rsidRPr="009E545D">
              <w:rPr>
                <w:rFonts w:ascii="Arial" w:hAnsi="Arial" w:cs="Arial"/>
                <w:sz w:val="20"/>
                <w:szCs w:val="20"/>
              </w:rPr>
              <w:fldChar w:fldCharType="separate"/>
            </w:r>
            <w:r w:rsidRPr="009E545D">
              <w:rPr>
                <w:rFonts w:ascii="Arial" w:hAnsi="Arial" w:cs="Arial"/>
                <w:sz w:val="20"/>
                <w:szCs w:val="20"/>
              </w:rPr>
              <w:t> </w:t>
            </w:r>
            <w:r w:rsidRPr="009E545D">
              <w:rPr>
                <w:rFonts w:ascii="Arial" w:hAnsi="Arial" w:cs="Arial"/>
                <w:sz w:val="20"/>
                <w:szCs w:val="20"/>
              </w:rPr>
              <w:t> </w:t>
            </w:r>
            <w:r w:rsidRPr="009E545D">
              <w:rPr>
                <w:rFonts w:ascii="Arial" w:hAnsi="Arial" w:cs="Arial"/>
                <w:sz w:val="20"/>
                <w:szCs w:val="20"/>
              </w:rPr>
              <w:t> </w:t>
            </w:r>
            <w:r w:rsidRPr="009E545D">
              <w:rPr>
                <w:rFonts w:ascii="Arial" w:hAnsi="Arial" w:cs="Arial"/>
                <w:sz w:val="20"/>
                <w:szCs w:val="20"/>
              </w:rPr>
              <w:t> </w:t>
            </w:r>
            <w:r w:rsidRPr="009E545D">
              <w:rPr>
                <w:rFonts w:ascii="Arial" w:hAnsi="Arial" w:cs="Arial"/>
                <w:sz w:val="20"/>
                <w:szCs w:val="20"/>
              </w:rPr>
              <w:t> </w:t>
            </w:r>
            <w:r w:rsidRPr="009E545D">
              <w:rPr>
                <w:rFonts w:ascii="Arial" w:hAnsi="Arial" w:cs="Arial"/>
                <w:sz w:val="20"/>
                <w:szCs w:val="20"/>
              </w:rPr>
              <w:fldChar w:fldCharType="end"/>
            </w:r>
          </w:p>
        </w:tc>
      </w:tr>
    </w:tbl>
    <w:p w14:paraId="749F152E" w14:textId="77777777" w:rsidR="00126249" w:rsidRPr="00182F1A" w:rsidRDefault="0042529D" w:rsidP="00181882">
      <w:pPr>
        <w:spacing w:before="120" w:after="120" w:line="280" w:lineRule="exact"/>
        <w:ind w:left="-102" w:right="11"/>
        <w:jc w:val="both"/>
        <w:rPr>
          <w:rFonts w:ascii="Arial" w:hAnsi="Arial" w:cs="Arial"/>
          <w:sz w:val="20"/>
          <w:szCs w:val="20"/>
        </w:rPr>
      </w:pPr>
      <w:r w:rsidRPr="00025EBC">
        <w:rPr>
          <w:rFonts w:ascii="Arial" w:hAnsi="Arial" w:cs="Arial"/>
          <w:sz w:val="20"/>
          <w:szCs w:val="20"/>
        </w:rPr>
        <w:t>L’</w:t>
      </w:r>
      <w:r w:rsidR="00486E92" w:rsidRPr="00025EBC">
        <w:rPr>
          <w:rFonts w:ascii="Arial" w:hAnsi="Arial" w:cs="Arial"/>
          <w:sz w:val="20"/>
          <w:szCs w:val="20"/>
        </w:rPr>
        <w:t>operatore economico</w:t>
      </w:r>
      <w:r w:rsidRPr="00025EBC">
        <w:rPr>
          <w:rFonts w:ascii="Arial" w:hAnsi="Arial" w:cs="Arial"/>
          <w:sz w:val="20"/>
          <w:szCs w:val="20"/>
        </w:rPr>
        <w:t>,</w:t>
      </w:r>
    </w:p>
    <w:tbl>
      <w:tblPr>
        <w:tblW w:w="391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05"/>
        <w:gridCol w:w="5447"/>
      </w:tblGrid>
      <w:tr w:rsidR="00CF4BD4" w:rsidRPr="00182F1A" w14:paraId="467BA80E" w14:textId="77777777" w:rsidTr="00C362F9">
        <w:trPr>
          <w:trHeight w:val="570"/>
        </w:trPr>
        <w:tc>
          <w:tcPr>
            <w:tcW w:w="1441" w:type="pct"/>
            <w:vAlign w:val="center"/>
          </w:tcPr>
          <w:p w14:paraId="15FC8787" w14:textId="77777777" w:rsidR="00CF4BD4" w:rsidRPr="00182F1A" w:rsidRDefault="00CF4BD4" w:rsidP="00181882">
            <w:pPr>
              <w:spacing w:before="120" w:after="0" w:line="280" w:lineRule="exact"/>
              <w:ind w:right="11"/>
              <w:jc w:val="both"/>
              <w:rPr>
                <w:rFonts w:ascii="Arial" w:hAnsi="Arial" w:cs="Arial"/>
                <w:b/>
                <w:sz w:val="20"/>
                <w:szCs w:val="20"/>
              </w:rPr>
            </w:pPr>
            <w:r w:rsidRPr="00182F1A">
              <w:rPr>
                <w:rFonts w:ascii="Arial" w:hAnsi="Arial" w:cs="Arial"/>
                <w:b/>
                <w:sz w:val="20"/>
                <w:szCs w:val="20"/>
              </w:rPr>
              <w:t>Luogo</w:t>
            </w:r>
          </w:p>
        </w:tc>
        <w:tc>
          <w:tcPr>
            <w:tcW w:w="3559" w:type="pct"/>
            <w:vAlign w:val="center"/>
          </w:tcPr>
          <w:p w14:paraId="13E80104" w14:textId="77777777" w:rsidR="00CF4BD4" w:rsidRPr="00182F1A" w:rsidRDefault="00CF4BD4" w:rsidP="00181882">
            <w:pPr>
              <w:spacing w:before="120" w:after="0" w:line="280" w:lineRule="exact"/>
              <w:ind w:right="11"/>
              <w:jc w:val="both"/>
              <w:rPr>
                <w:rFonts w:ascii="Arial" w:hAnsi="Arial" w:cs="Arial"/>
                <w:b/>
                <w:sz w:val="20"/>
                <w:szCs w:val="20"/>
              </w:rPr>
            </w:pPr>
            <w:r w:rsidRPr="00182F1A">
              <w:rPr>
                <w:rFonts w:ascii="Arial" w:hAnsi="Arial" w:cs="Arial"/>
                <w:b/>
                <w:sz w:val="20"/>
                <w:szCs w:val="20"/>
              </w:rPr>
              <w:t>Data</w:t>
            </w:r>
          </w:p>
        </w:tc>
      </w:tr>
      <w:tr w:rsidR="00CF4BD4" w:rsidRPr="00182F1A" w14:paraId="380FA82E" w14:textId="77777777" w:rsidTr="00C362F9">
        <w:trPr>
          <w:trHeight w:val="1020"/>
        </w:trPr>
        <w:tc>
          <w:tcPr>
            <w:tcW w:w="1441" w:type="pct"/>
            <w:vAlign w:val="center"/>
          </w:tcPr>
          <w:p w14:paraId="10EB045E" w14:textId="77777777" w:rsidR="00CF4BD4" w:rsidRPr="00182F1A" w:rsidRDefault="00163DF7" w:rsidP="00181882">
            <w:pPr>
              <w:spacing w:before="120" w:after="0" w:line="280" w:lineRule="exact"/>
              <w:ind w:right="11"/>
              <w:jc w:val="both"/>
              <w:rPr>
                <w:rFonts w:ascii="Arial" w:hAnsi="Arial" w:cs="Arial"/>
                <w:b/>
                <w:sz w:val="20"/>
                <w:szCs w:val="20"/>
              </w:rPr>
            </w:pPr>
            <w:r w:rsidRPr="00182F1A">
              <w:rPr>
                <w:rFonts w:ascii="Arial" w:hAnsi="Arial" w:cs="Arial"/>
                <w:b/>
                <w:sz w:val="20"/>
                <w:szCs w:val="20"/>
              </w:rPr>
              <w:fldChar w:fldCharType="begin">
                <w:ffData>
                  <w:name w:val="Testo656"/>
                  <w:enabled/>
                  <w:calcOnExit w:val="0"/>
                  <w:textInput/>
                </w:ffData>
              </w:fldChar>
            </w:r>
            <w:r w:rsidR="00CF4BD4" w:rsidRPr="00182F1A">
              <w:rPr>
                <w:rFonts w:ascii="Arial" w:hAnsi="Arial" w:cs="Arial"/>
                <w:b/>
                <w:sz w:val="20"/>
                <w:szCs w:val="20"/>
              </w:rPr>
              <w:instrText xml:space="preserve"> FORMTEXT </w:instrText>
            </w:r>
            <w:r w:rsidRPr="00182F1A">
              <w:rPr>
                <w:rFonts w:ascii="Arial" w:hAnsi="Arial" w:cs="Arial"/>
                <w:b/>
                <w:sz w:val="20"/>
                <w:szCs w:val="20"/>
              </w:rPr>
            </w:r>
            <w:r w:rsidRPr="00182F1A">
              <w:rPr>
                <w:rFonts w:ascii="Arial" w:hAnsi="Arial" w:cs="Arial"/>
                <w:b/>
                <w:sz w:val="20"/>
                <w:szCs w:val="20"/>
              </w:rPr>
              <w:fldChar w:fldCharType="separate"/>
            </w:r>
            <w:r w:rsidR="00CF4BD4" w:rsidRPr="00182F1A">
              <w:rPr>
                <w:rFonts w:ascii="Arial" w:hAnsi="Arial" w:cs="Arial"/>
                <w:b/>
                <w:noProof/>
                <w:sz w:val="20"/>
                <w:szCs w:val="20"/>
              </w:rPr>
              <w:t> </w:t>
            </w:r>
            <w:r w:rsidR="00CF4BD4" w:rsidRPr="00182F1A">
              <w:rPr>
                <w:rFonts w:ascii="Arial" w:hAnsi="Arial" w:cs="Arial"/>
                <w:b/>
                <w:noProof/>
                <w:sz w:val="20"/>
                <w:szCs w:val="20"/>
              </w:rPr>
              <w:t> </w:t>
            </w:r>
            <w:r w:rsidR="00CF4BD4" w:rsidRPr="00182F1A">
              <w:rPr>
                <w:rFonts w:ascii="Arial" w:hAnsi="Arial" w:cs="Arial"/>
                <w:b/>
                <w:noProof/>
                <w:sz w:val="20"/>
                <w:szCs w:val="20"/>
              </w:rPr>
              <w:t> </w:t>
            </w:r>
            <w:r w:rsidR="00CF4BD4" w:rsidRPr="00182F1A">
              <w:rPr>
                <w:rFonts w:ascii="Arial" w:hAnsi="Arial" w:cs="Arial"/>
                <w:b/>
                <w:noProof/>
                <w:sz w:val="20"/>
                <w:szCs w:val="20"/>
              </w:rPr>
              <w:t> </w:t>
            </w:r>
            <w:r w:rsidR="00CF4BD4" w:rsidRPr="00182F1A">
              <w:rPr>
                <w:rFonts w:ascii="Arial" w:hAnsi="Arial" w:cs="Arial"/>
                <w:b/>
                <w:noProof/>
                <w:sz w:val="20"/>
                <w:szCs w:val="20"/>
              </w:rPr>
              <w:t> </w:t>
            </w:r>
            <w:r w:rsidRPr="00182F1A">
              <w:rPr>
                <w:rFonts w:ascii="Arial" w:hAnsi="Arial" w:cs="Arial"/>
                <w:b/>
                <w:sz w:val="20"/>
                <w:szCs w:val="20"/>
              </w:rPr>
              <w:fldChar w:fldCharType="end"/>
            </w:r>
          </w:p>
        </w:tc>
        <w:tc>
          <w:tcPr>
            <w:tcW w:w="3559" w:type="pct"/>
            <w:vAlign w:val="center"/>
          </w:tcPr>
          <w:p w14:paraId="2313577A" w14:textId="77777777" w:rsidR="00CF4BD4" w:rsidRPr="00182F1A" w:rsidRDefault="00163DF7" w:rsidP="00181882">
            <w:pPr>
              <w:spacing w:before="120" w:after="0" w:line="280" w:lineRule="exact"/>
              <w:ind w:right="11"/>
              <w:jc w:val="both"/>
              <w:rPr>
                <w:rFonts w:ascii="Arial" w:hAnsi="Arial" w:cs="Arial"/>
                <w:b/>
                <w:sz w:val="20"/>
                <w:szCs w:val="20"/>
              </w:rPr>
            </w:pPr>
            <w:r w:rsidRPr="00182F1A">
              <w:rPr>
                <w:rFonts w:ascii="Arial" w:hAnsi="Arial" w:cs="Arial"/>
                <w:b/>
                <w:sz w:val="20"/>
                <w:szCs w:val="20"/>
              </w:rPr>
              <w:fldChar w:fldCharType="begin">
                <w:ffData>
                  <w:name w:val="Testo656"/>
                  <w:enabled/>
                  <w:calcOnExit w:val="0"/>
                  <w:textInput/>
                </w:ffData>
              </w:fldChar>
            </w:r>
            <w:r w:rsidR="00CF4BD4" w:rsidRPr="00182F1A">
              <w:rPr>
                <w:rFonts w:ascii="Arial" w:hAnsi="Arial" w:cs="Arial"/>
                <w:b/>
                <w:sz w:val="20"/>
                <w:szCs w:val="20"/>
              </w:rPr>
              <w:instrText xml:space="preserve"> FORMTEXT </w:instrText>
            </w:r>
            <w:r w:rsidRPr="00182F1A">
              <w:rPr>
                <w:rFonts w:ascii="Arial" w:hAnsi="Arial" w:cs="Arial"/>
                <w:b/>
                <w:sz w:val="20"/>
                <w:szCs w:val="20"/>
              </w:rPr>
            </w:r>
            <w:r w:rsidRPr="00182F1A">
              <w:rPr>
                <w:rFonts w:ascii="Arial" w:hAnsi="Arial" w:cs="Arial"/>
                <w:b/>
                <w:sz w:val="20"/>
                <w:szCs w:val="20"/>
              </w:rPr>
              <w:fldChar w:fldCharType="separate"/>
            </w:r>
            <w:r w:rsidR="00CF4BD4" w:rsidRPr="00182F1A">
              <w:rPr>
                <w:rFonts w:ascii="Arial" w:hAnsi="Arial" w:cs="Arial"/>
                <w:b/>
                <w:noProof/>
                <w:sz w:val="20"/>
                <w:szCs w:val="20"/>
              </w:rPr>
              <w:t> </w:t>
            </w:r>
            <w:r w:rsidR="00CF4BD4" w:rsidRPr="00182F1A">
              <w:rPr>
                <w:rFonts w:ascii="Arial" w:hAnsi="Arial" w:cs="Arial"/>
                <w:b/>
                <w:noProof/>
                <w:sz w:val="20"/>
                <w:szCs w:val="20"/>
              </w:rPr>
              <w:t> </w:t>
            </w:r>
            <w:r w:rsidR="00CF4BD4" w:rsidRPr="00182F1A">
              <w:rPr>
                <w:rFonts w:ascii="Arial" w:hAnsi="Arial" w:cs="Arial"/>
                <w:b/>
                <w:noProof/>
                <w:sz w:val="20"/>
                <w:szCs w:val="20"/>
              </w:rPr>
              <w:t> </w:t>
            </w:r>
            <w:r w:rsidR="00CF4BD4" w:rsidRPr="00182F1A">
              <w:rPr>
                <w:rFonts w:ascii="Arial" w:hAnsi="Arial" w:cs="Arial"/>
                <w:b/>
                <w:noProof/>
                <w:sz w:val="20"/>
                <w:szCs w:val="20"/>
              </w:rPr>
              <w:t> </w:t>
            </w:r>
            <w:r w:rsidR="00CF4BD4" w:rsidRPr="00182F1A">
              <w:rPr>
                <w:rFonts w:ascii="Arial" w:hAnsi="Arial" w:cs="Arial"/>
                <w:b/>
                <w:noProof/>
                <w:sz w:val="20"/>
                <w:szCs w:val="20"/>
              </w:rPr>
              <w:t> </w:t>
            </w:r>
            <w:r w:rsidRPr="00182F1A">
              <w:rPr>
                <w:rFonts w:ascii="Arial" w:hAnsi="Arial" w:cs="Arial"/>
                <w:b/>
                <w:sz w:val="20"/>
                <w:szCs w:val="20"/>
              </w:rPr>
              <w:fldChar w:fldCharType="end"/>
            </w:r>
          </w:p>
        </w:tc>
      </w:tr>
      <w:tr w:rsidR="00CF4BD4" w:rsidRPr="00625D37" w14:paraId="4A6A85AE" w14:textId="77777777" w:rsidTr="00C362F9">
        <w:trPr>
          <w:trHeight w:val="1139"/>
        </w:trPr>
        <w:tc>
          <w:tcPr>
            <w:tcW w:w="5000" w:type="pct"/>
            <w:gridSpan w:val="2"/>
            <w:vAlign w:val="center"/>
          </w:tcPr>
          <w:p w14:paraId="4BB3C3C7" w14:textId="77777777" w:rsidR="00CF4BD4" w:rsidRPr="00625D37" w:rsidRDefault="00CF4BD4" w:rsidP="00181882">
            <w:pPr>
              <w:spacing w:before="120" w:after="0" w:line="280" w:lineRule="exact"/>
              <w:ind w:right="11"/>
              <w:jc w:val="both"/>
              <w:rPr>
                <w:rFonts w:ascii="Arial" w:hAnsi="Arial" w:cs="Arial"/>
                <w:b/>
                <w:sz w:val="20"/>
                <w:szCs w:val="20"/>
              </w:rPr>
            </w:pPr>
            <w:r w:rsidRPr="00182F1A">
              <w:rPr>
                <w:rFonts w:ascii="Arial" w:hAnsi="Arial" w:cs="Arial"/>
                <w:b/>
                <w:sz w:val="20"/>
                <w:szCs w:val="20"/>
              </w:rPr>
              <w:t>Sottoscritto digitalmente da:</w:t>
            </w:r>
            <w:r w:rsidR="00163DF7" w:rsidRPr="00182F1A">
              <w:rPr>
                <w:rFonts w:ascii="Arial" w:hAnsi="Arial" w:cs="Arial"/>
                <w:b/>
                <w:sz w:val="20"/>
                <w:szCs w:val="20"/>
              </w:rPr>
              <w:fldChar w:fldCharType="begin">
                <w:ffData>
                  <w:name w:val="Testo656"/>
                  <w:enabled/>
                  <w:calcOnExit w:val="0"/>
                  <w:textInput/>
                </w:ffData>
              </w:fldChar>
            </w:r>
            <w:r w:rsidRPr="00182F1A">
              <w:rPr>
                <w:rFonts w:ascii="Arial" w:hAnsi="Arial" w:cs="Arial"/>
                <w:b/>
                <w:sz w:val="20"/>
                <w:szCs w:val="20"/>
              </w:rPr>
              <w:instrText xml:space="preserve"> FORMTEXT </w:instrText>
            </w:r>
            <w:r w:rsidR="00163DF7" w:rsidRPr="00182F1A">
              <w:rPr>
                <w:rFonts w:ascii="Arial" w:hAnsi="Arial" w:cs="Arial"/>
                <w:b/>
                <w:sz w:val="20"/>
                <w:szCs w:val="20"/>
              </w:rPr>
            </w:r>
            <w:r w:rsidR="00163DF7" w:rsidRPr="00182F1A">
              <w:rPr>
                <w:rFonts w:ascii="Arial" w:hAnsi="Arial" w:cs="Arial"/>
                <w:b/>
                <w:sz w:val="20"/>
                <w:szCs w:val="20"/>
              </w:rPr>
              <w:fldChar w:fldCharType="separate"/>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00163DF7" w:rsidRPr="00182F1A">
              <w:rPr>
                <w:rFonts w:ascii="Arial" w:hAnsi="Arial" w:cs="Arial"/>
                <w:b/>
                <w:sz w:val="20"/>
                <w:szCs w:val="20"/>
              </w:rPr>
              <w:fldChar w:fldCharType="end"/>
            </w:r>
          </w:p>
        </w:tc>
      </w:tr>
    </w:tbl>
    <w:p w14:paraId="73973CA0" w14:textId="77777777" w:rsidR="00277DE6" w:rsidRPr="00625D37" w:rsidRDefault="00277DE6" w:rsidP="00181882">
      <w:pPr>
        <w:spacing w:before="120" w:after="0" w:line="280" w:lineRule="exact"/>
        <w:ind w:left="-142" w:right="11"/>
        <w:jc w:val="both"/>
        <w:rPr>
          <w:rFonts w:ascii="Arial" w:hAnsi="Arial" w:cs="Arial"/>
          <w:b/>
          <w:sz w:val="20"/>
          <w:szCs w:val="20"/>
        </w:rPr>
      </w:pPr>
    </w:p>
    <w:sectPr w:rsidR="00277DE6" w:rsidRPr="00625D37" w:rsidSect="00EF080C">
      <w:headerReference w:type="even" r:id="rId8"/>
      <w:headerReference w:type="default" r:id="rId9"/>
      <w:footerReference w:type="even" r:id="rId10"/>
      <w:footerReference w:type="default" r:id="rId11"/>
      <w:headerReference w:type="first" r:id="rId12"/>
      <w:footerReference w:type="first" r:id="rId13"/>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46527" w14:textId="77777777" w:rsidR="0082014E" w:rsidRDefault="0082014E" w:rsidP="00A6104B">
      <w:pPr>
        <w:spacing w:after="0" w:line="240" w:lineRule="auto"/>
      </w:pPr>
      <w:r>
        <w:separator/>
      </w:r>
    </w:p>
  </w:endnote>
  <w:endnote w:type="continuationSeparator" w:id="0">
    <w:p w14:paraId="58A65FF2" w14:textId="77777777" w:rsidR="0082014E" w:rsidRDefault="0082014E" w:rsidP="00A610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penSymbol">
    <w:altName w:val="Arial Unicode MS"/>
    <w:charset w:val="02"/>
    <w:family w:val="auto"/>
    <w:pitch w:val="default"/>
  </w:font>
  <w:font w:name="Univers 55">
    <w:altName w:val="Times New Roman"/>
    <w:panose1 w:val="00000000000000000000"/>
    <w:charset w:val="00"/>
    <w:family w:val="auto"/>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G Times">
    <w:altName w:val="Times New Roman"/>
    <w:panose1 w:val="00000000000000000000"/>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Open Sans">
    <w:panose1 w:val="020B0606030504020204"/>
    <w:charset w:val="00"/>
    <w:family w:val="swiss"/>
    <w:pitch w:val="variable"/>
    <w:sig w:usb0="E00002EF" w:usb1="4000205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FAA19" w14:textId="77777777" w:rsidR="006C6891" w:rsidRDefault="006C6891">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5313309"/>
      <w:docPartObj>
        <w:docPartGallery w:val="Page Numbers (Bottom of Page)"/>
        <w:docPartUnique/>
      </w:docPartObj>
    </w:sdtPr>
    <w:sdtEndPr>
      <w:rPr>
        <w:rFonts w:ascii="Arial" w:hAnsi="Arial" w:cs="Arial"/>
      </w:rPr>
    </w:sdtEndPr>
    <w:sdtContent>
      <w:p w14:paraId="1BAAF943" w14:textId="77777777" w:rsidR="006C6891" w:rsidRPr="00F900A4" w:rsidRDefault="006C6891" w:rsidP="00AD5105">
        <w:pPr>
          <w:pStyle w:val="Pidipagina"/>
          <w:spacing w:before="240"/>
          <w:rPr>
            <w:rFonts w:ascii="Arial" w:hAnsi="Arial" w:cs="Arial"/>
            <w:sz w:val="22"/>
            <w:szCs w:val="22"/>
          </w:rPr>
        </w:pPr>
        <w:r w:rsidRPr="00F900A4">
          <w:rPr>
            <w:rFonts w:ascii="Arial" w:hAnsi="Arial" w:cs="Arial"/>
            <w:sz w:val="22"/>
            <w:szCs w:val="22"/>
          </w:rPr>
          <w:tab/>
        </w:r>
        <w:r w:rsidRPr="00F900A4">
          <w:rPr>
            <w:rFonts w:ascii="Arial" w:hAnsi="Arial" w:cs="Arial"/>
            <w:sz w:val="22"/>
            <w:szCs w:val="22"/>
          </w:rPr>
          <w:tab/>
        </w:r>
        <w:sdt>
          <w:sdtPr>
            <w:rPr>
              <w:rFonts w:ascii="Arial" w:hAnsi="Arial" w:cs="Arial"/>
            </w:rPr>
            <w:id w:val="860082579"/>
            <w:docPartObj>
              <w:docPartGallery w:val="Page Numbers (Top of Page)"/>
              <w:docPartUnique/>
            </w:docPartObj>
          </w:sdtPr>
          <w:sdtContent>
            <w:r w:rsidRPr="002D550C">
              <w:rPr>
                <w:rFonts w:ascii="Arial" w:hAnsi="Arial" w:cs="Arial"/>
              </w:rPr>
              <w:t xml:space="preserve">Pag. </w:t>
            </w:r>
            <w:r w:rsidRPr="002D550C">
              <w:rPr>
                <w:rFonts w:ascii="Arial" w:hAnsi="Arial" w:cs="Arial"/>
                <w:b/>
                <w:bCs/>
              </w:rPr>
              <w:fldChar w:fldCharType="begin"/>
            </w:r>
            <w:r w:rsidRPr="002D550C">
              <w:rPr>
                <w:rFonts w:ascii="Arial" w:hAnsi="Arial" w:cs="Arial"/>
                <w:b/>
                <w:bCs/>
              </w:rPr>
              <w:instrText>PAGE</w:instrText>
            </w:r>
            <w:r w:rsidRPr="002D550C">
              <w:rPr>
                <w:rFonts w:ascii="Arial" w:hAnsi="Arial" w:cs="Arial"/>
                <w:b/>
                <w:bCs/>
              </w:rPr>
              <w:fldChar w:fldCharType="separate"/>
            </w:r>
            <w:r w:rsidR="00D808C7">
              <w:rPr>
                <w:rFonts w:ascii="Arial" w:hAnsi="Arial" w:cs="Arial"/>
                <w:b/>
                <w:bCs/>
                <w:noProof/>
              </w:rPr>
              <w:t>19</w:t>
            </w:r>
            <w:r w:rsidRPr="002D550C">
              <w:rPr>
                <w:rFonts w:ascii="Arial" w:hAnsi="Arial" w:cs="Arial"/>
                <w:b/>
                <w:bCs/>
              </w:rPr>
              <w:fldChar w:fldCharType="end"/>
            </w:r>
            <w:r w:rsidRPr="002D550C">
              <w:rPr>
                <w:rFonts w:ascii="Arial" w:hAnsi="Arial" w:cs="Arial"/>
              </w:rPr>
              <w:t xml:space="preserve"> di </w:t>
            </w:r>
            <w:r w:rsidRPr="002D550C">
              <w:rPr>
                <w:rFonts w:ascii="Arial" w:hAnsi="Arial" w:cs="Arial"/>
                <w:b/>
                <w:bCs/>
              </w:rPr>
              <w:fldChar w:fldCharType="begin"/>
            </w:r>
            <w:r w:rsidRPr="002D550C">
              <w:rPr>
                <w:rFonts w:ascii="Arial" w:hAnsi="Arial" w:cs="Arial"/>
                <w:b/>
                <w:bCs/>
              </w:rPr>
              <w:instrText>NUMPAGES</w:instrText>
            </w:r>
            <w:r w:rsidRPr="002D550C">
              <w:rPr>
                <w:rFonts w:ascii="Arial" w:hAnsi="Arial" w:cs="Arial"/>
                <w:b/>
                <w:bCs/>
              </w:rPr>
              <w:fldChar w:fldCharType="separate"/>
            </w:r>
            <w:r w:rsidR="00D808C7">
              <w:rPr>
                <w:rFonts w:ascii="Arial" w:hAnsi="Arial" w:cs="Arial"/>
                <w:b/>
                <w:bCs/>
                <w:noProof/>
              </w:rPr>
              <w:t>19</w:t>
            </w:r>
            <w:r w:rsidRPr="002D550C">
              <w:rPr>
                <w:rFonts w:ascii="Arial" w:hAnsi="Arial" w:cs="Arial"/>
                <w:b/>
                <w:bCs/>
              </w:rPr>
              <w:fldChar w:fldCharType="end"/>
            </w:r>
          </w:sdtContent>
        </w:sdt>
      </w:p>
    </w:sdtContent>
  </w:sdt>
  <w:p w14:paraId="09293B49" w14:textId="77777777" w:rsidR="006C6891" w:rsidRPr="0074638C" w:rsidRDefault="006C6891" w:rsidP="00A1504F">
    <w:pPr>
      <w:pStyle w:val="Pidipagina"/>
      <w:tabs>
        <w:tab w:val="clear" w:pos="4819"/>
        <w:tab w:val="clear" w:pos="9638"/>
        <w:tab w:val="left" w:pos="3549"/>
      </w:tabs>
      <w:rPr>
        <w:rFonts w:ascii="Arial" w:hAnsi="Arial" w:cs="Arial"/>
        <w:sz w:val="22"/>
        <w:szCs w:val="22"/>
      </w:rPr>
    </w:pPr>
    <w:r>
      <w:rPr>
        <w:rFonts w:ascii="Arial" w:hAnsi="Arial" w:cs="Arial"/>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7F305" w14:textId="77777777" w:rsidR="006C6891" w:rsidRDefault="006C689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1128A" w14:textId="77777777" w:rsidR="0082014E" w:rsidRDefault="0082014E" w:rsidP="00A6104B">
      <w:pPr>
        <w:spacing w:after="0" w:line="240" w:lineRule="auto"/>
      </w:pPr>
      <w:r>
        <w:separator/>
      </w:r>
    </w:p>
  </w:footnote>
  <w:footnote w:type="continuationSeparator" w:id="0">
    <w:p w14:paraId="3B9A8732" w14:textId="77777777" w:rsidR="0082014E" w:rsidRDefault="0082014E" w:rsidP="00A6104B">
      <w:pPr>
        <w:spacing w:after="0" w:line="240" w:lineRule="auto"/>
      </w:pPr>
      <w:r>
        <w:continuationSeparator/>
      </w:r>
    </w:p>
  </w:footnote>
  <w:footnote w:id="1">
    <w:p w14:paraId="546E0BBB" w14:textId="77777777" w:rsidR="006C6891" w:rsidRPr="00E726DB" w:rsidRDefault="006C6891" w:rsidP="00060D91">
      <w:pPr>
        <w:pStyle w:val="Testonotaapidipagina"/>
        <w:keepNext/>
        <w:spacing w:before="120"/>
        <w:jc w:val="both"/>
        <w:rPr>
          <w:rFonts w:ascii="Arial" w:hAnsi="Arial" w:cs="Arial"/>
          <w:sz w:val="18"/>
          <w:szCs w:val="18"/>
        </w:rPr>
      </w:pPr>
      <w:r w:rsidRPr="00E726DB">
        <w:rPr>
          <w:rStyle w:val="Rimandonotaapidipagina"/>
          <w:rFonts w:ascii="Arial" w:hAnsi="Arial" w:cs="Arial"/>
          <w:b/>
          <w:sz w:val="18"/>
          <w:szCs w:val="18"/>
        </w:rPr>
        <w:footnoteRef/>
      </w:r>
      <w:r w:rsidRPr="00E726DB">
        <w:rPr>
          <w:rFonts w:ascii="Arial" w:hAnsi="Arial" w:cs="Arial"/>
          <w:sz w:val="18"/>
          <w:szCs w:val="18"/>
        </w:rPr>
        <w:t xml:space="preserve"> </w:t>
      </w:r>
      <w:r>
        <w:rPr>
          <w:rFonts w:ascii="Arial" w:hAnsi="Arial" w:cs="Arial"/>
          <w:sz w:val="18"/>
          <w:szCs w:val="18"/>
        </w:rPr>
        <w:t>I</w:t>
      </w:r>
      <w:r w:rsidRPr="000C1E6D">
        <w:rPr>
          <w:rFonts w:ascii="Arial" w:hAnsi="Arial" w:cs="Arial"/>
          <w:sz w:val="18"/>
          <w:szCs w:val="18"/>
        </w:rPr>
        <w:t>n caso d</w:t>
      </w:r>
      <w:r>
        <w:rPr>
          <w:rFonts w:ascii="Arial" w:hAnsi="Arial" w:cs="Arial"/>
          <w:sz w:val="18"/>
          <w:szCs w:val="18"/>
        </w:rPr>
        <w:t>i operatore economico</w:t>
      </w:r>
      <w:r w:rsidRPr="000C1E6D">
        <w:rPr>
          <w:rFonts w:ascii="Arial" w:hAnsi="Arial" w:cs="Arial"/>
          <w:sz w:val="18"/>
          <w:szCs w:val="18"/>
        </w:rPr>
        <w:t xml:space="preserve"> con sede in uno Stato diverso dall’Italia, indicare i dati equivalenti vigenti nel relativo Stato, ai sensi di quanto previsto dall’art. </w:t>
      </w:r>
      <w:r>
        <w:rPr>
          <w:rFonts w:ascii="Arial" w:hAnsi="Arial" w:cs="Arial"/>
          <w:sz w:val="18"/>
          <w:szCs w:val="18"/>
        </w:rPr>
        <w:t xml:space="preserve">100 comma 3 </w:t>
      </w:r>
      <w:r w:rsidRPr="000C1E6D">
        <w:rPr>
          <w:rFonts w:ascii="Arial" w:hAnsi="Arial" w:cs="Arial"/>
          <w:sz w:val="18"/>
          <w:szCs w:val="18"/>
        </w:rPr>
        <w:t xml:space="preserve">del D.Lgs. </w:t>
      </w:r>
      <w:r>
        <w:rPr>
          <w:rFonts w:ascii="Arial" w:hAnsi="Arial" w:cs="Arial"/>
          <w:sz w:val="18"/>
          <w:szCs w:val="18"/>
        </w:rPr>
        <w:t>36/</w:t>
      </w:r>
      <w:r w:rsidRPr="000C1E6D">
        <w:rPr>
          <w:rFonts w:ascii="Arial" w:hAnsi="Arial" w:cs="Arial"/>
          <w:sz w:val="18"/>
          <w:szCs w:val="18"/>
        </w:rPr>
        <w:t>20</w:t>
      </w:r>
      <w:r>
        <w:rPr>
          <w:rFonts w:ascii="Arial" w:hAnsi="Arial" w:cs="Arial"/>
          <w:sz w:val="18"/>
          <w:szCs w:val="18"/>
        </w:rPr>
        <w:t>23.</w:t>
      </w:r>
    </w:p>
  </w:footnote>
  <w:footnote w:id="2">
    <w:p w14:paraId="1CC4EAEA" w14:textId="77777777" w:rsidR="006C6891" w:rsidRPr="00E726DB" w:rsidRDefault="006C6891" w:rsidP="00060D91">
      <w:pPr>
        <w:pStyle w:val="Testonotaapidipagina"/>
        <w:keepNext/>
        <w:spacing w:before="120"/>
        <w:jc w:val="both"/>
        <w:rPr>
          <w:rFonts w:ascii="Arial" w:hAnsi="Arial" w:cs="Arial"/>
          <w:sz w:val="18"/>
          <w:szCs w:val="18"/>
        </w:rPr>
      </w:pPr>
      <w:r w:rsidRPr="00E726DB">
        <w:rPr>
          <w:rStyle w:val="Rimandonotaapidipagina"/>
          <w:rFonts w:ascii="Arial" w:hAnsi="Arial" w:cs="Arial"/>
          <w:b/>
          <w:sz w:val="18"/>
          <w:szCs w:val="18"/>
        </w:rPr>
        <w:footnoteRef/>
      </w:r>
      <w:r w:rsidRPr="00E726DB">
        <w:rPr>
          <w:rFonts w:ascii="Arial" w:hAnsi="Arial" w:cs="Arial"/>
          <w:sz w:val="18"/>
          <w:szCs w:val="18"/>
        </w:rPr>
        <w:t xml:space="preserve"> </w:t>
      </w:r>
      <w:r w:rsidRPr="005A1792">
        <w:rPr>
          <w:rFonts w:ascii="Arial" w:hAnsi="Arial" w:cs="Arial"/>
          <w:sz w:val="18"/>
          <w:szCs w:val="18"/>
        </w:rPr>
        <w:t xml:space="preserve">Per la corretta </w:t>
      </w:r>
      <w:r>
        <w:rPr>
          <w:rFonts w:ascii="Arial" w:hAnsi="Arial" w:cs="Arial"/>
          <w:sz w:val="18"/>
          <w:szCs w:val="18"/>
        </w:rPr>
        <w:t>individuazione dei “</w:t>
      </w:r>
      <w:r w:rsidRPr="005A1792">
        <w:rPr>
          <w:rFonts w:ascii="Arial" w:hAnsi="Arial" w:cs="Arial"/>
          <w:sz w:val="18"/>
          <w:szCs w:val="18"/>
        </w:rPr>
        <w:t xml:space="preserve">membri del </w:t>
      </w:r>
      <w:proofErr w:type="gramStart"/>
      <w:r w:rsidRPr="005A1792">
        <w:rPr>
          <w:rFonts w:ascii="Arial" w:hAnsi="Arial" w:cs="Arial"/>
          <w:sz w:val="18"/>
          <w:szCs w:val="18"/>
        </w:rPr>
        <w:t>consiglio di amministrazione</w:t>
      </w:r>
      <w:proofErr w:type="gramEnd"/>
      <w:r w:rsidRPr="005A1792">
        <w:rPr>
          <w:rFonts w:ascii="Arial" w:hAnsi="Arial" w:cs="Arial"/>
          <w:sz w:val="18"/>
          <w:szCs w:val="18"/>
        </w:rPr>
        <w:t xml:space="preserve"> cui sia stata conferita la legale rappresentanza, di direzione e di vigilanza</w:t>
      </w:r>
      <w:r>
        <w:rPr>
          <w:rFonts w:ascii="Arial" w:hAnsi="Arial" w:cs="Arial"/>
          <w:sz w:val="18"/>
          <w:szCs w:val="18"/>
        </w:rPr>
        <w:t xml:space="preserve">” si rimanda </w:t>
      </w:r>
      <w:r w:rsidRPr="005A1792">
        <w:rPr>
          <w:rFonts w:ascii="Arial" w:hAnsi="Arial" w:cs="Arial"/>
          <w:sz w:val="18"/>
          <w:szCs w:val="18"/>
        </w:rPr>
        <w:t xml:space="preserve">al </w:t>
      </w:r>
      <w:r w:rsidRPr="00183942">
        <w:rPr>
          <w:rFonts w:ascii="Arial" w:hAnsi="Arial" w:cs="Arial"/>
          <w:sz w:val="18"/>
          <w:szCs w:val="18"/>
        </w:rPr>
        <w:t>Comunicato Presidente ANAC del 08/11/2017</w:t>
      </w:r>
      <w:r>
        <w:rPr>
          <w:rFonts w:ascii="Arial" w:hAnsi="Arial" w:cs="Arial"/>
          <w:sz w:val="18"/>
          <w:szCs w:val="18"/>
        </w:rPr>
        <w:t>.</w:t>
      </w:r>
    </w:p>
  </w:footnote>
  <w:footnote w:id="3">
    <w:p w14:paraId="4974CEA7" w14:textId="77777777" w:rsidR="006C6891" w:rsidRDefault="006C6891" w:rsidP="00060D91">
      <w:pPr>
        <w:pStyle w:val="Testonotaapidipagina"/>
        <w:keepNext/>
        <w:spacing w:before="120"/>
        <w:jc w:val="both"/>
        <w:rPr>
          <w:rFonts w:ascii="Arial" w:hAnsi="Arial" w:cs="Arial"/>
          <w:sz w:val="18"/>
          <w:szCs w:val="18"/>
        </w:rPr>
      </w:pPr>
      <w:r w:rsidRPr="00E726DB">
        <w:rPr>
          <w:rStyle w:val="Rimandonotaapidipagina"/>
          <w:rFonts w:ascii="Arial" w:hAnsi="Arial" w:cs="Arial"/>
          <w:b/>
          <w:sz w:val="18"/>
          <w:szCs w:val="18"/>
        </w:rPr>
        <w:footnoteRef/>
      </w:r>
      <w:r w:rsidRPr="00E726DB">
        <w:rPr>
          <w:rFonts w:ascii="Arial" w:hAnsi="Arial" w:cs="Arial"/>
          <w:sz w:val="18"/>
          <w:szCs w:val="18"/>
        </w:rPr>
        <w:t xml:space="preserve"> </w:t>
      </w:r>
      <w:r w:rsidRPr="005A1792">
        <w:rPr>
          <w:rFonts w:ascii="Arial" w:hAnsi="Arial" w:cs="Arial"/>
          <w:sz w:val="18"/>
          <w:szCs w:val="18"/>
        </w:rPr>
        <w:t xml:space="preserve">Per la corretta </w:t>
      </w:r>
      <w:r>
        <w:rPr>
          <w:rFonts w:ascii="Arial" w:hAnsi="Arial" w:cs="Arial"/>
          <w:sz w:val="18"/>
          <w:szCs w:val="18"/>
        </w:rPr>
        <w:t>individuazione dei “</w:t>
      </w:r>
      <w:r w:rsidRPr="005A1792">
        <w:rPr>
          <w:rFonts w:ascii="Arial" w:hAnsi="Arial" w:cs="Arial"/>
          <w:sz w:val="18"/>
          <w:szCs w:val="18"/>
        </w:rPr>
        <w:t>soggetti muniti di poteri di rappresentanza, di direzione e di controllo</w:t>
      </w:r>
      <w:r>
        <w:rPr>
          <w:rFonts w:ascii="Arial" w:hAnsi="Arial" w:cs="Arial"/>
          <w:sz w:val="18"/>
          <w:szCs w:val="18"/>
        </w:rPr>
        <w:t xml:space="preserve">” si rimanda </w:t>
      </w:r>
      <w:r w:rsidRPr="005A1792">
        <w:rPr>
          <w:rFonts w:ascii="Arial" w:hAnsi="Arial" w:cs="Arial"/>
          <w:sz w:val="18"/>
          <w:szCs w:val="18"/>
        </w:rPr>
        <w:t xml:space="preserve">al </w:t>
      </w:r>
      <w:r w:rsidRPr="00183942">
        <w:rPr>
          <w:rFonts w:ascii="Arial" w:hAnsi="Arial" w:cs="Arial"/>
          <w:sz w:val="18"/>
          <w:szCs w:val="18"/>
        </w:rPr>
        <w:t>Comunicato Presidente ANAC del 08/11/2017</w:t>
      </w:r>
      <w:r>
        <w:rPr>
          <w:rFonts w:ascii="Arial" w:hAnsi="Arial" w:cs="Arial"/>
          <w:sz w:val="18"/>
          <w:szCs w:val="18"/>
        </w:rPr>
        <w:t>.</w:t>
      </w:r>
    </w:p>
    <w:p w14:paraId="2128A6A0" w14:textId="77777777" w:rsidR="006C6891" w:rsidRPr="00E726DB" w:rsidRDefault="006C6891" w:rsidP="000B44BD">
      <w:pPr>
        <w:pStyle w:val="Testonotaapidipagina"/>
        <w:keepNext/>
        <w:jc w:val="both"/>
        <w:rPr>
          <w:rFonts w:ascii="Arial" w:hAnsi="Arial" w:cs="Arial"/>
          <w:sz w:val="18"/>
          <w:szCs w:val="18"/>
        </w:rPr>
      </w:pPr>
    </w:p>
  </w:footnote>
  <w:footnote w:id="4">
    <w:p w14:paraId="2F8D0651" w14:textId="77777777" w:rsidR="006C6891" w:rsidRPr="00A01894" w:rsidRDefault="006C6891" w:rsidP="00060D91">
      <w:pPr>
        <w:pStyle w:val="Testonotaapidipagina"/>
        <w:jc w:val="both"/>
        <w:rPr>
          <w:rFonts w:ascii="Arial" w:hAnsi="Arial" w:cs="Arial"/>
          <w:sz w:val="18"/>
          <w:szCs w:val="18"/>
        </w:rPr>
      </w:pPr>
      <w:r>
        <w:rPr>
          <w:rStyle w:val="Rimandonotaapidipagina"/>
        </w:rPr>
        <w:footnoteRef/>
      </w:r>
      <w:r>
        <w:t xml:space="preserve"> </w:t>
      </w:r>
      <w:r w:rsidRPr="00A01894">
        <w:rPr>
          <w:rFonts w:ascii="Arial" w:hAnsi="Arial" w:cs="Arial"/>
          <w:sz w:val="18"/>
          <w:szCs w:val="18"/>
        </w:rPr>
        <w:t>L’amministratore di fatto è il soggetto che, pur non essendo stato investito formalmente della carica di amministratore della società, svolge in modo continuativo l’attività gestoria ed esercita i poteri relativi alla qualifica o alle funzioni dell’amministratore di diritto (cfr. Cass. pen. n. 34381/2022).</w:t>
      </w:r>
    </w:p>
  </w:footnote>
  <w:footnote w:id="5">
    <w:p w14:paraId="5038221F" w14:textId="77777777" w:rsidR="006C6891" w:rsidRPr="00E726DB" w:rsidRDefault="006C6891" w:rsidP="00085CD5">
      <w:pPr>
        <w:pStyle w:val="Testonotaapidipagina"/>
        <w:keepNext/>
        <w:spacing w:before="120"/>
        <w:jc w:val="both"/>
        <w:rPr>
          <w:rFonts w:ascii="Arial" w:hAnsi="Arial" w:cs="Arial"/>
          <w:sz w:val="18"/>
          <w:szCs w:val="18"/>
        </w:rPr>
      </w:pPr>
      <w:r w:rsidRPr="00E726DB">
        <w:rPr>
          <w:rStyle w:val="Rimandonotaapidipagina"/>
          <w:rFonts w:ascii="Arial" w:hAnsi="Arial" w:cs="Arial"/>
          <w:b/>
          <w:sz w:val="18"/>
          <w:szCs w:val="18"/>
        </w:rPr>
        <w:footnoteRef/>
      </w:r>
      <w:r w:rsidRPr="00E726DB">
        <w:rPr>
          <w:rFonts w:ascii="Arial" w:hAnsi="Arial" w:cs="Arial"/>
          <w:sz w:val="18"/>
          <w:szCs w:val="18"/>
        </w:rPr>
        <w:t xml:space="preserve"> </w:t>
      </w:r>
      <w:r>
        <w:rPr>
          <w:rFonts w:ascii="Arial" w:hAnsi="Arial" w:cs="Arial"/>
          <w:sz w:val="18"/>
          <w:szCs w:val="18"/>
        </w:rPr>
        <w:t>Procuratori dotati di poteri così ampi e riferiti ad una pluralità di oggetti così che, per sommatoria, possano configurarsi omologhi se non di spessore superiore a quelli che lo statuto assegna agli amministratori.</w:t>
      </w:r>
    </w:p>
  </w:footnote>
  <w:footnote w:id="6">
    <w:p w14:paraId="1481F128" w14:textId="77777777" w:rsidR="006C6891" w:rsidRPr="00E726DB" w:rsidRDefault="006C6891" w:rsidP="00085CD5">
      <w:pPr>
        <w:pStyle w:val="Testonotaapidipagina"/>
        <w:keepNext/>
        <w:spacing w:before="120"/>
        <w:jc w:val="both"/>
        <w:rPr>
          <w:rFonts w:ascii="Arial" w:hAnsi="Arial" w:cs="Arial"/>
          <w:sz w:val="18"/>
          <w:szCs w:val="18"/>
        </w:rPr>
      </w:pPr>
      <w:r w:rsidRPr="00E726DB">
        <w:rPr>
          <w:rStyle w:val="Rimandonotaapidipagina"/>
          <w:rFonts w:ascii="Arial" w:hAnsi="Arial" w:cs="Arial"/>
          <w:b/>
          <w:sz w:val="18"/>
          <w:szCs w:val="18"/>
        </w:rPr>
        <w:footnoteRef/>
      </w:r>
      <w:r w:rsidRPr="00E726DB">
        <w:rPr>
          <w:rFonts w:ascii="Arial" w:hAnsi="Arial" w:cs="Arial"/>
          <w:sz w:val="18"/>
          <w:szCs w:val="18"/>
        </w:rPr>
        <w:t xml:space="preserve"> </w:t>
      </w:r>
      <w:r>
        <w:rPr>
          <w:rFonts w:ascii="Arial" w:hAnsi="Arial" w:cs="Arial"/>
          <w:sz w:val="18"/>
          <w:szCs w:val="18"/>
        </w:rPr>
        <w:t>Dipendenti e/o professionisti ai quali siano stati conferiti significativi poteri di direzione e gestione dell’Impresa.</w:t>
      </w:r>
    </w:p>
  </w:footnote>
  <w:footnote w:id="7">
    <w:p w14:paraId="580D429A" w14:textId="77777777" w:rsidR="006C6891" w:rsidRPr="00E726DB" w:rsidRDefault="006C6891" w:rsidP="00085CD5">
      <w:pPr>
        <w:pStyle w:val="Testonotaapidipagina"/>
        <w:keepNext/>
        <w:spacing w:before="120"/>
        <w:jc w:val="both"/>
        <w:rPr>
          <w:rFonts w:ascii="Arial" w:hAnsi="Arial" w:cs="Arial"/>
          <w:sz w:val="18"/>
          <w:szCs w:val="18"/>
        </w:rPr>
      </w:pPr>
      <w:r w:rsidRPr="00E726DB">
        <w:rPr>
          <w:rStyle w:val="Rimandonotaapidipagina"/>
          <w:rFonts w:ascii="Arial" w:hAnsi="Arial" w:cs="Arial"/>
          <w:b/>
          <w:sz w:val="18"/>
          <w:szCs w:val="18"/>
        </w:rPr>
        <w:footnoteRef/>
      </w:r>
      <w:r w:rsidRPr="00E726DB">
        <w:rPr>
          <w:rFonts w:ascii="Arial" w:hAnsi="Arial" w:cs="Arial"/>
          <w:sz w:val="18"/>
          <w:szCs w:val="18"/>
        </w:rPr>
        <w:t xml:space="preserve"> </w:t>
      </w:r>
      <w:r>
        <w:rPr>
          <w:rFonts w:ascii="Arial" w:hAnsi="Arial" w:cs="Arial"/>
          <w:sz w:val="18"/>
          <w:szCs w:val="18"/>
        </w:rPr>
        <w:t>Revisore contabile e Organismo di vigilanza di cui all’art. 6 del D.Lgs. n. 231/2001 cui sia affidato il compito di vigilare sul funzionamento e sull’osservanza dei modelli di organizzazione e di gestione idonei a prevenire reati.</w:t>
      </w:r>
    </w:p>
  </w:footnote>
  <w:footnote w:id="8">
    <w:p w14:paraId="0FC0FB32" w14:textId="77777777" w:rsidR="006C6891" w:rsidRPr="002618E4" w:rsidRDefault="006C6891" w:rsidP="009F157C">
      <w:pPr>
        <w:pStyle w:val="Testonotaapidipagina"/>
        <w:jc w:val="both"/>
        <w:rPr>
          <w:rFonts w:ascii="Arial" w:hAnsi="Arial" w:cs="Arial"/>
          <w:sz w:val="18"/>
          <w:szCs w:val="18"/>
        </w:rPr>
      </w:pPr>
      <w:r>
        <w:rPr>
          <w:rStyle w:val="Rimandonotaapidipagina"/>
        </w:rPr>
        <w:footnoteRef/>
      </w:r>
      <w:r>
        <w:t xml:space="preserve"> </w:t>
      </w:r>
      <w:r>
        <w:rPr>
          <w:rFonts w:ascii="Arial" w:hAnsi="Arial" w:cs="Arial"/>
          <w:sz w:val="18"/>
          <w:szCs w:val="18"/>
        </w:rPr>
        <w:t>P</w:t>
      </w:r>
      <w:r w:rsidRPr="002618E4">
        <w:rPr>
          <w:rFonts w:ascii="Arial" w:hAnsi="Arial" w:cs="Arial"/>
          <w:sz w:val="18"/>
          <w:szCs w:val="18"/>
        </w:rPr>
        <w:t xml:space="preserve">ersone fisiche che occupano o hanno cessato di occupare da meno di un anno importanti cariche pubbliche, nonché i loro familiari e coloro che con i </w:t>
      </w:r>
      <w:proofErr w:type="gramStart"/>
      <w:r w:rsidRPr="002618E4">
        <w:rPr>
          <w:rFonts w:ascii="Arial" w:hAnsi="Arial" w:cs="Arial"/>
          <w:sz w:val="18"/>
          <w:szCs w:val="18"/>
        </w:rPr>
        <w:t>predetti</w:t>
      </w:r>
      <w:proofErr w:type="gramEnd"/>
      <w:r w:rsidRPr="002618E4">
        <w:rPr>
          <w:rFonts w:ascii="Arial" w:hAnsi="Arial" w:cs="Arial"/>
          <w:sz w:val="18"/>
          <w:szCs w:val="18"/>
        </w:rPr>
        <w:t xml:space="preserve"> soggetti intrattengono notoriamente stretti legami, come elencate dall’art. 1, comma 2, lettera dd), del D.lgs. 231/2007.</w:t>
      </w:r>
    </w:p>
  </w:footnote>
  <w:footnote w:id="9">
    <w:p w14:paraId="3F554805" w14:textId="77777777" w:rsidR="00D315E9" w:rsidRPr="00B20F46" w:rsidRDefault="00D315E9" w:rsidP="00D315E9">
      <w:pPr>
        <w:pStyle w:val="Testonotaapidipagina"/>
        <w:ind w:left="142" w:hanging="142"/>
        <w:jc w:val="both"/>
        <w:rPr>
          <w:rFonts w:ascii="Arial" w:eastAsia="Calibri" w:hAnsi="Arial" w:cs="Arial"/>
          <w:sz w:val="18"/>
          <w:szCs w:val="18"/>
        </w:rPr>
      </w:pPr>
      <w:r>
        <w:rPr>
          <w:rStyle w:val="Rimandonotaapidipagina"/>
        </w:rPr>
        <w:footnoteRef/>
      </w:r>
      <w:r>
        <w:t xml:space="preserve"> </w:t>
      </w:r>
      <w:r w:rsidRPr="00247389">
        <w:rPr>
          <w:rFonts w:ascii="Arial" w:eastAsia="Calibri" w:hAnsi="Arial" w:cs="Arial"/>
          <w:sz w:val="16"/>
          <w:szCs w:val="16"/>
        </w:rPr>
        <w:t>Nel settore Edilizia, si considerano presuntivamente equivalenti, i contratti collettivi nazionali di lavoro classificati mediante codice unico alfanumerico CNEL F012, F015, F018, in conformità a quanto previsto dall’art. 3, co.2 dell’Allegato I.01 al Codice</w:t>
      </w:r>
      <w:r w:rsidRPr="00B20F46">
        <w:rPr>
          <w:rFonts w:ascii="Arial" w:eastAsia="Calibri"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75FDA" w14:textId="77777777" w:rsidR="006C6891" w:rsidRDefault="006C6891">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1D2A0" w14:textId="77777777" w:rsidR="006C6891" w:rsidRPr="00625D37" w:rsidRDefault="006C6891">
    <w:pPr>
      <w:pStyle w:val="Intestazione"/>
      <w:rPr>
        <w:rFonts w:ascii="Arial" w:hAnsi="Arial" w:cs="Arial"/>
        <w:b/>
      </w:rPr>
    </w:pPr>
    <w:r w:rsidRPr="00625D37">
      <w:rPr>
        <w:rFonts w:ascii="Arial" w:hAnsi="Arial" w:cs="Arial"/>
        <w:b/>
        <w:noProof/>
      </w:rPr>
      <w:t>ALLEGATO 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57D9E" w14:textId="77777777" w:rsidR="006C6891" w:rsidRDefault="006C6891">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bullet"/>
      <w:lvlText w:val=""/>
      <w:lvlJc w:val="left"/>
      <w:pPr>
        <w:tabs>
          <w:tab w:val="num" w:pos="360"/>
        </w:tabs>
        <w:ind w:left="360" w:hanging="360"/>
      </w:pPr>
      <w:rPr>
        <w:rFonts w:ascii="Symbol" w:hAnsi="Symbol"/>
      </w:rPr>
    </w:lvl>
    <w:lvl w:ilvl="1">
      <w:start w:val="1"/>
      <w:numFmt w:val="bullet"/>
      <w:lvlText w:val="o"/>
      <w:lvlJc w:val="left"/>
      <w:pPr>
        <w:tabs>
          <w:tab w:val="num" w:pos="1080"/>
        </w:tabs>
        <w:ind w:left="1080" w:hanging="360"/>
      </w:pPr>
      <w:rPr>
        <w:rFonts w:ascii="Courier New" w:hAnsi="Courier New" w:cs="Tahoma"/>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Wingdings" w:hAnsi="Wingdings"/>
      </w:rPr>
    </w:lvl>
    <w:lvl w:ilvl="4">
      <w:start w:val="1"/>
      <w:numFmt w:val="bullet"/>
      <w:lvlText w:val=""/>
      <w:lvlJc w:val="left"/>
      <w:pPr>
        <w:tabs>
          <w:tab w:val="num" w:pos="3240"/>
        </w:tabs>
        <w:ind w:left="3240" w:hanging="360"/>
      </w:pPr>
      <w:rPr>
        <w:rFonts w:ascii="Wingdings" w:hAnsi="Wingdings"/>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Wingdings" w:hAnsi="Wingdings"/>
      </w:rPr>
    </w:lvl>
    <w:lvl w:ilvl="7">
      <w:start w:val="1"/>
      <w:numFmt w:val="bullet"/>
      <w:lvlText w:val=""/>
      <w:lvlJc w:val="left"/>
      <w:pPr>
        <w:tabs>
          <w:tab w:val="num" w:pos="5400"/>
        </w:tabs>
        <w:ind w:left="5400" w:hanging="360"/>
      </w:pPr>
      <w:rPr>
        <w:rFonts w:ascii="Wingdings" w:hAnsi="Wingdings"/>
      </w:rPr>
    </w:lvl>
    <w:lvl w:ilvl="8">
      <w:start w:val="1"/>
      <w:numFmt w:val="bullet"/>
      <w:lvlText w:val=""/>
      <w:lvlJc w:val="left"/>
      <w:pPr>
        <w:tabs>
          <w:tab w:val="num" w:pos="6120"/>
        </w:tabs>
        <w:ind w:left="6120" w:hanging="360"/>
      </w:pPr>
      <w:rPr>
        <w:rFonts w:ascii="Wingdings" w:hAnsi="Wingdings"/>
      </w:r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360" w:hanging="360"/>
      </w:pPr>
      <w:rPr>
        <w:rFonts w:ascii="Symbol" w:hAnsi="Symbol" w:cs="Times New Roman"/>
        <w:b/>
        <w:bCs/>
        <w:color w:val="auto"/>
        <w:sz w:val="20"/>
        <w:szCs w:val="20"/>
      </w:rPr>
    </w:lvl>
    <w:lvl w:ilvl="1">
      <w:start w:val="1"/>
      <w:numFmt w:val="bullet"/>
      <w:lvlText w:val="o"/>
      <w:lvlJc w:val="left"/>
      <w:pPr>
        <w:tabs>
          <w:tab w:val="num" w:pos="0"/>
        </w:tabs>
        <w:ind w:left="1080" w:hanging="360"/>
      </w:pPr>
      <w:rPr>
        <w:rFonts w:ascii="Courier New" w:hAnsi="Courier New" w:cs="Courier New"/>
        <w:kern w:val="2"/>
        <w:sz w:val="20"/>
        <w:szCs w:val="20"/>
      </w:rPr>
    </w:lvl>
    <w:lvl w:ilvl="2">
      <w:start w:val="1"/>
      <w:numFmt w:val="bullet"/>
      <w:lvlText w:val=""/>
      <w:lvlJc w:val="left"/>
      <w:pPr>
        <w:tabs>
          <w:tab w:val="num" w:pos="0"/>
        </w:tabs>
        <w:ind w:left="1800" w:hanging="360"/>
      </w:pPr>
      <w:rPr>
        <w:rFonts w:ascii="Wingdings" w:hAnsi="Wingdings" w:cs="Wingdings"/>
        <w:sz w:val="20"/>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kern w:val="2"/>
        <w:sz w:val="20"/>
        <w:szCs w:val="20"/>
      </w:rPr>
    </w:lvl>
    <w:lvl w:ilvl="5">
      <w:start w:val="1"/>
      <w:numFmt w:val="bullet"/>
      <w:lvlText w:val=""/>
      <w:lvlJc w:val="left"/>
      <w:pPr>
        <w:tabs>
          <w:tab w:val="num" w:pos="0"/>
        </w:tabs>
        <w:ind w:left="3960" w:hanging="360"/>
      </w:pPr>
      <w:rPr>
        <w:rFonts w:ascii="Wingdings" w:hAnsi="Wingdings" w:cs="Wingdings"/>
        <w:sz w:val="20"/>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kern w:val="2"/>
        <w:sz w:val="20"/>
        <w:szCs w:val="20"/>
      </w:rPr>
    </w:lvl>
    <w:lvl w:ilvl="8">
      <w:start w:val="1"/>
      <w:numFmt w:val="bullet"/>
      <w:lvlText w:val=""/>
      <w:lvlJc w:val="left"/>
      <w:pPr>
        <w:tabs>
          <w:tab w:val="num" w:pos="0"/>
        </w:tabs>
        <w:ind w:left="6120" w:hanging="360"/>
      </w:pPr>
      <w:rPr>
        <w:rFonts w:ascii="Wingdings" w:hAnsi="Wingdings" w:cs="Wingdings"/>
        <w:sz w:val="20"/>
      </w:rPr>
    </w:lvl>
  </w:abstractNum>
  <w:abstractNum w:abstractNumId="2" w15:restartNumberingAfterBreak="0">
    <w:nsid w:val="00000013"/>
    <w:multiLevelType w:val="multilevel"/>
    <w:tmpl w:val="00000013"/>
    <w:name w:val="WW8Num19"/>
    <w:lvl w:ilvl="0">
      <w:start w:val="1"/>
      <w:numFmt w:val="bullet"/>
      <w:lvlText w:val=""/>
      <w:lvlJc w:val="left"/>
      <w:pPr>
        <w:tabs>
          <w:tab w:val="num" w:pos="360"/>
        </w:tabs>
        <w:ind w:left="360" w:hanging="360"/>
      </w:pPr>
      <w:rPr>
        <w:rFonts w:ascii="Symbol" w:hAnsi="Symbol" w:cs="Times New Roman"/>
        <w:b/>
        <w:bCs/>
        <w:color w:val="auto"/>
        <w:sz w:val="20"/>
        <w:szCs w:val="20"/>
      </w:rPr>
    </w:lvl>
    <w:lvl w:ilvl="1">
      <w:start w:val="1"/>
      <w:numFmt w:val="bullet"/>
      <w:lvlText w:val="o"/>
      <w:lvlJc w:val="left"/>
      <w:pPr>
        <w:tabs>
          <w:tab w:val="num" w:pos="1080"/>
        </w:tabs>
        <w:ind w:left="1080" w:hanging="360"/>
      </w:pPr>
      <w:rPr>
        <w:rFonts w:ascii="Courier New" w:hAnsi="Courier New" w:cs="Courier New"/>
        <w:sz w:val="20"/>
      </w:rPr>
    </w:lvl>
    <w:lvl w:ilvl="2">
      <w:start w:val="1"/>
      <w:numFmt w:val="bullet"/>
      <w:lvlText w:val=""/>
      <w:lvlJc w:val="left"/>
      <w:pPr>
        <w:tabs>
          <w:tab w:val="num" w:pos="1800"/>
        </w:tabs>
        <w:ind w:left="1800" w:hanging="360"/>
      </w:pPr>
      <w:rPr>
        <w:rFonts w:ascii="Wingdings" w:hAnsi="Wingdings" w:cs="Wingdings"/>
        <w:sz w:val="20"/>
      </w:rPr>
    </w:lvl>
    <w:lvl w:ilvl="3">
      <w:start w:val="1"/>
      <w:numFmt w:val="bullet"/>
      <w:lvlText w:val=""/>
      <w:lvlJc w:val="left"/>
      <w:pPr>
        <w:tabs>
          <w:tab w:val="num" w:pos="2520"/>
        </w:tabs>
        <w:ind w:left="2520" w:hanging="360"/>
      </w:pPr>
      <w:rPr>
        <w:rFonts w:ascii="Wingdings" w:hAnsi="Wingdings" w:cs="Wingdings"/>
        <w:sz w:val="20"/>
      </w:rPr>
    </w:lvl>
    <w:lvl w:ilvl="4">
      <w:start w:val="1"/>
      <w:numFmt w:val="bullet"/>
      <w:lvlText w:val=""/>
      <w:lvlJc w:val="left"/>
      <w:pPr>
        <w:tabs>
          <w:tab w:val="num" w:pos="3240"/>
        </w:tabs>
        <w:ind w:left="3240" w:hanging="360"/>
      </w:pPr>
      <w:rPr>
        <w:rFonts w:ascii="Wingdings" w:hAnsi="Wingdings" w:cs="Wingdings"/>
        <w:sz w:val="20"/>
      </w:rPr>
    </w:lvl>
    <w:lvl w:ilvl="5">
      <w:start w:val="1"/>
      <w:numFmt w:val="bullet"/>
      <w:lvlText w:val=""/>
      <w:lvlJc w:val="left"/>
      <w:pPr>
        <w:tabs>
          <w:tab w:val="num" w:pos="3960"/>
        </w:tabs>
        <w:ind w:left="3960" w:hanging="360"/>
      </w:pPr>
      <w:rPr>
        <w:rFonts w:ascii="Wingdings" w:hAnsi="Wingdings" w:cs="Wingdings"/>
        <w:sz w:val="20"/>
      </w:rPr>
    </w:lvl>
    <w:lvl w:ilvl="6">
      <w:start w:val="1"/>
      <w:numFmt w:val="bullet"/>
      <w:lvlText w:val=""/>
      <w:lvlJc w:val="left"/>
      <w:pPr>
        <w:tabs>
          <w:tab w:val="num" w:pos="4680"/>
        </w:tabs>
        <w:ind w:left="4680" w:hanging="360"/>
      </w:pPr>
      <w:rPr>
        <w:rFonts w:ascii="Wingdings" w:hAnsi="Wingdings" w:cs="Wingdings"/>
        <w:sz w:val="20"/>
      </w:rPr>
    </w:lvl>
    <w:lvl w:ilvl="7">
      <w:start w:val="1"/>
      <w:numFmt w:val="bullet"/>
      <w:lvlText w:val=""/>
      <w:lvlJc w:val="left"/>
      <w:pPr>
        <w:tabs>
          <w:tab w:val="num" w:pos="5400"/>
        </w:tabs>
        <w:ind w:left="5400" w:hanging="360"/>
      </w:pPr>
      <w:rPr>
        <w:rFonts w:ascii="Wingdings" w:hAnsi="Wingdings" w:cs="Wingdings"/>
        <w:sz w:val="20"/>
      </w:rPr>
    </w:lvl>
    <w:lvl w:ilvl="8">
      <w:start w:val="1"/>
      <w:numFmt w:val="bullet"/>
      <w:lvlText w:val=""/>
      <w:lvlJc w:val="left"/>
      <w:pPr>
        <w:tabs>
          <w:tab w:val="num" w:pos="6120"/>
        </w:tabs>
        <w:ind w:left="6120" w:hanging="360"/>
      </w:pPr>
      <w:rPr>
        <w:rFonts w:ascii="Wingdings" w:hAnsi="Wingdings" w:cs="Wingdings"/>
        <w:sz w:val="20"/>
      </w:rPr>
    </w:lvl>
  </w:abstractNum>
  <w:abstractNum w:abstractNumId="3"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057B6D20"/>
    <w:multiLevelType w:val="hybridMultilevel"/>
    <w:tmpl w:val="AA505FEE"/>
    <w:lvl w:ilvl="0" w:tplc="F7889FCA">
      <w:start w:val="1"/>
      <w:numFmt w:val="bullet"/>
      <w:lvlText w:val=""/>
      <w:lvlJc w:val="left"/>
      <w:pPr>
        <w:ind w:left="360" w:hanging="360"/>
      </w:pPr>
      <w:rPr>
        <w:rFonts w:ascii="Symbol" w:eastAsia="Times New Roman" w:hAnsi="Symbol" w:cs="Tahoma"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5" w15:restartNumberingAfterBreak="0">
    <w:nsid w:val="10FD6A28"/>
    <w:multiLevelType w:val="hybridMultilevel"/>
    <w:tmpl w:val="169CC57C"/>
    <w:lvl w:ilvl="0" w:tplc="3998EC30">
      <w:start w:val="1"/>
      <w:numFmt w:val="decimal"/>
      <w:lvlText w:val="%1."/>
      <w:lvlJc w:val="left"/>
      <w:pPr>
        <w:ind w:left="720" w:hanging="360"/>
      </w:pPr>
      <w:rPr>
        <w:rFonts w:ascii="Arial" w:hAnsi="Arial" w:cs="Arial" w:hint="default"/>
        <w:b w:val="0"/>
        <w:bCs/>
        <w:i w:val="0"/>
        <w:iCs/>
        <w:color w:val="000000" w:themeColor="text1"/>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1C72D75"/>
    <w:multiLevelType w:val="hybridMultilevel"/>
    <w:tmpl w:val="697C301C"/>
    <w:lvl w:ilvl="0" w:tplc="B5E48B8E">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E4B4AE3"/>
    <w:multiLevelType w:val="hybridMultilevel"/>
    <w:tmpl w:val="3E42F4C0"/>
    <w:lvl w:ilvl="0" w:tplc="000E7E18">
      <w:start w:val="1"/>
      <w:numFmt w:val="decimal"/>
      <w:lvlText w:val="%1)"/>
      <w:lvlJc w:val="left"/>
      <w:pPr>
        <w:ind w:left="502" w:hanging="360"/>
      </w:pPr>
      <w:rPr>
        <w:b/>
        <w:i w:val="0"/>
      </w:rPr>
    </w:lvl>
    <w:lvl w:ilvl="1" w:tplc="04100019">
      <w:start w:val="1"/>
      <w:numFmt w:val="lowerLetter"/>
      <w:lvlText w:val="%2."/>
      <w:lvlJc w:val="left"/>
      <w:pPr>
        <w:ind w:left="1222" w:hanging="360"/>
      </w:pPr>
    </w:lvl>
    <w:lvl w:ilvl="2" w:tplc="0410001B">
      <w:start w:val="1"/>
      <w:numFmt w:val="lowerRoman"/>
      <w:lvlText w:val="%3."/>
      <w:lvlJc w:val="right"/>
      <w:pPr>
        <w:ind w:left="1942" w:hanging="180"/>
      </w:pPr>
    </w:lvl>
    <w:lvl w:ilvl="3" w:tplc="0410000F">
      <w:start w:val="1"/>
      <w:numFmt w:val="decimal"/>
      <w:lvlText w:val="%4."/>
      <w:lvlJc w:val="left"/>
      <w:pPr>
        <w:ind w:left="2662" w:hanging="360"/>
      </w:pPr>
    </w:lvl>
    <w:lvl w:ilvl="4" w:tplc="04100019">
      <w:start w:val="1"/>
      <w:numFmt w:val="lowerLetter"/>
      <w:lvlText w:val="%5."/>
      <w:lvlJc w:val="left"/>
      <w:pPr>
        <w:ind w:left="3382" w:hanging="360"/>
      </w:pPr>
    </w:lvl>
    <w:lvl w:ilvl="5" w:tplc="0410001B">
      <w:start w:val="1"/>
      <w:numFmt w:val="lowerRoman"/>
      <w:lvlText w:val="%6."/>
      <w:lvlJc w:val="right"/>
      <w:pPr>
        <w:ind w:left="4102" w:hanging="180"/>
      </w:pPr>
    </w:lvl>
    <w:lvl w:ilvl="6" w:tplc="0410000F">
      <w:start w:val="1"/>
      <w:numFmt w:val="decimal"/>
      <w:lvlText w:val="%7."/>
      <w:lvlJc w:val="left"/>
      <w:pPr>
        <w:ind w:left="4822" w:hanging="360"/>
      </w:pPr>
    </w:lvl>
    <w:lvl w:ilvl="7" w:tplc="04100019">
      <w:start w:val="1"/>
      <w:numFmt w:val="lowerLetter"/>
      <w:lvlText w:val="%8."/>
      <w:lvlJc w:val="left"/>
      <w:pPr>
        <w:ind w:left="5542" w:hanging="360"/>
      </w:pPr>
    </w:lvl>
    <w:lvl w:ilvl="8" w:tplc="0410001B">
      <w:start w:val="1"/>
      <w:numFmt w:val="lowerRoman"/>
      <w:lvlText w:val="%9."/>
      <w:lvlJc w:val="right"/>
      <w:pPr>
        <w:ind w:left="6262" w:hanging="180"/>
      </w:pPr>
    </w:lvl>
  </w:abstractNum>
  <w:abstractNum w:abstractNumId="8" w15:restartNumberingAfterBreak="0">
    <w:nsid w:val="21B13E59"/>
    <w:multiLevelType w:val="hybridMultilevel"/>
    <w:tmpl w:val="1CF2B672"/>
    <w:lvl w:ilvl="0" w:tplc="AABC9826">
      <w:start w:val="1"/>
      <w:numFmt w:val="decimal"/>
      <w:lvlText w:val="%1."/>
      <w:lvlJc w:val="left"/>
      <w:pPr>
        <w:tabs>
          <w:tab w:val="num" w:pos="7449"/>
        </w:tabs>
        <w:ind w:left="7449" w:hanging="360"/>
      </w:pPr>
      <w:rPr>
        <w:rFonts w:ascii="Arial" w:hAnsi="Arial" w:cs="Arial" w:hint="default"/>
        <w:b/>
        <w:i w:val="0"/>
        <w:color w:val="auto"/>
        <w:sz w:val="20"/>
        <w:szCs w:val="20"/>
      </w:rPr>
    </w:lvl>
    <w:lvl w:ilvl="1" w:tplc="04100019">
      <w:start w:val="1"/>
      <w:numFmt w:val="lowerLetter"/>
      <w:lvlText w:val="%2."/>
      <w:lvlJc w:val="left"/>
      <w:pPr>
        <w:tabs>
          <w:tab w:val="num" w:pos="1080"/>
        </w:tabs>
        <w:ind w:left="1080" w:hanging="360"/>
      </w:pPr>
    </w:lvl>
    <w:lvl w:ilvl="2" w:tplc="0410001B">
      <w:start w:val="1"/>
      <w:numFmt w:val="lowerRoman"/>
      <w:lvlText w:val="%3."/>
      <w:lvlJc w:val="right"/>
      <w:pPr>
        <w:tabs>
          <w:tab w:val="num" w:pos="1800"/>
        </w:tabs>
        <w:ind w:left="1800" w:hanging="180"/>
      </w:pPr>
    </w:lvl>
    <w:lvl w:ilvl="3" w:tplc="63BCBF54">
      <w:start w:val="1"/>
      <w:numFmt w:val="lowerLetter"/>
      <w:lvlText w:val="%4)"/>
      <w:lvlJc w:val="left"/>
      <w:pPr>
        <w:tabs>
          <w:tab w:val="num" w:pos="2520"/>
        </w:tabs>
        <w:ind w:left="2520" w:hanging="360"/>
      </w:pPr>
      <w:rPr>
        <w:rFonts w:hint="default"/>
        <w:b/>
        <w:color w:val="000000"/>
        <w:sz w:val="22"/>
        <w:szCs w:val="22"/>
      </w:rPr>
    </w:lvl>
    <w:lvl w:ilvl="4" w:tplc="2226521C">
      <w:start w:val="1"/>
      <w:numFmt w:val="bullet"/>
      <w:lvlText w:val=""/>
      <w:lvlJc w:val="left"/>
      <w:pPr>
        <w:tabs>
          <w:tab w:val="num" w:pos="1760"/>
        </w:tabs>
        <w:ind w:left="1760" w:hanging="360"/>
      </w:pPr>
      <w:rPr>
        <w:rFonts w:ascii="Wingdings" w:hAnsi="Wingdings" w:hint="default"/>
        <w:b/>
        <w:color w:val="auto"/>
        <w:sz w:val="20"/>
        <w:szCs w:val="20"/>
      </w:rPr>
    </w:lvl>
    <w:lvl w:ilvl="5" w:tplc="0410001B">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9" w15:restartNumberingAfterBreak="0">
    <w:nsid w:val="22415A7A"/>
    <w:multiLevelType w:val="hybridMultilevel"/>
    <w:tmpl w:val="15C2FFD8"/>
    <w:lvl w:ilvl="0" w:tplc="701EAB38">
      <w:start w:val="1"/>
      <w:numFmt w:val="lowerLetter"/>
      <w:lvlText w:val="%1."/>
      <w:lvlJc w:val="left"/>
      <w:pPr>
        <w:tabs>
          <w:tab w:val="num" w:pos="1068"/>
        </w:tabs>
        <w:ind w:left="1068" w:hanging="360"/>
      </w:pPr>
      <w:rPr>
        <w:rFonts w:hint="default"/>
      </w:rPr>
    </w:lvl>
    <w:lvl w:ilvl="1" w:tplc="04100019" w:tentative="1">
      <w:start w:val="1"/>
      <w:numFmt w:val="lowerLetter"/>
      <w:lvlText w:val="%2."/>
      <w:lvlJc w:val="left"/>
      <w:pPr>
        <w:tabs>
          <w:tab w:val="num" w:pos="1788"/>
        </w:tabs>
        <w:ind w:left="1788" w:hanging="360"/>
      </w:pPr>
    </w:lvl>
    <w:lvl w:ilvl="2" w:tplc="0410001B" w:tentative="1">
      <w:start w:val="1"/>
      <w:numFmt w:val="lowerRoman"/>
      <w:lvlText w:val="%3."/>
      <w:lvlJc w:val="right"/>
      <w:pPr>
        <w:tabs>
          <w:tab w:val="num" w:pos="2508"/>
        </w:tabs>
        <w:ind w:left="2508" w:hanging="180"/>
      </w:pPr>
    </w:lvl>
    <w:lvl w:ilvl="3" w:tplc="0410000F" w:tentative="1">
      <w:start w:val="1"/>
      <w:numFmt w:val="decimal"/>
      <w:lvlText w:val="%4."/>
      <w:lvlJc w:val="left"/>
      <w:pPr>
        <w:tabs>
          <w:tab w:val="num" w:pos="3228"/>
        </w:tabs>
        <w:ind w:left="3228" w:hanging="360"/>
      </w:pPr>
    </w:lvl>
    <w:lvl w:ilvl="4" w:tplc="04100019" w:tentative="1">
      <w:start w:val="1"/>
      <w:numFmt w:val="lowerLetter"/>
      <w:lvlText w:val="%5."/>
      <w:lvlJc w:val="left"/>
      <w:pPr>
        <w:tabs>
          <w:tab w:val="num" w:pos="3948"/>
        </w:tabs>
        <w:ind w:left="3948" w:hanging="360"/>
      </w:pPr>
    </w:lvl>
    <w:lvl w:ilvl="5" w:tplc="0410001B" w:tentative="1">
      <w:start w:val="1"/>
      <w:numFmt w:val="lowerRoman"/>
      <w:lvlText w:val="%6."/>
      <w:lvlJc w:val="right"/>
      <w:pPr>
        <w:tabs>
          <w:tab w:val="num" w:pos="4668"/>
        </w:tabs>
        <w:ind w:left="4668" w:hanging="180"/>
      </w:pPr>
    </w:lvl>
    <w:lvl w:ilvl="6" w:tplc="0410000F" w:tentative="1">
      <w:start w:val="1"/>
      <w:numFmt w:val="decimal"/>
      <w:lvlText w:val="%7."/>
      <w:lvlJc w:val="left"/>
      <w:pPr>
        <w:tabs>
          <w:tab w:val="num" w:pos="5388"/>
        </w:tabs>
        <w:ind w:left="5388" w:hanging="360"/>
      </w:pPr>
    </w:lvl>
    <w:lvl w:ilvl="7" w:tplc="04100019" w:tentative="1">
      <w:start w:val="1"/>
      <w:numFmt w:val="lowerLetter"/>
      <w:lvlText w:val="%8."/>
      <w:lvlJc w:val="left"/>
      <w:pPr>
        <w:tabs>
          <w:tab w:val="num" w:pos="6108"/>
        </w:tabs>
        <w:ind w:left="6108" w:hanging="360"/>
      </w:pPr>
    </w:lvl>
    <w:lvl w:ilvl="8" w:tplc="0410001B" w:tentative="1">
      <w:start w:val="1"/>
      <w:numFmt w:val="lowerRoman"/>
      <w:lvlText w:val="%9."/>
      <w:lvlJc w:val="right"/>
      <w:pPr>
        <w:tabs>
          <w:tab w:val="num" w:pos="6828"/>
        </w:tabs>
        <w:ind w:left="6828" w:hanging="180"/>
      </w:pPr>
    </w:lvl>
  </w:abstractNum>
  <w:abstractNum w:abstractNumId="10" w15:restartNumberingAfterBreak="0">
    <w:nsid w:val="22BD6E44"/>
    <w:multiLevelType w:val="hybridMultilevel"/>
    <w:tmpl w:val="1CF2B672"/>
    <w:lvl w:ilvl="0" w:tplc="AABC9826">
      <w:start w:val="1"/>
      <w:numFmt w:val="decimal"/>
      <w:lvlText w:val="%1."/>
      <w:lvlJc w:val="left"/>
      <w:pPr>
        <w:tabs>
          <w:tab w:val="num" w:pos="2061"/>
        </w:tabs>
        <w:ind w:left="2061" w:hanging="360"/>
      </w:pPr>
      <w:rPr>
        <w:rFonts w:ascii="Arial" w:hAnsi="Arial" w:cs="Arial" w:hint="default"/>
        <w:b/>
        <w:i w:val="0"/>
        <w:color w:val="auto"/>
        <w:sz w:val="20"/>
        <w:szCs w:val="20"/>
      </w:rPr>
    </w:lvl>
    <w:lvl w:ilvl="1" w:tplc="04100019">
      <w:start w:val="1"/>
      <w:numFmt w:val="lowerLetter"/>
      <w:lvlText w:val="%2."/>
      <w:lvlJc w:val="left"/>
      <w:pPr>
        <w:tabs>
          <w:tab w:val="num" w:pos="1080"/>
        </w:tabs>
        <w:ind w:left="1080" w:hanging="360"/>
      </w:pPr>
    </w:lvl>
    <w:lvl w:ilvl="2" w:tplc="0410001B">
      <w:start w:val="1"/>
      <w:numFmt w:val="lowerRoman"/>
      <w:lvlText w:val="%3."/>
      <w:lvlJc w:val="right"/>
      <w:pPr>
        <w:tabs>
          <w:tab w:val="num" w:pos="1800"/>
        </w:tabs>
        <w:ind w:left="1800" w:hanging="180"/>
      </w:pPr>
    </w:lvl>
    <w:lvl w:ilvl="3" w:tplc="63BCBF54">
      <w:start w:val="1"/>
      <w:numFmt w:val="lowerLetter"/>
      <w:lvlText w:val="%4)"/>
      <w:lvlJc w:val="left"/>
      <w:pPr>
        <w:tabs>
          <w:tab w:val="num" w:pos="2520"/>
        </w:tabs>
        <w:ind w:left="2520" w:hanging="360"/>
      </w:pPr>
      <w:rPr>
        <w:rFonts w:hint="default"/>
        <w:b/>
        <w:color w:val="000000"/>
        <w:sz w:val="22"/>
        <w:szCs w:val="22"/>
      </w:rPr>
    </w:lvl>
    <w:lvl w:ilvl="4" w:tplc="2226521C">
      <w:start w:val="1"/>
      <w:numFmt w:val="bullet"/>
      <w:lvlText w:val=""/>
      <w:lvlJc w:val="left"/>
      <w:pPr>
        <w:tabs>
          <w:tab w:val="num" w:pos="1760"/>
        </w:tabs>
        <w:ind w:left="1760" w:hanging="360"/>
      </w:pPr>
      <w:rPr>
        <w:rFonts w:ascii="Wingdings" w:hAnsi="Wingdings" w:hint="default"/>
        <w:b/>
        <w:color w:val="auto"/>
        <w:sz w:val="20"/>
        <w:szCs w:val="20"/>
      </w:rPr>
    </w:lvl>
    <w:lvl w:ilvl="5" w:tplc="0410001B">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11" w15:restartNumberingAfterBreak="0">
    <w:nsid w:val="23BA455A"/>
    <w:multiLevelType w:val="hybridMultilevel"/>
    <w:tmpl w:val="ED78B6A6"/>
    <w:lvl w:ilvl="0" w:tplc="B642820E">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6915406"/>
    <w:multiLevelType w:val="hybridMultilevel"/>
    <w:tmpl w:val="49B86976"/>
    <w:lvl w:ilvl="0" w:tplc="04100005">
      <w:start w:val="1"/>
      <w:numFmt w:val="bullet"/>
      <w:lvlText w:val=""/>
      <w:lvlJc w:val="left"/>
      <w:pPr>
        <w:ind w:left="1068" w:hanging="360"/>
      </w:pPr>
      <w:rPr>
        <w:rFonts w:ascii="Wingdings" w:hAnsi="Wingdings" w:cs="Wingdings"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3" w15:restartNumberingAfterBreak="0">
    <w:nsid w:val="2C394FE4"/>
    <w:multiLevelType w:val="hybridMultilevel"/>
    <w:tmpl w:val="F4C8344A"/>
    <w:lvl w:ilvl="0" w:tplc="E14CC4D0">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C783BF4"/>
    <w:multiLevelType w:val="singleLevel"/>
    <w:tmpl w:val="A0B60E2E"/>
    <w:lvl w:ilvl="0">
      <w:start w:val="1"/>
      <w:numFmt w:val="bullet"/>
      <w:lvlText w:val=""/>
      <w:lvlJc w:val="left"/>
      <w:pPr>
        <w:ind w:left="786" w:hanging="360"/>
      </w:pPr>
      <w:rPr>
        <w:rFonts w:ascii="Wingdings" w:hAnsi="Wingdings" w:hint="default"/>
        <w:sz w:val="36"/>
        <w:szCs w:val="36"/>
      </w:rPr>
    </w:lvl>
  </w:abstractNum>
  <w:abstractNum w:abstractNumId="15" w15:restartNumberingAfterBreak="0">
    <w:nsid w:val="35FE217B"/>
    <w:multiLevelType w:val="hybridMultilevel"/>
    <w:tmpl w:val="F23C9112"/>
    <w:lvl w:ilvl="0" w:tplc="028E630A">
      <w:numFmt w:val="bullet"/>
      <w:lvlText w:val="-"/>
      <w:lvlJc w:val="left"/>
      <w:pPr>
        <w:ind w:left="720" w:hanging="360"/>
      </w:pPr>
      <w:rPr>
        <w:rFonts w:ascii="Times New Roman" w:eastAsiaTheme="minorHAnsi" w:hAnsi="Times New Roman" w:cs="Times New Roman" w:hint="default"/>
        <w:color w:val="202429"/>
        <w:sz w:val="23"/>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6A057FE"/>
    <w:multiLevelType w:val="hybridMultilevel"/>
    <w:tmpl w:val="8744A790"/>
    <w:lvl w:ilvl="0" w:tplc="CCFA414E">
      <w:start w:val="1"/>
      <w:numFmt w:val="lowerRoman"/>
      <w:lvlText w:val="%1."/>
      <w:lvlJc w:val="right"/>
      <w:pPr>
        <w:ind w:left="1624" w:hanging="360"/>
      </w:pPr>
      <w:rPr>
        <w:rFonts w:hint="default"/>
        <w:b/>
        <w:bCs/>
        <w:i/>
        <w:iCs/>
      </w:rPr>
    </w:lvl>
    <w:lvl w:ilvl="1" w:tplc="04100003" w:tentative="1">
      <w:start w:val="1"/>
      <w:numFmt w:val="bullet"/>
      <w:lvlText w:val="o"/>
      <w:lvlJc w:val="left"/>
      <w:pPr>
        <w:ind w:left="2344" w:hanging="360"/>
      </w:pPr>
      <w:rPr>
        <w:rFonts w:ascii="Courier New" w:hAnsi="Courier New" w:cs="Courier New" w:hint="default"/>
      </w:rPr>
    </w:lvl>
    <w:lvl w:ilvl="2" w:tplc="04100005" w:tentative="1">
      <w:start w:val="1"/>
      <w:numFmt w:val="bullet"/>
      <w:lvlText w:val=""/>
      <w:lvlJc w:val="left"/>
      <w:pPr>
        <w:ind w:left="3064" w:hanging="360"/>
      </w:pPr>
      <w:rPr>
        <w:rFonts w:ascii="Wingdings" w:hAnsi="Wingdings" w:hint="default"/>
      </w:rPr>
    </w:lvl>
    <w:lvl w:ilvl="3" w:tplc="04100001" w:tentative="1">
      <w:start w:val="1"/>
      <w:numFmt w:val="bullet"/>
      <w:lvlText w:val=""/>
      <w:lvlJc w:val="left"/>
      <w:pPr>
        <w:ind w:left="3784" w:hanging="360"/>
      </w:pPr>
      <w:rPr>
        <w:rFonts w:ascii="Symbol" w:hAnsi="Symbol" w:hint="default"/>
      </w:rPr>
    </w:lvl>
    <w:lvl w:ilvl="4" w:tplc="04100003" w:tentative="1">
      <w:start w:val="1"/>
      <w:numFmt w:val="bullet"/>
      <w:lvlText w:val="o"/>
      <w:lvlJc w:val="left"/>
      <w:pPr>
        <w:ind w:left="4504" w:hanging="360"/>
      </w:pPr>
      <w:rPr>
        <w:rFonts w:ascii="Courier New" w:hAnsi="Courier New" w:cs="Courier New" w:hint="default"/>
      </w:rPr>
    </w:lvl>
    <w:lvl w:ilvl="5" w:tplc="04100005" w:tentative="1">
      <w:start w:val="1"/>
      <w:numFmt w:val="bullet"/>
      <w:lvlText w:val=""/>
      <w:lvlJc w:val="left"/>
      <w:pPr>
        <w:ind w:left="5224" w:hanging="360"/>
      </w:pPr>
      <w:rPr>
        <w:rFonts w:ascii="Wingdings" w:hAnsi="Wingdings" w:hint="default"/>
      </w:rPr>
    </w:lvl>
    <w:lvl w:ilvl="6" w:tplc="04100001" w:tentative="1">
      <w:start w:val="1"/>
      <w:numFmt w:val="bullet"/>
      <w:lvlText w:val=""/>
      <w:lvlJc w:val="left"/>
      <w:pPr>
        <w:ind w:left="5944" w:hanging="360"/>
      </w:pPr>
      <w:rPr>
        <w:rFonts w:ascii="Symbol" w:hAnsi="Symbol" w:hint="default"/>
      </w:rPr>
    </w:lvl>
    <w:lvl w:ilvl="7" w:tplc="04100003" w:tentative="1">
      <w:start w:val="1"/>
      <w:numFmt w:val="bullet"/>
      <w:lvlText w:val="o"/>
      <w:lvlJc w:val="left"/>
      <w:pPr>
        <w:ind w:left="6664" w:hanging="360"/>
      </w:pPr>
      <w:rPr>
        <w:rFonts w:ascii="Courier New" w:hAnsi="Courier New" w:cs="Courier New" w:hint="default"/>
      </w:rPr>
    </w:lvl>
    <w:lvl w:ilvl="8" w:tplc="04100005" w:tentative="1">
      <w:start w:val="1"/>
      <w:numFmt w:val="bullet"/>
      <w:lvlText w:val=""/>
      <w:lvlJc w:val="left"/>
      <w:pPr>
        <w:ind w:left="7384" w:hanging="360"/>
      </w:pPr>
      <w:rPr>
        <w:rFonts w:ascii="Wingdings" w:hAnsi="Wingdings" w:hint="default"/>
      </w:rPr>
    </w:lvl>
  </w:abstractNum>
  <w:abstractNum w:abstractNumId="17" w15:restartNumberingAfterBreak="0">
    <w:nsid w:val="370B665A"/>
    <w:multiLevelType w:val="hybridMultilevel"/>
    <w:tmpl w:val="C058A4B4"/>
    <w:lvl w:ilvl="0" w:tplc="6BFC15E4">
      <w:start w:val="14"/>
      <w:numFmt w:val="bullet"/>
      <w:lvlText w:val="-"/>
      <w:lvlJc w:val="left"/>
      <w:pPr>
        <w:ind w:left="1571" w:hanging="360"/>
      </w:pPr>
      <w:rPr>
        <w:rFonts w:ascii="Tahoma" w:eastAsia="Calibri" w:hAnsi="Tahoma" w:cs="Tahoma" w:hint="default"/>
        <w:b/>
        <w:bCs/>
        <w:strike w:val="0"/>
        <w:sz w:val="24"/>
        <w:szCs w:val="24"/>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18" w15:restartNumberingAfterBreak="0">
    <w:nsid w:val="3E5629C8"/>
    <w:multiLevelType w:val="hybridMultilevel"/>
    <w:tmpl w:val="A2A2BA00"/>
    <w:lvl w:ilvl="0" w:tplc="AABC9826">
      <w:start w:val="1"/>
      <w:numFmt w:val="decimal"/>
      <w:lvlText w:val="%1."/>
      <w:lvlJc w:val="left"/>
      <w:pPr>
        <w:tabs>
          <w:tab w:val="num" w:pos="360"/>
        </w:tabs>
        <w:ind w:left="360" w:hanging="360"/>
      </w:pPr>
      <w:rPr>
        <w:rFonts w:ascii="Arial" w:hAnsi="Arial" w:cs="Arial" w:hint="default"/>
        <w:b/>
        <w:i w:val="0"/>
        <w:color w:val="auto"/>
        <w:sz w:val="20"/>
        <w:szCs w:val="20"/>
      </w:rPr>
    </w:lvl>
    <w:lvl w:ilvl="1" w:tplc="04100019">
      <w:start w:val="1"/>
      <w:numFmt w:val="lowerLetter"/>
      <w:lvlText w:val="%2."/>
      <w:lvlJc w:val="left"/>
      <w:pPr>
        <w:tabs>
          <w:tab w:val="num" w:pos="1080"/>
        </w:tabs>
        <w:ind w:left="1080" w:hanging="360"/>
      </w:pPr>
    </w:lvl>
    <w:lvl w:ilvl="2" w:tplc="0410001B">
      <w:start w:val="1"/>
      <w:numFmt w:val="lowerRoman"/>
      <w:lvlText w:val="%3."/>
      <w:lvlJc w:val="right"/>
      <w:pPr>
        <w:tabs>
          <w:tab w:val="num" w:pos="1800"/>
        </w:tabs>
        <w:ind w:left="1800" w:hanging="180"/>
      </w:pPr>
    </w:lvl>
    <w:lvl w:ilvl="3" w:tplc="63BCBF54">
      <w:start w:val="1"/>
      <w:numFmt w:val="lowerLetter"/>
      <w:lvlText w:val="%4)"/>
      <w:lvlJc w:val="left"/>
      <w:pPr>
        <w:tabs>
          <w:tab w:val="num" w:pos="2520"/>
        </w:tabs>
        <w:ind w:left="2520" w:hanging="360"/>
      </w:pPr>
      <w:rPr>
        <w:rFonts w:hint="default"/>
        <w:b/>
        <w:color w:val="000000"/>
        <w:sz w:val="22"/>
        <w:szCs w:val="22"/>
      </w:rPr>
    </w:lvl>
    <w:lvl w:ilvl="4" w:tplc="2226521C">
      <w:start w:val="1"/>
      <w:numFmt w:val="bullet"/>
      <w:lvlText w:val=""/>
      <w:lvlJc w:val="left"/>
      <w:pPr>
        <w:tabs>
          <w:tab w:val="num" w:pos="1760"/>
        </w:tabs>
        <w:ind w:left="1760" w:hanging="360"/>
      </w:pPr>
      <w:rPr>
        <w:rFonts w:ascii="Wingdings" w:hAnsi="Wingdings" w:hint="default"/>
        <w:b/>
        <w:color w:val="auto"/>
        <w:sz w:val="20"/>
        <w:szCs w:val="20"/>
      </w:rPr>
    </w:lvl>
    <w:lvl w:ilvl="5" w:tplc="0410001B">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19" w15:restartNumberingAfterBreak="0">
    <w:nsid w:val="3F4C0D2B"/>
    <w:multiLevelType w:val="hybridMultilevel"/>
    <w:tmpl w:val="D908BA9E"/>
    <w:lvl w:ilvl="0" w:tplc="FFFFFFFF">
      <w:start w:val="1"/>
      <w:numFmt w:val="decimal"/>
      <w:lvlText w:val="%1."/>
      <w:lvlJc w:val="left"/>
      <w:pPr>
        <w:ind w:left="1108" w:hanging="360"/>
      </w:pPr>
      <w:rPr>
        <w:rFonts w:ascii="Calibri" w:hAnsi="Calibri" w:cs="Times New Roman" w:hint="default"/>
        <w:b w:val="0"/>
        <w:bCs/>
        <w:sz w:val="20"/>
        <w:szCs w:val="20"/>
      </w:rPr>
    </w:lvl>
    <w:lvl w:ilvl="1" w:tplc="FFFFFFFF">
      <w:start w:val="1"/>
      <w:numFmt w:val="lowerLetter"/>
      <w:lvlText w:val="%2."/>
      <w:lvlJc w:val="left"/>
      <w:pPr>
        <w:ind w:left="1828" w:hanging="360"/>
      </w:pPr>
    </w:lvl>
    <w:lvl w:ilvl="2" w:tplc="FFFFFFFF">
      <w:start w:val="1"/>
      <w:numFmt w:val="lowerRoman"/>
      <w:lvlText w:val="%3."/>
      <w:lvlJc w:val="right"/>
      <w:pPr>
        <w:ind w:left="2548" w:hanging="180"/>
      </w:pPr>
    </w:lvl>
    <w:lvl w:ilvl="3" w:tplc="FFFFFFFF">
      <w:start w:val="1"/>
      <w:numFmt w:val="decimal"/>
      <w:lvlText w:val="%4."/>
      <w:lvlJc w:val="left"/>
      <w:pPr>
        <w:ind w:left="3268" w:hanging="360"/>
      </w:pPr>
    </w:lvl>
    <w:lvl w:ilvl="4" w:tplc="FFFFFFFF">
      <w:start w:val="1"/>
      <w:numFmt w:val="lowerLetter"/>
      <w:lvlText w:val="%5."/>
      <w:lvlJc w:val="left"/>
      <w:pPr>
        <w:ind w:left="3988" w:hanging="360"/>
      </w:pPr>
    </w:lvl>
    <w:lvl w:ilvl="5" w:tplc="FFFFFFFF">
      <w:start w:val="1"/>
      <w:numFmt w:val="lowerRoman"/>
      <w:lvlText w:val="%6."/>
      <w:lvlJc w:val="right"/>
      <w:pPr>
        <w:ind w:left="4708" w:hanging="180"/>
      </w:pPr>
    </w:lvl>
    <w:lvl w:ilvl="6" w:tplc="FFFFFFFF">
      <w:start w:val="1"/>
      <w:numFmt w:val="decimal"/>
      <w:lvlText w:val="%7."/>
      <w:lvlJc w:val="left"/>
      <w:pPr>
        <w:ind w:left="5428" w:hanging="360"/>
      </w:pPr>
    </w:lvl>
    <w:lvl w:ilvl="7" w:tplc="FFFFFFFF">
      <w:start w:val="1"/>
      <w:numFmt w:val="lowerLetter"/>
      <w:lvlText w:val="%8."/>
      <w:lvlJc w:val="left"/>
      <w:pPr>
        <w:ind w:left="6148" w:hanging="360"/>
      </w:pPr>
    </w:lvl>
    <w:lvl w:ilvl="8" w:tplc="FFFFFFFF">
      <w:start w:val="1"/>
      <w:numFmt w:val="lowerRoman"/>
      <w:lvlText w:val="%9."/>
      <w:lvlJc w:val="right"/>
      <w:pPr>
        <w:ind w:left="6868" w:hanging="180"/>
      </w:pPr>
    </w:lvl>
  </w:abstractNum>
  <w:abstractNum w:abstractNumId="20" w15:restartNumberingAfterBreak="0">
    <w:nsid w:val="447C0032"/>
    <w:multiLevelType w:val="hybridMultilevel"/>
    <w:tmpl w:val="803C2520"/>
    <w:lvl w:ilvl="0" w:tplc="04100005">
      <w:start w:val="1"/>
      <w:numFmt w:val="bullet"/>
      <w:lvlText w:val=""/>
      <w:lvlJc w:val="left"/>
      <w:pPr>
        <w:ind w:left="1275" w:hanging="360"/>
      </w:pPr>
      <w:rPr>
        <w:rFonts w:ascii="Wingdings" w:hAnsi="Wingdings" w:hint="default"/>
      </w:rPr>
    </w:lvl>
    <w:lvl w:ilvl="1" w:tplc="04100003" w:tentative="1">
      <w:start w:val="1"/>
      <w:numFmt w:val="bullet"/>
      <w:lvlText w:val="o"/>
      <w:lvlJc w:val="left"/>
      <w:pPr>
        <w:ind w:left="1995" w:hanging="360"/>
      </w:pPr>
      <w:rPr>
        <w:rFonts w:ascii="Courier New" w:hAnsi="Courier New" w:cs="Courier New" w:hint="default"/>
      </w:rPr>
    </w:lvl>
    <w:lvl w:ilvl="2" w:tplc="04100005" w:tentative="1">
      <w:start w:val="1"/>
      <w:numFmt w:val="bullet"/>
      <w:lvlText w:val=""/>
      <w:lvlJc w:val="left"/>
      <w:pPr>
        <w:ind w:left="2715" w:hanging="360"/>
      </w:pPr>
      <w:rPr>
        <w:rFonts w:ascii="Wingdings" w:hAnsi="Wingdings" w:hint="default"/>
      </w:rPr>
    </w:lvl>
    <w:lvl w:ilvl="3" w:tplc="04100001" w:tentative="1">
      <w:start w:val="1"/>
      <w:numFmt w:val="bullet"/>
      <w:lvlText w:val=""/>
      <w:lvlJc w:val="left"/>
      <w:pPr>
        <w:ind w:left="3435" w:hanging="360"/>
      </w:pPr>
      <w:rPr>
        <w:rFonts w:ascii="Symbol" w:hAnsi="Symbol" w:hint="default"/>
      </w:rPr>
    </w:lvl>
    <w:lvl w:ilvl="4" w:tplc="04100003" w:tentative="1">
      <w:start w:val="1"/>
      <w:numFmt w:val="bullet"/>
      <w:lvlText w:val="o"/>
      <w:lvlJc w:val="left"/>
      <w:pPr>
        <w:ind w:left="4155" w:hanging="360"/>
      </w:pPr>
      <w:rPr>
        <w:rFonts w:ascii="Courier New" w:hAnsi="Courier New" w:cs="Courier New" w:hint="default"/>
      </w:rPr>
    </w:lvl>
    <w:lvl w:ilvl="5" w:tplc="04100005" w:tentative="1">
      <w:start w:val="1"/>
      <w:numFmt w:val="bullet"/>
      <w:lvlText w:val=""/>
      <w:lvlJc w:val="left"/>
      <w:pPr>
        <w:ind w:left="4875" w:hanging="360"/>
      </w:pPr>
      <w:rPr>
        <w:rFonts w:ascii="Wingdings" w:hAnsi="Wingdings" w:hint="default"/>
      </w:rPr>
    </w:lvl>
    <w:lvl w:ilvl="6" w:tplc="04100001" w:tentative="1">
      <w:start w:val="1"/>
      <w:numFmt w:val="bullet"/>
      <w:lvlText w:val=""/>
      <w:lvlJc w:val="left"/>
      <w:pPr>
        <w:ind w:left="5595" w:hanging="360"/>
      </w:pPr>
      <w:rPr>
        <w:rFonts w:ascii="Symbol" w:hAnsi="Symbol" w:hint="default"/>
      </w:rPr>
    </w:lvl>
    <w:lvl w:ilvl="7" w:tplc="04100003" w:tentative="1">
      <w:start w:val="1"/>
      <w:numFmt w:val="bullet"/>
      <w:lvlText w:val="o"/>
      <w:lvlJc w:val="left"/>
      <w:pPr>
        <w:ind w:left="6315" w:hanging="360"/>
      </w:pPr>
      <w:rPr>
        <w:rFonts w:ascii="Courier New" w:hAnsi="Courier New" w:cs="Courier New" w:hint="default"/>
      </w:rPr>
    </w:lvl>
    <w:lvl w:ilvl="8" w:tplc="04100005" w:tentative="1">
      <w:start w:val="1"/>
      <w:numFmt w:val="bullet"/>
      <w:lvlText w:val=""/>
      <w:lvlJc w:val="left"/>
      <w:pPr>
        <w:ind w:left="7035" w:hanging="360"/>
      </w:pPr>
      <w:rPr>
        <w:rFonts w:ascii="Wingdings" w:hAnsi="Wingdings" w:hint="default"/>
      </w:rPr>
    </w:lvl>
  </w:abstractNum>
  <w:abstractNum w:abstractNumId="21" w15:restartNumberingAfterBreak="0">
    <w:nsid w:val="451F774C"/>
    <w:multiLevelType w:val="hybridMultilevel"/>
    <w:tmpl w:val="6C1CE6CC"/>
    <w:lvl w:ilvl="0" w:tplc="04100017">
      <w:start w:val="1"/>
      <w:numFmt w:val="lowerLetter"/>
      <w:lvlText w:val="%1)"/>
      <w:lvlJc w:val="left"/>
      <w:pPr>
        <w:ind w:left="502"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2" w15:restartNumberingAfterBreak="0">
    <w:nsid w:val="47F53B70"/>
    <w:multiLevelType w:val="hybridMultilevel"/>
    <w:tmpl w:val="A2A2BA00"/>
    <w:lvl w:ilvl="0" w:tplc="AABC9826">
      <w:start w:val="1"/>
      <w:numFmt w:val="decimal"/>
      <w:lvlText w:val="%1."/>
      <w:lvlJc w:val="left"/>
      <w:pPr>
        <w:tabs>
          <w:tab w:val="num" w:pos="360"/>
        </w:tabs>
        <w:ind w:left="360" w:hanging="360"/>
      </w:pPr>
      <w:rPr>
        <w:rFonts w:ascii="Arial" w:hAnsi="Arial" w:cs="Arial" w:hint="default"/>
        <w:b/>
        <w:i w:val="0"/>
        <w:color w:val="auto"/>
        <w:sz w:val="20"/>
        <w:szCs w:val="20"/>
      </w:rPr>
    </w:lvl>
    <w:lvl w:ilvl="1" w:tplc="04100019">
      <w:start w:val="1"/>
      <w:numFmt w:val="lowerLetter"/>
      <w:lvlText w:val="%2."/>
      <w:lvlJc w:val="left"/>
      <w:pPr>
        <w:tabs>
          <w:tab w:val="num" w:pos="1080"/>
        </w:tabs>
        <w:ind w:left="1080" w:hanging="360"/>
      </w:pPr>
    </w:lvl>
    <w:lvl w:ilvl="2" w:tplc="0410001B">
      <w:start w:val="1"/>
      <w:numFmt w:val="lowerRoman"/>
      <w:lvlText w:val="%3."/>
      <w:lvlJc w:val="right"/>
      <w:pPr>
        <w:tabs>
          <w:tab w:val="num" w:pos="1800"/>
        </w:tabs>
        <w:ind w:left="1800" w:hanging="180"/>
      </w:pPr>
    </w:lvl>
    <w:lvl w:ilvl="3" w:tplc="63BCBF54">
      <w:start w:val="1"/>
      <w:numFmt w:val="lowerLetter"/>
      <w:lvlText w:val="%4)"/>
      <w:lvlJc w:val="left"/>
      <w:pPr>
        <w:tabs>
          <w:tab w:val="num" w:pos="2520"/>
        </w:tabs>
        <w:ind w:left="2520" w:hanging="360"/>
      </w:pPr>
      <w:rPr>
        <w:rFonts w:hint="default"/>
        <w:b/>
        <w:color w:val="000000"/>
        <w:sz w:val="22"/>
        <w:szCs w:val="22"/>
      </w:rPr>
    </w:lvl>
    <w:lvl w:ilvl="4" w:tplc="2226521C">
      <w:start w:val="1"/>
      <w:numFmt w:val="bullet"/>
      <w:lvlText w:val=""/>
      <w:lvlJc w:val="left"/>
      <w:pPr>
        <w:tabs>
          <w:tab w:val="num" w:pos="1760"/>
        </w:tabs>
        <w:ind w:left="1760" w:hanging="360"/>
      </w:pPr>
      <w:rPr>
        <w:rFonts w:ascii="Wingdings" w:hAnsi="Wingdings" w:hint="default"/>
        <w:b/>
        <w:color w:val="auto"/>
        <w:sz w:val="20"/>
        <w:szCs w:val="20"/>
      </w:rPr>
    </w:lvl>
    <w:lvl w:ilvl="5" w:tplc="0410001B">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23" w15:restartNumberingAfterBreak="0">
    <w:nsid w:val="4ABB2C29"/>
    <w:multiLevelType w:val="multilevel"/>
    <w:tmpl w:val="CDF24FDE"/>
    <w:lvl w:ilvl="0">
      <w:start w:val="1"/>
      <w:numFmt w:val="bullet"/>
      <w:lvlText w:val=""/>
      <w:lvlJc w:val="left"/>
      <w:pPr>
        <w:ind w:left="0" w:hanging="360"/>
      </w:pPr>
      <w:rPr>
        <w:rFonts w:ascii="Symbol" w:hAnsi="Symbol" w:cs="Symbol" w:hint="default"/>
      </w:rPr>
    </w:lvl>
    <w:lvl w:ilvl="1">
      <w:start w:val="1"/>
      <w:numFmt w:val="bullet"/>
      <w:lvlText w:val="◦"/>
      <w:lvlJc w:val="left"/>
      <w:pPr>
        <w:tabs>
          <w:tab w:val="num" w:pos="360"/>
        </w:tabs>
        <w:ind w:left="360" w:hanging="360"/>
      </w:pPr>
      <w:rPr>
        <w:rFonts w:ascii="OpenSymbol" w:hAnsi="OpenSymbol" w:cs="OpenSymbol" w:hint="default"/>
      </w:rPr>
    </w:lvl>
    <w:lvl w:ilvl="2">
      <w:start w:val="1"/>
      <w:numFmt w:val="bullet"/>
      <w:lvlText w:val="▪"/>
      <w:lvlJc w:val="left"/>
      <w:pPr>
        <w:tabs>
          <w:tab w:val="num" w:pos="720"/>
        </w:tabs>
        <w:ind w:left="720" w:hanging="360"/>
      </w:pPr>
      <w:rPr>
        <w:rFonts w:ascii="OpenSymbol" w:hAnsi="OpenSymbol" w:cs="OpenSymbol" w:hint="default"/>
      </w:rPr>
    </w:lvl>
    <w:lvl w:ilvl="3">
      <w:start w:val="1"/>
      <w:numFmt w:val="bullet"/>
      <w:lvlText w:val=""/>
      <w:lvlJc w:val="left"/>
      <w:pPr>
        <w:tabs>
          <w:tab w:val="num" w:pos="1080"/>
        </w:tabs>
        <w:ind w:left="1080" w:hanging="360"/>
      </w:pPr>
      <w:rPr>
        <w:rFonts w:ascii="Symbol" w:hAnsi="Symbol" w:cs="Symbol" w:hint="default"/>
      </w:rPr>
    </w:lvl>
    <w:lvl w:ilvl="4">
      <w:start w:val="1"/>
      <w:numFmt w:val="bullet"/>
      <w:lvlText w:val="◦"/>
      <w:lvlJc w:val="left"/>
      <w:pPr>
        <w:tabs>
          <w:tab w:val="num" w:pos="1440"/>
        </w:tabs>
        <w:ind w:left="1440" w:hanging="360"/>
      </w:pPr>
      <w:rPr>
        <w:rFonts w:ascii="OpenSymbol" w:hAnsi="OpenSymbol" w:cs="OpenSymbol" w:hint="default"/>
      </w:rPr>
    </w:lvl>
    <w:lvl w:ilvl="5">
      <w:start w:val="1"/>
      <w:numFmt w:val="bullet"/>
      <w:lvlText w:val="▪"/>
      <w:lvlJc w:val="left"/>
      <w:pPr>
        <w:tabs>
          <w:tab w:val="num" w:pos="1800"/>
        </w:tabs>
        <w:ind w:left="1800" w:hanging="360"/>
      </w:pPr>
      <w:rPr>
        <w:rFonts w:ascii="OpenSymbol" w:hAnsi="OpenSymbol" w:cs="OpenSymbol" w:hint="default"/>
      </w:rPr>
    </w:lvl>
    <w:lvl w:ilvl="6">
      <w:start w:val="1"/>
      <w:numFmt w:val="bullet"/>
      <w:lvlText w:val=""/>
      <w:lvlJc w:val="left"/>
      <w:pPr>
        <w:tabs>
          <w:tab w:val="num" w:pos="2160"/>
        </w:tabs>
        <w:ind w:left="2160" w:hanging="360"/>
      </w:pPr>
      <w:rPr>
        <w:rFonts w:ascii="Symbol" w:hAnsi="Symbol" w:cs="Symbol" w:hint="default"/>
      </w:rPr>
    </w:lvl>
    <w:lvl w:ilvl="7">
      <w:start w:val="1"/>
      <w:numFmt w:val="bullet"/>
      <w:lvlText w:val="◦"/>
      <w:lvlJc w:val="left"/>
      <w:pPr>
        <w:tabs>
          <w:tab w:val="num" w:pos="2520"/>
        </w:tabs>
        <w:ind w:left="2520" w:hanging="360"/>
      </w:pPr>
      <w:rPr>
        <w:rFonts w:ascii="OpenSymbol" w:hAnsi="OpenSymbol" w:cs="OpenSymbol" w:hint="default"/>
      </w:rPr>
    </w:lvl>
    <w:lvl w:ilvl="8">
      <w:start w:val="1"/>
      <w:numFmt w:val="bullet"/>
      <w:lvlText w:val="▪"/>
      <w:lvlJc w:val="left"/>
      <w:pPr>
        <w:tabs>
          <w:tab w:val="num" w:pos="2880"/>
        </w:tabs>
        <w:ind w:left="2880" w:hanging="360"/>
      </w:pPr>
      <w:rPr>
        <w:rFonts w:ascii="OpenSymbol" w:hAnsi="OpenSymbol" w:cs="OpenSymbol" w:hint="default"/>
      </w:rPr>
    </w:lvl>
  </w:abstractNum>
  <w:abstractNum w:abstractNumId="24" w15:restartNumberingAfterBreak="0">
    <w:nsid w:val="4B34402D"/>
    <w:multiLevelType w:val="hybridMultilevel"/>
    <w:tmpl w:val="A2CE41B2"/>
    <w:lvl w:ilvl="0" w:tplc="04090001">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25" w15:restartNumberingAfterBreak="0">
    <w:nsid w:val="4C7A2D8F"/>
    <w:multiLevelType w:val="hybridMultilevel"/>
    <w:tmpl w:val="0FB4BE96"/>
    <w:lvl w:ilvl="0" w:tplc="7F7E8C8E">
      <w:start w:val="14"/>
      <w:numFmt w:val="bullet"/>
      <w:lvlText w:val="-"/>
      <w:lvlJc w:val="left"/>
      <w:pPr>
        <w:ind w:left="1571" w:hanging="360"/>
      </w:pPr>
      <w:rPr>
        <w:rFonts w:ascii="Tahoma" w:eastAsia="Calibri" w:hAnsi="Tahoma" w:cs="Tahoma"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26" w15:restartNumberingAfterBreak="0">
    <w:nsid w:val="515453AD"/>
    <w:multiLevelType w:val="hybridMultilevel"/>
    <w:tmpl w:val="C0E6C40C"/>
    <w:lvl w:ilvl="0" w:tplc="04100001">
      <w:start w:val="1"/>
      <w:numFmt w:val="bullet"/>
      <w:lvlText w:val=""/>
      <w:lvlJc w:val="left"/>
      <w:pPr>
        <w:ind w:left="915" w:hanging="360"/>
      </w:pPr>
      <w:rPr>
        <w:rFonts w:ascii="Symbol" w:hAnsi="Symbol" w:hint="default"/>
      </w:rPr>
    </w:lvl>
    <w:lvl w:ilvl="1" w:tplc="04100003" w:tentative="1">
      <w:start w:val="1"/>
      <w:numFmt w:val="bullet"/>
      <w:lvlText w:val="o"/>
      <w:lvlJc w:val="left"/>
      <w:pPr>
        <w:ind w:left="1635" w:hanging="360"/>
      </w:pPr>
      <w:rPr>
        <w:rFonts w:ascii="Courier New" w:hAnsi="Courier New" w:cs="Courier New" w:hint="default"/>
      </w:rPr>
    </w:lvl>
    <w:lvl w:ilvl="2" w:tplc="04100005" w:tentative="1">
      <w:start w:val="1"/>
      <w:numFmt w:val="bullet"/>
      <w:lvlText w:val=""/>
      <w:lvlJc w:val="left"/>
      <w:pPr>
        <w:ind w:left="2355" w:hanging="360"/>
      </w:pPr>
      <w:rPr>
        <w:rFonts w:ascii="Wingdings" w:hAnsi="Wingdings" w:hint="default"/>
      </w:rPr>
    </w:lvl>
    <w:lvl w:ilvl="3" w:tplc="04100001" w:tentative="1">
      <w:start w:val="1"/>
      <w:numFmt w:val="bullet"/>
      <w:lvlText w:val=""/>
      <w:lvlJc w:val="left"/>
      <w:pPr>
        <w:ind w:left="3075" w:hanging="360"/>
      </w:pPr>
      <w:rPr>
        <w:rFonts w:ascii="Symbol" w:hAnsi="Symbol" w:hint="default"/>
      </w:rPr>
    </w:lvl>
    <w:lvl w:ilvl="4" w:tplc="04100003" w:tentative="1">
      <w:start w:val="1"/>
      <w:numFmt w:val="bullet"/>
      <w:lvlText w:val="o"/>
      <w:lvlJc w:val="left"/>
      <w:pPr>
        <w:ind w:left="3795" w:hanging="360"/>
      </w:pPr>
      <w:rPr>
        <w:rFonts w:ascii="Courier New" w:hAnsi="Courier New" w:cs="Courier New" w:hint="default"/>
      </w:rPr>
    </w:lvl>
    <w:lvl w:ilvl="5" w:tplc="04100005" w:tentative="1">
      <w:start w:val="1"/>
      <w:numFmt w:val="bullet"/>
      <w:lvlText w:val=""/>
      <w:lvlJc w:val="left"/>
      <w:pPr>
        <w:ind w:left="4515" w:hanging="360"/>
      </w:pPr>
      <w:rPr>
        <w:rFonts w:ascii="Wingdings" w:hAnsi="Wingdings" w:hint="default"/>
      </w:rPr>
    </w:lvl>
    <w:lvl w:ilvl="6" w:tplc="04100001" w:tentative="1">
      <w:start w:val="1"/>
      <w:numFmt w:val="bullet"/>
      <w:lvlText w:val=""/>
      <w:lvlJc w:val="left"/>
      <w:pPr>
        <w:ind w:left="5235" w:hanging="360"/>
      </w:pPr>
      <w:rPr>
        <w:rFonts w:ascii="Symbol" w:hAnsi="Symbol" w:hint="default"/>
      </w:rPr>
    </w:lvl>
    <w:lvl w:ilvl="7" w:tplc="04100003" w:tentative="1">
      <w:start w:val="1"/>
      <w:numFmt w:val="bullet"/>
      <w:lvlText w:val="o"/>
      <w:lvlJc w:val="left"/>
      <w:pPr>
        <w:ind w:left="5955" w:hanging="360"/>
      </w:pPr>
      <w:rPr>
        <w:rFonts w:ascii="Courier New" w:hAnsi="Courier New" w:cs="Courier New" w:hint="default"/>
      </w:rPr>
    </w:lvl>
    <w:lvl w:ilvl="8" w:tplc="04100005" w:tentative="1">
      <w:start w:val="1"/>
      <w:numFmt w:val="bullet"/>
      <w:lvlText w:val=""/>
      <w:lvlJc w:val="left"/>
      <w:pPr>
        <w:ind w:left="6675" w:hanging="360"/>
      </w:pPr>
      <w:rPr>
        <w:rFonts w:ascii="Wingdings" w:hAnsi="Wingdings" w:hint="default"/>
      </w:rPr>
    </w:lvl>
  </w:abstractNum>
  <w:abstractNum w:abstractNumId="27" w15:restartNumberingAfterBreak="0">
    <w:nsid w:val="570A5CD7"/>
    <w:multiLevelType w:val="hybridMultilevel"/>
    <w:tmpl w:val="DDCED7BA"/>
    <w:lvl w:ilvl="0" w:tplc="04100005">
      <w:start w:val="1"/>
      <w:numFmt w:val="bullet"/>
      <w:lvlText w:val=""/>
      <w:lvlJc w:val="left"/>
      <w:pPr>
        <w:ind w:left="2025" w:hanging="360"/>
      </w:pPr>
      <w:rPr>
        <w:rFonts w:ascii="Wingdings" w:hAnsi="Wingdings" w:hint="default"/>
      </w:rPr>
    </w:lvl>
    <w:lvl w:ilvl="1" w:tplc="04100003">
      <w:start w:val="1"/>
      <w:numFmt w:val="bullet"/>
      <w:lvlText w:val="o"/>
      <w:lvlJc w:val="left"/>
      <w:pPr>
        <w:ind w:left="2745" w:hanging="360"/>
      </w:pPr>
      <w:rPr>
        <w:rFonts w:ascii="Courier New" w:hAnsi="Courier New" w:cs="Courier New" w:hint="default"/>
      </w:rPr>
    </w:lvl>
    <w:lvl w:ilvl="2" w:tplc="04100005" w:tentative="1">
      <w:start w:val="1"/>
      <w:numFmt w:val="bullet"/>
      <w:lvlText w:val=""/>
      <w:lvlJc w:val="left"/>
      <w:pPr>
        <w:ind w:left="3465" w:hanging="360"/>
      </w:pPr>
      <w:rPr>
        <w:rFonts w:ascii="Wingdings" w:hAnsi="Wingdings" w:hint="default"/>
      </w:rPr>
    </w:lvl>
    <w:lvl w:ilvl="3" w:tplc="04100001" w:tentative="1">
      <w:start w:val="1"/>
      <w:numFmt w:val="bullet"/>
      <w:lvlText w:val=""/>
      <w:lvlJc w:val="left"/>
      <w:pPr>
        <w:ind w:left="4185" w:hanging="360"/>
      </w:pPr>
      <w:rPr>
        <w:rFonts w:ascii="Symbol" w:hAnsi="Symbol" w:hint="default"/>
      </w:rPr>
    </w:lvl>
    <w:lvl w:ilvl="4" w:tplc="04100003" w:tentative="1">
      <w:start w:val="1"/>
      <w:numFmt w:val="bullet"/>
      <w:lvlText w:val="o"/>
      <w:lvlJc w:val="left"/>
      <w:pPr>
        <w:ind w:left="4905" w:hanging="360"/>
      </w:pPr>
      <w:rPr>
        <w:rFonts w:ascii="Courier New" w:hAnsi="Courier New" w:cs="Courier New" w:hint="default"/>
      </w:rPr>
    </w:lvl>
    <w:lvl w:ilvl="5" w:tplc="04100005" w:tentative="1">
      <w:start w:val="1"/>
      <w:numFmt w:val="bullet"/>
      <w:lvlText w:val=""/>
      <w:lvlJc w:val="left"/>
      <w:pPr>
        <w:ind w:left="5625" w:hanging="360"/>
      </w:pPr>
      <w:rPr>
        <w:rFonts w:ascii="Wingdings" w:hAnsi="Wingdings" w:hint="default"/>
      </w:rPr>
    </w:lvl>
    <w:lvl w:ilvl="6" w:tplc="04100001" w:tentative="1">
      <w:start w:val="1"/>
      <w:numFmt w:val="bullet"/>
      <w:lvlText w:val=""/>
      <w:lvlJc w:val="left"/>
      <w:pPr>
        <w:ind w:left="6345" w:hanging="360"/>
      </w:pPr>
      <w:rPr>
        <w:rFonts w:ascii="Symbol" w:hAnsi="Symbol" w:hint="default"/>
      </w:rPr>
    </w:lvl>
    <w:lvl w:ilvl="7" w:tplc="04100003" w:tentative="1">
      <w:start w:val="1"/>
      <w:numFmt w:val="bullet"/>
      <w:lvlText w:val="o"/>
      <w:lvlJc w:val="left"/>
      <w:pPr>
        <w:ind w:left="7065" w:hanging="360"/>
      </w:pPr>
      <w:rPr>
        <w:rFonts w:ascii="Courier New" w:hAnsi="Courier New" w:cs="Courier New" w:hint="default"/>
      </w:rPr>
    </w:lvl>
    <w:lvl w:ilvl="8" w:tplc="04100005" w:tentative="1">
      <w:start w:val="1"/>
      <w:numFmt w:val="bullet"/>
      <w:lvlText w:val=""/>
      <w:lvlJc w:val="left"/>
      <w:pPr>
        <w:ind w:left="7785" w:hanging="360"/>
      </w:pPr>
      <w:rPr>
        <w:rFonts w:ascii="Wingdings" w:hAnsi="Wingdings" w:hint="default"/>
      </w:rPr>
    </w:lvl>
  </w:abstractNum>
  <w:abstractNum w:abstractNumId="28" w15:restartNumberingAfterBreak="0">
    <w:nsid w:val="58080127"/>
    <w:multiLevelType w:val="hybridMultilevel"/>
    <w:tmpl w:val="571C5E18"/>
    <w:lvl w:ilvl="0" w:tplc="F4C01446">
      <w:start w:val="1"/>
      <w:numFmt w:val="decimal"/>
      <w:lvlText w:val="%1)"/>
      <w:lvlJc w:val="left"/>
      <w:pPr>
        <w:ind w:left="360" w:hanging="360"/>
      </w:pPr>
      <w:rPr>
        <w:rFonts w:ascii="Arial" w:hAnsi="Arial" w:hint="default"/>
        <w:b w:val="0"/>
        <w:i w:val="0"/>
        <w:sz w:val="20"/>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9" w15:restartNumberingAfterBreak="0">
    <w:nsid w:val="5ED27B07"/>
    <w:multiLevelType w:val="hybridMultilevel"/>
    <w:tmpl w:val="3558E12C"/>
    <w:lvl w:ilvl="0" w:tplc="3710E616">
      <w:start w:val="1"/>
      <w:numFmt w:val="bullet"/>
      <w:lvlText w:val=""/>
      <w:lvlJc w:val="left"/>
      <w:pPr>
        <w:tabs>
          <w:tab w:val="num" w:pos="360"/>
        </w:tabs>
        <w:ind w:left="360" w:hanging="360"/>
      </w:pPr>
      <w:rPr>
        <w:rFonts w:ascii="Wingdings" w:hAnsi="Wingdings" w:hint="default"/>
        <w:color w:val="000000"/>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EE4BD3"/>
    <w:multiLevelType w:val="hybridMultilevel"/>
    <w:tmpl w:val="45E4900C"/>
    <w:lvl w:ilvl="0" w:tplc="A9C0DE54">
      <w:start w:val="2"/>
      <w:numFmt w:val="bullet"/>
      <w:lvlText w:val="-"/>
      <w:lvlJc w:val="left"/>
      <w:pPr>
        <w:ind w:left="1068" w:hanging="360"/>
      </w:pPr>
      <w:rPr>
        <w:rFonts w:ascii="Times New Roman" w:eastAsia="Times New Roman" w:hAnsi="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31" w15:restartNumberingAfterBreak="0">
    <w:nsid w:val="68AD024A"/>
    <w:multiLevelType w:val="hybridMultilevel"/>
    <w:tmpl w:val="026677CA"/>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6AEA5392"/>
    <w:multiLevelType w:val="hybridMultilevel"/>
    <w:tmpl w:val="2572CB0C"/>
    <w:lvl w:ilvl="0" w:tplc="6BFC15E4">
      <w:start w:val="14"/>
      <w:numFmt w:val="bullet"/>
      <w:lvlText w:val="-"/>
      <w:lvlJc w:val="left"/>
      <w:pPr>
        <w:ind w:left="1275" w:hanging="360"/>
      </w:pPr>
      <w:rPr>
        <w:rFonts w:ascii="Tahoma" w:eastAsia="Calibri" w:hAnsi="Tahoma" w:cs="Tahoma" w:hint="default"/>
        <w:strike w:val="0"/>
      </w:rPr>
    </w:lvl>
    <w:lvl w:ilvl="1" w:tplc="04100003">
      <w:start w:val="1"/>
      <w:numFmt w:val="bullet"/>
      <w:lvlText w:val="o"/>
      <w:lvlJc w:val="left"/>
      <w:pPr>
        <w:ind w:left="1995" w:hanging="360"/>
      </w:pPr>
      <w:rPr>
        <w:rFonts w:ascii="Courier New" w:hAnsi="Courier New" w:cs="Courier New" w:hint="default"/>
      </w:rPr>
    </w:lvl>
    <w:lvl w:ilvl="2" w:tplc="04100005" w:tentative="1">
      <w:start w:val="1"/>
      <w:numFmt w:val="bullet"/>
      <w:lvlText w:val=""/>
      <w:lvlJc w:val="left"/>
      <w:pPr>
        <w:ind w:left="2715" w:hanging="360"/>
      </w:pPr>
      <w:rPr>
        <w:rFonts w:ascii="Wingdings" w:hAnsi="Wingdings" w:hint="default"/>
      </w:rPr>
    </w:lvl>
    <w:lvl w:ilvl="3" w:tplc="04100001" w:tentative="1">
      <w:start w:val="1"/>
      <w:numFmt w:val="bullet"/>
      <w:lvlText w:val=""/>
      <w:lvlJc w:val="left"/>
      <w:pPr>
        <w:ind w:left="3435" w:hanging="360"/>
      </w:pPr>
      <w:rPr>
        <w:rFonts w:ascii="Symbol" w:hAnsi="Symbol" w:hint="default"/>
      </w:rPr>
    </w:lvl>
    <w:lvl w:ilvl="4" w:tplc="04100003" w:tentative="1">
      <w:start w:val="1"/>
      <w:numFmt w:val="bullet"/>
      <w:lvlText w:val="o"/>
      <w:lvlJc w:val="left"/>
      <w:pPr>
        <w:ind w:left="4155" w:hanging="360"/>
      </w:pPr>
      <w:rPr>
        <w:rFonts w:ascii="Courier New" w:hAnsi="Courier New" w:cs="Courier New" w:hint="default"/>
      </w:rPr>
    </w:lvl>
    <w:lvl w:ilvl="5" w:tplc="04100005" w:tentative="1">
      <w:start w:val="1"/>
      <w:numFmt w:val="bullet"/>
      <w:lvlText w:val=""/>
      <w:lvlJc w:val="left"/>
      <w:pPr>
        <w:ind w:left="4875" w:hanging="360"/>
      </w:pPr>
      <w:rPr>
        <w:rFonts w:ascii="Wingdings" w:hAnsi="Wingdings" w:hint="default"/>
      </w:rPr>
    </w:lvl>
    <w:lvl w:ilvl="6" w:tplc="04100001" w:tentative="1">
      <w:start w:val="1"/>
      <w:numFmt w:val="bullet"/>
      <w:lvlText w:val=""/>
      <w:lvlJc w:val="left"/>
      <w:pPr>
        <w:ind w:left="5595" w:hanging="360"/>
      </w:pPr>
      <w:rPr>
        <w:rFonts w:ascii="Symbol" w:hAnsi="Symbol" w:hint="default"/>
      </w:rPr>
    </w:lvl>
    <w:lvl w:ilvl="7" w:tplc="04100003" w:tentative="1">
      <w:start w:val="1"/>
      <w:numFmt w:val="bullet"/>
      <w:lvlText w:val="o"/>
      <w:lvlJc w:val="left"/>
      <w:pPr>
        <w:ind w:left="6315" w:hanging="360"/>
      </w:pPr>
      <w:rPr>
        <w:rFonts w:ascii="Courier New" w:hAnsi="Courier New" w:cs="Courier New" w:hint="default"/>
      </w:rPr>
    </w:lvl>
    <w:lvl w:ilvl="8" w:tplc="04100005" w:tentative="1">
      <w:start w:val="1"/>
      <w:numFmt w:val="bullet"/>
      <w:lvlText w:val=""/>
      <w:lvlJc w:val="left"/>
      <w:pPr>
        <w:ind w:left="7035" w:hanging="360"/>
      </w:pPr>
      <w:rPr>
        <w:rFonts w:ascii="Wingdings" w:hAnsi="Wingdings" w:hint="default"/>
      </w:rPr>
    </w:lvl>
  </w:abstractNum>
  <w:abstractNum w:abstractNumId="33" w15:restartNumberingAfterBreak="0">
    <w:nsid w:val="6FB95FD3"/>
    <w:multiLevelType w:val="hybridMultilevel"/>
    <w:tmpl w:val="1CF2B672"/>
    <w:lvl w:ilvl="0" w:tplc="AABC9826">
      <w:start w:val="1"/>
      <w:numFmt w:val="decimal"/>
      <w:lvlText w:val="%1."/>
      <w:lvlJc w:val="left"/>
      <w:pPr>
        <w:tabs>
          <w:tab w:val="num" w:pos="2061"/>
        </w:tabs>
        <w:ind w:left="2061" w:hanging="360"/>
      </w:pPr>
      <w:rPr>
        <w:rFonts w:ascii="Arial" w:hAnsi="Arial" w:cs="Arial" w:hint="default"/>
        <w:b/>
        <w:i w:val="0"/>
        <w:color w:val="auto"/>
        <w:sz w:val="20"/>
        <w:szCs w:val="20"/>
      </w:rPr>
    </w:lvl>
    <w:lvl w:ilvl="1" w:tplc="04100019">
      <w:start w:val="1"/>
      <w:numFmt w:val="lowerLetter"/>
      <w:lvlText w:val="%2."/>
      <w:lvlJc w:val="left"/>
      <w:pPr>
        <w:tabs>
          <w:tab w:val="num" w:pos="1080"/>
        </w:tabs>
        <w:ind w:left="1080" w:hanging="360"/>
      </w:pPr>
    </w:lvl>
    <w:lvl w:ilvl="2" w:tplc="0410001B">
      <w:start w:val="1"/>
      <w:numFmt w:val="lowerRoman"/>
      <w:lvlText w:val="%3."/>
      <w:lvlJc w:val="right"/>
      <w:pPr>
        <w:tabs>
          <w:tab w:val="num" w:pos="1800"/>
        </w:tabs>
        <w:ind w:left="1800" w:hanging="180"/>
      </w:pPr>
    </w:lvl>
    <w:lvl w:ilvl="3" w:tplc="63BCBF54">
      <w:start w:val="1"/>
      <w:numFmt w:val="lowerLetter"/>
      <w:lvlText w:val="%4)"/>
      <w:lvlJc w:val="left"/>
      <w:pPr>
        <w:tabs>
          <w:tab w:val="num" w:pos="2520"/>
        </w:tabs>
        <w:ind w:left="2520" w:hanging="360"/>
      </w:pPr>
      <w:rPr>
        <w:rFonts w:hint="default"/>
        <w:b/>
        <w:color w:val="000000"/>
        <w:sz w:val="22"/>
        <w:szCs w:val="22"/>
      </w:rPr>
    </w:lvl>
    <w:lvl w:ilvl="4" w:tplc="2226521C">
      <w:start w:val="1"/>
      <w:numFmt w:val="bullet"/>
      <w:lvlText w:val=""/>
      <w:lvlJc w:val="left"/>
      <w:pPr>
        <w:tabs>
          <w:tab w:val="num" w:pos="1760"/>
        </w:tabs>
        <w:ind w:left="1760" w:hanging="360"/>
      </w:pPr>
      <w:rPr>
        <w:rFonts w:ascii="Wingdings" w:hAnsi="Wingdings" w:hint="default"/>
        <w:b/>
        <w:color w:val="auto"/>
        <w:sz w:val="20"/>
        <w:szCs w:val="20"/>
      </w:rPr>
    </w:lvl>
    <w:lvl w:ilvl="5" w:tplc="0410001B">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34" w15:restartNumberingAfterBreak="0">
    <w:nsid w:val="7351446F"/>
    <w:multiLevelType w:val="hybridMultilevel"/>
    <w:tmpl w:val="A2A2BA00"/>
    <w:lvl w:ilvl="0" w:tplc="AABC9826">
      <w:start w:val="1"/>
      <w:numFmt w:val="decimal"/>
      <w:lvlText w:val="%1."/>
      <w:lvlJc w:val="left"/>
      <w:pPr>
        <w:tabs>
          <w:tab w:val="num" w:pos="360"/>
        </w:tabs>
        <w:ind w:left="360" w:hanging="360"/>
      </w:pPr>
      <w:rPr>
        <w:rFonts w:ascii="Arial" w:hAnsi="Arial" w:cs="Arial" w:hint="default"/>
        <w:b/>
        <w:i w:val="0"/>
        <w:color w:val="auto"/>
        <w:sz w:val="20"/>
        <w:szCs w:val="20"/>
      </w:rPr>
    </w:lvl>
    <w:lvl w:ilvl="1" w:tplc="04100019">
      <w:start w:val="1"/>
      <w:numFmt w:val="lowerLetter"/>
      <w:lvlText w:val="%2."/>
      <w:lvlJc w:val="left"/>
      <w:pPr>
        <w:tabs>
          <w:tab w:val="num" w:pos="1080"/>
        </w:tabs>
        <w:ind w:left="1080" w:hanging="360"/>
      </w:pPr>
    </w:lvl>
    <w:lvl w:ilvl="2" w:tplc="0410001B">
      <w:start w:val="1"/>
      <w:numFmt w:val="lowerRoman"/>
      <w:lvlText w:val="%3."/>
      <w:lvlJc w:val="right"/>
      <w:pPr>
        <w:tabs>
          <w:tab w:val="num" w:pos="1800"/>
        </w:tabs>
        <w:ind w:left="1800" w:hanging="180"/>
      </w:pPr>
    </w:lvl>
    <w:lvl w:ilvl="3" w:tplc="63BCBF54">
      <w:start w:val="1"/>
      <w:numFmt w:val="lowerLetter"/>
      <w:lvlText w:val="%4)"/>
      <w:lvlJc w:val="left"/>
      <w:pPr>
        <w:tabs>
          <w:tab w:val="num" w:pos="2520"/>
        </w:tabs>
        <w:ind w:left="2520" w:hanging="360"/>
      </w:pPr>
      <w:rPr>
        <w:rFonts w:hint="default"/>
        <w:b/>
        <w:color w:val="000000"/>
        <w:sz w:val="22"/>
        <w:szCs w:val="22"/>
      </w:rPr>
    </w:lvl>
    <w:lvl w:ilvl="4" w:tplc="2226521C">
      <w:start w:val="1"/>
      <w:numFmt w:val="bullet"/>
      <w:lvlText w:val=""/>
      <w:lvlJc w:val="left"/>
      <w:pPr>
        <w:tabs>
          <w:tab w:val="num" w:pos="1760"/>
        </w:tabs>
        <w:ind w:left="1760" w:hanging="360"/>
      </w:pPr>
      <w:rPr>
        <w:rFonts w:ascii="Wingdings" w:hAnsi="Wingdings" w:hint="default"/>
        <w:b/>
        <w:color w:val="auto"/>
        <w:sz w:val="20"/>
        <w:szCs w:val="20"/>
      </w:rPr>
    </w:lvl>
    <w:lvl w:ilvl="5" w:tplc="0410001B">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35" w15:restartNumberingAfterBreak="0">
    <w:nsid w:val="788E329D"/>
    <w:multiLevelType w:val="hybridMultilevel"/>
    <w:tmpl w:val="F4620FE4"/>
    <w:lvl w:ilvl="0" w:tplc="04100005">
      <w:start w:val="1"/>
      <w:numFmt w:val="bullet"/>
      <w:lvlText w:val=""/>
      <w:lvlJc w:val="left"/>
      <w:pPr>
        <w:ind w:left="1713" w:hanging="360"/>
      </w:pPr>
      <w:rPr>
        <w:rFonts w:ascii="Wingdings" w:hAnsi="Wingdings" w:hint="default"/>
        <w:strike w:val="0"/>
      </w:rPr>
    </w:lvl>
    <w:lvl w:ilvl="1" w:tplc="04100003" w:tentative="1">
      <w:start w:val="1"/>
      <w:numFmt w:val="bullet"/>
      <w:lvlText w:val="o"/>
      <w:lvlJc w:val="left"/>
      <w:pPr>
        <w:ind w:left="2433" w:hanging="360"/>
      </w:pPr>
      <w:rPr>
        <w:rFonts w:ascii="Courier New" w:hAnsi="Courier New" w:cs="Courier New" w:hint="default"/>
      </w:rPr>
    </w:lvl>
    <w:lvl w:ilvl="2" w:tplc="04100005" w:tentative="1">
      <w:start w:val="1"/>
      <w:numFmt w:val="bullet"/>
      <w:lvlText w:val=""/>
      <w:lvlJc w:val="left"/>
      <w:pPr>
        <w:ind w:left="3153" w:hanging="360"/>
      </w:pPr>
      <w:rPr>
        <w:rFonts w:ascii="Wingdings" w:hAnsi="Wingdings" w:hint="default"/>
      </w:rPr>
    </w:lvl>
    <w:lvl w:ilvl="3" w:tplc="04100001" w:tentative="1">
      <w:start w:val="1"/>
      <w:numFmt w:val="bullet"/>
      <w:lvlText w:val=""/>
      <w:lvlJc w:val="left"/>
      <w:pPr>
        <w:ind w:left="3873" w:hanging="360"/>
      </w:pPr>
      <w:rPr>
        <w:rFonts w:ascii="Symbol" w:hAnsi="Symbol" w:hint="default"/>
      </w:rPr>
    </w:lvl>
    <w:lvl w:ilvl="4" w:tplc="04100003" w:tentative="1">
      <w:start w:val="1"/>
      <w:numFmt w:val="bullet"/>
      <w:lvlText w:val="o"/>
      <w:lvlJc w:val="left"/>
      <w:pPr>
        <w:ind w:left="4593" w:hanging="360"/>
      </w:pPr>
      <w:rPr>
        <w:rFonts w:ascii="Courier New" w:hAnsi="Courier New" w:cs="Courier New" w:hint="default"/>
      </w:rPr>
    </w:lvl>
    <w:lvl w:ilvl="5" w:tplc="04100005" w:tentative="1">
      <w:start w:val="1"/>
      <w:numFmt w:val="bullet"/>
      <w:lvlText w:val=""/>
      <w:lvlJc w:val="left"/>
      <w:pPr>
        <w:ind w:left="5313" w:hanging="360"/>
      </w:pPr>
      <w:rPr>
        <w:rFonts w:ascii="Wingdings" w:hAnsi="Wingdings" w:hint="default"/>
      </w:rPr>
    </w:lvl>
    <w:lvl w:ilvl="6" w:tplc="04100001" w:tentative="1">
      <w:start w:val="1"/>
      <w:numFmt w:val="bullet"/>
      <w:lvlText w:val=""/>
      <w:lvlJc w:val="left"/>
      <w:pPr>
        <w:ind w:left="6033" w:hanging="360"/>
      </w:pPr>
      <w:rPr>
        <w:rFonts w:ascii="Symbol" w:hAnsi="Symbol" w:hint="default"/>
      </w:rPr>
    </w:lvl>
    <w:lvl w:ilvl="7" w:tplc="04100003" w:tentative="1">
      <w:start w:val="1"/>
      <w:numFmt w:val="bullet"/>
      <w:lvlText w:val="o"/>
      <w:lvlJc w:val="left"/>
      <w:pPr>
        <w:ind w:left="6753" w:hanging="360"/>
      </w:pPr>
      <w:rPr>
        <w:rFonts w:ascii="Courier New" w:hAnsi="Courier New" w:cs="Courier New" w:hint="default"/>
      </w:rPr>
    </w:lvl>
    <w:lvl w:ilvl="8" w:tplc="04100005" w:tentative="1">
      <w:start w:val="1"/>
      <w:numFmt w:val="bullet"/>
      <w:lvlText w:val=""/>
      <w:lvlJc w:val="left"/>
      <w:pPr>
        <w:ind w:left="7473" w:hanging="360"/>
      </w:pPr>
      <w:rPr>
        <w:rFonts w:ascii="Wingdings" w:hAnsi="Wingdings" w:hint="default"/>
      </w:rPr>
    </w:lvl>
  </w:abstractNum>
  <w:abstractNum w:abstractNumId="36" w15:restartNumberingAfterBreak="0">
    <w:nsid w:val="788F5CD1"/>
    <w:multiLevelType w:val="hybridMultilevel"/>
    <w:tmpl w:val="85A0F2A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7AF7341E"/>
    <w:multiLevelType w:val="hybridMultilevel"/>
    <w:tmpl w:val="70587214"/>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7E525BB5"/>
    <w:multiLevelType w:val="hybridMultilevel"/>
    <w:tmpl w:val="1CF2B672"/>
    <w:lvl w:ilvl="0" w:tplc="AABC9826">
      <w:start w:val="1"/>
      <w:numFmt w:val="decimal"/>
      <w:lvlText w:val="%1."/>
      <w:lvlJc w:val="left"/>
      <w:pPr>
        <w:tabs>
          <w:tab w:val="num" w:pos="2061"/>
        </w:tabs>
        <w:ind w:left="2061" w:hanging="360"/>
      </w:pPr>
      <w:rPr>
        <w:rFonts w:ascii="Arial" w:hAnsi="Arial" w:cs="Arial" w:hint="default"/>
        <w:b/>
        <w:i w:val="0"/>
        <w:color w:val="auto"/>
        <w:sz w:val="20"/>
        <w:szCs w:val="20"/>
      </w:rPr>
    </w:lvl>
    <w:lvl w:ilvl="1" w:tplc="04100019">
      <w:start w:val="1"/>
      <w:numFmt w:val="lowerLetter"/>
      <w:lvlText w:val="%2."/>
      <w:lvlJc w:val="left"/>
      <w:pPr>
        <w:tabs>
          <w:tab w:val="num" w:pos="1080"/>
        </w:tabs>
        <w:ind w:left="1080" w:hanging="360"/>
      </w:pPr>
    </w:lvl>
    <w:lvl w:ilvl="2" w:tplc="0410001B">
      <w:start w:val="1"/>
      <w:numFmt w:val="lowerRoman"/>
      <w:lvlText w:val="%3."/>
      <w:lvlJc w:val="right"/>
      <w:pPr>
        <w:tabs>
          <w:tab w:val="num" w:pos="1800"/>
        </w:tabs>
        <w:ind w:left="1800" w:hanging="180"/>
      </w:pPr>
    </w:lvl>
    <w:lvl w:ilvl="3" w:tplc="63BCBF54">
      <w:start w:val="1"/>
      <w:numFmt w:val="lowerLetter"/>
      <w:lvlText w:val="%4)"/>
      <w:lvlJc w:val="left"/>
      <w:pPr>
        <w:tabs>
          <w:tab w:val="num" w:pos="2520"/>
        </w:tabs>
        <w:ind w:left="2520" w:hanging="360"/>
      </w:pPr>
      <w:rPr>
        <w:rFonts w:hint="default"/>
        <w:b/>
        <w:color w:val="000000"/>
        <w:sz w:val="22"/>
        <w:szCs w:val="22"/>
      </w:rPr>
    </w:lvl>
    <w:lvl w:ilvl="4" w:tplc="2226521C">
      <w:start w:val="1"/>
      <w:numFmt w:val="bullet"/>
      <w:lvlText w:val=""/>
      <w:lvlJc w:val="left"/>
      <w:pPr>
        <w:tabs>
          <w:tab w:val="num" w:pos="1760"/>
        </w:tabs>
        <w:ind w:left="1760" w:hanging="360"/>
      </w:pPr>
      <w:rPr>
        <w:rFonts w:ascii="Wingdings" w:hAnsi="Wingdings" w:hint="default"/>
        <w:b/>
        <w:color w:val="auto"/>
        <w:sz w:val="20"/>
        <w:szCs w:val="20"/>
      </w:rPr>
    </w:lvl>
    <w:lvl w:ilvl="5" w:tplc="0410001B">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39" w15:restartNumberingAfterBreak="0">
    <w:nsid w:val="7E600EE6"/>
    <w:multiLevelType w:val="hybridMultilevel"/>
    <w:tmpl w:val="57CC9216"/>
    <w:lvl w:ilvl="0" w:tplc="81087574">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7E821274"/>
    <w:multiLevelType w:val="hybridMultilevel"/>
    <w:tmpl w:val="3FAE69B6"/>
    <w:lvl w:ilvl="0" w:tplc="04100001">
      <w:start w:val="1"/>
      <w:numFmt w:val="bullet"/>
      <w:lvlText w:val=""/>
      <w:lvlJc w:val="left"/>
      <w:pPr>
        <w:ind w:left="915" w:hanging="360"/>
      </w:pPr>
      <w:rPr>
        <w:rFonts w:ascii="Symbol" w:hAnsi="Symbol" w:hint="default"/>
      </w:rPr>
    </w:lvl>
    <w:lvl w:ilvl="1" w:tplc="04100003" w:tentative="1">
      <w:start w:val="1"/>
      <w:numFmt w:val="bullet"/>
      <w:lvlText w:val="o"/>
      <w:lvlJc w:val="left"/>
      <w:pPr>
        <w:ind w:left="1635" w:hanging="360"/>
      </w:pPr>
      <w:rPr>
        <w:rFonts w:ascii="Courier New" w:hAnsi="Courier New" w:cs="Courier New" w:hint="default"/>
      </w:rPr>
    </w:lvl>
    <w:lvl w:ilvl="2" w:tplc="04100005" w:tentative="1">
      <w:start w:val="1"/>
      <w:numFmt w:val="bullet"/>
      <w:lvlText w:val=""/>
      <w:lvlJc w:val="left"/>
      <w:pPr>
        <w:ind w:left="2355" w:hanging="360"/>
      </w:pPr>
      <w:rPr>
        <w:rFonts w:ascii="Wingdings" w:hAnsi="Wingdings" w:hint="default"/>
      </w:rPr>
    </w:lvl>
    <w:lvl w:ilvl="3" w:tplc="04100001" w:tentative="1">
      <w:start w:val="1"/>
      <w:numFmt w:val="bullet"/>
      <w:lvlText w:val=""/>
      <w:lvlJc w:val="left"/>
      <w:pPr>
        <w:ind w:left="3075" w:hanging="360"/>
      </w:pPr>
      <w:rPr>
        <w:rFonts w:ascii="Symbol" w:hAnsi="Symbol" w:hint="default"/>
      </w:rPr>
    </w:lvl>
    <w:lvl w:ilvl="4" w:tplc="04100003" w:tentative="1">
      <w:start w:val="1"/>
      <w:numFmt w:val="bullet"/>
      <w:lvlText w:val="o"/>
      <w:lvlJc w:val="left"/>
      <w:pPr>
        <w:ind w:left="3795" w:hanging="360"/>
      </w:pPr>
      <w:rPr>
        <w:rFonts w:ascii="Courier New" w:hAnsi="Courier New" w:cs="Courier New" w:hint="default"/>
      </w:rPr>
    </w:lvl>
    <w:lvl w:ilvl="5" w:tplc="04100005" w:tentative="1">
      <w:start w:val="1"/>
      <w:numFmt w:val="bullet"/>
      <w:lvlText w:val=""/>
      <w:lvlJc w:val="left"/>
      <w:pPr>
        <w:ind w:left="4515" w:hanging="360"/>
      </w:pPr>
      <w:rPr>
        <w:rFonts w:ascii="Wingdings" w:hAnsi="Wingdings" w:hint="default"/>
      </w:rPr>
    </w:lvl>
    <w:lvl w:ilvl="6" w:tplc="04100001" w:tentative="1">
      <w:start w:val="1"/>
      <w:numFmt w:val="bullet"/>
      <w:lvlText w:val=""/>
      <w:lvlJc w:val="left"/>
      <w:pPr>
        <w:ind w:left="5235" w:hanging="360"/>
      </w:pPr>
      <w:rPr>
        <w:rFonts w:ascii="Symbol" w:hAnsi="Symbol" w:hint="default"/>
      </w:rPr>
    </w:lvl>
    <w:lvl w:ilvl="7" w:tplc="04100003" w:tentative="1">
      <w:start w:val="1"/>
      <w:numFmt w:val="bullet"/>
      <w:lvlText w:val="o"/>
      <w:lvlJc w:val="left"/>
      <w:pPr>
        <w:ind w:left="5955" w:hanging="360"/>
      </w:pPr>
      <w:rPr>
        <w:rFonts w:ascii="Courier New" w:hAnsi="Courier New" w:cs="Courier New" w:hint="default"/>
      </w:rPr>
    </w:lvl>
    <w:lvl w:ilvl="8" w:tplc="04100005" w:tentative="1">
      <w:start w:val="1"/>
      <w:numFmt w:val="bullet"/>
      <w:lvlText w:val=""/>
      <w:lvlJc w:val="left"/>
      <w:pPr>
        <w:ind w:left="6675" w:hanging="360"/>
      </w:pPr>
      <w:rPr>
        <w:rFonts w:ascii="Wingdings" w:hAnsi="Wingdings" w:hint="default"/>
      </w:rPr>
    </w:lvl>
  </w:abstractNum>
  <w:abstractNum w:abstractNumId="41" w15:restartNumberingAfterBreak="0">
    <w:nsid w:val="7EC93D68"/>
    <w:multiLevelType w:val="hybridMultilevel"/>
    <w:tmpl w:val="10004F8E"/>
    <w:lvl w:ilvl="0" w:tplc="EE3E6500">
      <w:start w:val="1"/>
      <w:numFmt w:val="bullet"/>
      <w:lvlText w:val=""/>
      <w:lvlJc w:val="left"/>
      <w:pPr>
        <w:ind w:left="786" w:hanging="360"/>
      </w:pPr>
      <w:rPr>
        <w:rFonts w:ascii="Wingdings" w:hAnsi="Wingdings" w:hint="default"/>
        <w:sz w:val="36"/>
        <w:szCs w:val="3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2092464843">
    <w:abstractNumId w:val="18"/>
  </w:num>
  <w:num w:numId="2" w16cid:durableId="1857038255">
    <w:abstractNumId w:val="29"/>
  </w:num>
  <w:num w:numId="3" w16cid:durableId="2092194523">
    <w:abstractNumId w:val="20"/>
  </w:num>
  <w:num w:numId="4" w16cid:durableId="805009703">
    <w:abstractNumId w:val="32"/>
  </w:num>
  <w:num w:numId="5" w16cid:durableId="1582133342">
    <w:abstractNumId w:val="25"/>
  </w:num>
  <w:num w:numId="6" w16cid:durableId="1429085356">
    <w:abstractNumId w:val="3"/>
  </w:num>
  <w:num w:numId="7" w16cid:durableId="2141528024">
    <w:abstractNumId w:val="35"/>
  </w:num>
  <w:num w:numId="8" w16cid:durableId="1814516742">
    <w:abstractNumId w:val="36"/>
  </w:num>
  <w:num w:numId="9" w16cid:durableId="2123113303">
    <w:abstractNumId w:val="5"/>
  </w:num>
  <w:num w:numId="10" w16cid:durableId="930964013">
    <w:abstractNumId w:val="40"/>
  </w:num>
  <w:num w:numId="11" w16cid:durableId="761806241">
    <w:abstractNumId w:val="23"/>
  </w:num>
  <w:num w:numId="12" w16cid:durableId="2021468160">
    <w:abstractNumId w:val="4"/>
  </w:num>
  <w:num w:numId="13" w16cid:durableId="1536693953">
    <w:abstractNumId w:val="2"/>
  </w:num>
  <w:num w:numId="14" w16cid:durableId="14386038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84838727">
    <w:abstractNumId w:val="37"/>
  </w:num>
  <w:num w:numId="16" w16cid:durableId="546070180">
    <w:abstractNumId w:val="31"/>
  </w:num>
  <w:num w:numId="17" w16cid:durableId="114478298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78847105">
    <w:abstractNumId w:val="26"/>
  </w:num>
  <w:num w:numId="19" w16cid:durableId="10969043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39493235">
    <w:abstractNumId w:val="24"/>
  </w:num>
  <w:num w:numId="21" w16cid:durableId="1337461790">
    <w:abstractNumId w:val="28"/>
  </w:num>
  <w:num w:numId="22" w16cid:durableId="1397120012">
    <w:abstractNumId w:val="15"/>
  </w:num>
  <w:num w:numId="23" w16cid:durableId="721177886">
    <w:abstractNumId w:val="6"/>
  </w:num>
  <w:num w:numId="24" w16cid:durableId="1014922753">
    <w:abstractNumId w:val="27"/>
  </w:num>
  <w:num w:numId="25" w16cid:durableId="1536886420">
    <w:abstractNumId w:val="13"/>
  </w:num>
  <w:num w:numId="26" w16cid:durableId="1299072244">
    <w:abstractNumId w:val="39"/>
  </w:num>
  <w:num w:numId="27" w16cid:durableId="330790768">
    <w:abstractNumId w:val="11"/>
  </w:num>
  <w:num w:numId="28" w16cid:durableId="937060400">
    <w:abstractNumId w:val="30"/>
  </w:num>
  <w:num w:numId="29" w16cid:durableId="810635900">
    <w:abstractNumId w:val="38"/>
  </w:num>
  <w:num w:numId="30" w16cid:durableId="651565656">
    <w:abstractNumId w:val="33"/>
  </w:num>
  <w:num w:numId="31" w16cid:durableId="1467046736">
    <w:abstractNumId w:val="10"/>
  </w:num>
  <w:num w:numId="32" w16cid:durableId="1701316106">
    <w:abstractNumId w:val="41"/>
  </w:num>
  <w:num w:numId="33" w16cid:durableId="246620547">
    <w:abstractNumId w:val="14"/>
  </w:num>
  <w:num w:numId="34" w16cid:durableId="1652253093">
    <w:abstractNumId w:val="8"/>
  </w:num>
  <w:num w:numId="35" w16cid:durableId="3237785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42723309">
    <w:abstractNumId w:val="21"/>
  </w:num>
  <w:num w:numId="37" w16cid:durableId="1912545185">
    <w:abstractNumId w:val="12"/>
  </w:num>
  <w:num w:numId="38" w16cid:durableId="980963023">
    <w:abstractNumId w:val="22"/>
  </w:num>
  <w:num w:numId="39" w16cid:durableId="2085175620">
    <w:abstractNumId w:val="34"/>
  </w:num>
  <w:num w:numId="40" w16cid:durableId="1478960598">
    <w:abstractNumId w:val="16"/>
  </w:num>
  <w:num w:numId="41" w16cid:durableId="1431899772">
    <w:abstractNumId w:val="17"/>
  </w:num>
  <w:num w:numId="42" w16cid:durableId="1922251412">
    <w:abstractNumId w:val="18"/>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YRpRd70NuAoY/VXchxrXlBryxEiVkESiq2tuai8D5zz4iW02t8bQyi8KSgmmuSFthU+mFN5tr35kB9coCHOb2A==" w:salt="mOdqWzp5MQ8W2xnGAYm6dQ=="/>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25F72"/>
    <w:rsid w:val="00002215"/>
    <w:rsid w:val="00002DD0"/>
    <w:rsid w:val="000031FE"/>
    <w:rsid w:val="00006E0F"/>
    <w:rsid w:val="00010A4C"/>
    <w:rsid w:val="00010FFD"/>
    <w:rsid w:val="00012B8C"/>
    <w:rsid w:val="00012FC8"/>
    <w:rsid w:val="000204CF"/>
    <w:rsid w:val="000212C3"/>
    <w:rsid w:val="00021495"/>
    <w:rsid w:val="00021D83"/>
    <w:rsid w:val="000248EC"/>
    <w:rsid w:val="00025EBC"/>
    <w:rsid w:val="0002635A"/>
    <w:rsid w:val="00026C9E"/>
    <w:rsid w:val="00026CB3"/>
    <w:rsid w:val="00026DFC"/>
    <w:rsid w:val="000311B7"/>
    <w:rsid w:val="00032395"/>
    <w:rsid w:val="00035EB3"/>
    <w:rsid w:val="0003707C"/>
    <w:rsid w:val="000374D2"/>
    <w:rsid w:val="0004285A"/>
    <w:rsid w:val="000436EF"/>
    <w:rsid w:val="00047637"/>
    <w:rsid w:val="00050A0D"/>
    <w:rsid w:val="00050CD3"/>
    <w:rsid w:val="00052B63"/>
    <w:rsid w:val="00052F2F"/>
    <w:rsid w:val="00053FEB"/>
    <w:rsid w:val="00054844"/>
    <w:rsid w:val="00054B14"/>
    <w:rsid w:val="00055145"/>
    <w:rsid w:val="00055229"/>
    <w:rsid w:val="000554AE"/>
    <w:rsid w:val="00055F14"/>
    <w:rsid w:val="000569EF"/>
    <w:rsid w:val="00057E46"/>
    <w:rsid w:val="00057F84"/>
    <w:rsid w:val="00060D91"/>
    <w:rsid w:val="00063D48"/>
    <w:rsid w:val="00063EB1"/>
    <w:rsid w:val="000645DD"/>
    <w:rsid w:val="00064C47"/>
    <w:rsid w:val="0006590D"/>
    <w:rsid w:val="00065923"/>
    <w:rsid w:val="000667F3"/>
    <w:rsid w:val="000675E0"/>
    <w:rsid w:val="00071079"/>
    <w:rsid w:val="0007253E"/>
    <w:rsid w:val="00074764"/>
    <w:rsid w:val="000774D3"/>
    <w:rsid w:val="00077ACD"/>
    <w:rsid w:val="000843E3"/>
    <w:rsid w:val="000844BE"/>
    <w:rsid w:val="000850DA"/>
    <w:rsid w:val="00085CD5"/>
    <w:rsid w:val="00086713"/>
    <w:rsid w:val="00087D3A"/>
    <w:rsid w:val="0009323A"/>
    <w:rsid w:val="000949A5"/>
    <w:rsid w:val="00094BF9"/>
    <w:rsid w:val="000969EE"/>
    <w:rsid w:val="000974BA"/>
    <w:rsid w:val="000A056A"/>
    <w:rsid w:val="000A1662"/>
    <w:rsid w:val="000A18D6"/>
    <w:rsid w:val="000A3404"/>
    <w:rsid w:val="000A567F"/>
    <w:rsid w:val="000A5CEC"/>
    <w:rsid w:val="000A64E4"/>
    <w:rsid w:val="000A6DBB"/>
    <w:rsid w:val="000A6F73"/>
    <w:rsid w:val="000B0787"/>
    <w:rsid w:val="000B29F6"/>
    <w:rsid w:val="000B3A5B"/>
    <w:rsid w:val="000B43B6"/>
    <w:rsid w:val="000B44BD"/>
    <w:rsid w:val="000B66D5"/>
    <w:rsid w:val="000B7231"/>
    <w:rsid w:val="000B76A6"/>
    <w:rsid w:val="000C1E6D"/>
    <w:rsid w:val="000C21A8"/>
    <w:rsid w:val="000C2DDC"/>
    <w:rsid w:val="000C33E6"/>
    <w:rsid w:val="000C36D8"/>
    <w:rsid w:val="000C3878"/>
    <w:rsid w:val="000D05D3"/>
    <w:rsid w:val="000D13AE"/>
    <w:rsid w:val="000D141B"/>
    <w:rsid w:val="000D27D6"/>
    <w:rsid w:val="000D293D"/>
    <w:rsid w:val="000D305B"/>
    <w:rsid w:val="000D3519"/>
    <w:rsid w:val="000D424D"/>
    <w:rsid w:val="000D4878"/>
    <w:rsid w:val="000D4D8A"/>
    <w:rsid w:val="000D55CC"/>
    <w:rsid w:val="000D6A2F"/>
    <w:rsid w:val="000D6F98"/>
    <w:rsid w:val="000D70E8"/>
    <w:rsid w:val="000E18A7"/>
    <w:rsid w:val="000E21A1"/>
    <w:rsid w:val="000E4200"/>
    <w:rsid w:val="000E43F8"/>
    <w:rsid w:val="000E459A"/>
    <w:rsid w:val="000E59DA"/>
    <w:rsid w:val="000E6E98"/>
    <w:rsid w:val="000E7732"/>
    <w:rsid w:val="000E7F59"/>
    <w:rsid w:val="000F0582"/>
    <w:rsid w:val="000F0A93"/>
    <w:rsid w:val="000F0B70"/>
    <w:rsid w:val="000F1BBC"/>
    <w:rsid w:val="000F1CE9"/>
    <w:rsid w:val="000F25DE"/>
    <w:rsid w:val="000F3DA9"/>
    <w:rsid w:val="000F4A7D"/>
    <w:rsid w:val="000F4EFC"/>
    <w:rsid w:val="000F5D36"/>
    <w:rsid w:val="000F7EFF"/>
    <w:rsid w:val="001001FE"/>
    <w:rsid w:val="00100C65"/>
    <w:rsid w:val="00101B98"/>
    <w:rsid w:val="001032AD"/>
    <w:rsid w:val="00103940"/>
    <w:rsid w:val="00106C91"/>
    <w:rsid w:val="00110573"/>
    <w:rsid w:val="00110FCF"/>
    <w:rsid w:val="00111CDB"/>
    <w:rsid w:val="0011233A"/>
    <w:rsid w:val="00112387"/>
    <w:rsid w:val="00113E8D"/>
    <w:rsid w:val="00115152"/>
    <w:rsid w:val="00116CE5"/>
    <w:rsid w:val="00117A3D"/>
    <w:rsid w:val="001226E6"/>
    <w:rsid w:val="0012349E"/>
    <w:rsid w:val="00124E24"/>
    <w:rsid w:val="00125315"/>
    <w:rsid w:val="00126249"/>
    <w:rsid w:val="00126CFE"/>
    <w:rsid w:val="0013196E"/>
    <w:rsid w:val="001357CD"/>
    <w:rsid w:val="00135895"/>
    <w:rsid w:val="0013724E"/>
    <w:rsid w:val="00140DF4"/>
    <w:rsid w:val="0014331E"/>
    <w:rsid w:val="00143A2D"/>
    <w:rsid w:val="00146432"/>
    <w:rsid w:val="00146F13"/>
    <w:rsid w:val="0015020F"/>
    <w:rsid w:val="00151A2E"/>
    <w:rsid w:val="00152357"/>
    <w:rsid w:val="001536F5"/>
    <w:rsid w:val="00154D21"/>
    <w:rsid w:val="001551A8"/>
    <w:rsid w:val="00162406"/>
    <w:rsid w:val="00163150"/>
    <w:rsid w:val="00163DF7"/>
    <w:rsid w:val="00164600"/>
    <w:rsid w:val="00164778"/>
    <w:rsid w:val="001664E5"/>
    <w:rsid w:val="00166F28"/>
    <w:rsid w:val="00171428"/>
    <w:rsid w:val="00175AEC"/>
    <w:rsid w:val="001765A2"/>
    <w:rsid w:val="00177F4A"/>
    <w:rsid w:val="00180DAC"/>
    <w:rsid w:val="00180F56"/>
    <w:rsid w:val="00180FE5"/>
    <w:rsid w:val="00180FF3"/>
    <w:rsid w:val="00181882"/>
    <w:rsid w:val="00182826"/>
    <w:rsid w:val="00182F1A"/>
    <w:rsid w:val="00183942"/>
    <w:rsid w:val="00185724"/>
    <w:rsid w:val="00186126"/>
    <w:rsid w:val="00190766"/>
    <w:rsid w:val="001914E0"/>
    <w:rsid w:val="00191BF4"/>
    <w:rsid w:val="0019345D"/>
    <w:rsid w:val="00193958"/>
    <w:rsid w:val="00193DC1"/>
    <w:rsid w:val="001943A7"/>
    <w:rsid w:val="00196036"/>
    <w:rsid w:val="0019720E"/>
    <w:rsid w:val="001A1118"/>
    <w:rsid w:val="001A24A1"/>
    <w:rsid w:val="001A2788"/>
    <w:rsid w:val="001A4190"/>
    <w:rsid w:val="001A4F19"/>
    <w:rsid w:val="001A555C"/>
    <w:rsid w:val="001A61FC"/>
    <w:rsid w:val="001A68C6"/>
    <w:rsid w:val="001A7257"/>
    <w:rsid w:val="001B593B"/>
    <w:rsid w:val="001C0422"/>
    <w:rsid w:val="001C15DA"/>
    <w:rsid w:val="001C1DFA"/>
    <w:rsid w:val="001C7D0E"/>
    <w:rsid w:val="001D0188"/>
    <w:rsid w:val="001D3303"/>
    <w:rsid w:val="001D3EE0"/>
    <w:rsid w:val="001D4629"/>
    <w:rsid w:val="001D4B0D"/>
    <w:rsid w:val="001D6AE2"/>
    <w:rsid w:val="001E0306"/>
    <w:rsid w:val="001E0B29"/>
    <w:rsid w:val="001E226E"/>
    <w:rsid w:val="001E2B6F"/>
    <w:rsid w:val="001E3286"/>
    <w:rsid w:val="001E4055"/>
    <w:rsid w:val="001E427B"/>
    <w:rsid w:val="001E7200"/>
    <w:rsid w:val="001E7A95"/>
    <w:rsid w:val="001F1910"/>
    <w:rsid w:val="001F4395"/>
    <w:rsid w:val="001F495B"/>
    <w:rsid w:val="001F57E3"/>
    <w:rsid w:val="001F6D0F"/>
    <w:rsid w:val="00200D12"/>
    <w:rsid w:val="00201282"/>
    <w:rsid w:val="00202148"/>
    <w:rsid w:val="00202FF1"/>
    <w:rsid w:val="00203777"/>
    <w:rsid w:val="00205312"/>
    <w:rsid w:val="00205614"/>
    <w:rsid w:val="00206CC3"/>
    <w:rsid w:val="0020758D"/>
    <w:rsid w:val="002079DC"/>
    <w:rsid w:val="00210871"/>
    <w:rsid w:val="00210E4B"/>
    <w:rsid w:val="00212DD4"/>
    <w:rsid w:val="00212E7F"/>
    <w:rsid w:val="00214521"/>
    <w:rsid w:val="0021580F"/>
    <w:rsid w:val="002161A6"/>
    <w:rsid w:val="00216457"/>
    <w:rsid w:val="002166D3"/>
    <w:rsid w:val="0021787F"/>
    <w:rsid w:val="00217D3C"/>
    <w:rsid w:val="00221ED3"/>
    <w:rsid w:val="002223B8"/>
    <w:rsid w:val="00223939"/>
    <w:rsid w:val="00224024"/>
    <w:rsid w:val="00227227"/>
    <w:rsid w:val="002275CD"/>
    <w:rsid w:val="002279BC"/>
    <w:rsid w:val="00230328"/>
    <w:rsid w:val="00230E31"/>
    <w:rsid w:val="0023106C"/>
    <w:rsid w:val="00231467"/>
    <w:rsid w:val="002337FF"/>
    <w:rsid w:val="00235499"/>
    <w:rsid w:val="002360F7"/>
    <w:rsid w:val="00237BCE"/>
    <w:rsid w:val="002412AE"/>
    <w:rsid w:val="00241655"/>
    <w:rsid w:val="002416E8"/>
    <w:rsid w:val="00242C69"/>
    <w:rsid w:val="002466C1"/>
    <w:rsid w:val="00247389"/>
    <w:rsid w:val="00250D1D"/>
    <w:rsid w:val="00252610"/>
    <w:rsid w:val="00254314"/>
    <w:rsid w:val="00254DC0"/>
    <w:rsid w:val="00257C71"/>
    <w:rsid w:val="002617A6"/>
    <w:rsid w:val="0026360E"/>
    <w:rsid w:val="00263AFE"/>
    <w:rsid w:val="00265ABC"/>
    <w:rsid w:val="002679E2"/>
    <w:rsid w:val="0027019F"/>
    <w:rsid w:val="00272F85"/>
    <w:rsid w:val="0027350C"/>
    <w:rsid w:val="00273C77"/>
    <w:rsid w:val="00276D94"/>
    <w:rsid w:val="00277DE6"/>
    <w:rsid w:val="002802F5"/>
    <w:rsid w:val="002803F4"/>
    <w:rsid w:val="00280BE3"/>
    <w:rsid w:val="00280F2D"/>
    <w:rsid w:val="00280F4F"/>
    <w:rsid w:val="00281D7C"/>
    <w:rsid w:val="002826AF"/>
    <w:rsid w:val="00282A49"/>
    <w:rsid w:val="00283024"/>
    <w:rsid w:val="00283925"/>
    <w:rsid w:val="00284D3C"/>
    <w:rsid w:val="002850CC"/>
    <w:rsid w:val="00285281"/>
    <w:rsid w:val="00287085"/>
    <w:rsid w:val="00287347"/>
    <w:rsid w:val="00287B95"/>
    <w:rsid w:val="00287D7B"/>
    <w:rsid w:val="00290487"/>
    <w:rsid w:val="002908D5"/>
    <w:rsid w:val="00290ECD"/>
    <w:rsid w:val="00291A19"/>
    <w:rsid w:val="0029248D"/>
    <w:rsid w:val="00292B9D"/>
    <w:rsid w:val="0029733A"/>
    <w:rsid w:val="00297C11"/>
    <w:rsid w:val="002A0D87"/>
    <w:rsid w:val="002A1A61"/>
    <w:rsid w:val="002A1B29"/>
    <w:rsid w:val="002A4C7B"/>
    <w:rsid w:val="002A50C5"/>
    <w:rsid w:val="002B2AAC"/>
    <w:rsid w:val="002B2AB5"/>
    <w:rsid w:val="002B2B8B"/>
    <w:rsid w:val="002B3DA2"/>
    <w:rsid w:val="002B4604"/>
    <w:rsid w:val="002B4932"/>
    <w:rsid w:val="002B56BC"/>
    <w:rsid w:val="002B782C"/>
    <w:rsid w:val="002C5B62"/>
    <w:rsid w:val="002C60C1"/>
    <w:rsid w:val="002D003D"/>
    <w:rsid w:val="002D0231"/>
    <w:rsid w:val="002D062B"/>
    <w:rsid w:val="002D1281"/>
    <w:rsid w:val="002D276F"/>
    <w:rsid w:val="002D471B"/>
    <w:rsid w:val="002D550C"/>
    <w:rsid w:val="002E381E"/>
    <w:rsid w:val="002E3972"/>
    <w:rsid w:val="002E4DC0"/>
    <w:rsid w:val="002E543F"/>
    <w:rsid w:val="002E6942"/>
    <w:rsid w:val="002E6FCD"/>
    <w:rsid w:val="002E6FE3"/>
    <w:rsid w:val="002E7874"/>
    <w:rsid w:val="002E7B86"/>
    <w:rsid w:val="002F097C"/>
    <w:rsid w:val="002F0C2B"/>
    <w:rsid w:val="002F1604"/>
    <w:rsid w:val="002F61BB"/>
    <w:rsid w:val="002F68B2"/>
    <w:rsid w:val="002F7C78"/>
    <w:rsid w:val="002F7F9F"/>
    <w:rsid w:val="00300CAC"/>
    <w:rsid w:val="003012C9"/>
    <w:rsid w:val="003023F0"/>
    <w:rsid w:val="00304A60"/>
    <w:rsid w:val="00305DCE"/>
    <w:rsid w:val="00306A86"/>
    <w:rsid w:val="00306B04"/>
    <w:rsid w:val="00310F38"/>
    <w:rsid w:val="00314920"/>
    <w:rsid w:val="00321758"/>
    <w:rsid w:val="00322673"/>
    <w:rsid w:val="00322A94"/>
    <w:rsid w:val="00322B20"/>
    <w:rsid w:val="00324991"/>
    <w:rsid w:val="00325635"/>
    <w:rsid w:val="00326031"/>
    <w:rsid w:val="00327CCD"/>
    <w:rsid w:val="003310B9"/>
    <w:rsid w:val="00332430"/>
    <w:rsid w:val="003328CA"/>
    <w:rsid w:val="003357A3"/>
    <w:rsid w:val="003362D7"/>
    <w:rsid w:val="003372F1"/>
    <w:rsid w:val="0034102E"/>
    <w:rsid w:val="00343415"/>
    <w:rsid w:val="00345239"/>
    <w:rsid w:val="0034670A"/>
    <w:rsid w:val="00347148"/>
    <w:rsid w:val="00350780"/>
    <w:rsid w:val="00351EFF"/>
    <w:rsid w:val="0035423A"/>
    <w:rsid w:val="0035438F"/>
    <w:rsid w:val="00355193"/>
    <w:rsid w:val="00357C27"/>
    <w:rsid w:val="00360455"/>
    <w:rsid w:val="00361328"/>
    <w:rsid w:val="00361594"/>
    <w:rsid w:val="003631BE"/>
    <w:rsid w:val="00364BCB"/>
    <w:rsid w:val="00365293"/>
    <w:rsid w:val="00366432"/>
    <w:rsid w:val="00370BAE"/>
    <w:rsid w:val="00371C6F"/>
    <w:rsid w:val="003731E1"/>
    <w:rsid w:val="00373DC6"/>
    <w:rsid w:val="00373FF6"/>
    <w:rsid w:val="00375F9D"/>
    <w:rsid w:val="0037679E"/>
    <w:rsid w:val="003779D3"/>
    <w:rsid w:val="00377A64"/>
    <w:rsid w:val="00377B42"/>
    <w:rsid w:val="00380ABD"/>
    <w:rsid w:val="003816BD"/>
    <w:rsid w:val="003819A6"/>
    <w:rsid w:val="00385ED1"/>
    <w:rsid w:val="0038651D"/>
    <w:rsid w:val="00386DB0"/>
    <w:rsid w:val="003873C6"/>
    <w:rsid w:val="00390348"/>
    <w:rsid w:val="00391286"/>
    <w:rsid w:val="00395113"/>
    <w:rsid w:val="0039525F"/>
    <w:rsid w:val="003953B3"/>
    <w:rsid w:val="00395AF0"/>
    <w:rsid w:val="0039701B"/>
    <w:rsid w:val="003A06FD"/>
    <w:rsid w:val="003A2745"/>
    <w:rsid w:val="003A28FD"/>
    <w:rsid w:val="003A30F0"/>
    <w:rsid w:val="003A4B04"/>
    <w:rsid w:val="003A4ED5"/>
    <w:rsid w:val="003A576C"/>
    <w:rsid w:val="003A5C20"/>
    <w:rsid w:val="003A6744"/>
    <w:rsid w:val="003A6CD7"/>
    <w:rsid w:val="003B0CBF"/>
    <w:rsid w:val="003B12B5"/>
    <w:rsid w:val="003B54B0"/>
    <w:rsid w:val="003B6DFD"/>
    <w:rsid w:val="003B7F29"/>
    <w:rsid w:val="003C1FCB"/>
    <w:rsid w:val="003C41DC"/>
    <w:rsid w:val="003C44A5"/>
    <w:rsid w:val="003C45E7"/>
    <w:rsid w:val="003C6B7F"/>
    <w:rsid w:val="003C7025"/>
    <w:rsid w:val="003C706E"/>
    <w:rsid w:val="003D070D"/>
    <w:rsid w:val="003D4315"/>
    <w:rsid w:val="003D4D0D"/>
    <w:rsid w:val="003D6774"/>
    <w:rsid w:val="003D7C83"/>
    <w:rsid w:val="003E1BA5"/>
    <w:rsid w:val="003E1F2E"/>
    <w:rsid w:val="003E24F1"/>
    <w:rsid w:val="003E29A8"/>
    <w:rsid w:val="003E30E8"/>
    <w:rsid w:val="003E5DAD"/>
    <w:rsid w:val="003E696C"/>
    <w:rsid w:val="003E7180"/>
    <w:rsid w:val="003F034A"/>
    <w:rsid w:val="003F0A76"/>
    <w:rsid w:val="003F1993"/>
    <w:rsid w:val="003F1C4D"/>
    <w:rsid w:val="003F2755"/>
    <w:rsid w:val="003F2CEE"/>
    <w:rsid w:val="003F3540"/>
    <w:rsid w:val="003F3E94"/>
    <w:rsid w:val="003F4450"/>
    <w:rsid w:val="003F7743"/>
    <w:rsid w:val="00400313"/>
    <w:rsid w:val="004009A1"/>
    <w:rsid w:val="0040100F"/>
    <w:rsid w:val="004010B9"/>
    <w:rsid w:val="004017A2"/>
    <w:rsid w:val="00402234"/>
    <w:rsid w:val="004067CD"/>
    <w:rsid w:val="00407378"/>
    <w:rsid w:val="004113F5"/>
    <w:rsid w:val="0041443F"/>
    <w:rsid w:val="0041518B"/>
    <w:rsid w:val="00415229"/>
    <w:rsid w:val="004153AD"/>
    <w:rsid w:val="004160C5"/>
    <w:rsid w:val="0042123A"/>
    <w:rsid w:val="00423845"/>
    <w:rsid w:val="00423FBC"/>
    <w:rsid w:val="0042529D"/>
    <w:rsid w:val="00425F65"/>
    <w:rsid w:val="004265A5"/>
    <w:rsid w:val="0042738E"/>
    <w:rsid w:val="00427B1B"/>
    <w:rsid w:val="004305A9"/>
    <w:rsid w:val="004310F8"/>
    <w:rsid w:val="004318CA"/>
    <w:rsid w:val="00431940"/>
    <w:rsid w:val="0043377F"/>
    <w:rsid w:val="00434357"/>
    <w:rsid w:val="004347A8"/>
    <w:rsid w:val="004350E1"/>
    <w:rsid w:val="00437C6D"/>
    <w:rsid w:val="00437DC1"/>
    <w:rsid w:val="00437EFD"/>
    <w:rsid w:val="004417EB"/>
    <w:rsid w:val="0044503F"/>
    <w:rsid w:val="00445352"/>
    <w:rsid w:val="00445437"/>
    <w:rsid w:val="004456D6"/>
    <w:rsid w:val="0044639F"/>
    <w:rsid w:val="00446654"/>
    <w:rsid w:val="00446DEA"/>
    <w:rsid w:val="004502E4"/>
    <w:rsid w:val="00450609"/>
    <w:rsid w:val="00451360"/>
    <w:rsid w:val="00452BBC"/>
    <w:rsid w:val="004549B8"/>
    <w:rsid w:val="0045687F"/>
    <w:rsid w:val="004578A7"/>
    <w:rsid w:val="00460A6C"/>
    <w:rsid w:val="0046158A"/>
    <w:rsid w:val="0046321D"/>
    <w:rsid w:val="0046347A"/>
    <w:rsid w:val="004647C6"/>
    <w:rsid w:val="00466604"/>
    <w:rsid w:val="004729FD"/>
    <w:rsid w:val="004753F9"/>
    <w:rsid w:val="00481EF4"/>
    <w:rsid w:val="004821D7"/>
    <w:rsid w:val="004832C0"/>
    <w:rsid w:val="00484863"/>
    <w:rsid w:val="004861F6"/>
    <w:rsid w:val="0048684C"/>
    <w:rsid w:val="00486E92"/>
    <w:rsid w:val="0048762C"/>
    <w:rsid w:val="004954D7"/>
    <w:rsid w:val="00496E81"/>
    <w:rsid w:val="00497E69"/>
    <w:rsid w:val="004A0160"/>
    <w:rsid w:val="004A22C4"/>
    <w:rsid w:val="004A6B80"/>
    <w:rsid w:val="004A6E25"/>
    <w:rsid w:val="004A6F29"/>
    <w:rsid w:val="004A7383"/>
    <w:rsid w:val="004B0D92"/>
    <w:rsid w:val="004B12DD"/>
    <w:rsid w:val="004B14ED"/>
    <w:rsid w:val="004B3B2E"/>
    <w:rsid w:val="004B4CAF"/>
    <w:rsid w:val="004B613C"/>
    <w:rsid w:val="004B70ED"/>
    <w:rsid w:val="004B7EE4"/>
    <w:rsid w:val="004C0719"/>
    <w:rsid w:val="004C09BC"/>
    <w:rsid w:val="004C244A"/>
    <w:rsid w:val="004C2CF6"/>
    <w:rsid w:val="004C3859"/>
    <w:rsid w:val="004C3B3D"/>
    <w:rsid w:val="004C5974"/>
    <w:rsid w:val="004C6695"/>
    <w:rsid w:val="004C6F10"/>
    <w:rsid w:val="004D0434"/>
    <w:rsid w:val="004D1A96"/>
    <w:rsid w:val="004D6538"/>
    <w:rsid w:val="004D6FD4"/>
    <w:rsid w:val="004E11CF"/>
    <w:rsid w:val="004E2B4F"/>
    <w:rsid w:val="004E2E62"/>
    <w:rsid w:val="004E3E75"/>
    <w:rsid w:val="004E4327"/>
    <w:rsid w:val="004E5800"/>
    <w:rsid w:val="004E5CCC"/>
    <w:rsid w:val="004F170C"/>
    <w:rsid w:val="004F173E"/>
    <w:rsid w:val="004F17B1"/>
    <w:rsid w:val="004F1C7A"/>
    <w:rsid w:val="004F2E73"/>
    <w:rsid w:val="004F2F4D"/>
    <w:rsid w:val="004F2FAD"/>
    <w:rsid w:val="004F3343"/>
    <w:rsid w:val="004F4CC3"/>
    <w:rsid w:val="004F6DCB"/>
    <w:rsid w:val="004F7948"/>
    <w:rsid w:val="0050013B"/>
    <w:rsid w:val="00503FA2"/>
    <w:rsid w:val="00505E4E"/>
    <w:rsid w:val="005072B5"/>
    <w:rsid w:val="00507A43"/>
    <w:rsid w:val="00507F79"/>
    <w:rsid w:val="00511131"/>
    <w:rsid w:val="005123EE"/>
    <w:rsid w:val="00512B31"/>
    <w:rsid w:val="0051370B"/>
    <w:rsid w:val="00517AED"/>
    <w:rsid w:val="00520DEF"/>
    <w:rsid w:val="005212D9"/>
    <w:rsid w:val="00521802"/>
    <w:rsid w:val="00522312"/>
    <w:rsid w:val="00522679"/>
    <w:rsid w:val="00522E88"/>
    <w:rsid w:val="005233C1"/>
    <w:rsid w:val="00523415"/>
    <w:rsid w:val="00524CB3"/>
    <w:rsid w:val="005252B6"/>
    <w:rsid w:val="00525A97"/>
    <w:rsid w:val="00525ABC"/>
    <w:rsid w:val="00526A4D"/>
    <w:rsid w:val="0052777F"/>
    <w:rsid w:val="00527B9E"/>
    <w:rsid w:val="005300F6"/>
    <w:rsid w:val="005307F1"/>
    <w:rsid w:val="00530ACF"/>
    <w:rsid w:val="00530F13"/>
    <w:rsid w:val="00532D38"/>
    <w:rsid w:val="00533FDF"/>
    <w:rsid w:val="005354D9"/>
    <w:rsid w:val="00536090"/>
    <w:rsid w:val="00536E45"/>
    <w:rsid w:val="00537461"/>
    <w:rsid w:val="00537747"/>
    <w:rsid w:val="00540F2E"/>
    <w:rsid w:val="00541147"/>
    <w:rsid w:val="005419E6"/>
    <w:rsid w:val="00541F1C"/>
    <w:rsid w:val="005428B6"/>
    <w:rsid w:val="00542A0B"/>
    <w:rsid w:val="00542B24"/>
    <w:rsid w:val="00542EE4"/>
    <w:rsid w:val="00543C38"/>
    <w:rsid w:val="00544674"/>
    <w:rsid w:val="005449CB"/>
    <w:rsid w:val="005449D1"/>
    <w:rsid w:val="00546D13"/>
    <w:rsid w:val="00550663"/>
    <w:rsid w:val="00555CAA"/>
    <w:rsid w:val="00556140"/>
    <w:rsid w:val="00556720"/>
    <w:rsid w:val="00556A23"/>
    <w:rsid w:val="00556C67"/>
    <w:rsid w:val="0056011F"/>
    <w:rsid w:val="005612AA"/>
    <w:rsid w:val="005627D2"/>
    <w:rsid w:val="0056510A"/>
    <w:rsid w:val="0056649B"/>
    <w:rsid w:val="00573B9F"/>
    <w:rsid w:val="00573E0C"/>
    <w:rsid w:val="0057410B"/>
    <w:rsid w:val="00574777"/>
    <w:rsid w:val="00574C25"/>
    <w:rsid w:val="00575721"/>
    <w:rsid w:val="00576E4E"/>
    <w:rsid w:val="0058031D"/>
    <w:rsid w:val="00581EE0"/>
    <w:rsid w:val="005833DB"/>
    <w:rsid w:val="005835AA"/>
    <w:rsid w:val="00583B44"/>
    <w:rsid w:val="005843D6"/>
    <w:rsid w:val="00584C3E"/>
    <w:rsid w:val="00590DA1"/>
    <w:rsid w:val="0059174E"/>
    <w:rsid w:val="005918F4"/>
    <w:rsid w:val="00592A18"/>
    <w:rsid w:val="00593897"/>
    <w:rsid w:val="00595F4B"/>
    <w:rsid w:val="00596CF4"/>
    <w:rsid w:val="0059704B"/>
    <w:rsid w:val="005A2045"/>
    <w:rsid w:val="005A22CA"/>
    <w:rsid w:val="005A42CC"/>
    <w:rsid w:val="005A7595"/>
    <w:rsid w:val="005B024E"/>
    <w:rsid w:val="005B0D3E"/>
    <w:rsid w:val="005B208D"/>
    <w:rsid w:val="005B4EFE"/>
    <w:rsid w:val="005B5D72"/>
    <w:rsid w:val="005B6451"/>
    <w:rsid w:val="005B6F21"/>
    <w:rsid w:val="005C0867"/>
    <w:rsid w:val="005C2091"/>
    <w:rsid w:val="005C36ED"/>
    <w:rsid w:val="005C4BA1"/>
    <w:rsid w:val="005C4FD2"/>
    <w:rsid w:val="005C7C9D"/>
    <w:rsid w:val="005D0C6E"/>
    <w:rsid w:val="005D0FE3"/>
    <w:rsid w:val="005D2B12"/>
    <w:rsid w:val="005D37E4"/>
    <w:rsid w:val="005D3C45"/>
    <w:rsid w:val="005D5B55"/>
    <w:rsid w:val="005D6882"/>
    <w:rsid w:val="005E27CE"/>
    <w:rsid w:val="005E38E0"/>
    <w:rsid w:val="005E50BD"/>
    <w:rsid w:val="005E668C"/>
    <w:rsid w:val="005E66B0"/>
    <w:rsid w:val="005E7630"/>
    <w:rsid w:val="005E7BAB"/>
    <w:rsid w:val="005E7F1D"/>
    <w:rsid w:val="005F38A9"/>
    <w:rsid w:val="005F5148"/>
    <w:rsid w:val="005F7332"/>
    <w:rsid w:val="006009D1"/>
    <w:rsid w:val="00601E8A"/>
    <w:rsid w:val="006039A3"/>
    <w:rsid w:val="00603DDF"/>
    <w:rsid w:val="006046C6"/>
    <w:rsid w:val="00604D62"/>
    <w:rsid w:val="00605AC4"/>
    <w:rsid w:val="006116E8"/>
    <w:rsid w:val="00611C73"/>
    <w:rsid w:val="00614762"/>
    <w:rsid w:val="006151F2"/>
    <w:rsid w:val="00615DE0"/>
    <w:rsid w:val="00621C24"/>
    <w:rsid w:val="00623D22"/>
    <w:rsid w:val="00623F40"/>
    <w:rsid w:val="006247DD"/>
    <w:rsid w:val="00625D37"/>
    <w:rsid w:val="00631511"/>
    <w:rsid w:val="006320D6"/>
    <w:rsid w:val="00636A39"/>
    <w:rsid w:val="00636D5E"/>
    <w:rsid w:val="0064047D"/>
    <w:rsid w:val="00640E1C"/>
    <w:rsid w:val="00640F57"/>
    <w:rsid w:val="00642057"/>
    <w:rsid w:val="0064228D"/>
    <w:rsid w:val="00644BB9"/>
    <w:rsid w:val="00644F17"/>
    <w:rsid w:val="00645515"/>
    <w:rsid w:val="00646453"/>
    <w:rsid w:val="00646F87"/>
    <w:rsid w:val="006506D0"/>
    <w:rsid w:val="006525CC"/>
    <w:rsid w:val="00652E3F"/>
    <w:rsid w:val="00653301"/>
    <w:rsid w:val="0065344A"/>
    <w:rsid w:val="00653A5D"/>
    <w:rsid w:val="00654A51"/>
    <w:rsid w:val="00656980"/>
    <w:rsid w:val="00656ABC"/>
    <w:rsid w:val="00656B02"/>
    <w:rsid w:val="00656D39"/>
    <w:rsid w:val="006616C5"/>
    <w:rsid w:val="00662912"/>
    <w:rsid w:val="006646DA"/>
    <w:rsid w:val="006651C7"/>
    <w:rsid w:val="00665990"/>
    <w:rsid w:val="00670D25"/>
    <w:rsid w:val="00673B4E"/>
    <w:rsid w:val="00674766"/>
    <w:rsid w:val="00675B5C"/>
    <w:rsid w:val="006762BD"/>
    <w:rsid w:val="006778CA"/>
    <w:rsid w:val="00677F9B"/>
    <w:rsid w:val="00681BAD"/>
    <w:rsid w:val="006865DB"/>
    <w:rsid w:val="0069119B"/>
    <w:rsid w:val="006916A0"/>
    <w:rsid w:val="00692196"/>
    <w:rsid w:val="00692787"/>
    <w:rsid w:val="00693423"/>
    <w:rsid w:val="006936A5"/>
    <w:rsid w:val="00693DC4"/>
    <w:rsid w:val="00694D0E"/>
    <w:rsid w:val="00695F21"/>
    <w:rsid w:val="00696656"/>
    <w:rsid w:val="00696669"/>
    <w:rsid w:val="006A139F"/>
    <w:rsid w:val="006A1944"/>
    <w:rsid w:val="006A2A9E"/>
    <w:rsid w:val="006A39B4"/>
    <w:rsid w:val="006A3D78"/>
    <w:rsid w:val="006A45F4"/>
    <w:rsid w:val="006A47A3"/>
    <w:rsid w:val="006A5EB3"/>
    <w:rsid w:val="006A7003"/>
    <w:rsid w:val="006A76DF"/>
    <w:rsid w:val="006B082D"/>
    <w:rsid w:val="006B0C63"/>
    <w:rsid w:val="006B2392"/>
    <w:rsid w:val="006B2D6F"/>
    <w:rsid w:val="006B3147"/>
    <w:rsid w:val="006B3155"/>
    <w:rsid w:val="006B33DD"/>
    <w:rsid w:val="006B6F04"/>
    <w:rsid w:val="006C0187"/>
    <w:rsid w:val="006C163B"/>
    <w:rsid w:val="006C1917"/>
    <w:rsid w:val="006C2D06"/>
    <w:rsid w:val="006C5C86"/>
    <w:rsid w:val="006C6463"/>
    <w:rsid w:val="006C6620"/>
    <w:rsid w:val="006C6891"/>
    <w:rsid w:val="006C7869"/>
    <w:rsid w:val="006C7880"/>
    <w:rsid w:val="006D0049"/>
    <w:rsid w:val="006D0D27"/>
    <w:rsid w:val="006D5ADE"/>
    <w:rsid w:val="006D604B"/>
    <w:rsid w:val="006D621D"/>
    <w:rsid w:val="006D6223"/>
    <w:rsid w:val="006E3391"/>
    <w:rsid w:val="006E4595"/>
    <w:rsid w:val="006E570D"/>
    <w:rsid w:val="006E7CF2"/>
    <w:rsid w:val="006F047C"/>
    <w:rsid w:val="006F1B9D"/>
    <w:rsid w:val="006F1EEE"/>
    <w:rsid w:val="006F2143"/>
    <w:rsid w:val="006F248D"/>
    <w:rsid w:val="006F3DBD"/>
    <w:rsid w:val="006F4E3F"/>
    <w:rsid w:val="006F4F48"/>
    <w:rsid w:val="006F5DDA"/>
    <w:rsid w:val="006F6212"/>
    <w:rsid w:val="006F6B6D"/>
    <w:rsid w:val="007047D4"/>
    <w:rsid w:val="00705C7E"/>
    <w:rsid w:val="007068C1"/>
    <w:rsid w:val="00707CB1"/>
    <w:rsid w:val="00710637"/>
    <w:rsid w:val="00713CE4"/>
    <w:rsid w:val="00713FEE"/>
    <w:rsid w:val="00714AA2"/>
    <w:rsid w:val="00714E58"/>
    <w:rsid w:val="007157CF"/>
    <w:rsid w:val="00715BDB"/>
    <w:rsid w:val="00716814"/>
    <w:rsid w:val="00717BE1"/>
    <w:rsid w:val="0072035C"/>
    <w:rsid w:val="007218E0"/>
    <w:rsid w:val="00722DBB"/>
    <w:rsid w:val="00723BD0"/>
    <w:rsid w:val="00723DDA"/>
    <w:rsid w:val="0072519B"/>
    <w:rsid w:val="00725584"/>
    <w:rsid w:val="00725F72"/>
    <w:rsid w:val="00726476"/>
    <w:rsid w:val="00733F40"/>
    <w:rsid w:val="00740F41"/>
    <w:rsid w:val="00741375"/>
    <w:rsid w:val="00741471"/>
    <w:rsid w:val="0074638C"/>
    <w:rsid w:val="00746BBD"/>
    <w:rsid w:val="007509CD"/>
    <w:rsid w:val="007517C5"/>
    <w:rsid w:val="00751A39"/>
    <w:rsid w:val="00752294"/>
    <w:rsid w:val="007523F2"/>
    <w:rsid w:val="00752EC2"/>
    <w:rsid w:val="00753860"/>
    <w:rsid w:val="00755131"/>
    <w:rsid w:val="007566EF"/>
    <w:rsid w:val="007570ED"/>
    <w:rsid w:val="00757AB7"/>
    <w:rsid w:val="00762163"/>
    <w:rsid w:val="00762F26"/>
    <w:rsid w:val="00764F8A"/>
    <w:rsid w:val="0076535D"/>
    <w:rsid w:val="0076645B"/>
    <w:rsid w:val="007664B3"/>
    <w:rsid w:val="00767634"/>
    <w:rsid w:val="00767E7D"/>
    <w:rsid w:val="007707D3"/>
    <w:rsid w:val="00772E8B"/>
    <w:rsid w:val="00773531"/>
    <w:rsid w:val="00774F40"/>
    <w:rsid w:val="00774F8F"/>
    <w:rsid w:val="0077503F"/>
    <w:rsid w:val="007756C2"/>
    <w:rsid w:val="00775D84"/>
    <w:rsid w:val="00776A19"/>
    <w:rsid w:val="00777311"/>
    <w:rsid w:val="00780C9B"/>
    <w:rsid w:val="00781815"/>
    <w:rsid w:val="00783248"/>
    <w:rsid w:val="007832B6"/>
    <w:rsid w:val="0078371D"/>
    <w:rsid w:val="00785234"/>
    <w:rsid w:val="00786777"/>
    <w:rsid w:val="007913D9"/>
    <w:rsid w:val="0079403C"/>
    <w:rsid w:val="007942F4"/>
    <w:rsid w:val="00794B0D"/>
    <w:rsid w:val="00795B43"/>
    <w:rsid w:val="007961F1"/>
    <w:rsid w:val="007966C5"/>
    <w:rsid w:val="00796785"/>
    <w:rsid w:val="007A0382"/>
    <w:rsid w:val="007A1EE5"/>
    <w:rsid w:val="007A3751"/>
    <w:rsid w:val="007A71C2"/>
    <w:rsid w:val="007A78D8"/>
    <w:rsid w:val="007B1F0C"/>
    <w:rsid w:val="007B339D"/>
    <w:rsid w:val="007B72FC"/>
    <w:rsid w:val="007B790E"/>
    <w:rsid w:val="007C0529"/>
    <w:rsid w:val="007C0972"/>
    <w:rsid w:val="007C3C94"/>
    <w:rsid w:val="007C518F"/>
    <w:rsid w:val="007D442B"/>
    <w:rsid w:val="007D534A"/>
    <w:rsid w:val="007D64FD"/>
    <w:rsid w:val="007D7528"/>
    <w:rsid w:val="007E0F3E"/>
    <w:rsid w:val="007E211F"/>
    <w:rsid w:val="007E2DCE"/>
    <w:rsid w:val="007E2DF1"/>
    <w:rsid w:val="007E302A"/>
    <w:rsid w:val="007E5613"/>
    <w:rsid w:val="007E65FD"/>
    <w:rsid w:val="007E7155"/>
    <w:rsid w:val="007E724D"/>
    <w:rsid w:val="007E779A"/>
    <w:rsid w:val="007E79B0"/>
    <w:rsid w:val="007F07DD"/>
    <w:rsid w:val="007F3787"/>
    <w:rsid w:val="007F3BE1"/>
    <w:rsid w:val="007F3D8F"/>
    <w:rsid w:val="007F4ABD"/>
    <w:rsid w:val="00800A87"/>
    <w:rsid w:val="00800F93"/>
    <w:rsid w:val="008010AC"/>
    <w:rsid w:val="00802389"/>
    <w:rsid w:val="00803982"/>
    <w:rsid w:val="00804153"/>
    <w:rsid w:val="00804473"/>
    <w:rsid w:val="008062CF"/>
    <w:rsid w:val="008074AD"/>
    <w:rsid w:val="00811AF9"/>
    <w:rsid w:val="0081562F"/>
    <w:rsid w:val="00815772"/>
    <w:rsid w:val="00816B59"/>
    <w:rsid w:val="0082014E"/>
    <w:rsid w:val="00821BEF"/>
    <w:rsid w:val="00823519"/>
    <w:rsid w:val="00824160"/>
    <w:rsid w:val="008257AD"/>
    <w:rsid w:val="00825BAF"/>
    <w:rsid w:val="00830804"/>
    <w:rsid w:val="008328C1"/>
    <w:rsid w:val="008340E2"/>
    <w:rsid w:val="00835783"/>
    <w:rsid w:val="00835AD3"/>
    <w:rsid w:val="008362AB"/>
    <w:rsid w:val="00836D5D"/>
    <w:rsid w:val="0083789E"/>
    <w:rsid w:val="00845DA5"/>
    <w:rsid w:val="00850209"/>
    <w:rsid w:val="00850CD6"/>
    <w:rsid w:val="00851076"/>
    <w:rsid w:val="008514CA"/>
    <w:rsid w:val="00852E57"/>
    <w:rsid w:val="00855968"/>
    <w:rsid w:val="00861B05"/>
    <w:rsid w:val="008621F9"/>
    <w:rsid w:val="00865D0F"/>
    <w:rsid w:val="00865E8C"/>
    <w:rsid w:val="00867230"/>
    <w:rsid w:val="0087211B"/>
    <w:rsid w:val="008723A0"/>
    <w:rsid w:val="008724B7"/>
    <w:rsid w:val="00872AC7"/>
    <w:rsid w:val="008758D5"/>
    <w:rsid w:val="0087672A"/>
    <w:rsid w:val="00877C01"/>
    <w:rsid w:val="00880A55"/>
    <w:rsid w:val="008901E6"/>
    <w:rsid w:val="00891334"/>
    <w:rsid w:val="00893076"/>
    <w:rsid w:val="00897734"/>
    <w:rsid w:val="008978CF"/>
    <w:rsid w:val="00897BBE"/>
    <w:rsid w:val="008A0E41"/>
    <w:rsid w:val="008A178D"/>
    <w:rsid w:val="008A4060"/>
    <w:rsid w:val="008A5980"/>
    <w:rsid w:val="008A7773"/>
    <w:rsid w:val="008B18C5"/>
    <w:rsid w:val="008B3FF1"/>
    <w:rsid w:val="008B46C2"/>
    <w:rsid w:val="008B526A"/>
    <w:rsid w:val="008B5330"/>
    <w:rsid w:val="008B6A68"/>
    <w:rsid w:val="008B6C15"/>
    <w:rsid w:val="008B6D5C"/>
    <w:rsid w:val="008B792B"/>
    <w:rsid w:val="008C2AA5"/>
    <w:rsid w:val="008C3A1B"/>
    <w:rsid w:val="008C62DE"/>
    <w:rsid w:val="008C62E0"/>
    <w:rsid w:val="008D030E"/>
    <w:rsid w:val="008D0F29"/>
    <w:rsid w:val="008D1373"/>
    <w:rsid w:val="008D3799"/>
    <w:rsid w:val="008D3916"/>
    <w:rsid w:val="008D3E5B"/>
    <w:rsid w:val="008D4720"/>
    <w:rsid w:val="008D75BA"/>
    <w:rsid w:val="008D7974"/>
    <w:rsid w:val="008D7980"/>
    <w:rsid w:val="008D7B4F"/>
    <w:rsid w:val="008D7E1F"/>
    <w:rsid w:val="008E01A1"/>
    <w:rsid w:val="008E16CC"/>
    <w:rsid w:val="008E2E72"/>
    <w:rsid w:val="008E3C2B"/>
    <w:rsid w:val="008E523F"/>
    <w:rsid w:val="008E578D"/>
    <w:rsid w:val="008E616B"/>
    <w:rsid w:val="008E623F"/>
    <w:rsid w:val="008E6876"/>
    <w:rsid w:val="008E756E"/>
    <w:rsid w:val="008E77BB"/>
    <w:rsid w:val="008E7C6D"/>
    <w:rsid w:val="008F0C8D"/>
    <w:rsid w:val="008F19F9"/>
    <w:rsid w:val="008F2867"/>
    <w:rsid w:val="008F2C4A"/>
    <w:rsid w:val="008F4B05"/>
    <w:rsid w:val="008F772B"/>
    <w:rsid w:val="00900657"/>
    <w:rsid w:val="00900D85"/>
    <w:rsid w:val="0090163B"/>
    <w:rsid w:val="00902560"/>
    <w:rsid w:val="00905A99"/>
    <w:rsid w:val="009067A5"/>
    <w:rsid w:val="00914900"/>
    <w:rsid w:val="00915800"/>
    <w:rsid w:val="009165B5"/>
    <w:rsid w:val="009168F9"/>
    <w:rsid w:val="0092154C"/>
    <w:rsid w:val="00923D8E"/>
    <w:rsid w:val="00923DAF"/>
    <w:rsid w:val="009250D7"/>
    <w:rsid w:val="009253C7"/>
    <w:rsid w:val="00925845"/>
    <w:rsid w:val="00930D01"/>
    <w:rsid w:val="00931717"/>
    <w:rsid w:val="00931E48"/>
    <w:rsid w:val="00932B3F"/>
    <w:rsid w:val="009336C1"/>
    <w:rsid w:val="0093457C"/>
    <w:rsid w:val="00936D8F"/>
    <w:rsid w:val="00940355"/>
    <w:rsid w:val="009415AB"/>
    <w:rsid w:val="00943B95"/>
    <w:rsid w:val="009448C9"/>
    <w:rsid w:val="00944E70"/>
    <w:rsid w:val="00945AEC"/>
    <w:rsid w:val="00945FA9"/>
    <w:rsid w:val="00946351"/>
    <w:rsid w:val="0094686A"/>
    <w:rsid w:val="009472A3"/>
    <w:rsid w:val="00951E1B"/>
    <w:rsid w:val="009531A4"/>
    <w:rsid w:val="00953F7B"/>
    <w:rsid w:val="00956388"/>
    <w:rsid w:val="00957E1A"/>
    <w:rsid w:val="00957E1C"/>
    <w:rsid w:val="009629FE"/>
    <w:rsid w:val="00962DF9"/>
    <w:rsid w:val="00963F79"/>
    <w:rsid w:val="009653B4"/>
    <w:rsid w:val="00972F11"/>
    <w:rsid w:val="00974F7A"/>
    <w:rsid w:val="00975ECD"/>
    <w:rsid w:val="00977E24"/>
    <w:rsid w:val="00980779"/>
    <w:rsid w:val="00980807"/>
    <w:rsid w:val="009813D2"/>
    <w:rsid w:val="0098166D"/>
    <w:rsid w:val="00981AE2"/>
    <w:rsid w:val="00982054"/>
    <w:rsid w:val="0098253C"/>
    <w:rsid w:val="00982943"/>
    <w:rsid w:val="00986039"/>
    <w:rsid w:val="009862A9"/>
    <w:rsid w:val="00993CEF"/>
    <w:rsid w:val="009945A5"/>
    <w:rsid w:val="0099467A"/>
    <w:rsid w:val="009964D0"/>
    <w:rsid w:val="009973C5"/>
    <w:rsid w:val="009A0BEF"/>
    <w:rsid w:val="009A117A"/>
    <w:rsid w:val="009A5237"/>
    <w:rsid w:val="009A6457"/>
    <w:rsid w:val="009A7436"/>
    <w:rsid w:val="009B1291"/>
    <w:rsid w:val="009B1634"/>
    <w:rsid w:val="009B29AC"/>
    <w:rsid w:val="009B3665"/>
    <w:rsid w:val="009B37A5"/>
    <w:rsid w:val="009B4356"/>
    <w:rsid w:val="009B53F6"/>
    <w:rsid w:val="009B6492"/>
    <w:rsid w:val="009B7493"/>
    <w:rsid w:val="009C01F5"/>
    <w:rsid w:val="009C22EF"/>
    <w:rsid w:val="009C25D2"/>
    <w:rsid w:val="009C2645"/>
    <w:rsid w:val="009C2A94"/>
    <w:rsid w:val="009C4719"/>
    <w:rsid w:val="009C4EE0"/>
    <w:rsid w:val="009C5318"/>
    <w:rsid w:val="009C59AF"/>
    <w:rsid w:val="009C5A9A"/>
    <w:rsid w:val="009D0826"/>
    <w:rsid w:val="009D1157"/>
    <w:rsid w:val="009D18AF"/>
    <w:rsid w:val="009D1919"/>
    <w:rsid w:val="009D4000"/>
    <w:rsid w:val="009D425F"/>
    <w:rsid w:val="009D4390"/>
    <w:rsid w:val="009D7A2E"/>
    <w:rsid w:val="009D7CBD"/>
    <w:rsid w:val="009E3904"/>
    <w:rsid w:val="009E390B"/>
    <w:rsid w:val="009E4B4E"/>
    <w:rsid w:val="009E4D8F"/>
    <w:rsid w:val="009E545D"/>
    <w:rsid w:val="009E7B6D"/>
    <w:rsid w:val="009F157C"/>
    <w:rsid w:val="009F59F5"/>
    <w:rsid w:val="009F7D76"/>
    <w:rsid w:val="00A0026E"/>
    <w:rsid w:val="00A012E4"/>
    <w:rsid w:val="00A012FB"/>
    <w:rsid w:val="00A01894"/>
    <w:rsid w:val="00A0357B"/>
    <w:rsid w:val="00A04E0B"/>
    <w:rsid w:val="00A0523E"/>
    <w:rsid w:val="00A054AF"/>
    <w:rsid w:val="00A058FD"/>
    <w:rsid w:val="00A05DF8"/>
    <w:rsid w:val="00A062BC"/>
    <w:rsid w:val="00A07FC1"/>
    <w:rsid w:val="00A12465"/>
    <w:rsid w:val="00A12495"/>
    <w:rsid w:val="00A14C5A"/>
    <w:rsid w:val="00A1504F"/>
    <w:rsid w:val="00A153B3"/>
    <w:rsid w:val="00A15B3A"/>
    <w:rsid w:val="00A2079C"/>
    <w:rsid w:val="00A21523"/>
    <w:rsid w:val="00A217A1"/>
    <w:rsid w:val="00A23251"/>
    <w:rsid w:val="00A248F1"/>
    <w:rsid w:val="00A24C40"/>
    <w:rsid w:val="00A25554"/>
    <w:rsid w:val="00A25AC9"/>
    <w:rsid w:val="00A300F1"/>
    <w:rsid w:val="00A30946"/>
    <w:rsid w:val="00A30AF8"/>
    <w:rsid w:val="00A31847"/>
    <w:rsid w:val="00A33F90"/>
    <w:rsid w:val="00A35061"/>
    <w:rsid w:val="00A35B1B"/>
    <w:rsid w:val="00A37597"/>
    <w:rsid w:val="00A37C20"/>
    <w:rsid w:val="00A37D89"/>
    <w:rsid w:val="00A404A5"/>
    <w:rsid w:val="00A409A5"/>
    <w:rsid w:val="00A4113C"/>
    <w:rsid w:val="00A42879"/>
    <w:rsid w:val="00A433CC"/>
    <w:rsid w:val="00A44229"/>
    <w:rsid w:val="00A53031"/>
    <w:rsid w:val="00A55080"/>
    <w:rsid w:val="00A553C5"/>
    <w:rsid w:val="00A56788"/>
    <w:rsid w:val="00A56CE2"/>
    <w:rsid w:val="00A56F40"/>
    <w:rsid w:val="00A57D31"/>
    <w:rsid w:val="00A60592"/>
    <w:rsid w:val="00A6104B"/>
    <w:rsid w:val="00A61729"/>
    <w:rsid w:val="00A63962"/>
    <w:rsid w:val="00A640BC"/>
    <w:rsid w:val="00A7049F"/>
    <w:rsid w:val="00A71955"/>
    <w:rsid w:val="00A72EC9"/>
    <w:rsid w:val="00A751AD"/>
    <w:rsid w:val="00A7594D"/>
    <w:rsid w:val="00A8156E"/>
    <w:rsid w:val="00A819AF"/>
    <w:rsid w:val="00A81B11"/>
    <w:rsid w:val="00A81FCE"/>
    <w:rsid w:val="00A82CF5"/>
    <w:rsid w:val="00A82F16"/>
    <w:rsid w:val="00A85322"/>
    <w:rsid w:val="00A86E64"/>
    <w:rsid w:val="00A872D5"/>
    <w:rsid w:val="00A913A2"/>
    <w:rsid w:val="00A93AE4"/>
    <w:rsid w:val="00A940CC"/>
    <w:rsid w:val="00A94F5C"/>
    <w:rsid w:val="00A95A3F"/>
    <w:rsid w:val="00A95E1D"/>
    <w:rsid w:val="00A9663B"/>
    <w:rsid w:val="00A97D03"/>
    <w:rsid w:val="00A97F14"/>
    <w:rsid w:val="00AA0CC3"/>
    <w:rsid w:val="00AA533E"/>
    <w:rsid w:val="00AA5810"/>
    <w:rsid w:val="00AA6082"/>
    <w:rsid w:val="00AA69F0"/>
    <w:rsid w:val="00AA776E"/>
    <w:rsid w:val="00AA78C2"/>
    <w:rsid w:val="00AB0097"/>
    <w:rsid w:val="00AB2220"/>
    <w:rsid w:val="00AB2901"/>
    <w:rsid w:val="00AB535C"/>
    <w:rsid w:val="00AB5853"/>
    <w:rsid w:val="00AB5B03"/>
    <w:rsid w:val="00AB5F60"/>
    <w:rsid w:val="00AB6144"/>
    <w:rsid w:val="00AB727A"/>
    <w:rsid w:val="00AC04E3"/>
    <w:rsid w:val="00AC2C35"/>
    <w:rsid w:val="00AC37ED"/>
    <w:rsid w:val="00AC4208"/>
    <w:rsid w:val="00AC4582"/>
    <w:rsid w:val="00AC4DA9"/>
    <w:rsid w:val="00AC56B5"/>
    <w:rsid w:val="00AC5CF7"/>
    <w:rsid w:val="00AC5EC2"/>
    <w:rsid w:val="00AC709F"/>
    <w:rsid w:val="00AC7834"/>
    <w:rsid w:val="00AC7BD4"/>
    <w:rsid w:val="00AD120C"/>
    <w:rsid w:val="00AD168B"/>
    <w:rsid w:val="00AD25AC"/>
    <w:rsid w:val="00AD285E"/>
    <w:rsid w:val="00AD2EFE"/>
    <w:rsid w:val="00AD5105"/>
    <w:rsid w:val="00AD5930"/>
    <w:rsid w:val="00AD662A"/>
    <w:rsid w:val="00AD7B05"/>
    <w:rsid w:val="00AE09C4"/>
    <w:rsid w:val="00AE204F"/>
    <w:rsid w:val="00AE2639"/>
    <w:rsid w:val="00AE2F42"/>
    <w:rsid w:val="00AE4544"/>
    <w:rsid w:val="00AE48AE"/>
    <w:rsid w:val="00AE5C00"/>
    <w:rsid w:val="00AE78C0"/>
    <w:rsid w:val="00AF1A43"/>
    <w:rsid w:val="00AF2D2E"/>
    <w:rsid w:val="00AF3F7E"/>
    <w:rsid w:val="00AF4F1F"/>
    <w:rsid w:val="00AF61A4"/>
    <w:rsid w:val="00B0027F"/>
    <w:rsid w:val="00B005BE"/>
    <w:rsid w:val="00B02E15"/>
    <w:rsid w:val="00B0459D"/>
    <w:rsid w:val="00B04A8E"/>
    <w:rsid w:val="00B11A9F"/>
    <w:rsid w:val="00B12ED3"/>
    <w:rsid w:val="00B142C3"/>
    <w:rsid w:val="00B14CC7"/>
    <w:rsid w:val="00B16992"/>
    <w:rsid w:val="00B206FC"/>
    <w:rsid w:val="00B20A83"/>
    <w:rsid w:val="00B220FA"/>
    <w:rsid w:val="00B22A52"/>
    <w:rsid w:val="00B233AA"/>
    <w:rsid w:val="00B23FB8"/>
    <w:rsid w:val="00B24C75"/>
    <w:rsid w:val="00B24F4E"/>
    <w:rsid w:val="00B2508A"/>
    <w:rsid w:val="00B25DFA"/>
    <w:rsid w:val="00B327FB"/>
    <w:rsid w:val="00B3289F"/>
    <w:rsid w:val="00B32D52"/>
    <w:rsid w:val="00B32EA6"/>
    <w:rsid w:val="00B34273"/>
    <w:rsid w:val="00B41718"/>
    <w:rsid w:val="00B41AE5"/>
    <w:rsid w:val="00B41F3D"/>
    <w:rsid w:val="00B4283A"/>
    <w:rsid w:val="00B43AE5"/>
    <w:rsid w:val="00B445EE"/>
    <w:rsid w:val="00B459BB"/>
    <w:rsid w:val="00B462C0"/>
    <w:rsid w:val="00B46C13"/>
    <w:rsid w:val="00B47904"/>
    <w:rsid w:val="00B5559D"/>
    <w:rsid w:val="00B565A7"/>
    <w:rsid w:val="00B60E88"/>
    <w:rsid w:val="00B61EDE"/>
    <w:rsid w:val="00B62AD6"/>
    <w:rsid w:val="00B6367A"/>
    <w:rsid w:val="00B6555E"/>
    <w:rsid w:val="00B657B9"/>
    <w:rsid w:val="00B65AF1"/>
    <w:rsid w:val="00B67D3C"/>
    <w:rsid w:val="00B702E1"/>
    <w:rsid w:val="00B70DCE"/>
    <w:rsid w:val="00B71278"/>
    <w:rsid w:val="00B712CF"/>
    <w:rsid w:val="00B71623"/>
    <w:rsid w:val="00B72D9F"/>
    <w:rsid w:val="00B73194"/>
    <w:rsid w:val="00B7371A"/>
    <w:rsid w:val="00B74013"/>
    <w:rsid w:val="00B746FE"/>
    <w:rsid w:val="00B77942"/>
    <w:rsid w:val="00B800AD"/>
    <w:rsid w:val="00B82414"/>
    <w:rsid w:val="00B83F77"/>
    <w:rsid w:val="00B86415"/>
    <w:rsid w:val="00B87588"/>
    <w:rsid w:val="00B911B2"/>
    <w:rsid w:val="00B91EFE"/>
    <w:rsid w:val="00B927E5"/>
    <w:rsid w:val="00B9292C"/>
    <w:rsid w:val="00B92E9F"/>
    <w:rsid w:val="00B943C6"/>
    <w:rsid w:val="00BA1669"/>
    <w:rsid w:val="00BA1CF6"/>
    <w:rsid w:val="00BA2B4B"/>
    <w:rsid w:val="00BA46C4"/>
    <w:rsid w:val="00BA77B9"/>
    <w:rsid w:val="00BB0DFD"/>
    <w:rsid w:val="00BB178E"/>
    <w:rsid w:val="00BB18EC"/>
    <w:rsid w:val="00BB5298"/>
    <w:rsid w:val="00BB55B1"/>
    <w:rsid w:val="00BC077F"/>
    <w:rsid w:val="00BC19FC"/>
    <w:rsid w:val="00BC3AE6"/>
    <w:rsid w:val="00BC45B8"/>
    <w:rsid w:val="00BC6AB1"/>
    <w:rsid w:val="00BD0E74"/>
    <w:rsid w:val="00BD14AC"/>
    <w:rsid w:val="00BD4E48"/>
    <w:rsid w:val="00BD64E5"/>
    <w:rsid w:val="00BE1015"/>
    <w:rsid w:val="00BE3297"/>
    <w:rsid w:val="00BE6E81"/>
    <w:rsid w:val="00BE72F2"/>
    <w:rsid w:val="00BE76AE"/>
    <w:rsid w:val="00BF0192"/>
    <w:rsid w:val="00BF139F"/>
    <w:rsid w:val="00BF326C"/>
    <w:rsid w:val="00BF546C"/>
    <w:rsid w:val="00BF58C9"/>
    <w:rsid w:val="00BF5F12"/>
    <w:rsid w:val="00BF6540"/>
    <w:rsid w:val="00BF69C0"/>
    <w:rsid w:val="00BF7AF8"/>
    <w:rsid w:val="00BF7B70"/>
    <w:rsid w:val="00C018C4"/>
    <w:rsid w:val="00C01C04"/>
    <w:rsid w:val="00C028B5"/>
    <w:rsid w:val="00C033F4"/>
    <w:rsid w:val="00C0350E"/>
    <w:rsid w:val="00C0508D"/>
    <w:rsid w:val="00C06BE4"/>
    <w:rsid w:val="00C06D7E"/>
    <w:rsid w:val="00C072F2"/>
    <w:rsid w:val="00C079A8"/>
    <w:rsid w:val="00C10383"/>
    <w:rsid w:val="00C11485"/>
    <w:rsid w:val="00C1175D"/>
    <w:rsid w:val="00C11FDD"/>
    <w:rsid w:val="00C15998"/>
    <w:rsid w:val="00C15D83"/>
    <w:rsid w:val="00C16274"/>
    <w:rsid w:val="00C213EC"/>
    <w:rsid w:val="00C21A83"/>
    <w:rsid w:val="00C22824"/>
    <w:rsid w:val="00C22A7C"/>
    <w:rsid w:val="00C22EA8"/>
    <w:rsid w:val="00C2341B"/>
    <w:rsid w:val="00C242A9"/>
    <w:rsid w:val="00C265AB"/>
    <w:rsid w:val="00C27BED"/>
    <w:rsid w:val="00C31187"/>
    <w:rsid w:val="00C34156"/>
    <w:rsid w:val="00C34494"/>
    <w:rsid w:val="00C3501E"/>
    <w:rsid w:val="00C3544C"/>
    <w:rsid w:val="00C362F9"/>
    <w:rsid w:val="00C36A56"/>
    <w:rsid w:val="00C3738F"/>
    <w:rsid w:val="00C41B6D"/>
    <w:rsid w:val="00C42953"/>
    <w:rsid w:val="00C42980"/>
    <w:rsid w:val="00C43891"/>
    <w:rsid w:val="00C442C8"/>
    <w:rsid w:val="00C46153"/>
    <w:rsid w:val="00C505A8"/>
    <w:rsid w:val="00C51586"/>
    <w:rsid w:val="00C52497"/>
    <w:rsid w:val="00C52FD5"/>
    <w:rsid w:val="00C54790"/>
    <w:rsid w:val="00C55D00"/>
    <w:rsid w:val="00C57EAE"/>
    <w:rsid w:val="00C60F92"/>
    <w:rsid w:val="00C62CC3"/>
    <w:rsid w:val="00C63016"/>
    <w:rsid w:val="00C63C47"/>
    <w:rsid w:val="00C643FC"/>
    <w:rsid w:val="00C644A1"/>
    <w:rsid w:val="00C66AA7"/>
    <w:rsid w:val="00C67C23"/>
    <w:rsid w:val="00C70C66"/>
    <w:rsid w:val="00C71BAD"/>
    <w:rsid w:val="00C72621"/>
    <w:rsid w:val="00C7360A"/>
    <w:rsid w:val="00C7727D"/>
    <w:rsid w:val="00C77D04"/>
    <w:rsid w:val="00C77F20"/>
    <w:rsid w:val="00C8217C"/>
    <w:rsid w:val="00C83AAF"/>
    <w:rsid w:val="00C84C17"/>
    <w:rsid w:val="00C84F9A"/>
    <w:rsid w:val="00C86A1E"/>
    <w:rsid w:val="00C86B44"/>
    <w:rsid w:val="00C87237"/>
    <w:rsid w:val="00C8795A"/>
    <w:rsid w:val="00C87A06"/>
    <w:rsid w:val="00C87CDA"/>
    <w:rsid w:val="00C9001F"/>
    <w:rsid w:val="00C902E9"/>
    <w:rsid w:val="00C916E1"/>
    <w:rsid w:val="00C92417"/>
    <w:rsid w:val="00C9295D"/>
    <w:rsid w:val="00C9599F"/>
    <w:rsid w:val="00C95D98"/>
    <w:rsid w:val="00C97788"/>
    <w:rsid w:val="00CA06B6"/>
    <w:rsid w:val="00CA3E6B"/>
    <w:rsid w:val="00CA5469"/>
    <w:rsid w:val="00CA5FBA"/>
    <w:rsid w:val="00CB0675"/>
    <w:rsid w:val="00CB1B31"/>
    <w:rsid w:val="00CB336E"/>
    <w:rsid w:val="00CB42A0"/>
    <w:rsid w:val="00CB437F"/>
    <w:rsid w:val="00CB6DCB"/>
    <w:rsid w:val="00CB7A25"/>
    <w:rsid w:val="00CC0490"/>
    <w:rsid w:val="00CC16C3"/>
    <w:rsid w:val="00CC2A7D"/>
    <w:rsid w:val="00CC622A"/>
    <w:rsid w:val="00CC6687"/>
    <w:rsid w:val="00CC7512"/>
    <w:rsid w:val="00CD0628"/>
    <w:rsid w:val="00CD3258"/>
    <w:rsid w:val="00CD346A"/>
    <w:rsid w:val="00CD499F"/>
    <w:rsid w:val="00CD52FD"/>
    <w:rsid w:val="00CD5EBA"/>
    <w:rsid w:val="00CD6F97"/>
    <w:rsid w:val="00CD735E"/>
    <w:rsid w:val="00CE0295"/>
    <w:rsid w:val="00CE053C"/>
    <w:rsid w:val="00CE1889"/>
    <w:rsid w:val="00CE3B45"/>
    <w:rsid w:val="00CE4F07"/>
    <w:rsid w:val="00CF12A5"/>
    <w:rsid w:val="00CF1A1B"/>
    <w:rsid w:val="00CF1C87"/>
    <w:rsid w:val="00CF2823"/>
    <w:rsid w:val="00CF464A"/>
    <w:rsid w:val="00CF47DB"/>
    <w:rsid w:val="00CF4BD4"/>
    <w:rsid w:val="00CF4C02"/>
    <w:rsid w:val="00CF4D82"/>
    <w:rsid w:val="00CF5679"/>
    <w:rsid w:val="00CF6878"/>
    <w:rsid w:val="00CF7CC6"/>
    <w:rsid w:val="00D00281"/>
    <w:rsid w:val="00D0083F"/>
    <w:rsid w:val="00D0202D"/>
    <w:rsid w:val="00D027F0"/>
    <w:rsid w:val="00D04349"/>
    <w:rsid w:val="00D04E94"/>
    <w:rsid w:val="00D05F35"/>
    <w:rsid w:val="00D06877"/>
    <w:rsid w:val="00D11EAF"/>
    <w:rsid w:val="00D1573D"/>
    <w:rsid w:val="00D2155F"/>
    <w:rsid w:val="00D23A96"/>
    <w:rsid w:val="00D23AF7"/>
    <w:rsid w:val="00D24AD2"/>
    <w:rsid w:val="00D264F5"/>
    <w:rsid w:val="00D2690D"/>
    <w:rsid w:val="00D315E9"/>
    <w:rsid w:val="00D33209"/>
    <w:rsid w:val="00D33F2D"/>
    <w:rsid w:val="00D36014"/>
    <w:rsid w:val="00D3604C"/>
    <w:rsid w:val="00D36470"/>
    <w:rsid w:val="00D36AFB"/>
    <w:rsid w:val="00D40059"/>
    <w:rsid w:val="00D42546"/>
    <w:rsid w:val="00D43591"/>
    <w:rsid w:val="00D45600"/>
    <w:rsid w:val="00D46132"/>
    <w:rsid w:val="00D4637D"/>
    <w:rsid w:val="00D50129"/>
    <w:rsid w:val="00D50C0C"/>
    <w:rsid w:val="00D51A62"/>
    <w:rsid w:val="00D52425"/>
    <w:rsid w:val="00D52700"/>
    <w:rsid w:val="00D53DB8"/>
    <w:rsid w:val="00D55999"/>
    <w:rsid w:val="00D56B60"/>
    <w:rsid w:val="00D56D18"/>
    <w:rsid w:val="00D61645"/>
    <w:rsid w:val="00D62E2C"/>
    <w:rsid w:val="00D639E7"/>
    <w:rsid w:val="00D641DC"/>
    <w:rsid w:val="00D64E99"/>
    <w:rsid w:val="00D6734F"/>
    <w:rsid w:val="00D67585"/>
    <w:rsid w:val="00D700D4"/>
    <w:rsid w:val="00D702C9"/>
    <w:rsid w:val="00D71612"/>
    <w:rsid w:val="00D72306"/>
    <w:rsid w:val="00D7264A"/>
    <w:rsid w:val="00D72BD0"/>
    <w:rsid w:val="00D73EF8"/>
    <w:rsid w:val="00D74650"/>
    <w:rsid w:val="00D75119"/>
    <w:rsid w:val="00D76C2E"/>
    <w:rsid w:val="00D808C7"/>
    <w:rsid w:val="00D8119A"/>
    <w:rsid w:val="00D833C4"/>
    <w:rsid w:val="00D84181"/>
    <w:rsid w:val="00D85B9D"/>
    <w:rsid w:val="00D864F0"/>
    <w:rsid w:val="00D87225"/>
    <w:rsid w:val="00D87524"/>
    <w:rsid w:val="00D87D4D"/>
    <w:rsid w:val="00D87D92"/>
    <w:rsid w:val="00D87F8B"/>
    <w:rsid w:val="00D90621"/>
    <w:rsid w:val="00D94A23"/>
    <w:rsid w:val="00D96105"/>
    <w:rsid w:val="00DA04FF"/>
    <w:rsid w:val="00DA19CC"/>
    <w:rsid w:val="00DA1B7B"/>
    <w:rsid w:val="00DA24BD"/>
    <w:rsid w:val="00DA30DF"/>
    <w:rsid w:val="00DA4EE6"/>
    <w:rsid w:val="00DA5196"/>
    <w:rsid w:val="00DA70CC"/>
    <w:rsid w:val="00DA7616"/>
    <w:rsid w:val="00DA76A8"/>
    <w:rsid w:val="00DB0D7C"/>
    <w:rsid w:val="00DB20A3"/>
    <w:rsid w:val="00DB23F8"/>
    <w:rsid w:val="00DB241E"/>
    <w:rsid w:val="00DB5994"/>
    <w:rsid w:val="00DB6B44"/>
    <w:rsid w:val="00DC128C"/>
    <w:rsid w:val="00DC34D7"/>
    <w:rsid w:val="00DC3BA5"/>
    <w:rsid w:val="00DC4A12"/>
    <w:rsid w:val="00DC5BE7"/>
    <w:rsid w:val="00DC7F54"/>
    <w:rsid w:val="00DD0056"/>
    <w:rsid w:val="00DD1338"/>
    <w:rsid w:val="00DD21FF"/>
    <w:rsid w:val="00DD318C"/>
    <w:rsid w:val="00DD3F3C"/>
    <w:rsid w:val="00DD492C"/>
    <w:rsid w:val="00DD6767"/>
    <w:rsid w:val="00DD7A74"/>
    <w:rsid w:val="00DE0E73"/>
    <w:rsid w:val="00DE0FE1"/>
    <w:rsid w:val="00DE111A"/>
    <w:rsid w:val="00DE1BF5"/>
    <w:rsid w:val="00DE2E8B"/>
    <w:rsid w:val="00DE2FF6"/>
    <w:rsid w:val="00DE3343"/>
    <w:rsid w:val="00DE3534"/>
    <w:rsid w:val="00DE3BEB"/>
    <w:rsid w:val="00DE3FAF"/>
    <w:rsid w:val="00DF1E77"/>
    <w:rsid w:val="00DF23EC"/>
    <w:rsid w:val="00DF4EF6"/>
    <w:rsid w:val="00DF60E9"/>
    <w:rsid w:val="00DF717F"/>
    <w:rsid w:val="00E01697"/>
    <w:rsid w:val="00E047D4"/>
    <w:rsid w:val="00E06DE0"/>
    <w:rsid w:val="00E12445"/>
    <w:rsid w:val="00E1270A"/>
    <w:rsid w:val="00E132C2"/>
    <w:rsid w:val="00E13691"/>
    <w:rsid w:val="00E14827"/>
    <w:rsid w:val="00E1686E"/>
    <w:rsid w:val="00E17E93"/>
    <w:rsid w:val="00E204DE"/>
    <w:rsid w:val="00E21672"/>
    <w:rsid w:val="00E22752"/>
    <w:rsid w:val="00E228F4"/>
    <w:rsid w:val="00E24163"/>
    <w:rsid w:val="00E26F8C"/>
    <w:rsid w:val="00E2760F"/>
    <w:rsid w:val="00E27619"/>
    <w:rsid w:val="00E3069D"/>
    <w:rsid w:val="00E312A4"/>
    <w:rsid w:val="00E32B40"/>
    <w:rsid w:val="00E3338E"/>
    <w:rsid w:val="00E33950"/>
    <w:rsid w:val="00E342CB"/>
    <w:rsid w:val="00E40721"/>
    <w:rsid w:val="00E40E7D"/>
    <w:rsid w:val="00E43E53"/>
    <w:rsid w:val="00E4468E"/>
    <w:rsid w:val="00E451D2"/>
    <w:rsid w:val="00E46AD8"/>
    <w:rsid w:val="00E504F2"/>
    <w:rsid w:val="00E51C3B"/>
    <w:rsid w:val="00E54E04"/>
    <w:rsid w:val="00E5594F"/>
    <w:rsid w:val="00E55A31"/>
    <w:rsid w:val="00E56DFB"/>
    <w:rsid w:val="00E5773B"/>
    <w:rsid w:val="00E57F1C"/>
    <w:rsid w:val="00E61605"/>
    <w:rsid w:val="00E63D3E"/>
    <w:rsid w:val="00E63FF8"/>
    <w:rsid w:val="00E643B9"/>
    <w:rsid w:val="00E64935"/>
    <w:rsid w:val="00E64B90"/>
    <w:rsid w:val="00E67235"/>
    <w:rsid w:val="00E70684"/>
    <w:rsid w:val="00E726DB"/>
    <w:rsid w:val="00E72F9A"/>
    <w:rsid w:val="00E73286"/>
    <w:rsid w:val="00E74FA9"/>
    <w:rsid w:val="00E750AC"/>
    <w:rsid w:val="00E75145"/>
    <w:rsid w:val="00E75934"/>
    <w:rsid w:val="00E76A93"/>
    <w:rsid w:val="00E77424"/>
    <w:rsid w:val="00E77445"/>
    <w:rsid w:val="00E8155F"/>
    <w:rsid w:val="00E828CA"/>
    <w:rsid w:val="00E84155"/>
    <w:rsid w:val="00E84962"/>
    <w:rsid w:val="00E84E86"/>
    <w:rsid w:val="00E85A44"/>
    <w:rsid w:val="00E87653"/>
    <w:rsid w:val="00E90388"/>
    <w:rsid w:val="00E90E65"/>
    <w:rsid w:val="00E93077"/>
    <w:rsid w:val="00E9477B"/>
    <w:rsid w:val="00E964B2"/>
    <w:rsid w:val="00E96CEA"/>
    <w:rsid w:val="00E96FE7"/>
    <w:rsid w:val="00EA1D0F"/>
    <w:rsid w:val="00EA38E7"/>
    <w:rsid w:val="00EA4250"/>
    <w:rsid w:val="00EA5045"/>
    <w:rsid w:val="00EA56E5"/>
    <w:rsid w:val="00EA6FC0"/>
    <w:rsid w:val="00EA7170"/>
    <w:rsid w:val="00EB00B9"/>
    <w:rsid w:val="00EB146B"/>
    <w:rsid w:val="00EB26A2"/>
    <w:rsid w:val="00EB2814"/>
    <w:rsid w:val="00EB3A20"/>
    <w:rsid w:val="00EB3B34"/>
    <w:rsid w:val="00EB4293"/>
    <w:rsid w:val="00EB7D83"/>
    <w:rsid w:val="00EC297B"/>
    <w:rsid w:val="00EC40BC"/>
    <w:rsid w:val="00EC64F3"/>
    <w:rsid w:val="00EC65B2"/>
    <w:rsid w:val="00EC7AB8"/>
    <w:rsid w:val="00ED4E67"/>
    <w:rsid w:val="00ED6149"/>
    <w:rsid w:val="00ED61FD"/>
    <w:rsid w:val="00EE0084"/>
    <w:rsid w:val="00EE0144"/>
    <w:rsid w:val="00EE12FF"/>
    <w:rsid w:val="00EE182E"/>
    <w:rsid w:val="00EE284B"/>
    <w:rsid w:val="00EE300C"/>
    <w:rsid w:val="00EE3683"/>
    <w:rsid w:val="00EE392E"/>
    <w:rsid w:val="00EE5CF8"/>
    <w:rsid w:val="00EE69C5"/>
    <w:rsid w:val="00EF080C"/>
    <w:rsid w:val="00EF0F13"/>
    <w:rsid w:val="00EF1D09"/>
    <w:rsid w:val="00EF2217"/>
    <w:rsid w:val="00EF373F"/>
    <w:rsid w:val="00EF3B6E"/>
    <w:rsid w:val="00EF5CE9"/>
    <w:rsid w:val="00EF6C5A"/>
    <w:rsid w:val="00EF6D1B"/>
    <w:rsid w:val="00EF6E8E"/>
    <w:rsid w:val="00EF7A79"/>
    <w:rsid w:val="00F00A60"/>
    <w:rsid w:val="00F02024"/>
    <w:rsid w:val="00F02144"/>
    <w:rsid w:val="00F023F3"/>
    <w:rsid w:val="00F0345E"/>
    <w:rsid w:val="00F04BD1"/>
    <w:rsid w:val="00F10150"/>
    <w:rsid w:val="00F125F8"/>
    <w:rsid w:val="00F12C7E"/>
    <w:rsid w:val="00F130C1"/>
    <w:rsid w:val="00F132E0"/>
    <w:rsid w:val="00F15C1D"/>
    <w:rsid w:val="00F1650A"/>
    <w:rsid w:val="00F206FB"/>
    <w:rsid w:val="00F21838"/>
    <w:rsid w:val="00F21E86"/>
    <w:rsid w:val="00F222AC"/>
    <w:rsid w:val="00F222FF"/>
    <w:rsid w:val="00F22522"/>
    <w:rsid w:val="00F238A7"/>
    <w:rsid w:val="00F23C95"/>
    <w:rsid w:val="00F24527"/>
    <w:rsid w:val="00F253D3"/>
    <w:rsid w:val="00F255D7"/>
    <w:rsid w:val="00F25E77"/>
    <w:rsid w:val="00F26821"/>
    <w:rsid w:val="00F268B9"/>
    <w:rsid w:val="00F26D62"/>
    <w:rsid w:val="00F30D70"/>
    <w:rsid w:val="00F31981"/>
    <w:rsid w:val="00F31A62"/>
    <w:rsid w:val="00F32630"/>
    <w:rsid w:val="00F32687"/>
    <w:rsid w:val="00F370F6"/>
    <w:rsid w:val="00F40679"/>
    <w:rsid w:val="00F40FB6"/>
    <w:rsid w:val="00F41DEB"/>
    <w:rsid w:val="00F42982"/>
    <w:rsid w:val="00F439DD"/>
    <w:rsid w:val="00F43D48"/>
    <w:rsid w:val="00F4404F"/>
    <w:rsid w:val="00F44089"/>
    <w:rsid w:val="00F44622"/>
    <w:rsid w:val="00F45D21"/>
    <w:rsid w:val="00F46F4D"/>
    <w:rsid w:val="00F500D7"/>
    <w:rsid w:val="00F50D6A"/>
    <w:rsid w:val="00F51E58"/>
    <w:rsid w:val="00F52804"/>
    <w:rsid w:val="00F54103"/>
    <w:rsid w:val="00F55CBE"/>
    <w:rsid w:val="00F56526"/>
    <w:rsid w:val="00F57498"/>
    <w:rsid w:val="00F610D9"/>
    <w:rsid w:val="00F64E0C"/>
    <w:rsid w:val="00F66A08"/>
    <w:rsid w:val="00F70A11"/>
    <w:rsid w:val="00F7190A"/>
    <w:rsid w:val="00F72CDA"/>
    <w:rsid w:val="00F74CC3"/>
    <w:rsid w:val="00F753C3"/>
    <w:rsid w:val="00F805D9"/>
    <w:rsid w:val="00F81777"/>
    <w:rsid w:val="00F8309A"/>
    <w:rsid w:val="00F830B5"/>
    <w:rsid w:val="00F83CD9"/>
    <w:rsid w:val="00F84B71"/>
    <w:rsid w:val="00F85D63"/>
    <w:rsid w:val="00F85DBC"/>
    <w:rsid w:val="00F8685E"/>
    <w:rsid w:val="00F900A4"/>
    <w:rsid w:val="00F90CC0"/>
    <w:rsid w:val="00F90DB2"/>
    <w:rsid w:val="00F9128C"/>
    <w:rsid w:val="00F91F6B"/>
    <w:rsid w:val="00F930A7"/>
    <w:rsid w:val="00F932D0"/>
    <w:rsid w:val="00F94A9D"/>
    <w:rsid w:val="00F94BDB"/>
    <w:rsid w:val="00F95186"/>
    <w:rsid w:val="00FA034E"/>
    <w:rsid w:val="00FA0A0F"/>
    <w:rsid w:val="00FA2D94"/>
    <w:rsid w:val="00FA496F"/>
    <w:rsid w:val="00FA79DC"/>
    <w:rsid w:val="00FB0397"/>
    <w:rsid w:val="00FB0EED"/>
    <w:rsid w:val="00FB1166"/>
    <w:rsid w:val="00FB1494"/>
    <w:rsid w:val="00FB181C"/>
    <w:rsid w:val="00FB5392"/>
    <w:rsid w:val="00FB5D87"/>
    <w:rsid w:val="00FB65D6"/>
    <w:rsid w:val="00FB70B1"/>
    <w:rsid w:val="00FB7BA4"/>
    <w:rsid w:val="00FC0057"/>
    <w:rsid w:val="00FC0D09"/>
    <w:rsid w:val="00FC11FA"/>
    <w:rsid w:val="00FC1DDD"/>
    <w:rsid w:val="00FC2D06"/>
    <w:rsid w:val="00FC37D5"/>
    <w:rsid w:val="00FC491A"/>
    <w:rsid w:val="00FC4A8C"/>
    <w:rsid w:val="00FC4C9D"/>
    <w:rsid w:val="00FC669C"/>
    <w:rsid w:val="00FD19C3"/>
    <w:rsid w:val="00FD2488"/>
    <w:rsid w:val="00FD26F2"/>
    <w:rsid w:val="00FD4A14"/>
    <w:rsid w:val="00FD55F1"/>
    <w:rsid w:val="00FD5BB2"/>
    <w:rsid w:val="00FD6C4E"/>
    <w:rsid w:val="00FD736A"/>
    <w:rsid w:val="00FE05D2"/>
    <w:rsid w:val="00FE13E2"/>
    <w:rsid w:val="00FE1869"/>
    <w:rsid w:val="00FE1C72"/>
    <w:rsid w:val="00FE3570"/>
    <w:rsid w:val="00FE3DAB"/>
    <w:rsid w:val="00FE4BB2"/>
    <w:rsid w:val="00FE5097"/>
    <w:rsid w:val="00FE5BBB"/>
    <w:rsid w:val="00FE65B4"/>
    <w:rsid w:val="00FE6949"/>
    <w:rsid w:val="00FF2577"/>
    <w:rsid w:val="00FF51CE"/>
    <w:rsid w:val="00FF7C9F"/>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E6EF0B"/>
  <w15:docId w15:val="{2292CFA0-312A-4CBA-9C17-6978FA056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F139F"/>
    <w:rPr>
      <w:rFonts w:ascii="Calibri" w:eastAsia="Calibri" w:hAnsi="Calibri" w:cs="Times New Roman"/>
    </w:rPr>
  </w:style>
  <w:style w:type="paragraph" w:styleId="Titolo1">
    <w:name w:val="heading 1"/>
    <w:basedOn w:val="Normale"/>
    <w:next w:val="Normale"/>
    <w:link w:val="Titolo1Carattere"/>
    <w:qFormat/>
    <w:rsid w:val="00A6104B"/>
    <w:pPr>
      <w:keepNext/>
      <w:spacing w:before="240" w:after="60" w:line="240" w:lineRule="auto"/>
      <w:outlineLvl w:val="0"/>
    </w:pPr>
    <w:rPr>
      <w:rFonts w:ascii="Univers 55" w:eastAsia="Times New Roman" w:hAnsi="Univers 55"/>
      <w:b/>
      <w:kern w:val="28"/>
      <w:sz w:val="28"/>
      <w:szCs w:val="20"/>
      <w:lang w:eastAsia="it-IT"/>
    </w:rPr>
  </w:style>
  <w:style w:type="paragraph" w:styleId="Titolo3">
    <w:name w:val="heading 3"/>
    <w:basedOn w:val="Normale"/>
    <w:next w:val="Normale"/>
    <w:link w:val="Titolo3Carattere"/>
    <w:qFormat/>
    <w:rsid w:val="00A6104B"/>
    <w:pPr>
      <w:keepNext/>
      <w:spacing w:before="240" w:after="60" w:line="240" w:lineRule="auto"/>
      <w:outlineLvl w:val="2"/>
    </w:pPr>
    <w:rPr>
      <w:rFonts w:ascii="Arial" w:eastAsia="Times New Roman" w:hAnsi="Arial" w:cs="Arial"/>
      <w:b/>
      <w:bCs/>
      <w:sz w:val="26"/>
      <w:szCs w:val="26"/>
      <w:lang w:eastAsia="it-IT"/>
    </w:rPr>
  </w:style>
  <w:style w:type="paragraph" w:styleId="Titolo6">
    <w:name w:val="heading 6"/>
    <w:basedOn w:val="Normale"/>
    <w:next w:val="Normale"/>
    <w:link w:val="Titolo6Carattere"/>
    <w:qFormat/>
    <w:rsid w:val="00A6104B"/>
    <w:pPr>
      <w:spacing w:before="240" w:after="60" w:line="240" w:lineRule="auto"/>
      <w:outlineLvl w:val="5"/>
    </w:pPr>
    <w:rPr>
      <w:rFonts w:ascii="Times New Roman" w:eastAsia="Times New Roman" w:hAnsi="Times New Roman"/>
      <w:b/>
      <w:bCs/>
      <w:lang w:eastAsia="it-IT"/>
    </w:rPr>
  </w:style>
  <w:style w:type="paragraph" w:styleId="Titolo7">
    <w:name w:val="heading 7"/>
    <w:basedOn w:val="Normale"/>
    <w:next w:val="Normale"/>
    <w:link w:val="Titolo7Carattere"/>
    <w:qFormat/>
    <w:rsid w:val="00A6104B"/>
    <w:pPr>
      <w:spacing w:before="240" w:after="60" w:line="240" w:lineRule="auto"/>
      <w:outlineLvl w:val="6"/>
    </w:pPr>
    <w:rPr>
      <w:rFonts w:ascii="Times New Roman" w:eastAsia="Times New Roman" w:hAnsi="Times New Roman"/>
      <w:sz w:val="24"/>
      <w:szCs w:val="24"/>
      <w:lang w:eastAsia="it-IT"/>
    </w:rPr>
  </w:style>
  <w:style w:type="paragraph" w:styleId="Titolo9">
    <w:name w:val="heading 9"/>
    <w:basedOn w:val="Normale"/>
    <w:next w:val="Normale"/>
    <w:link w:val="Titolo9Carattere"/>
    <w:qFormat/>
    <w:rsid w:val="00A6104B"/>
    <w:pPr>
      <w:spacing w:before="240" w:after="60" w:line="240" w:lineRule="auto"/>
      <w:outlineLvl w:val="8"/>
    </w:pPr>
    <w:rPr>
      <w:rFonts w:ascii="Arial" w:eastAsia="Times New Roman" w:hAnsi="Arial" w:cs="Arial"/>
      <w:lang w:eastAsia="it-IT"/>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A6104B"/>
    <w:rPr>
      <w:rFonts w:ascii="Univers 55" w:eastAsia="Times New Roman" w:hAnsi="Univers 55" w:cs="Times New Roman"/>
      <w:b/>
      <w:kern w:val="28"/>
      <w:sz w:val="28"/>
      <w:szCs w:val="20"/>
      <w:lang w:eastAsia="it-IT"/>
    </w:rPr>
  </w:style>
  <w:style w:type="character" w:customStyle="1" w:styleId="Titolo3Carattere">
    <w:name w:val="Titolo 3 Carattere"/>
    <w:basedOn w:val="Carpredefinitoparagrafo"/>
    <w:link w:val="Titolo3"/>
    <w:rsid w:val="00A6104B"/>
    <w:rPr>
      <w:rFonts w:ascii="Arial" w:eastAsia="Times New Roman" w:hAnsi="Arial" w:cs="Arial"/>
      <w:b/>
      <w:bCs/>
      <w:sz w:val="26"/>
      <w:szCs w:val="26"/>
      <w:lang w:eastAsia="it-IT"/>
    </w:rPr>
  </w:style>
  <w:style w:type="character" w:customStyle="1" w:styleId="Titolo6Carattere">
    <w:name w:val="Titolo 6 Carattere"/>
    <w:basedOn w:val="Carpredefinitoparagrafo"/>
    <w:link w:val="Titolo6"/>
    <w:rsid w:val="00A6104B"/>
    <w:rPr>
      <w:rFonts w:ascii="Times New Roman" w:eastAsia="Times New Roman" w:hAnsi="Times New Roman" w:cs="Times New Roman"/>
      <w:b/>
      <w:bCs/>
      <w:lang w:eastAsia="it-IT"/>
    </w:rPr>
  </w:style>
  <w:style w:type="character" w:customStyle="1" w:styleId="Titolo7Carattere">
    <w:name w:val="Titolo 7 Carattere"/>
    <w:basedOn w:val="Carpredefinitoparagrafo"/>
    <w:link w:val="Titolo7"/>
    <w:rsid w:val="00A6104B"/>
    <w:rPr>
      <w:rFonts w:ascii="Times New Roman" w:eastAsia="Times New Roman" w:hAnsi="Times New Roman" w:cs="Times New Roman"/>
      <w:sz w:val="24"/>
      <w:szCs w:val="24"/>
      <w:lang w:eastAsia="it-IT"/>
    </w:rPr>
  </w:style>
  <w:style w:type="character" w:customStyle="1" w:styleId="Titolo9Carattere">
    <w:name w:val="Titolo 9 Carattere"/>
    <w:basedOn w:val="Carpredefinitoparagrafo"/>
    <w:link w:val="Titolo9"/>
    <w:rsid w:val="00A6104B"/>
    <w:rPr>
      <w:rFonts w:ascii="Arial" w:eastAsia="Times New Roman" w:hAnsi="Arial" w:cs="Arial"/>
      <w:lang w:eastAsia="it-IT"/>
    </w:rPr>
  </w:style>
  <w:style w:type="paragraph" w:styleId="Intestazione">
    <w:name w:val="header"/>
    <w:basedOn w:val="Normale"/>
    <w:link w:val="IntestazioneCarattere"/>
    <w:rsid w:val="00A6104B"/>
    <w:pPr>
      <w:tabs>
        <w:tab w:val="center" w:pos="4819"/>
        <w:tab w:val="right" w:pos="9638"/>
      </w:tabs>
      <w:spacing w:after="0" w:line="240" w:lineRule="auto"/>
    </w:pPr>
    <w:rPr>
      <w:rFonts w:ascii="Univers 55" w:eastAsia="Times New Roman" w:hAnsi="Univers 55"/>
      <w:sz w:val="20"/>
      <w:szCs w:val="20"/>
      <w:lang w:eastAsia="it-IT"/>
    </w:rPr>
  </w:style>
  <w:style w:type="character" w:customStyle="1" w:styleId="IntestazioneCarattere">
    <w:name w:val="Intestazione Carattere"/>
    <w:basedOn w:val="Carpredefinitoparagrafo"/>
    <w:link w:val="Intestazione"/>
    <w:rsid w:val="00A6104B"/>
    <w:rPr>
      <w:rFonts w:ascii="Univers 55" w:eastAsia="Times New Roman" w:hAnsi="Univers 55" w:cs="Times New Roman"/>
      <w:sz w:val="20"/>
      <w:szCs w:val="20"/>
      <w:lang w:eastAsia="it-IT"/>
    </w:rPr>
  </w:style>
  <w:style w:type="paragraph" w:styleId="Pidipagina">
    <w:name w:val="footer"/>
    <w:basedOn w:val="Normale"/>
    <w:link w:val="PidipaginaCarattere"/>
    <w:rsid w:val="00A6104B"/>
    <w:pPr>
      <w:tabs>
        <w:tab w:val="center" w:pos="4819"/>
        <w:tab w:val="right" w:pos="9638"/>
      </w:tabs>
      <w:spacing w:after="0" w:line="240" w:lineRule="auto"/>
    </w:pPr>
    <w:rPr>
      <w:rFonts w:ascii="Univers 55" w:eastAsia="Times New Roman" w:hAnsi="Univers 55"/>
      <w:sz w:val="20"/>
      <w:szCs w:val="20"/>
      <w:lang w:eastAsia="it-IT"/>
    </w:rPr>
  </w:style>
  <w:style w:type="character" w:customStyle="1" w:styleId="PidipaginaCarattere">
    <w:name w:val="Piè di pagina Carattere"/>
    <w:basedOn w:val="Carpredefinitoparagrafo"/>
    <w:link w:val="Pidipagina"/>
    <w:rsid w:val="00A6104B"/>
    <w:rPr>
      <w:rFonts w:ascii="Univers 55" w:eastAsia="Times New Roman" w:hAnsi="Univers 55" w:cs="Times New Roman"/>
      <w:sz w:val="20"/>
      <w:szCs w:val="20"/>
      <w:lang w:eastAsia="it-IT"/>
    </w:rPr>
  </w:style>
  <w:style w:type="paragraph" w:styleId="Rientrocorpodeltesto2">
    <w:name w:val="Body Text Indent 2"/>
    <w:basedOn w:val="Normale"/>
    <w:link w:val="Rientrocorpodeltesto2Carattere"/>
    <w:rsid w:val="00A6104B"/>
    <w:pPr>
      <w:tabs>
        <w:tab w:val="left" w:pos="6000"/>
      </w:tabs>
      <w:spacing w:after="0" w:line="280" w:lineRule="exact"/>
      <w:ind w:left="3700" w:hanging="1100"/>
      <w:jc w:val="both"/>
    </w:pPr>
    <w:rPr>
      <w:rFonts w:ascii="Univers 55" w:eastAsia="Times New Roman" w:hAnsi="Univers 55"/>
      <w:sz w:val="20"/>
      <w:szCs w:val="20"/>
      <w:lang w:eastAsia="it-IT"/>
    </w:rPr>
  </w:style>
  <w:style w:type="character" w:customStyle="1" w:styleId="Rientrocorpodeltesto2Carattere">
    <w:name w:val="Rientro corpo del testo 2 Carattere"/>
    <w:basedOn w:val="Carpredefinitoparagrafo"/>
    <w:link w:val="Rientrocorpodeltesto2"/>
    <w:rsid w:val="00A6104B"/>
    <w:rPr>
      <w:rFonts w:ascii="Univers 55" w:eastAsia="Times New Roman" w:hAnsi="Univers 55" w:cs="Times New Roman"/>
      <w:sz w:val="20"/>
      <w:szCs w:val="20"/>
      <w:lang w:eastAsia="it-IT"/>
    </w:rPr>
  </w:style>
  <w:style w:type="paragraph" w:styleId="Corpodeltesto2">
    <w:name w:val="Body Text 2"/>
    <w:basedOn w:val="Normale"/>
    <w:link w:val="Corpodeltesto2Carattere"/>
    <w:rsid w:val="00A6104B"/>
    <w:pPr>
      <w:tabs>
        <w:tab w:val="left" w:pos="-1843"/>
      </w:tabs>
      <w:spacing w:after="120" w:line="240" w:lineRule="auto"/>
      <w:jc w:val="both"/>
    </w:pPr>
    <w:rPr>
      <w:rFonts w:ascii="Tahoma" w:eastAsia="Times New Roman" w:hAnsi="Tahoma"/>
      <w:szCs w:val="20"/>
      <w:lang w:eastAsia="it-IT"/>
    </w:rPr>
  </w:style>
  <w:style w:type="character" w:customStyle="1" w:styleId="Corpodeltesto2Carattere">
    <w:name w:val="Corpo del testo 2 Carattere"/>
    <w:basedOn w:val="Carpredefinitoparagrafo"/>
    <w:link w:val="Corpodeltesto2"/>
    <w:rsid w:val="00A6104B"/>
    <w:rPr>
      <w:rFonts w:ascii="Tahoma" w:eastAsia="Times New Roman" w:hAnsi="Tahoma" w:cs="Times New Roman"/>
      <w:szCs w:val="20"/>
      <w:lang w:eastAsia="it-IT"/>
    </w:rPr>
  </w:style>
  <w:style w:type="paragraph" w:styleId="Rientrocorpodeltesto">
    <w:name w:val="Body Text Indent"/>
    <w:basedOn w:val="Normale"/>
    <w:link w:val="RientrocorpodeltestoCarattere"/>
    <w:rsid w:val="00A6104B"/>
    <w:pPr>
      <w:spacing w:after="120" w:line="240" w:lineRule="auto"/>
      <w:ind w:left="283"/>
    </w:pPr>
    <w:rPr>
      <w:rFonts w:ascii="Univers 55" w:eastAsia="Times New Roman" w:hAnsi="Univers 55"/>
      <w:sz w:val="20"/>
      <w:szCs w:val="20"/>
      <w:lang w:eastAsia="it-IT"/>
    </w:rPr>
  </w:style>
  <w:style w:type="character" w:customStyle="1" w:styleId="RientrocorpodeltestoCarattere">
    <w:name w:val="Rientro corpo del testo Carattere"/>
    <w:basedOn w:val="Carpredefinitoparagrafo"/>
    <w:link w:val="Rientrocorpodeltesto"/>
    <w:rsid w:val="00A6104B"/>
    <w:rPr>
      <w:rFonts w:ascii="Univers 55" w:eastAsia="Times New Roman" w:hAnsi="Univers 55" w:cs="Times New Roman"/>
      <w:sz w:val="20"/>
      <w:szCs w:val="20"/>
      <w:lang w:eastAsia="it-IT"/>
    </w:rPr>
  </w:style>
  <w:style w:type="character" w:styleId="Collegamentoipertestuale">
    <w:name w:val="Hyperlink"/>
    <w:rsid w:val="00A6104B"/>
    <w:rPr>
      <w:color w:val="0000FF"/>
      <w:u w:val="single"/>
    </w:rPr>
  </w:style>
  <w:style w:type="paragraph" w:styleId="Corpotesto">
    <w:name w:val="Body Text"/>
    <w:basedOn w:val="Normale"/>
    <w:link w:val="CorpotestoCarattere"/>
    <w:rsid w:val="00A6104B"/>
    <w:pPr>
      <w:overflowPunct w:val="0"/>
      <w:autoSpaceDE w:val="0"/>
      <w:autoSpaceDN w:val="0"/>
      <w:adjustRightInd w:val="0"/>
      <w:spacing w:before="30" w:after="30" w:line="240" w:lineRule="auto"/>
      <w:ind w:firstLine="567"/>
      <w:jc w:val="both"/>
      <w:textAlignment w:val="baseline"/>
    </w:pPr>
    <w:rPr>
      <w:rFonts w:ascii="Arial" w:eastAsia="Times New Roman" w:hAnsi="Arial"/>
      <w:sz w:val="24"/>
      <w:szCs w:val="20"/>
      <w:lang w:eastAsia="it-IT"/>
    </w:rPr>
  </w:style>
  <w:style w:type="character" w:customStyle="1" w:styleId="CorpotestoCarattere">
    <w:name w:val="Corpo testo Carattere"/>
    <w:basedOn w:val="Carpredefinitoparagrafo"/>
    <w:link w:val="Corpotesto"/>
    <w:rsid w:val="00A6104B"/>
    <w:rPr>
      <w:rFonts w:ascii="Arial" w:eastAsia="Times New Roman" w:hAnsi="Arial" w:cs="Times New Roman"/>
      <w:sz w:val="24"/>
      <w:szCs w:val="20"/>
      <w:lang w:eastAsia="it-IT"/>
    </w:rPr>
  </w:style>
  <w:style w:type="paragraph" w:styleId="Rientrocorpodeltesto3">
    <w:name w:val="Body Text Indent 3"/>
    <w:basedOn w:val="Normale"/>
    <w:link w:val="Rientrocorpodeltesto3Carattere"/>
    <w:rsid w:val="00A6104B"/>
    <w:pPr>
      <w:spacing w:after="120" w:line="240" w:lineRule="auto"/>
      <w:ind w:left="283"/>
    </w:pPr>
    <w:rPr>
      <w:rFonts w:ascii="Univers 55" w:eastAsia="Times New Roman" w:hAnsi="Univers 55"/>
      <w:sz w:val="16"/>
      <w:szCs w:val="16"/>
      <w:lang w:eastAsia="it-IT"/>
    </w:rPr>
  </w:style>
  <w:style w:type="character" w:customStyle="1" w:styleId="Rientrocorpodeltesto3Carattere">
    <w:name w:val="Rientro corpo del testo 3 Carattere"/>
    <w:basedOn w:val="Carpredefinitoparagrafo"/>
    <w:link w:val="Rientrocorpodeltesto3"/>
    <w:rsid w:val="00A6104B"/>
    <w:rPr>
      <w:rFonts w:ascii="Univers 55" w:eastAsia="Times New Roman" w:hAnsi="Univers 55" w:cs="Times New Roman"/>
      <w:sz w:val="16"/>
      <w:szCs w:val="16"/>
      <w:lang w:eastAsia="it-IT"/>
    </w:rPr>
  </w:style>
  <w:style w:type="paragraph" w:styleId="Testonormale">
    <w:name w:val="Plain Text"/>
    <w:basedOn w:val="Normale"/>
    <w:link w:val="TestonormaleCarattere"/>
    <w:rsid w:val="00A6104B"/>
    <w:pPr>
      <w:spacing w:after="0" w:line="240" w:lineRule="auto"/>
    </w:pPr>
    <w:rPr>
      <w:rFonts w:ascii="Courier New" w:eastAsia="Times New Roman" w:hAnsi="Courier New"/>
      <w:sz w:val="20"/>
      <w:szCs w:val="20"/>
      <w:lang w:eastAsia="it-IT"/>
    </w:rPr>
  </w:style>
  <w:style w:type="character" w:customStyle="1" w:styleId="TestonormaleCarattere">
    <w:name w:val="Testo normale Carattere"/>
    <w:basedOn w:val="Carpredefinitoparagrafo"/>
    <w:link w:val="Testonormale"/>
    <w:rsid w:val="00A6104B"/>
    <w:rPr>
      <w:rFonts w:ascii="Courier New" w:eastAsia="Times New Roman" w:hAnsi="Courier New" w:cs="Times New Roman"/>
      <w:sz w:val="20"/>
      <w:szCs w:val="20"/>
      <w:lang w:eastAsia="it-IT"/>
    </w:rPr>
  </w:style>
  <w:style w:type="paragraph" w:styleId="Titolo">
    <w:name w:val="Title"/>
    <w:basedOn w:val="Normale"/>
    <w:link w:val="TitoloCarattere"/>
    <w:qFormat/>
    <w:rsid w:val="00A6104B"/>
    <w:pPr>
      <w:spacing w:after="0" w:line="240" w:lineRule="auto"/>
      <w:jc w:val="center"/>
    </w:pPr>
    <w:rPr>
      <w:rFonts w:ascii="Lucida Sans Unicode" w:eastAsia="Times New Roman" w:hAnsi="Lucida Sans Unicode"/>
      <w:b/>
      <w:bCs/>
      <w:szCs w:val="20"/>
      <w:lang w:eastAsia="it-IT"/>
    </w:rPr>
  </w:style>
  <w:style w:type="character" w:customStyle="1" w:styleId="TitoloCarattere">
    <w:name w:val="Titolo Carattere"/>
    <w:basedOn w:val="Carpredefinitoparagrafo"/>
    <w:link w:val="Titolo"/>
    <w:rsid w:val="00A6104B"/>
    <w:rPr>
      <w:rFonts w:ascii="Lucida Sans Unicode" w:eastAsia="Times New Roman" w:hAnsi="Lucida Sans Unicode" w:cs="Times New Roman"/>
      <w:b/>
      <w:bCs/>
      <w:szCs w:val="20"/>
      <w:lang w:eastAsia="it-IT"/>
    </w:rPr>
  </w:style>
  <w:style w:type="paragraph" w:customStyle="1" w:styleId="Testopredefinito">
    <w:name w:val="Testo predefinito"/>
    <w:basedOn w:val="Normale"/>
    <w:rsid w:val="00A6104B"/>
    <w:pPr>
      <w:overflowPunct w:val="0"/>
      <w:autoSpaceDE w:val="0"/>
      <w:autoSpaceDN w:val="0"/>
      <w:adjustRightInd w:val="0"/>
      <w:spacing w:after="0" w:line="240" w:lineRule="auto"/>
      <w:textAlignment w:val="baseline"/>
    </w:pPr>
    <w:rPr>
      <w:rFonts w:ascii="CG Times" w:eastAsia="Times New Roman" w:hAnsi="CG Times"/>
      <w:sz w:val="24"/>
      <w:szCs w:val="24"/>
      <w:lang w:val="en-US" w:eastAsia="it-IT"/>
    </w:rPr>
  </w:style>
  <w:style w:type="character" w:customStyle="1" w:styleId="stilemessaggiodipostaelettronica18">
    <w:name w:val="stilemessaggiodipostaelettronica18"/>
    <w:semiHidden/>
    <w:rsid w:val="00A6104B"/>
    <w:rPr>
      <w:rFonts w:ascii="Arial" w:hAnsi="Arial" w:cs="Arial" w:hint="default"/>
      <w:color w:val="auto"/>
      <w:sz w:val="20"/>
      <w:szCs w:val="20"/>
    </w:rPr>
  </w:style>
  <w:style w:type="paragraph" w:customStyle="1" w:styleId="NORMALEGIUSTIFICATO">
    <w:name w:val="NORMALE GIUSTIFICATO"/>
    <w:rsid w:val="00A6104B"/>
    <w:pPr>
      <w:spacing w:before="240" w:after="0" w:line="240" w:lineRule="exact"/>
      <w:jc w:val="both"/>
    </w:pPr>
    <w:rPr>
      <w:rFonts w:ascii="Times New Roman" w:eastAsia="Times New Roman" w:hAnsi="Times New Roman" w:cs="Times New Roman"/>
      <w:sz w:val="24"/>
      <w:szCs w:val="20"/>
      <w:lang w:eastAsia="it-IT"/>
    </w:rPr>
  </w:style>
  <w:style w:type="paragraph" w:styleId="Testofumetto">
    <w:name w:val="Balloon Text"/>
    <w:basedOn w:val="Normale"/>
    <w:link w:val="TestofumettoCarattere"/>
    <w:semiHidden/>
    <w:rsid w:val="00A6104B"/>
    <w:pPr>
      <w:spacing w:after="0" w:line="240" w:lineRule="auto"/>
    </w:pPr>
    <w:rPr>
      <w:rFonts w:ascii="Tahoma" w:eastAsia="Times New Roman" w:hAnsi="Tahoma" w:cs="Tahoma"/>
      <w:sz w:val="16"/>
      <w:szCs w:val="16"/>
      <w:lang w:eastAsia="it-IT"/>
    </w:rPr>
  </w:style>
  <w:style w:type="character" w:customStyle="1" w:styleId="TestofumettoCarattere">
    <w:name w:val="Testo fumetto Carattere"/>
    <w:basedOn w:val="Carpredefinitoparagrafo"/>
    <w:link w:val="Testofumetto"/>
    <w:semiHidden/>
    <w:rsid w:val="00A6104B"/>
    <w:rPr>
      <w:rFonts w:ascii="Tahoma" w:eastAsia="Times New Roman" w:hAnsi="Tahoma" w:cs="Tahoma"/>
      <w:sz w:val="16"/>
      <w:szCs w:val="16"/>
      <w:lang w:eastAsia="it-IT"/>
    </w:rPr>
  </w:style>
  <w:style w:type="paragraph" w:styleId="Corpodeltesto3">
    <w:name w:val="Body Text 3"/>
    <w:basedOn w:val="Normale"/>
    <w:link w:val="Corpodeltesto3Carattere"/>
    <w:rsid w:val="00A6104B"/>
    <w:pPr>
      <w:spacing w:after="120" w:line="240" w:lineRule="auto"/>
    </w:pPr>
    <w:rPr>
      <w:rFonts w:ascii="Univers 55" w:eastAsia="Times New Roman" w:hAnsi="Univers 55"/>
      <w:sz w:val="16"/>
      <w:szCs w:val="16"/>
      <w:lang w:eastAsia="it-IT"/>
    </w:rPr>
  </w:style>
  <w:style w:type="character" w:customStyle="1" w:styleId="Corpodeltesto3Carattere">
    <w:name w:val="Corpo del testo 3 Carattere"/>
    <w:basedOn w:val="Carpredefinitoparagrafo"/>
    <w:link w:val="Corpodeltesto3"/>
    <w:rsid w:val="00A6104B"/>
    <w:rPr>
      <w:rFonts w:ascii="Univers 55" w:eastAsia="Times New Roman" w:hAnsi="Univers 55" w:cs="Times New Roman"/>
      <w:sz w:val="16"/>
      <w:szCs w:val="16"/>
      <w:lang w:eastAsia="it-IT"/>
    </w:rPr>
  </w:style>
  <w:style w:type="paragraph" w:customStyle="1" w:styleId="Char">
    <w:name w:val="Char"/>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Carattere">
    <w:name w:val="Carattere Carattere Carattere Carattere"/>
    <w:basedOn w:val="Normale"/>
    <w:rsid w:val="00A6104B"/>
    <w:pPr>
      <w:spacing w:after="160" w:line="240" w:lineRule="exact"/>
      <w:jc w:val="both"/>
    </w:pPr>
    <w:rPr>
      <w:rFonts w:ascii="Tahoma" w:eastAsia="Times New Roman" w:hAnsi="Tahoma"/>
      <w:sz w:val="20"/>
      <w:szCs w:val="20"/>
      <w:lang w:val="en-US"/>
    </w:rPr>
  </w:style>
  <w:style w:type="character" w:styleId="Enfasigrassetto">
    <w:name w:val="Strong"/>
    <w:uiPriority w:val="22"/>
    <w:qFormat/>
    <w:rsid w:val="00A6104B"/>
    <w:rPr>
      <w:b/>
      <w:bCs/>
    </w:rPr>
  </w:style>
  <w:style w:type="paragraph" w:customStyle="1" w:styleId="aoSpecial">
    <w:name w:val="aoSpecial"/>
    <w:basedOn w:val="Normale"/>
    <w:rsid w:val="00A6104B"/>
    <w:pPr>
      <w:spacing w:before="220" w:after="440" w:line="240" w:lineRule="auto"/>
      <w:jc w:val="both"/>
    </w:pPr>
    <w:rPr>
      <w:rFonts w:ascii="Times New Roman" w:eastAsia="Times New Roman" w:hAnsi="Times New Roman"/>
      <w:b/>
      <w:caps/>
      <w:szCs w:val="20"/>
      <w:lang w:val="pl-PL" w:eastAsia="it-IT"/>
    </w:rPr>
  </w:style>
  <w:style w:type="character" w:styleId="Numeropagina">
    <w:name w:val="page number"/>
    <w:basedOn w:val="Carpredefinitoparagrafo"/>
    <w:rsid w:val="00A6104B"/>
  </w:style>
  <w:style w:type="paragraph" w:customStyle="1" w:styleId="sche3">
    <w:name w:val="sche_3"/>
    <w:rsid w:val="00A6104B"/>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US" w:eastAsia="it-IT"/>
    </w:rPr>
  </w:style>
  <w:style w:type="table" w:styleId="Grigliatabella">
    <w:name w:val="Table Grid"/>
    <w:basedOn w:val="Tabellanormale"/>
    <w:rsid w:val="00A6104B"/>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padocumento">
    <w:name w:val="Document Map"/>
    <w:basedOn w:val="Normale"/>
    <w:link w:val="MappadocumentoCarattere"/>
    <w:semiHidden/>
    <w:rsid w:val="00A6104B"/>
    <w:pPr>
      <w:shd w:val="clear" w:color="auto" w:fill="000080"/>
      <w:spacing w:after="0" w:line="240" w:lineRule="auto"/>
    </w:pPr>
    <w:rPr>
      <w:rFonts w:ascii="Tahoma" w:eastAsia="Times New Roman" w:hAnsi="Tahoma" w:cs="Tahoma"/>
      <w:sz w:val="20"/>
      <w:szCs w:val="20"/>
      <w:lang w:eastAsia="it-IT"/>
    </w:rPr>
  </w:style>
  <w:style w:type="character" w:customStyle="1" w:styleId="MappadocumentoCarattere">
    <w:name w:val="Mappa documento Carattere"/>
    <w:basedOn w:val="Carpredefinitoparagrafo"/>
    <w:link w:val="Mappadocumento"/>
    <w:semiHidden/>
    <w:rsid w:val="00A6104B"/>
    <w:rPr>
      <w:rFonts w:ascii="Tahoma" w:eastAsia="Times New Roman" w:hAnsi="Tahoma" w:cs="Tahoma"/>
      <w:sz w:val="20"/>
      <w:szCs w:val="20"/>
      <w:shd w:val="clear" w:color="auto" w:fill="000080"/>
      <w:lang w:eastAsia="it-IT"/>
    </w:rPr>
  </w:style>
  <w:style w:type="paragraph" w:styleId="Testonotaapidipagina">
    <w:name w:val="footnote text"/>
    <w:basedOn w:val="Normale"/>
    <w:link w:val="TestonotaapidipaginaCarattere"/>
    <w:uiPriority w:val="99"/>
    <w:rsid w:val="00A6104B"/>
    <w:pPr>
      <w:spacing w:after="0" w:line="240" w:lineRule="auto"/>
    </w:pPr>
    <w:rPr>
      <w:rFonts w:ascii="Univers 55" w:eastAsia="Times New Roman" w:hAnsi="Univers 55"/>
      <w:sz w:val="20"/>
      <w:szCs w:val="20"/>
    </w:rPr>
  </w:style>
  <w:style w:type="character" w:customStyle="1" w:styleId="TestonotaapidipaginaCarattere">
    <w:name w:val="Testo nota a piè di pagina Carattere"/>
    <w:basedOn w:val="Carpredefinitoparagrafo"/>
    <w:link w:val="Testonotaapidipagina"/>
    <w:uiPriority w:val="99"/>
    <w:qFormat/>
    <w:rsid w:val="00A6104B"/>
    <w:rPr>
      <w:rFonts w:ascii="Univers 55" w:eastAsia="Times New Roman" w:hAnsi="Univers 55" w:cs="Times New Roman"/>
      <w:sz w:val="20"/>
      <w:szCs w:val="20"/>
    </w:rPr>
  </w:style>
  <w:style w:type="character" w:styleId="Rimandonotaapidipagina">
    <w:name w:val="footnote reference"/>
    <w:rsid w:val="00A6104B"/>
    <w:rPr>
      <w:vertAlign w:val="superscript"/>
    </w:rPr>
  </w:style>
  <w:style w:type="paragraph" w:customStyle="1" w:styleId="Char0">
    <w:name w:val="Char"/>
    <w:basedOn w:val="Normale"/>
    <w:rsid w:val="00A6104B"/>
    <w:pPr>
      <w:spacing w:after="160" w:line="240" w:lineRule="exact"/>
    </w:pPr>
    <w:rPr>
      <w:rFonts w:ascii="Tahoma" w:eastAsia="Times New Roman" w:hAnsi="Tahoma"/>
      <w:sz w:val="20"/>
      <w:szCs w:val="20"/>
      <w:lang w:val="en-US"/>
    </w:rPr>
  </w:style>
  <w:style w:type="paragraph" w:customStyle="1" w:styleId="Carattere">
    <w:name w:val="Carattere"/>
    <w:basedOn w:val="Normale"/>
    <w:rsid w:val="00A6104B"/>
    <w:pPr>
      <w:spacing w:after="160" w:line="240" w:lineRule="exact"/>
    </w:pPr>
    <w:rPr>
      <w:rFonts w:ascii="Tahoma" w:eastAsia="Times New Roman" w:hAnsi="Tahoma"/>
      <w:sz w:val="20"/>
      <w:szCs w:val="20"/>
      <w:lang w:val="en-US"/>
    </w:rPr>
  </w:style>
  <w:style w:type="paragraph" w:customStyle="1" w:styleId="Paragrafo">
    <w:name w:val="Paragrafo"/>
    <w:basedOn w:val="Normale"/>
    <w:rsid w:val="00A6104B"/>
    <w:pPr>
      <w:spacing w:after="0" w:line="240" w:lineRule="auto"/>
      <w:ind w:left="426"/>
      <w:jc w:val="both"/>
    </w:pPr>
    <w:rPr>
      <w:rFonts w:ascii="Times New Roman" w:eastAsia="Times New Roman" w:hAnsi="Times New Roman"/>
      <w:sz w:val="24"/>
      <w:szCs w:val="20"/>
      <w:lang w:eastAsia="it-IT"/>
    </w:rPr>
  </w:style>
  <w:style w:type="paragraph" w:customStyle="1" w:styleId="Default">
    <w:name w:val="Default"/>
    <w:rsid w:val="00A6104B"/>
    <w:pPr>
      <w:autoSpaceDE w:val="0"/>
      <w:autoSpaceDN w:val="0"/>
      <w:adjustRightInd w:val="0"/>
      <w:spacing w:after="0" w:line="240" w:lineRule="auto"/>
    </w:pPr>
    <w:rPr>
      <w:rFonts w:ascii="Tahoma" w:eastAsia="Times New Roman" w:hAnsi="Tahoma" w:cs="Tahoma"/>
      <w:color w:val="000000"/>
      <w:sz w:val="24"/>
      <w:szCs w:val="24"/>
      <w:lang w:eastAsia="it-IT"/>
    </w:rPr>
  </w:style>
  <w:style w:type="paragraph" w:customStyle="1" w:styleId="CharCharCarattereCarattereCharCharCarattereCarattereCarattereCarattereCarattereCarattereCarattereCarattereCarattere">
    <w:name w:val="Char Char Carattere Carattere Char Char Carattere Carattere Carattere Carattere Carattere Carattere Carattere Carattere Carattere"/>
    <w:basedOn w:val="Normale"/>
    <w:rsid w:val="00A6104B"/>
    <w:pPr>
      <w:spacing w:after="160" w:line="240" w:lineRule="exact"/>
    </w:pPr>
    <w:rPr>
      <w:rFonts w:ascii="Tahoma" w:eastAsia="Times New Roman" w:hAnsi="Tahoma" w:cs="Tahoma"/>
      <w:sz w:val="20"/>
      <w:szCs w:val="20"/>
      <w:lang w:val="en-US"/>
    </w:rPr>
  </w:style>
  <w:style w:type="paragraph" w:customStyle="1" w:styleId="CarattereCarattereCarattereCarattere0">
    <w:name w:val="Carattere Carattere Carattere Carattere"/>
    <w:basedOn w:val="Normale"/>
    <w:rsid w:val="00A6104B"/>
    <w:pPr>
      <w:spacing w:after="160" w:line="240" w:lineRule="exact"/>
    </w:pPr>
    <w:rPr>
      <w:rFonts w:ascii="Tahoma" w:eastAsia="Times New Roman" w:hAnsi="Tahoma" w:cs="Tahoma"/>
      <w:sz w:val="20"/>
      <w:szCs w:val="20"/>
      <w:lang w:val="en-US"/>
    </w:rPr>
  </w:style>
  <w:style w:type="paragraph" w:customStyle="1" w:styleId="Carattere1">
    <w:name w:val="Carattere1"/>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1Carattere">
    <w:name w:val="Carattere Carattere Carattere1 Carattere"/>
    <w:basedOn w:val="Normale"/>
    <w:rsid w:val="00A6104B"/>
    <w:pPr>
      <w:spacing w:after="160" w:line="240" w:lineRule="exact"/>
    </w:pPr>
    <w:rPr>
      <w:rFonts w:ascii="Tahoma" w:eastAsia="Times New Roman" w:hAnsi="Tahoma" w:cs="Tahoma"/>
      <w:sz w:val="20"/>
      <w:szCs w:val="20"/>
      <w:lang w:val="en-US"/>
    </w:rPr>
  </w:style>
  <w:style w:type="paragraph" w:customStyle="1" w:styleId="par">
    <w:name w:val="par"/>
    <w:basedOn w:val="Sommario1"/>
    <w:rsid w:val="00A6104B"/>
    <w:pPr>
      <w:widowControl w:val="0"/>
      <w:ind w:firstLine="851"/>
      <w:jc w:val="both"/>
    </w:pPr>
    <w:rPr>
      <w:rFonts w:ascii="Arial" w:hAnsi="Arial"/>
      <w:sz w:val="28"/>
    </w:rPr>
  </w:style>
  <w:style w:type="paragraph" w:styleId="Sommario1">
    <w:name w:val="toc 1"/>
    <w:basedOn w:val="Normale"/>
    <w:next w:val="Normale"/>
    <w:autoRedefine/>
    <w:semiHidden/>
    <w:rsid w:val="00A6104B"/>
    <w:pPr>
      <w:spacing w:after="0" w:line="240" w:lineRule="auto"/>
    </w:pPr>
    <w:rPr>
      <w:rFonts w:ascii="Univers 55" w:eastAsia="Times New Roman" w:hAnsi="Univers 55"/>
      <w:sz w:val="20"/>
      <w:szCs w:val="20"/>
      <w:lang w:eastAsia="it-IT"/>
    </w:rPr>
  </w:style>
  <w:style w:type="character" w:styleId="Rimandocommento">
    <w:name w:val="annotation reference"/>
    <w:rsid w:val="00A6104B"/>
    <w:rPr>
      <w:sz w:val="16"/>
      <w:szCs w:val="16"/>
    </w:rPr>
  </w:style>
  <w:style w:type="paragraph" w:styleId="Testocommento">
    <w:name w:val="annotation text"/>
    <w:basedOn w:val="Normale"/>
    <w:link w:val="TestocommentoCarattere"/>
    <w:uiPriority w:val="99"/>
    <w:rsid w:val="00A6104B"/>
    <w:pPr>
      <w:spacing w:after="0" w:line="240" w:lineRule="auto"/>
    </w:pPr>
    <w:rPr>
      <w:rFonts w:ascii="Univers 55" w:eastAsia="Times New Roman" w:hAnsi="Univers 55"/>
      <w:sz w:val="20"/>
      <w:szCs w:val="20"/>
      <w:lang w:eastAsia="it-IT"/>
    </w:rPr>
  </w:style>
  <w:style w:type="character" w:customStyle="1" w:styleId="TestocommentoCarattere">
    <w:name w:val="Testo commento Carattere"/>
    <w:basedOn w:val="Carpredefinitoparagrafo"/>
    <w:link w:val="Testocommento"/>
    <w:uiPriority w:val="99"/>
    <w:rsid w:val="00A6104B"/>
    <w:rPr>
      <w:rFonts w:ascii="Univers 55" w:eastAsia="Times New Roman" w:hAnsi="Univers 55" w:cs="Times New Roman"/>
      <w:sz w:val="20"/>
      <w:szCs w:val="20"/>
      <w:lang w:eastAsia="it-IT"/>
    </w:rPr>
  </w:style>
  <w:style w:type="paragraph" w:styleId="Soggettocommento">
    <w:name w:val="annotation subject"/>
    <w:basedOn w:val="Testocommento"/>
    <w:next w:val="Testocommento"/>
    <w:link w:val="SoggettocommentoCarattere"/>
    <w:semiHidden/>
    <w:rsid w:val="00A6104B"/>
    <w:rPr>
      <w:b/>
      <w:bCs/>
    </w:rPr>
  </w:style>
  <w:style w:type="character" w:customStyle="1" w:styleId="SoggettocommentoCarattere">
    <w:name w:val="Soggetto commento Carattere"/>
    <w:basedOn w:val="TestocommentoCarattere"/>
    <w:link w:val="Soggettocommento"/>
    <w:semiHidden/>
    <w:rsid w:val="00A6104B"/>
    <w:rPr>
      <w:rFonts w:ascii="Univers 55" w:eastAsia="Times New Roman" w:hAnsi="Univers 55" w:cs="Times New Roman"/>
      <w:b/>
      <w:bCs/>
      <w:sz w:val="20"/>
      <w:szCs w:val="20"/>
      <w:lang w:eastAsia="it-IT"/>
    </w:rPr>
  </w:style>
  <w:style w:type="paragraph" w:styleId="NormaleWeb">
    <w:name w:val="Normal (Web)"/>
    <w:basedOn w:val="Normale"/>
    <w:rsid w:val="00A6104B"/>
    <w:pPr>
      <w:spacing w:after="0" w:line="240" w:lineRule="auto"/>
    </w:pPr>
    <w:rPr>
      <w:rFonts w:ascii="Times New Roman" w:eastAsia="Times New Roman" w:hAnsi="Times New Roman"/>
      <w:sz w:val="24"/>
      <w:szCs w:val="24"/>
      <w:lang w:eastAsia="it-IT"/>
    </w:rPr>
  </w:style>
  <w:style w:type="character" w:styleId="Enfasicorsivo">
    <w:name w:val="Emphasis"/>
    <w:qFormat/>
    <w:rsid w:val="00A6104B"/>
    <w:rPr>
      <w:i/>
      <w:iCs/>
    </w:rPr>
  </w:style>
  <w:style w:type="paragraph" w:customStyle="1" w:styleId="CarattereCarattereCarattereCarattereCarattere1Carattere">
    <w:name w:val="Carattere Carattere Carattere Carattere Carattere1 Carattere"/>
    <w:basedOn w:val="Normale"/>
    <w:rsid w:val="00A6104B"/>
    <w:pPr>
      <w:spacing w:after="160" w:line="240" w:lineRule="exact"/>
    </w:pPr>
    <w:rPr>
      <w:rFonts w:ascii="Tahoma" w:eastAsia="Times New Roman" w:hAnsi="Tahoma" w:cs="Tahoma"/>
      <w:sz w:val="20"/>
      <w:szCs w:val="20"/>
      <w:lang w:val="en-US"/>
    </w:rPr>
  </w:style>
  <w:style w:type="paragraph" w:styleId="Testodelblocco">
    <w:name w:val="Block Text"/>
    <w:basedOn w:val="Normale"/>
    <w:rsid w:val="00A6104B"/>
    <w:pPr>
      <w:widowControl w:val="0"/>
      <w:tabs>
        <w:tab w:val="center" w:pos="4808"/>
        <w:tab w:val="left" w:pos="8640"/>
      </w:tabs>
      <w:spacing w:after="120" w:line="240" w:lineRule="auto"/>
      <w:ind w:left="284" w:right="284"/>
      <w:jc w:val="center"/>
    </w:pPr>
    <w:rPr>
      <w:rFonts w:ascii="Univers 55" w:eastAsia="Times New Roman" w:hAnsi="Univers 55"/>
      <w:b/>
      <w:color w:val="000000"/>
      <w:sz w:val="40"/>
      <w:szCs w:val="20"/>
      <w:lang w:eastAsia="it-IT"/>
    </w:rPr>
  </w:style>
  <w:style w:type="paragraph" w:customStyle="1" w:styleId="Carattere2">
    <w:name w:val="Carattere2"/>
    <w:basedOn w:val="Normale"/>
    <w:rsid w:val="00A6104B"/>
    <w:pPr>
      <w:spacing w:after="160" w:line="240" w:lineRule="exact"/>
    </w:pPr>
    <w:rPr>
      <w:rFonts w:ascii="Tahoma" w:eastAsia="Times New Roman" w:hAnsi="Tahoma" w:cs="Tahoma"/>
      <w:sz w:val="20"/>
      <w:szCs w:val="20"/>
      <w:lang w:val="en-US"/>
    </w:rPr>
  </w:style>
  <w:style w:type="paragraph" w:customStyle="1" w:styleId="CarattereCarattereCarattereCarattereCarattereCarattereCarattere">
    <w:name w:val="Carattere Carattere Carattere Carattere Carattere Carattere Carattere"/>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CarattereCarattereCarattereCarattere0">
    <w:name w:val="Carattere Carattere Carattere Carattere Carattere Carattere Carattere"/>
    <w:basedOn w:val="Normale"/>
    <w:rsid w:val="00A6104B"/>
    <w:pPr>
      <w:spacing w:after="160" w:line="240" w:lineRule="exact"/>
    </w:pPr>
    <w:rPr>
      <w:rFonts w:ascii="Tahoma" w:eastAsia="Times New Roman" w:hAnsi="Tahoma" w:cs="Tahoma"/>
      <w:sz w:val="20"/>
      <w:szCs w:val="20"/>
      <w:lang w:val="en-US"/>
    </w:rPr>
  </w:style>
  <w:style w:type="paragraph" w:customStyle="1" w:styleId="CharCharCharCharCarattereCarattereCharChar">
    <w:name w:val="Char Char Char Char Carattere Carattere Char Char"/>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
    <w:name w:val="Carattere Carattere Carattere"/>
    <w:basedOn w:val="Normale"/>
    <w:rsid w:val="00A6104B"/>
    <w:pPr>
      <w:spacing w:after="160" w:line="240" w:lineRule="exact"/>
    </w:pPr>
    <w:rPr>
      <w:rFonts w:ascii="Tahoma" w:eastAsia="Times New Roman" w:hAnsi="Tahoma" w:cs="Tahoma"/>
      <w:sz w:val="20"/>
      <w:szCs w:val="20"/>
      <w:lang w:val="en-US"/>
    </w:rPr>
  </w:style>
  <w:style w:type="paragraph" w:styleId="Revisione">
    <w:name w:val="Revision"/>
    <w:hidden/>
    <w:uiPriority w:val="99"/>
    <w:semiHidden/>
    <w:rsid w:val="00A6104B"/>
    <w:pPr>
      <w:spacing w:after="0" w:line="240" w:lineRule="auto"/>
    </w:pPr>
    <w:rPr>
      <w:rFonts w:ascii="Univers 55" w:eastAsia="Times New Roman" w:hAnsi="Univers 55" w:cs="Times New Roman"/>
      <w:sz w:val="20"/>
      <w:szCs w:val="20"/>
      <w:lang w:eastAsia="it-IT"/>
    </w:rPr>
  </w:style>
  <w:style w:type="paragraph" w:customStyle="1" w:styleId="1">
    <w:name w:val="1"/>
    <w:basedOn w:val="Normale"/>
    <w:rsid w:val="00A6104B"/>
    <w:pPr>
      <w:spacing w:after="160" w:line="240" w:lineRule="exact"/>
    </w:pPr>
    <w:rPr>
      <w:rFonts w:ascii="Tahoma" w:eastAsia="Times New Roman" w:hAnsi="Tahoma" w:cs="Tahoma"/>
      <w:sz w:val="20"/>
      <w:szCs w:val="20"/>
      <w:lang w:val="en-US"/>
    </w:rPr>
  </w:style>
  <w:style w:type="paragraph" w:styleId="Testonotadichiusura">
    <w:name w:val="endnote text"/>
    <w:basedOn w:val="Normale"/>
    <w:link w:val="TestonotadichiusuraCarattere"/>
    <w:rsid w:val="00A6104B"/>
    <w:pPr>
      <w:spacing w:after="0" w:line="240" w:lineRule="auto"/>
    </w:pPr>
    <w:rPr>
      <w:rFonts w:ascii="Univers 55" w:eastAsia="Times New Roman" w:hAnsi="Univers 55"/>
      <w:sz w:val="20"/>
      <w:szCs w:val="20"/>
      <w:lang w:eastAsia="it-IT"/>
    </w:rPr>
  </w:style>
  <w:style w:type="character" w:customStyle="1" w:styleId="TestonotadichiusuraCarattere">
    <w:name w:val="Testo nota di chiusura Carattere"/>
    <w:basedOn w:val="Carpredefinitoparagrafo"/>
    <w:link w:val="Testonotadichiusura"/>
    <w:rsid w:val="00A6104B"/>
    <w:rPr>
      <w:rFonts w:ascii="Univers 55" w:eastAsia="Times New Roman" w:hAnsi="Univers 55" w:cs="Times New Roman"/>
      <w:sz w:val="20"/>
      <w:szCs w:val="20"/>
      <w:lang w:eastAsia="it-IT"/>
    </w:rPr>
  </w:style>
  <w:style w:type="character" w:styleId="Rimandonotadichiusura">
    <w:name w:val="endnote reference"/>
    <w:rsid w:val="00A6104B"/>
    <w:rPr>
      <w:vertAlign w:val="superscript"/>
    </w:rPr>
  </w:style>
  <w:style w:type="paragraph" w:customStyle="1" w:styleId="sche30">
    <w:name w:val="sche3"/>
    <w:basedOn w:val="Normale"/>
    <w:rsid w:val="00A6104B"/>
    <w:pPr>
      <w:spacing w:before="100" w:beforeAutospacing="1" w:after="100" w:afterAutospacing="1" w:line="240" w:lineRule="auto"/>
    </w:pPr>
    <w:rPr>
      <w:rFonts w:ascii="Times New Roman" w:eastAsia="Times New Roman" w:hAnsi="Times New Roman"/>
      <w:sz w:val="24"/>
      <w:szCs w:val="24"/>
      <w:lang w:eastAsia="it-IT"/>
    </w:rPr>
  </w:style>
  <w:style w:type="paragraph" w:customStyle="1" w:styleId="usoboll1">
    <w:name w:val="usoboll1"/>
    <w:basedOn w:val="Normale"/>
    <w:link w:val="usoboll1Carattere"/>
    <w:rsid w:val="00A6104B"/>
    <w:pPr>
      <w:widowControl w:val="0"/>
      <w:spacing w:after="0" w:line="482" w:lineRule="exact"/>
      <w:jc w:val="both"/>
    </w:pPr>
    <w:rPr>
      <w:rFonts w:ascii="Times New Roman" w:eastAsia="Times New Roman" w:hAnsi="Times New Roman"/>
      <w:sz w:val="24"/>
      <w:szCs w:val="20"/>
      <w:lang w:eastAsia="it-IT"/>
    </w:rPr>
  </w:style>
  <w:style w:type="paragraph" w:styleId="Paragrafoelenco">
    <w:name w:val="List Paragraph"/>
    <w:aliases w:val="Elenco 1,Paragrafo elenco livello 1,List Paragraph;List 1.0,List Paragraph.List 1.0,Proposal Bullet List,Bullet List,lp1,List Paragraph1,List Paragraph2,Bullet edison,List Paragraph3,List Paragraph4,List 1.0,Paragrafo elenco 2,elenco,列出"/>
    <w:basedOn w:val="Normale"/>
    <w:link w:val="ParagrafoelencoCarattere"/>
    <w:uiPriority w:val="34"/>
    <w:qFormat/>
    <w:rsid w:val="0092154C"/>
    <w:pPr>
      <w:ind w:left="708"/>
    </w:pPr>
  </w:style>
  <w:style w:type="character" w:customStyle="1" w:styleId="ParagrafoelencoCarattere">
    <w:name w:val="Paragrafo elenco Carattere"/>
    <w:aliases w:val="Elenco 1 Carattere,Paragrafo elenco livello 1 Carattere,List Paragraph;List 1.0 Carattere,List Paragraph.List 1.0 Carattere,Proposal Bullet List Carattere,Bullet List Carattere,lp1 Carattere,List Paragraph1 Carattere"/>
    <w:link w:val="Paragrafoelenco"/>
    <w:uiPriority w:val="34"/>
    <w:qFormat/>
    <w:rsid w:val="00F81777"/>
    <w:rPr>
      <w:rFonts w:ascii="Calibri" w:eastAsia="Calibri" w:hAnsi="Calibri" w:cs="Times New Roman"/>
    </w:rPr>
  </w:style>
  <w:style w:type="paragraph" w:styleId="Numeroelenco">
    <w:name w:val="List Number"/>
    <w:basedOn w:val="Normale"/>
    <w:link w:val="NumeroelencoCarattere"/>
    <w:rsid w:val="001E4055"/>
    <w:pPr>
      <w:widowControl w:val="0"/>
      <w:numPr>
        <w:numId w:val="6"/>
      </w:numPr>
      <w:autoSpaceDE w:val="0"/>
      <w:autoSpaceDN w:val="0"/>
      <w:adjustRightInd w:val="0"/>
      <w:spacing w:after="0" w:line="300" w:lineRule="exact"/>
      <w:jc w:val="both"/>
    </w:pPr>
    <w:rPr>
      <w:rFonts w:ascii="Trebuchet MS" w:eastAsia="Times New Roman" w:hAnsi="Trebuchet MS"/>
      <w:kern w:val="2"/>
      <w:sz w:val="20"/>
      <w:szCs w:val="24"/>
      <w:lang w:eastAsia="it-IT"/>
    </w:rPr>
  </w:style>
  <w:style w:type="character" w:customStyle="1" w:styleId="NumeroelencoCarattere">
    <w:name w:val="Numero elenco Carattere"/>
    <w:link w:val="Numeroelenco"/>
    <w:rsid w:val="001E4055"/>
    <w:rPr>
      <w:rFonts w:ascii="Trebuchet MS" w:eastAsia="Times New Roman" w:hAnsi="Trebuchet MS" w:cs="Times New Roman"/>
      <w:kern w:val="2"/>
      <w:sz w:val="20"/>
      <w:szCs w:val="24"/>
      <w:lang w:eastAsia="it-IT"/>
    </w:rPr>
  </w:style>
  <w:style w:type="character" w:customStyle="1" w:styleId="usoboll1Carattere">
    <w:name w:val="usoboll1 Carattere"/>
    <w:link w:val="usoboll1"/>
    <w:rsid w:val="001E4055"/>
    <w:rPr>
      <w:rFonts w:ascii="Times New Roman" w:eastAsia="Times New Roman" w:hAnsi="Times New Roman" w:cs="Times New Roman"/>
      <w:sz w:val="24"/>
      <w:szCs w:val="20"/>
      <w:lang w:eastAsia="it-IT"/>
    </w:rPr>
  </w:style>
  <w:style w:type="table" w:customStyle="1" w:styleId="Grigliatabella1">
    <w:name w:val="Griglia tabella1"/>
    <w:basedOn w:val="Tabellanormale"/>
    <w:next w:val="Grigliatabella"/>
    <w:rsid w:val="00060D91"/>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rsid w:val="00B5559D"/>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B12ED3"/>
    <w:pPr>
      <w:suppressAutoHyphens/>
      <w:autoSpaceDN w:val="0"/>
      <w:spacing w:after="160" w:line="256" w:lineRule="auto"/>
      <w:textAlignment w:val="baseline"/>
    </w:pPr>
    <w:rPr>
      <w:rFonts w:ascii="Calibri" w:eastAsia="SimSun" w:hAnsi="Calibri" w:cs="Calibri"/>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14438">
      <w:bodyDiv w:val="1"/>
      <w:marLeft w:val="0"/>
      <w:marRight w:val="0"/>
      <w:marTop w:val="0"/>
      <w:marBottom w:val="0"/>
      <w:divBdr>
        <w:top w:val="none" w:sz="0" w:space="0" w:color="auto"/>
        <w:left w:val="none" w:sz="0" w:space="0" w:color="auto"/>
        <w:bottom w:val="none" w:sz="0" w:space="0" w:color="auto"/>
        <w:right w:val="none" w:sz="0" w:space="0" w:color="auto"/>
      </w:divBdr>
    </w:div>
    <w:div w:id="179046224">
      <w:bodyDiv w:val="1"/>
      <w:marLeft w:val="0"/>
      <w:marRight w:val="0"/>
      <w:marTop w:val="0"/>
      <w:marBottom w:val="0"/>
      <w:divBdr>
        <w:top w:val="none" w:sz="0" w:space="0" w:color="auto"/>
        <w:left w:val="none" w:sz="0" w:space="0" w:color="auto"/>
        <w:bottom w:val="none" w:sz="0" w:space="0" w:color="auto"/>
        <w:right w:val="none" w:sz="0" w:space="0" w:color="auto"/>
      </w:divBdr>
    </w:div>
    <w:div w:id="335303701">
      <w:bodyDiv w:val="1"/>
      <w:marLeft w:val="0"/>
      <w:marRight w:val="0"/>
      <w:marTop w:val="0"/>
      <w:marBottom w:val="0"/>
      <w:divBdr>
        <w:top w:val="none" w:sz="0" w:space="0" w:color="auto"/>
        <w:left w:val="none" w:sz="0" w:space="0" w:color="auto"/>
        <w:bottom w:val="none" w:sz="0" w:space="0" w:color="auto"/>
        <w:right w:val="none" w:sz="0" w:space="0" w:color="auto"/>
      </w:divBdr>
    </w:div>
    <w:div w:id="354380568">
      <w:bodyDiv w:val="1"/>
      <w:marLeft w:val="0"/>
      <w:marRight w:val="0"/>
      <w:marTop w:val="0"/>
      <w:marBottom w:val="0"/>
      <w:divBdr>
        <w:top w:val="none" w:sz="0" w:space="0" w:color="auto"/>
        <w:left w:val="none" w:sz="0" w:space="0" w:color="auto"/>
        <w:bottom w:val="none" w:sz="0" w:space="0" w:color="auto"/>
        <w:right w:val="none" w:sz="0" w:space="0" w:color="auto"/>
      </w:divBdr>
    </w:div>
    <w:div w:id="441650634">
      <w:bodyDiv w:val="1"/>
      <w:marLeft w:val="0"/>
      <w:marRight w:val="0"/>
      <w:marTop w:val="0"/>
      <w:marBottom w:val="0"/>
      <w:divBdr>
        <w:top w:val="none" w:sz="0" w:space="0" w:color="auto"/>
        <w:left w:val="none" w:sz="0" w:space="0" w:color="auto"/>
        <w:bottom w:val="none" w:sz="0" w:space="0" w:color="auto"/>
        <w:right w:val="none" w:sz="0" w:space="0" w:color="auto"/>
      </w:divBdr>
    </w:div>
    <w:div w:id="469254742">
      <w:bodyDiv w:val="1"/>
      <w:marLeft w:val="0"/>
      <w:marRight w:val="0"/>
      <w:marTop w:val="0"/>
      <w:marBottom w:val="0"/>
      <w:divBdr>
        <w:top w:val="none" w:sz="0" w:space="0" w:color="auto"/>
        <w:left w:val="none" w:sz="0" w:space="0" w:color="auto"/>
        <w:bottom w:val="none" w:sz="0" w:space="0" w:color="auto"/>
        <w:right w:val="none" w:sz="0" w:space="0" w:color="auto"/>
      </w:divBdr>
    </w:div>
    <w:div w:id="472721628">
      <w:bodyDiv w:val="1"/>
      <w:marLeft w:val="0"/>
      <w:marRight w:val="0"/>
      <w:marTop w:val="0"/>
      <w:marBottom w:val="0"/>
      <w:divBdr>
        <w:top w:val="none" w:sz="0" w:space="0" w:color="auto"/>
        <w:left w:val="none" w:sz="0" w:space="0" w:color="auto"/>
        <w:bottom w:val="none" w:sz="0" w:space="0" w:color="auto"/>
        <w:right w:val="none" w:sz="0" w:space="0" w:color="auto"/>
      </w:divBdr>
    </w:div>
    <w:div w:id="508562183">
      <w:bodyDiv w:val="1"/>
      <w:marLeft w:val="0"/>
      <w:marRight w:val="0"/>
      <w:marTop w:val="0"/>
      <w:marBottom w:val="0"/>
      <w:divBdr>
        <w:top w:val="none" w:sz="0" w:space="0" w:color="auto"/>
        <w:left w:val="none" w:sz="0" w:space="0" w:color="auto"/>
        <w:bottom w:val="none" w:sz="0" w:space="0" w:color="auto"/>
        <w:right w:val="none" w:sz="0" w:space="0" w:color="auto"/>
      </w:divBdr>
    </w:div>
    <w:div w:id="512913796">
      <w:bodyDiv w:val="1"/>
      <w:marLeft w:val="0"/>
      <w:marRight w:val="0"/>
      <w:marTop w:val="0"/>
      <w:marBottom w:val="0"/>
      <w:divBdr>
        <w:top w:val="none" w:sz="0" w:space="0" w:color="auto"/>
        <w:left w:val="none" w:sz="0" w:space="0" w:color="auto"/>
        <w:bottom w:val="none" w:sz="0" w:space="0" w:color="auto"/>
        <w:right w:val="none" w:sz="0" w:space="0" w:color="auto"/>
      </w:divBdr>
    </w:div>
    <w:div w:id="522206669">
      <w:bodyDiv w:val="1"/>
      <w:marLeft w:val="0"/>
      <w:marRight w:val="0"/>
      <w:marTop w:val="0"/>
      <w:marBottom w:val="0"/>
      <w:divBdr>
        <w:top w:val="none" w:sz="0" w:space="0" w:color="auto"/>
        <w:left w:val="none" w:sz="0" w:space="0" w:color="auto"/>
        <w:bottom w:val="none" w:sz="0" w:space="0" w:color="auto"/>
        <w:right w:val="none" w:sz="0" w:space="0" w:color="auto"/>
      </w:divBdr>
    </w:div>
    <w:div w:id="556164167">
      <w:bodyDiv w:val="1"/>
      <w:marLeft w:val="0"/>
      <w:marRight w:val="0"/>
      <w:marTop w:val="0"/>
      <w:marBottom w:val="0"/>
      <w:divBdr>
        <w:top w:val="none" w:sz="0" w:space="0" w:color="auto"/>
        <w:left w:val="none" w:sz="0" w:space="0" w:color="auto"/>
        <w:bottom w:val="none" w:sz="0" w:space="0" w:color="auto"/>
        <w:right w:val="none" w:sz="0" w:space="0" w:color="auto"/>
      </w:divBdr>
    </w:div>
    <w:div w:id="557981240">
      <w:bodyDiv w:val="1"/>
      <w:marLeft w:val="0"/>
      <w:marRight w:val="0"/>
      <w:marTop w:val="0"/>
      <w:marBottom w:val="0"/>
      <w:divBdr>
        <w:top w:val="none" w:sz="0" w:space="0" w:color="auto"/>
        <w:left w:val="none" w:sz="0" w:space="0" w:color="auto"/>
        <w:bottom w:val="none" w:sz="0" w:space="0" w:color="auto"/>
        <w:right w:val="none" w:sz="0" w:space="0" w:color="auto"/>
      </w:divBdr>
    </w:div>
    <w:div w:id="608243459">
      <w:bodyDiv w:val="1"/>
      <w:marLeft w:val="0"/>
      <w:marRight w:val="0"/>
      <w:marTop w:val="0"/>
      <w:marBottom w:val="0"/>
      <w:divBdr>
        <w:top w:val="none" w:sz="0" w:space="0" w:color="auto"/>
        <w:left w:val="none" w:sz="0" w:space="0" w:color="auto"/>
        <w:bottom w:val="none" w:sz="0" w:space="0" w:color="auto"/>
        <w:right w:val="none" w:sz="0" w:space="0" w:color="auto"/>
      </w:divBdr>
    </w:div>
    <w:div w:id="620577818">
      <w:bodyDiv w:val="1"/>
      <w:marLeft w:val="0"/>
      <w:marRight w:val="0"/>
      <w:marTop w:val="0"/>
      <w:marBottom w:val="0"/>
      <w:divBdr>
        <w:top w:val="none" w:sz="0" w:space="0" w:color="auto"/>
        <w:left w:val="none" w:sz="0" w:space="0" w:color="auto"/>
        <w:bottom w:val="none" w:sz="0" w:space="0" w:color="auto"/>
        <w:right w:val="none" w:sz="0" w:space="0" w:color="auto"/>
      </w:divBdr>
    </w:div>
    <w:div w:id="649479386">
      <w:bodyDiv w:val="1"/>
      <w:marLeft w:val="0"/>
      <w:marRight w:val="0"/>
      <w:marTop w:val="0"/>
      <w:marBottom w:val="0"/>
      <w:divBdr>
        <w:top w:val="none" w:sz="0" w:space="0" w:color="auto"/>
        <w:left w:val="none" w:sz="0" w:space="0" w:color="auto"/>
        <w:bottom w:val="none" w:sz="0" w:space="0" w:color="auto"/>
        <w:right w:val="none" w:sz="0" w:space="0" w:color="auto"/>
      </w:divBdr>
    </w:div>
    <w:div w:id="900402604">
      <w:bodyDiv w:val="1"/>
      <w:marLeft w:val="0"/>
      <w:marRight w:val="0"/>
      <w:marTop w:val="0"/>
      <w:marBottom w:val="0"/>
      <w:divBdr>
        <w:top w:val="none" w:sz="0" w:space="0" w:color="auto"/>
        <w:left w:val="none" w:sz="0" w:space="0" w:color="auto"/>
        <w:bottom w:val="none" w:sz="0" w:space="0" w:color="auto"/>
        <w:right w:val="none" w:sz="0" w:space="0" w:color="auto"/>
      </w:divBdr>
    </w:div>
    <w:div w:id="989672859">
      <w:bodyDiv w:val="1"/>
      <w:marLeft w:val="0"/>
      <w:marRight w:val="0"/>
      <w:marTop w:val="0"/>
      <w:marBottom w:val="0"/>
      <w:divBdr>
        <w:top w:val="none" w:sz="0" w:space="0" w:color="auto"/>
        <w:left w:val="none" w:sz="0" w:space="0" w:color="auto"/>
        <w:bottom w:val="none" w:sz="0" w:space="0" w:color="auto"/>
        <w:right w:val="none" w:sz="0" w:space="0" w:color="auto"/>
      </w:divBdr>
    </w:div>
    <w:div w:id="1192260490">
      <w:bodyDiv w:val="1"/>
      <w:marLeft w:val="0"/>
      <w:marRight w:val="0"/>
      <w:marTop w:val="0"/>
      <w:marBottom w:val="0"/>
      <w:divBdr>
        <w:top w:val="none" w:sz="0" w:space="0" w:color="auto"/>
        <w:left w:val="none" w:sz="0" w:space="0" w:color="auto"/>
        <w:bottom w:val="none" w:sz="0" w:space="0" w:color="auto"/>
        <w:right w:val="none" w:sz="0" w:space="0" w:color="auto"/>
      </w:divBdr>
    </w:div>
    <w:div w:id="1246257324">
      <w:bodyDiv w:val="1"/>
      <w:marLeft w:val="0"/>
      <w:marRight w:val="0"/>
      <w:marTop w:val="0"/>
      <w:marBottom w:val="0"/>
      <w:divBdr>
        <w:top w:val="none" w:sz="0" w:space="0" w:color="auto"/>
        <w:left w:val="none" w:sz="0" w:space="0" w:color="auto"/>
        <w:bottom w:val="none" w:sz="0" w:space="0" w:color="auto"/>
        <w:right w:val="none" w:sz="0" w:space="0" w:color="auto"/>
      </w:divBdr>
    </w:div>
    <w:div w:id="1264220246">
      <w:bodyDiv w:val="1"/>
      <w:marLeft w:val="0"/>
      <w:marRight w:val="0"/>
      <w:marTop w:val="0"/>
      <w:marBottom w:val="0"/>
      <w:divBdr>
        <w:top w:val="none" w:sz="0" w:space="0" w:color="auto"/>
        <w:left w:val="none" w:sz="0" w:space="0" w:color="auto"/>
        <w:bottom w:val="none" w:sz="0" w:space="0" w:color="auto"/>
        <w:right w:val="none" w:sz="0" w:space="0" w:color="auto"/>
      </w:divBdr>
    </w:div>
    <w:div w:id="1275986547">
      <w:bodyDiv w:val="1"/>
      <w:marLeft w:val="0"/>
      <w:marRight w:val="0"/>
      <w:marTop w:val="0"/>
      <w:marBottom w:val="0"/>
      <w:divBdr>
        <w:top w:val="none" w:sz="0" w:space="0" w:color="auto"/>
        <w:left w:val="none" w:sz="0" w:space="0" w:color="auto"/>
        <w:bottom w:val="none" w:sz="0" w:space="0" w:color="auto"/>
        <w:right w:val="none" w:sz="0" w:space="0" w:color="auto"/>
      </w:divBdr>
    </w:div>
    <w:div w:id="1339649467">
      <w:bodyDiv w:val="1"/>
      <w:marLeft w:val="0"/>
      <w:marRight w:val="0"/>
      <w:marTop w:val="0"/>
      <w:marBottom w:val="0"/>
      <w:divBdr>
        <w:top w:val="none" w:sz="0" w:space="0" w:color="auto"/>
        <w:left w:val="none" w:sz="0" w:space="0" w:color="auto"/>
        <w:bottom w:val="none" w:sz="0" w:space="0" w:color="auto"/>
        <w:right w:val="none" w:sz="0" w:space="0" w:color="auto"/>
      </w:divBdr>
    </w:div>
    <w:div w:id="1351025846">
      <w:bodyDiv w:val="1"/>
      <w:marLeft w:val="0"/>
      <w:marRight w:val="0"/>
      <w:marTop w:val="0"/>
      <w:marBottom w:val="0"/>
      <w:divBdr>
        <w:top w:val="none" w:sz="0" w:space="0" w:color="auto"/>
        <w:left w:val="none" w:sz="0" w:space="0" w:color="auto"/>
        <w:bottom w:val="none" w:sz="0" w:space="0" w:color="auto"/>
        <w:right w:val="none" w:sz="0" w:space="0" w:color="auto"/>
      </w:divBdr>
    </w:div>
    <w:div w:id="1493721590">
      <w:bodyDiv w:val="1"/>
      <w:marLeft w:val="0"/>
      <w:marRight w:val="0"/>
      <w:marTop w:val="0"/>
      <w:marBottom w:val="0"/>
      <w:divBdr>
        <w:top w:val="none" w:sz="0" w:space="0" w:color="auto"/>
        <w:left w:val="none" w:sz="0" w:space="0" w:color="auto"/>
        <w:bottom w:val="none" w:sz="0" w:space="0" w:color="auto"/>
        <w:right w:val="none" w:sz="0" w:space="0" w:color="auto"/>
      </w:divBdr>
    </w:div>
    <w:div w:id="1501039904">
      <w:bodyDiv w:val="1"/>
      <w:marLeft w:val="0"/>
      <w:marRight w:val="0"/>
      <w:marTop w:val="0"/>
      <w:marBottom w:val="0"/>
      <w:divBdr>
        <w:top w:val="none" w:sz="0" w:space="0" w:color="auto"/>
        <w:left w:val="none" w:sz="0" w:space="0" w:color="auto"/>
        <w:bottom w:val="none" w:sz="0" w:space="0" w:color="auto"/>
        <w:right w:val="none" w:sz="0" w:space="0" w:color="auto"/>
      </w:divBdr>
    </w:div>
    <w:div w:id="1587420793">
      <w:bodyDiv w:val="1"/>
      <w:marLeft w:val="0"/>
      <w:marRight w:val="0"/>
      <w:marTop w:val="0"/>
      <w:marBottom w:val="0"/>
      <w:divBdr>
        <w:top w:val="none" w:sz="0" w:space="0" w:color="auto"/>
        <w:left w:val="none" w:sz="0" w:space="0" w:color="auto"/>
        <w:bottom w:val="none" w:sz="0" w:space="0" w:color="auto"/>
        <w:right w:val="none" w:sz="0" w:space="0" w:color="auto"/>
      </w:divBdr>
      <w:divsChild>
        <w:div w:id="1476097675">
          <w:blockQuote w:val="1"/>
          <w:marLeft w:val="720"/>
          <w:marRight w:val="720"/>
          <w:marTop w:val="100"/>
          <w:marBottom w:val="100"/>
          <w:divBdr>
            <w:top w:val="none" w:sz="0" w:space="0" w:color="auto"/>
            <w:left w:val="none" w:sz="0" w:space="0" w:color="auto"/>
            <w:bottom w:val="none" w:sz="0" w:space="0" w:color="auto"/>
            <w:right w:val="none" w:sz="0" w:space="0" w:color="auto"/>
          </w:divBdr>
        </w:div>
        <w:div w:id="14273839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73622998">
      <w:bodyDiv w:val="1"/>
      <w:marLeft w:val="0"/>
      <w:marRight w:val="0"/>
      <w:marTop w:val="0"/>
      <w:marBottom w:val="0"/>
      <w:divBdr>
        <w:top w:val="none" w:sz="0" w:space="0" w:color="auto"/>
        <w:left w:val="none" w:sz="0" w:space="0" w:color="auto"/>
        <w:bottom w:val="none" w:sz="0" w:space="0" w:color="auto"/>
        <w:right w:val="none" w:sz="0" w:space="0" w:color="auto"/>
      </w:divBdr>
    </w:div>
    <w:div w:id="1786119548">
      <w:bodyDiv w:val="1"/>
      <w:marLeft w:val="0"/>
      <w:marRight w:val="0"/>
      <w:marTop w:val="0"/>
      <w:marBottom w:val="0"/>
      <w:divBdr>
        <w:top w:val="none" w:sz="0" w:space="0" w:color="auto"/>
        <w:left w:val="none" w:sz="0" w:space="0" w:color="auto"/>
        <w:bottom w:val="none" w:sz="0" w:space="0" w:color="auto"/>
        <w:right w:val="none" w:sz="0" w:space="0" w:color="auto"/>
      </w:divBdr>
    </w:div>
    <w:div w:id="1810441541">
      <w:bodyDiv w:val="1"/>
      <w:marLeft w:val="0"/>
      <w:marRight w:val="0"/>
      <w:marTop w:val="0"/>
      <w:marBottom w:val="0"/>
      <w:divBdr>
        <w:top w:val="none" w:sz="0" w:space="0" w:color="auto"/>
        <w:left w:val="none" w:sz="0" w:space="0" w:color="auto"/>
        <w:bottom w:val="none" w:sz="0" w:space="0" w:color="auto"/>
        <w:right w:val="none" w:sz="0" w:space="0" w:color="auto"/>
      </w:divBdr>
    </w:div>
    <w:div w:id="1877500877">
      <w:bodyDiv w:val="1"/>
      <w:marLeft w:val="0"/>
      <w:marRight w:val="0"/>
      <w:marTop w:val="0"/>
      <w:marBottom w:val="0"/>
      <w:divBdr>
        <w:top w:val="none" w:sz="0" w:space="0" w:color="auto"/>
        <w:left w:val="none" w:sz="0" w:space="0" w:color="auto"/>
        <w:bottom w:val="none" w:sz="0" w:space="0" w:color="auto"/>
        <w:right w:val="none" w:sz="0" w:space="0" w:color="auto"/>
      </w:divBdr>
      <w:divsChild>
        <w:div w:id="16208426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38521205">
      <w:bodyDiv w:val="1"/>
      <w:marLeft w:val="0"/>
      <w:marRight w:val="0"/>
      <w:marTop w:val="0"/>
      <w:marBottom w:val="0"/>
      <w:divBdr>
        <w:top w:val="none" w:sz="0" w:space="0" w:color="auto"/>
        <w:left w:val="none" w:sz="0" w:space="0" w:color="auto"/>
        <w:bottom w:val="none" w:sz="0" w:space="0" w:color="auto"/>
        <w:right w:val="none" w:sz="0" w:space="0" w:color="auto"/>
      </w:divBdr>
    </w:div>
    <w:div w:id="1993177981">
      <w:bodyDiv w:val="1"/>
      <w:marLeft w:val="0"/>
      <w:marRight w:val="0"/>
      <w:marTop w:val="0"/>
      <w:marBottom w:val="0"/>
      <w:divBdr>
        <w:top w:val="none" w:sz="0" w:space="0" w:color="auto"/>
        <w:left w:val="none" w:sz="0" w:space="0" w:color="auto"/>
        <w:bottom w:val="none" w:sz="0" w:space="0" w:color="auto"/>
        <w:right w:val="none" w:sz="0" w:space="0" w:color="auto"/>
      </w:divBdr>
    </w:div>
    <w:div w:id="2063552849">
      <w:bodyDiv w:val="1"/>
      <w:marLeft w:val="0"/>
      <w:marRight w:val="0"/>
      <w:marTop w:val="0"/>
      <w:marBottom w:val="0"/>
      <w:divBdr>
        <w:top w:val="none" w:sz="0" w:space="0" w:color="auto"/>
        <w:left w:val="none" w:sz="0" w:space="0" w:color="auto"/>
        <w:bottom w:val="none" w:sz="0" w:space="0" w:color="auto"/>
        <w:right w:val="none" w:sz="0" w:space="0" w:color="auto"/>
      </w:divBdr>
    </w:div>
    <w:div w:id="2090809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595C-0F16-4042-ADED-0B9B6DAFC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3345</TotalTime>
  <Pages>21</Pages>
  <Words>7242</Words>
  <Characters>41281</Characters>
  <Application>Microsoft Office Word</Application>
  <DocSecurity>0</DocSecurity>
  <Lines>344</Lines>
  <Paragraphs>96</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48427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Coppola Mario</dc:creator>
  <cp:lastModifiedBy>Ianniello Giusi</cp:lastModifiedBy>
  <cp:revision>699</cp:revision>
  <cp:lastPrinted>2016-05-25T07:51:00Z</cp:lastPrinted>
  <dcterms:created xsi:type="dcterms:W3CDTF">2022-03-22T18:21:00Z</dcterms:created>
  <dcterms:modified xsi:type="dcterms:W3CDTF">2025-06-04T23:03:00Z</dcterms:modified>
</cp:coreProperties>
</file>